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800DCC4" w14:textId="12D3F098" w:rsidR="0038276D" w:rsidRDefault="00B410C8" w:rsidP="00617CE9">
      <w:pPr>
        <w:pStyle w:val="Heading3"/>
        <w:rPr>
          <w:lang w:eastAsia="zh-CN"/>
        </w:rPr>
      </w:pPr>
      <w:r>
        <w:rPr>
          <w:rFonts w:hint="eastAsia"/>
          <w:lang w:eastAsia="zh-CN"/>
        </w:rPr>
        <w:t>7.1.3</w:t>
      </w:r>
      <w:r>
        <w:rPr>
          <w:lang w:eastAsia="zh-CN"/>
        </w:rPr>
        <w:tab/>
      </w:r>
      <w:bookmarkStart w:id="0" w:name="_Hlk173167520"/>
      <w:r>
        <w:rPr>
          <w:rFonts w:hint="eastAsia"/>
        </w:rPr>
        <w:t>Link performance</w:t>
      </w:r>
      <w:bookmarkEnd w:id="0"/>
      <w:r>
        <w:rPr>
          <w:rFonts w:hint="eastAsia"/>
        </w:rPr>
        <w:t xml:space="preserve"> </w:t>
      </w:r>
      <w:r>
        <w:rPr>
          <w:rFonts w:hint="eastAsia"/>
          <w:lang w:eastAsia="zh-CN"/>
        </w:rPr>
        <w:t>for D2R</w:t>
      </w:r>
    </w:p>
    <w:p w14:paraId="7421FB4E" w14:textId="77777777" w:rsidR="0038276D" w:rsidRDefault="00B410C8" w:rsidP="00617CE9">
      <w:pPr>
        <w:pStyle w:val="Heading4"/>
      </w:pPr>
      <w:r>
        <w:rPr>
          <w:rFonts w:hint="eastAsia"/>
        </w:rPr>
        <w:t>7.1.3.1</w:t>
      </w:r>
      <w:r>
        <w:tab/>
      </w:r>
      <w:r>
        <w:rPr>
          <w:rFonts w:hint="eastAsia"/>
        </w:rPr>
        <w:t>Device 1</w:t>
      </w:r>
    </w:p>
    <w:p w14:paraId="56B2D0B4" w14:textId="6FC96F12" w:rsidR="0038276D" w:rsidRDefault="00B410C8" w:rsidP="00617CE9">
      <w:pPr>
        <w:pStyle w:val="Heading5"/>
        <w:rPr>
          <w:lang w:eastAsia="zh-CN"/>
        </w:rPr>
      </w:pPr>
      <w:r>
        <w:rPr>
          <w:rFonts w:hint="eastAsia"/>
        </w:rPr>
        <w:t>7.1.3.1.1</w:t>
      </w:r>
      <w:r>
        <w:tab/>
      </w:r>
      <w:r w:rsidR="00617CE9">
        <w:rPr>
          <w:lang w:eastAsia="zh-CN"/>
        </w:rPr>
        <w:t>C</w:t>
      </w:r>
      <w:r>
        <w:rPr>
          <w:rFonts w:hint="eastAsia"/>
          <w:lang w:eastAsia="zh-CN"/>
        </w:rPr>
        <w:t>oherent</w:t>
      </w:r>
    </w:p>
    <w:p w14:paraId="26D1EBBF" w14:textId="28F8637D" w:rsidR="0038276D" w:rsidRDefault="00B410C8" w:rsidP="00617CE9">
      <w:pPr>
        <w:pStyle w:val="TH"/>
      </w:pPr>
      <w:r>
        <w:rPr>
          <w:rFonts w:hint="eastAsia"/>
          <w:noProof/>
        </w:rPr>
        <w:lastRenderedPageBreak/>
        <w:drawing>
          <wp:inline distT="0" distB="0" distL="0" distR="0" wp14:anchorId="7A9A7805" wp14:editId="12FB46F0">
            <wp:extent cx="7807325" cy="5457190"/>
            <wp:effectExtent l="0" t="0" r="3175" b="3810"/>
            <wp:docPr id="708176409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8176409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807325" cy="5457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A3B40BD" w14:textId="5C0D7EC3" w:rsidR="00617CE9" w:rsidRDefault="00617CE9" w:rsidP="00617CE9">
      <w:pPr>
        <w:pStyle w:val="TF"/>
      </w:pPr>
      <w:r>
        <w:rPr>
          <w:rFonts w:hint="eastAsia"/>
        </w:rPr>
        <w:t>Figure 7.1.3.1.1 - 1</w:t>
      </w:r>
    </w:p>
    <w:p w14:paraId="69731180" w14:textId="77777777" w:rsidR="0038276D" w:rsidRDefault="00B410C8" w:rsidP="002E0AAE">
      <w:pPr>
        <w:pStyle w:val="TH"/>
      </w:pPr>
      <w:r>
        <w:lastRenderedPageBreak/>
        <w:t xml:space="preserve">Table </w:t>
      </w:r>
      <w:r>
        <w:rPr>
          <w:rFonts w:hint="eastAsia"/>
        </w:rPr>
        <w:t>7.1.3.1.1 - 1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43"/>
        <w:gridCol w:w="1440"/>
        <w:gridCol w:w="1440"/>
        <w:gridCol w:w="866"/>
        <w:gridCol w:w="744"/>
        <w:gridCol w:w="852"/>
        <w:gridCol w:w="891"/>
        <w:gridCol w:w="907"/>
        <w:gridCol w:w="1184"/>
        <w:gridCol w:w="997"/>
        <w:gridCol w:w="1184"/>
        <w:gridCol w:w="1318"/>
        <w:gridCol w:w="1315"/>
      </w:tblGrid>
      <w:tr w:rsidR="0038276D" w:rsidRPr="00617CE9" w14:paraId="29F6A10C" w14:textId="77777777">
        <w:trPr>
          <w:trHeight w:val="280"/>
        </w:trPr>
        <w:tc>
          <w:tcPr>
            <w:tcW w:w="5000" w:type="pct"/>
            <w:gridSpan w:val="13"/>
            <w:shd w:val="clear" w:color="auto" w:fill="auto"/>
            <w:noWrap/>
            <w:vAlign w:val="center"/>
          </w:tcPr>
          <w:p w14:paraId="7E7357A7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TDL-A, device 1, coherent</w:t>
            </w:r>
          </w:p>
        </w:tc>
      </w:tr>
      <w:tr w:rsidR="0038276D" w:rsidRPr="00617CE9" w14:paraId="4155BB2B" w14:textId="77777777">
        <w:trPr>
          <w:trHeight w:val="320"/>
        </w:trPr>
        <w:tc>
          <w:tcPr>
            <w:tcW w:w="5000" w:type="pct"/>
            <w:gridSpan w:val="13"/>
            <w:shd w:val="clear" w:color="auto" w:fill="auto"/>
          </w:tcPr>
          <w:p w14:paraId="758D1B1A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D2R LLS</w:t>
            </w:r>
          </w:p>
        </w:tc>
      </w:tr>
      <w:tr w:rsidR="0038276D" w:rsidRPr="00617CE9" w14:paraId="218CC2CD" w14:textId="77777777">
        <w:trPr>
          <w:trHeight w:val="280"/>
        </w:trPr>
        <w:tc>
          <w:tcPr>
            <w:tcW w:w="420" w:type="pct"/>
            <w:shd w:val="clear" w:color="D9E1F2" w:fill="D9E1F2"/>
            <w:noWrap/>
            <w:vAlign w:val="center"/>
          </w:tcPr>
          <w:p w14:paraId="10FA2AE1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BLER</w:t>
            </w:r>
          </w:p>
        </w:tc>
        <w:tc>
          <w:tcPr>
            <w:tcW w:w="524" w:type="pct"/>
            <w:shd w:val="clear" w:color="D9E1F2" w:fill="D9E1F2"/>
            <w:noWrap/>
            <w:vAlign w:val="center"/>
          </w:tcPr>
          <w:p w14:paraId="684BAD70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SE[bps/Hz]</w:t>
            </w:r>
          </w:p>
        </w:tc>
        <w:tc>
          <w:tcPr>
            <w:tcW w:w="524" w:type="pct"/>
            <w:shd w:val="clear" w:color="D9E1F2" w:fill="D9E1F2"/>
            <w:noWrap/>
            <w:vAlign w:val="center"/>
          </w:tcPr>
          <w:p w14:paraId="3A498844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Source</w:t>
            </w:r>
          </w:p>
        </w:tc>
        <w:tc>
          <w:tcPr>
            <w:tcW w:w="323" w:type="pct"/>
            <w:shd w:val="clear" w:color="D9E1F2" w:fill="D9E1F2"/>
            <w:noWrap/>
            <w:vAlign w:val="center"/>
          </w:tcPr>
          <w:p w14:paraId="31FD65BB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617CE9"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MinSNR</w:t>
            </w:r>
            <w:proofErr w:type="spellEnd"/>
          </w:p>
        </w:tc>
        <w:tc>
          <w:tcPr>
            <w:tcW w:w="280" w:type="pct"/>
            <w:shd w:val="clear" w:color="D9E1F2" w:fill="D9E1F2"/>
            <w:noWrap/>
            <w:vAlign w:val="center"/>
          </w:tcPr>
          <w:p w14:paraId="61348648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617CE9"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MaxSNR</w:t>
            </w:r>
            <w:proofErr w:type="spellEnd"/>
          </w:p>
        </w:tc>
        <w:tc>
          <w:tcPr>
            <w:tcW w:w="318" w:type="pct"/>
            <w:shd w:val="clear" w:color="D9E1F2" w:fill="D9E1F2"/>
            <w:noWrap/>
            <w:vAlign w:val="center"/>
          </w:tcPr>
          <w:p w14:paraId="37105FB5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FEC?</w:t>
            </w:r>
          </w:p>
        </w:tc>
        <w:tc>
          <w:tcPr>
            <w:tcW w:w="280" w:type="pct"/>
            <w:shd w:val="clear" w:color="D9E1F2" w:fill="D9E1F2"/>
            <w:noWrap/>
            <w:vAlign w:val="center"/>
          </w:tcPr>
          <w:p w14:paraId="0A347DA5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Line Code</w:t>
            </w:r>
          </w:p>
        </w:tc>
        <w:tc>
          <w:tcPr>
            <w:tcW w:w="337" w:type="pct"/>
            <w:shd w:val="clear" w:color="D9E1F2" w:fill="D9E1F2"/>
            <w:noWrap/>
            <w:vAlign w:val="center"/>
          </w:tcPr>
          <w:p w14:paraId="1AC4E315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#ofRx</w:t>
            </w:r>
          </w:p>
        </w:tc>
        <w:tc>
          <w:tcPr>
            <w:tcW w:w="361" w:type="pct"/>
            <w:shd w:val="clear" w:color="D9E1F2" w:fill="D9E1F2"/>
            <w:noWrap/>
            <w:vAlign w:val="center"/>
          </w:tcPr>
          <w:p w14:paraId="0E4862B1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617CE9"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DataRate</w:t>
            </w:r>
            <w:proofErr w:type="spellEnd"/>
            <w:r w:rsidRPr="00617CE9"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[kbps]</w:t>
            </w:r>
          </w:p>
        </w:tc>
        <w:tc>
          <w:tcPr>
            <w:tcW w:w="311" w:type="pct"/>
            <w:shd w:val="clear" w:color="D9E1F2" w:fill="D9E1F2"/>
            <w:noWrap/>
            <w:vAlign w:val="center"/>
          </w:tcPr>
          <w:p w14:paraId="09FECD69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info-</w:t>
            </w:r>
            <w:proofErr w:type="spellStart"/>
            <w:r w:rsidRPr="00617CE9"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recv_bw</w:t>
            </w:r>
            <w:proofErr w:type="spellEnd"/>
          </w:p>
        </w:tc>
        <w:tc>
          <w:tcPr>
            <w:tcW w:w="361" w:type="pct"/>
            <w:shd w:val="clear" w:color="D9E1F2" w:fill="D9E1F2"/>
            <w:noWrap/>
            <w:vAlign w:val="center"/>
          </w:tcPr>
          <w:p w14:paraId="0F1AF5F6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617CE9"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ChipRate</w:t>
            </w:r>
            <w:proofErr w:type="spellEnd"/>
            <w:r w:rsidRPr="00617CE9"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[</w:t>
            </w:r>
            <w:proofErr w:type="spellStart"/>
            <w:r w:rsidRPr="00617CE9"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kcps</w:t>
            </w:r>
            <w:proofErr w:type="spellEnd"/>
            <w:r w:rsidRPr="00617CE9"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]</w:t>
            </w:r>
          </w:p>
        </w:tc>
        <w:tc>
          <w:tcPr>
            <w:tcW w:w="481" w:type="pct"/>
            <w:shd w:val="clear" w:color="D9E1F2" w:fill="D9E1F2"/>
            <w:noWrap/>
            <w:vAlign w:val="center"/>
          </w:tcPr>
          <w:p w14:paraId="185A966B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617CE9"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MessageSize</w:t>
            </w:r>
            <w:proofErr w:type="spellEnd"/>
            <w:r w:rsidRPr="00617CE9"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[b]</w:t>
            </w:r>
          </w:p>
        </w:tc>
        <w:tc>
          <w:tcPr>
            <w:tcW w:w="481" w:type="pct"/>
            <w:shd w:val="clear" w:color="D9E1F2" w:fill="D9E1F2"/>
            <w:noWrap/>
            <w:vAlign w:val="center"/>
          </w:tcPr>
          <w:p w14:paraId="66493540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Row Indices</w:t>
            </w:r>
          </w:p>
        </w:tc>
      </w:tr>
      <w:tr w:rsidR="0038276D" w:rsidRPr="00617CE9" w14:paraId="4FD29475" w14:textId="77777777">
        <w:trPr>
          <w:trHeight w:val="280"/>
        </w:trPr>
        <w:tc>
          <w:tcPr>
            <w:tcW w:w="420" w:type="pct"/>
            <w:vMerge w:val="restart"/>
            <w:shd w:val="clear" w:color="auto" w:fill="auto"/>
            <w:vAlign w:val="center"/>
          </w:tcPr>
          <w:p w14:paraId="3019F130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524" w:type="pct"/>
            <w:vMerge w:val="restart"/>
            <w:shd w:val="clear" w:color="auto" w:fill="auto"/>
            <w:vAlign w:val="center"/>
          </w:tcPr>
          <w:p w14:paraId="6E46998C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524" w:type="pct"/>
            <w:vMerge w:val="restart"/>
            <w:shd w:val="clear" w:color="auto" w:fill="auto"/>
            <w:vAlign w:val="center"/>
          </w:tcPr>
          <w:p w14:paraId="257D8B45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[209]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</w:tcPr>
          <w:p w14:paraId="5C548FD6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-2.2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</w:tcPr>
          <w:p w14:paraId="331EE04E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1.3</w:t>
            </w:r>
          </w:p>
        </w:tc>
        <w:tc>
          <w:tcPr>
            <w:tcW w:w="318" w:type="pct"/>
            <w:vMerge w:val="restart"/>
            <w:shd w:val="clear" w:color="auto" w:fill="auto"/>
            <w:vAlign w:val="center"/>
          </w:tcPr>
          <w:p w14:paraId="428FE8D4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CC-1/2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</w:tcPr>
          <w:p w14:paraId="25E3D459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no line coding</w:t>
            </w:r>
          </w:p>
        </w:tc>
        <w:tc>
          <w:tcPr>
            <w:tcW w:w="337" w:type="pct"/>
            <w:vMerge w:val="restart"/>
            <w:shd w:val="clear" w:color="auto" w:fill="auto"/>
            <w:vAlign w:val="center"/>
          </w:tcPr>
          <w:p w14:paraId="3056312D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</w:tcPr>
          <w:p w14:paraId="75A952D4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</w:tcPr>
          <w:p w14:paraId="7BDB73CA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360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</w:tcPr>
          <w:p w14:paraId="2CF6186D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481" w:type="pct"/>
            <w:vMerge w:val="restart"/>
            <w:shd w:val="clear" w:color="auto" w:fill="auto"/>
            <w:vAlign w:val="center"/>
          </w:tcPr>
          <w:p w14:paraId="7813D3CD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481" w:type="pct"/>
            <w:shd w:val="clear" w:color="auto" w:fill="auto"/>
            <w:vAlign w:val="center"/>
          </w:tcPr>
          <w:p w14:paraId="2BB1673F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1574</w:t>
            </w:r>
          </w:p>
        </w:tc>
      </w:tr>
      <w:tr w:rsidR="0038276D" w:rsidRPr="00617CE9" w14:paraId="4C8A9BC3" w14:textId="77777777">
        <w:trPr>
          <w:trHeight w:val="280"/>
        </w:trPr>
        <w:tc>
          <w:tcPr>
            <w:tcW w:w="420" w:type="pct"/>
            <w:vMerge/>
            <w:vAlign w:val="center"/>
          </w:tcPr>
          <w:p w14:paraId="5C962BA9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</w:tcPr>
          <w:p w14:paraId="0815E676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</w:tcPr>
          <w:p w14:paraId="4B36FE34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</w:tcPr>
          <w:p w14:paraId="17C2F9B8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</w:tcPr>
          <w:p w14:paraId="2DF2BFBE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vMerge/>
            <w:vAlign w:val="center"/>
          </w:tcPr>
          <w:p w14:paraId="54B2A2D4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</w:tcPr>
          <w:p w14:paraId="641D91CE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7" w:type="pct"/>
            <w:vMerge/>
            <w:vAlign w:val="center"/>
          </w:tcPr>
          <w:p w14:paraId="5D6F702A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</w:tcPr>
          <w:p w14:paraId="172EDD6B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</w:tcPr>
          <w:p w14:paraId="7BF10365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</w:tcPr>
          <w:p w14:paraId="681C3C5D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/>
            <w:vAlign w:val="center"/>
          </w:tcPr>
          <w:p w14:paraId="1E44B399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</w:tcPr>
          <w:p w14:paraId="4CAAB911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1588</w:t>
            </w:r>
          </w:p>
        </w:tc>
      </w:tr>
      <w:tr w:rsidR="0038276D" w:rsidRPr="00617CE9" w14:paraId="3F1E1AE2" w14:textId="77777777">
        <w:trPr>
          <w:trHeight w:val="280"/>
        </w:trPr>
        <w:tc>
          <w:tcPr>
            <w:tcW w:w="420" w:type="pct"/>
            <w:vMerge/>
            <w:vAlign w:val="center"/>
          </w:tcPr>
          <w:p w14:paraId="7C8678D4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</w:tcPr>
          <w:p w14:paraId="4DD659EC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0.02</w:t>
            </w:r>
          </w:p>
        </w:tc>
        <w:tc>
          <w:tcPr>
            <w:tcW w:w="524" w:type="pct"/>
            <w:vMerge w:val="restart"/>
            <w:shd w:val="clear" w:color="auto" w:fill="auto"/>
            <w:vAlign w:val="center"/>
          </w:tcPr>
          <w:p w14:paraId="334484C8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[192]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</w:tcPr>
          <w:p w14:paraId="66A6C286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-1.1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</w:tcPr>
          <w:p w14:paraId="26816EAA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-0.4</w:t>
            </w:r>
          </w:p>
        </w:tc>
        <w:tc>
          <w:tcPr>
            <w:tcW w:w="318" w:type="pct"/>
            <w:vMerge w:val="restart"/>
            <w:shd w:val="clear" w:color="auto" w:fill="auto"/>
            <w:vAlign w:val="center"/>
          </w:tcPr>
          <w:p w14:paraId="4E7F3D62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CC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</w:tcPr>
          <w:p w14:paraId="0262B957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Manchester</w:t>
            </w:r>
          </w:p>
        </w:tc>
        <w:tc>
          <w:tcPr>
            <w:tcW w:w="337" w:type="pct"/>
            <w:vMerge/>
            <w:vAlign w:val="center"/>
          </w:tcPr>
          <w:p w14:paraId="206CDED4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</w:tcPr>
          <w:p w14:paraId="0BAD228B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311" w:type="pct"/>
            <w:shd w:val="clear" w:color="auto" w:fill="auto"/>
            <w:vAlign w:val="center"/>
          </w:tcPr>
          <w:p w14:paraId="0C12E978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180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</w:tcPr>
          <w:p w14:paraId="4C935232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proofErr w:type="spellStart"/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NaN</w:t>
            </w:r>
            <w:proofErr w:type="spellEnd"/>
          </w:p>
        </w:tc>
        <w:tc>
          <w:tcPr>
            <w:tcW w:w="481" w:type="pct"/>
            <w:vMerge/>
            <w:vAlign w:val="center"/>
          </w:tcPr>
          <w:p w14:paraId="4AC52B72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</w:tcPr>
          <w:p w14:paraId="092081BE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581</w:t>
            </w:r>
          </w:p>
        </w:tc>
      </w:tr>
      <w:tr w:rsidR="0038276D" w:rsidRPr="00617CE9" w14:paraId="53B12AE2" w14:textId="77777777">
        <w:trPr>
          <w:trHeight w:val="280"/>
        </w:trPr>
        <w:tc>
          <w:tcPr>
            <w:tcW w:w="420" w:type="pct"/>
            <w:vMerge/>
            <w:vAlign w:val="center"/>
          </w:tcPr>
          <w:p w14:paraId="00FA272C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</w:tcPr>
          <w:p w14:paraId="17BD7903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</w:tcPr>
          <w:p w14:paraId="5AD81A24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</w:tcPr>
          <w:p w14:paraId="2F6FC94F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</w:tcPr>
          <w:p w14:paraId="6E8A9EFB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vMerge/>
            <w:vAlign w:val="center"/>
          </w:tcPr>
          <w:p w14:paraId="570207BB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</w:tcPr>
          <w:p w14:paraId="03EF7737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7" w:type="pct"/>
            <w:vMerge/>
            <w:vAlign w:val="center"/>
          </w:tcPr>
          <w:p w14:paraId="14BD2A23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</w:tcPr>
          <w:p w14:paraId="38063A30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0.43</w:t>
            </w:r>
          </w:p>
        </w:tc>
        <w:tc>
          <w:tcPr>
            <w:tcW w:w="311" w:type="pct"/>
            <w:shd w:val="clear" w:color="auto" w:fill="auto"/>
            <w:vAlign w:val="center"/>
          </w:tcPr>
          <w:p w14:paraId="61F30320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18</w:t>
            </w:r>
          </w:p>
        </w:tc>
        <w:tc>
          <w:tcPr>
            <w:tcW w:w="361" w:type="pct"/>
            <w:vMerge/>
            <w:vAlign w:val="center"/>
          </w:tcPr>
          <w:p w14:paraId="42CBCB9A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/>
            <w:vAlign w:val="center"/>
          </w:tcPr>
          <w:p w14:paraId="1F4E98C8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</w:tcPr>
          <w:p w14:paraId="2547EF39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578</w:t>
            </w:r>
          </w:p>
        </w:tc>
      </w:tr>
      <w:tr w:rsidR="0038276D" w:rsidRPr="00617CE9" w14:paraId="45537197" w14:textId="77777777">
        <w:trPr>
          <w:trHeight w:val="280"/>
        </w:trPr>
        <w:tc>
          <w:tcPr>
            <w:tcW w:w="420" w:type="pct"/>
            <w:vMerge/>
            <w:vAlign w:val="center"/>
          </w:tcPr>
          <w:p w14:paraId="4EC6FD63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</w:tcPr>
          <w:p w14:paraId="42F39E46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</w:tcPr>
          <w:p w14:paraId="170BBF12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[209]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</w:tcPr>
          <w:p w14:paraId="38ADCEA3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6.3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</w:tcPr>
          <w:p w14:paraId="7EDD066C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9.8</w:t>
            </w:r>
          </w:p>
        </w:tc>
        <w:tc>
          <w:tcPr>
            <w:tcW w:w="318" w:type="pct"/>
            <w:vMerge w:val="restart"/>
            <w:shd w:val="clear" w:color="auto" w:fill="auto"/>
            <w:vAlign w:val="center"/>
          </w:tcPr>
          <w:p w14:paraId="004C5AD2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CC-1/2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</w:tcPr>
          <w:p w14:paraId="0C44C7E4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no line coding</w:t>
            </w:r>
          </w:p>
        </w:tc>
        <w:tc>
          <w:tcPr>
            <w:tcW w:w="337" w:type="pct"/>
            <w:vMerge/>
            <w:vAlign w:val="center"/>
          </w:tcPr>
          <w:p w14:paraId="45B51FA4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restart"/>
            <w:shd w:val="clear" w:color="auto" w:fill="auto"/>
            <w:vAlign w:val="center"/>
          </w:tcPr>
          <w:p w14:paraId="508BA611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</w:tcPr>
          <w:p w14:paraId="186EC061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360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</w:tcPr>
          <w:p w14:paraId="6BD719C9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14</w:t>
            </w:r>
          </w:p>
        </w:tc>
        <w:tc>
          <w:tcPr>
            <w:tcW w:w="481" w:type="pct"/>
            <w:vMerge/>
            <w:vAlign w:val="center"/>
          </w:tcPr>
          <w:p w14:paraId="360517FA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</w:tcPr>
          <w:p w14:paraId="7C759148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1572</w:t>
            </w:r>
          </w:p>
        </w:tc>
      </w:tr>
      <w:tr w:rsidR="0038276D" w:rsidRPr="00617CE9" w14:paraId="69B4FD19" w14:textId="77777777">
        <w:trPr>
          <w:trHeight w:val="280"/>
        </w:trPr>
        <w:tc>
          <w:tcPr>
            <w:tcW w:w="420" w:type="pct"/>
            <w:vMerge/>
            <w:vAlign w:val="center"/>
          </w:tcPr>
          <w:p w14:paraId="2D398034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</w:tcPr>
          <w:p w14:paraId="11F81646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</w:tcPr>
          <w:p w14:paraId="757B2490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</w:tcPr>
          <w:p w14:paraId="10369DCE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</w:tcPr>
          <w:p w14:paraId="1A50941F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vMerge/>
            <w:vAlign w:val="center"/>
          </w:tcPr>
          <w:p w14:paraId="204F2A27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</w:tcPr>
          <w:p w14:paraId="1810D92F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7" w:type="pct"/>
            <w:vMerge/>
            <w:vAlign w:val="center"/>
          </w:tcPr>
          <w:p w14:paraId="5968B0B2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</w:tcPr>
          <w:p w14:paraId="204F8797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</w:tcPr>
          <w:p w14:paraId="2611670D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</w:tcPr>
          <w:p w14:paraId="04AB243C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/>
            <w:vAlign w:val="center"/>
          </w:tcPr>
          <w:p w14:paraId="3499C25A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</w:tcPr>
          <w:p w14:paraId="09C1C526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1584</w:t>
            </w:r>
          </w:p>
        </w:tc>
      </w:tr>
      <w:tr w:rsidR="0038276D" w:rsidRPr="00617CE9" w14:paraId="799481CE" w14:textId="77777777">
        <w:trPr>
          <w:trHeight w:val="280"/>
        </w:trPr>
        <w:tc>
          <w:tcPr>
            <w:tcW w:w="420" w:type="pct"/>
            <w:vMerge/>
            <w:vAlign w:val="center"/>
          </w:tcPr>
          <w:p w14:paraId="5F5E8E0F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</w:tcPr>
          <w:p w14:paraId="497CB775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</w:tcPr>
          <w:p w14:paraId="5096CD75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[198]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</w:tcPr>
          <w:p w14:paraId="4454E60F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-3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</w:tcPr>
          <w:p w14:paraId="080A9E27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15.7</w:t>
            </w:r>
          </w:p>
        </w:tc>
        <w:tc>
          <w:tcPr>
            <w:tcW w:w="318" w:type="pct"/>
            <w:vMerge w:val="restart"/>
            <w:shd w:val="clear" w:color="auto" w:fill="auto"/>
            <w:vAlign w:val="center"/>
          </w:tcPr>
          <w:p w14:paraId="1A61E356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no FEC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</w:tcPr>
          <w:p w14:paraId="385B1151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 Manchester encoding</w:t>
            </w:r>
          </w:p>
        </w:tc>
        <w:tc>
          <w:tcPr>
            <w:tcW w:w="337" w:type="pct"/>
            <w:vMerge/>
            <w:vAlign w:val="center"/>
          </w:tcPr>
          <w:p w14:paraId="18B41750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</w:tcPr>
          <w:p w14:paraId="4FEF0518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1.06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</w:tcPr>
          <w:p w14:paraId="1FA349EE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45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</w:tcPr>
          <w:p w14:paraId="5657EBA1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481" w:type="pct"/>
            <w:vMerge/>
            <w:vAlign w:val="center"/>
          </w:tcPr>
          <w:p w14:paraId="05F753DD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</w:tcPr>
          <w:p w14:paraId="7C58E6A0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82</w:t>
            </w:r>
          </w:p>
        </w:tc>
      </w:tr>
      <w:tr w:rsidR="0038276D" w:rsidRPr="00617CE9" w14:paraId="3A296280" w14:textId="77777777">
        <w:trPr>
          <w:trHeight w:val="280"/>
        </w:trPr>
        <w:tc>
          <w:tcPr>
            <w:tcW w:w="420" w:type="pct"/>
            <w:vMerge/>
            <w:vAlign w:val="center"/>
          </w:tcPr>
          <w:p w14:paraId="5144BB70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</w:tcPr>
          <w:p w14:paraId="54D79E6A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</w:tcPr>
          <w:p w14:paraId="6EE52378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</w:tcPr>
          <w:p w14:paraId="678EA010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</w:tcPr>
          <w:p w14:paraId="659F6E30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vMerge/>
            <w:vAlign w:val="center"/>
          </w:tcPr>
          <w:p w14:paraId="30530240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</w:tcPr>
          <w:p w14:paraId="7B8A30C8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7" w:type="pct"/>
            <w:shd w:val="clear" w:color="auto" w:fill="auto"/>
            <w:vAlign w:val="center"/>
          </w:tcPr>
          <w:p w14:paraId="7F7E5932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61" w:type="pct"/>
            <w:shd w:val="clear" w:color="auto" w:fill="auto"/>
            <w:vAlign w:val="center"/>
          </w:tcPr>
          <w:p w14:paraId="2D30CCC6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0.95</w:t>
            </w:r>
          </w:p>
        </w:tc>
        <w:tc>
          <w:tcPr>
            <w:tcW w:w="311" w:type="pct"/>
            <w:vMerge/>
            <w:vAlign w:val="center"/>
          </w:tcPr>
          <w:p w14:paraId="442C9A47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</w:tcPr>
          <w:p w14:paraId="7E27612B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/>
            <w:vAlign w:val="center"/>
          </w:tcPr>
          <w:p w14:paraId="47C7A47C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</w:tcPr>
          <w:p w14:paraId="50FDF83F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14</w:t>
            </w:r>
          </w:p>
        </w:tc>
      </w:tr>
      <w:tr w:rsidR="0038276D" w:rsidRPr="00617CE9" w14:paraId="1523286E" w14:textId="77777777">
        <w:trPr>
          <w:trHeight w:val="280"/>
        </w:trPr>
        <w:tc>
          <w:tcPr>
            <w:tcW w:w="420" w:type="pct"/>
            <w:vMerge/>
            <w:vAlign w:val="center"/>
          </w:tcPr>
          <w:p w14:paraId="60B4ABA1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</w:tcPr>
          <w:p w14:paraId="0E29253F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</w:tcPr>
          <w:p w14:paraId="5B8688A0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[203]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</w:tcPr>
          <w:p w14:paraId="53343871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-0.3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</w:tcPr>
          <w:p w14:paraId="15662A7C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11.2</w:t>
            </w:r>
          </w:p>
        </w:tc>
        <w:tc>
          <w:tcPr>
            <w:tcW w:w="318" w:type="pct"/>
            <w:vMerge w:val="restart"/>
            <w:shd w:val="clear" w:color="auto" w:fill="auto"/>
            <w:vAlign w:val="center"/>
          </w:tcPr>
          <w:p w14:paraId="0B788BF3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CC 1/3</w:t>
            </w:r>
          </w:p>
        </w:tc>
        <w:tc>
          <w:tcPr>
            <w:tcW w:w="280" w:type="pct"/>
            <w:vMerge/>
            <w:vAlign w:val="center"/>
          </w:tcPr>
          <w:p w14:paraId="2A9DA5E5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7" w:type="pct"/>
            <w:shd w:val="clear" w:color="auto" w:fill="auto"/>
            <w:vAlign w:val="center"/>
          </w:tcPr>
          <w:p w14:paraId="7CF21A01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</w:tcPr>
          <w:p w14:paraId="6EDC9411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0.43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</w:tcPr>
          <w:p w14:paraId="1F294C2F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18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</w:tcPr>
          <w:p w14:paraId="0E5C723B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7.5</w:t>
            </w:r>
          </w:p>
        </w:tc>
        <w:tc>
          <w:tcPr>
            <w:tcW w:w="481" w:type="pct"/>
            <w:vMerge/>
            <w:vAlign w:val="center"/>
          </w:tcPr>
          <w:p w14:paraId="0B96FC08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</w:tcPr>
          <w:p w14:paraId="3A4F7408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178</w:t>
            </w:r>
          </w:p>
        </w:tc>
      </w:tr>
      <w:tr w:rsidR="0038276D" w:rsidRPr="00617CE9" w14:paraId="38FF320B" w14:textId="77777777">
        <w:trPr>
          <w:trHeight w:val="280"/>
        </w:trPr>
        <w:tc>
          <w:tcPr>
            <w:tcW w:w="420" w:type="pct"/>
            <w:vMerge/>
            <w:vAlign w:val="center"/>
          </w:tcPr>
          <w:p w14:paraId="00D2CF6B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</w:tcPr>
          <w:p w14:paraId="326BEBFA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</w:tcPr>
          <w:p w14:paraId="7148A0D2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</w:tcPr>
          <w:p w14:paraId="0A4E9D2E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</w:tcPr>
          <w:p w14:paraId="04F09367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vMerge/>
            <w:vAlign w:val="center"/>
          </w:tcPr>
          <w:p w14:paraId="1C5397E8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</w:tcPr>
          <w:p w14:paraId="4DF76FAE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7" w:type="pct"/>
            <w:shd w:val="clear" w:color="auto" w:fill="auto"/>
            <w:vAlign w:val="center"/>
          </w:tcPr>
          <w:p w14:paraId="28843C3B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61" w:type="pct"/>
            <w:vMerge/>
            <w:vAlign w:val="center"/>
          </w:tcPr>
          <w:p w14:paraId="74076AFD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</w:tcPr>
          <w:p w14:paraId="5BA057A8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</w:tcPr>
          <w:p w14:paraId="314FA9AA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/>
            <w:vAlign w:val="center"/>
          </w:tcPr>
          <w:p w14:paraId="582CAC3C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</w:tcPr>
          <w:p w14:paraId="44D84C98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181</w:t>
            </w:r>
          </w:p>
        </w:tc>
      </w:tr>
      <w:tr w:rsidR="0038276D" w:rsidRPr="00617CE9" w14:paraId="3C44547E" w14:textId="77777777">
        <w:trPr>
          <w:trHeight w:val="280"/>
        </w:trPr>
        <w:tc>
          <w:tcPr>
            <w:tcW w:w="420" w:type="pct"/>
            <w:vMerge/>
            <w:vAlign w:val="center"/>
          </w:tcPr>
          <w:p w14:paraId="312FAD22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</w:tcPr>
          <w:p w14:paraId="0D11C2BA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shd w:val="clear" w:color="auto" w:fill="auto"/>
            <w:vAlign w:val="center"/>
          </w:tcPr>
          <w:p w14:paraId="7D681715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[213]</w:t>
            </w:r>
          </w:p>
        </w:tc>
        <w:tc>
          <w:tcPr>
            <w:tcW w:w="323" w:type="pct"/>
            <w:shd w:val="clear" w:color="auto" w:fill="auto"/>
            <w:vAlign w:val="center"/>
          </w:tcPr>
          <w:p w14:paraId="1D4A85B4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-2.3</w:t>
            </w:r>
          </w:p>
        </w:tc>
        <w:tc>
          <w:tcPr>
            <w:tcW w:w="280" w:type="pct"/>
            <w:shd w:val="clear" w:color="auto" w:fill="auto"/>
            <w:vAlign w:val="center"/>
          </w:tcPr>
          <w:p w14:paraId="4EF814A5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-2.3</w:t>
            </w:r>
          </w:p>
        </w:tc>
        <w:tc>
          <w:tcPr>
            <w:tcW w:w="318" w:type="pct"/>
            <w:vMerge w:val="restart"/>
            <w:shd w:val="clear" w:color="auto" w:fill="auto"/>
            <w:vAlign w:val="center"/>
          </w:tcPr>
          <w:p w14:paraId="1E3CD802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CC</w:t>
            </w:r>
          </w:p>
        </w:tc>
        <w:tc>
          <w:tcPr>
            <w:tcW w:w="280" w:type="pct"/>
            <w:shd w:val="clear" w:color="auto" w:fill="auto"/>
            <w:vAlign w:val="center"/>
          </w:tcPr>
          <w:p w14:paraId="1F3784F1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Manchester encoding</w:t>
            </w:r>
          </w:p>
        </w:tc>
        <w:tc>
          <w:tcPr>
            <w:tcW w:w="337" w:type="pct"/>
            <w:vMerge w:val="restart"/>
            <w:shd w:val="clear" w:color="auto" w:fill="auto"/>
            <w:vAlign w:val="center"/>
          </w:tcPr>
          <w:p w14:paraId="2FF3DE94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61" w:type="pct"/>
            <w:shd w:val="clear" w:color="auto" w:fill="auto"/>
            <w:vAlign w:val="center"/>
          </w:tcPr>
          <w:p w14:paraId="39AEA31E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3.41</w:t>
            </w:r>
          </w:p>
        </w:tc>
        <w:tc>
          <w:tcPr>
            <w:tcW w:w="311" w:type="pct"/>
            <w:shd w:val="clear" w:color="auto" w:fill="auto"/>
            <w:vAlign w:val="center"/>
          </w:tcPr>
          <w:p w14:paraId="7BB47715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150</w:t>
            </w:r>
          </w:p>
        </w:tc>
        <w:tc>
          <w:tcPr>
            <w:tcW w:w="361" w:type="pct"/>
            <w:shd w:val="clear" w:color="auto" w:fill="auto"/>
            <w:vAlign w:val="center"/>
          </w:tcPr>
          <w:p w14:paraId="554961E1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75</w:t>
            </w:r>
          </w:p>
        </w:tc>
        <w:tc>
          <w:tcPr>
            <w:tcW w:w="481" w:type="pct"/>
            <w:vMerge/>
            <w:vAlign w:val="center"/>
          </w:tcPr>
          <w:p w14:paraId="7B3CDB50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</w:tcPr>
          <w:p w14:paraId="68B67F73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1147</w:t>
            </w:r>
          </w:p>
        </w:tc>
      </w:tr>
      <w:tr w:rsidR="0038276D" w:rsidRPr="00617CE9" w14:paraId="610E27E2" w14:textId="77777777">
        <w:trPr>
          <w:trHeight w:val="280"/>
        </w:trPr>
        <w:tc>
          <w:tcPr>
            <w:tcW w:w="420" w:type="pct"/>
            <w:vMerge/>
            <w:vAlign w:val="center"/>
          </w:tcPr>
          <w:p w14:paraId="246A26F7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</w:tcPr>
          <w:p w14:paraId="17658642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0.03</w:t>
            </w:r>
          </w:p>
        </w:tc>
        <w:tc>
          <w:tcPr>
            <w:tcW w:w="524" w:type="pct"/>
            <w:vMerge w:val="restart"/>
            <w:shd w:val="clear" w:color="auto" w:fill="auto"/>
            <w:vAlign w:val="center"/>
          </w:tcPr>
          <w:p w14:paraId="2CDC521E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[192]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</w:tcPr>
          <w:p w14:paraId="1B470EF5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-0.2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</w:tcPr>
          <w:p w14:paraId="1015A07A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318" w:type="pct"/>
            <w:vMerge/>
            <w:vAlign w:val="center"/>
          </w:tcPr>
          <w:p w14:paraId="28BA2923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 w:val="restart"/>
            <w:shd w:val="clear" w:color="auto" w:fill="auto"/>
            <w:vAlign w:val="center"/>
          </w:tcPr>
          <w:p w14:paraId="08C8DBC4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Manchester</w:t>
            </w:r>
          </w:p>
        </w:tc>
        <w:tc>
          <w:tcPr>
            <w:tcW w:w="337" w:type="pct"/>
            <w:vMerge/>
            <w:vAlign w:val="center"/>
          </w:tcPr>
          <w:p w14:paraId="1CA39C96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</w:tcPr>
          <w:p w14:paraId="4BBAEAAD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4.7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</w:tcPr>
          <w:p w14:paraId="5CC9D3ED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180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</w:tcPr>
          <w:p w14:paraId="45D40636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proofErr w:type="spellStart"/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NaN</w:t>
            </w:r>
            <w:proofErr w:type="spellEnd"/>
          </w:p>
        </w:tc>
        <w:tc>
          <w:tcPr>
            <w:tcW w:w="481" w:type="pct"/>
            <w:shd w:val="clear" w:color="auto" w:fill="auto"/>
            <w:vAlign w:val="center"/>
          </w:tcPr>
          <w:p w14:paraId="71FF1AA8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481" w:type="pct"/>
            <w:shd w:val="clear" w:color="auto" w:fill="auto"/>
            <w:vAlign w:val="center"/>
          </w:tcPr>
          <w:p w14:paraId="62AEA573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582</w:t>
            </w:r>
          </w:p>
        </w:tc>
      </w:tr>
      <w:tr w:rsidR="0038276D" w:rsidRPr="00617CE9" w14:paraId="5105AC88" w14:textId="77777777">
        <w:trPr>
          <w:trHeight w:val="280"/>
        </w:trPr>
        <w:tc>
          <w:tcPr>
            <w:tcW w:w="420" w:type="pct"/>
            <w:vMerge/>
            <w:vAlign w:val="center"/>
          </w:tcPr>
          <w:p w14:paraId="771CF3A6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</w:tcPr>
          <w:p w14:paraId="2CBC0C62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</w:tcPr>
          <w:p w14:paraId="4533E6CA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</w:tcPr>
          <w:p w14:paraId="7329AF64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</w:tcPr>
          <w:p w14:paraId="213A91A1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vMerge/>
            <w:vAlign w:val="center"/>
          </w:tcPr>
          <w:p w14:paraId="5EF1A288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</w:tcPr>
          <w:p w14:paraId="76F51B76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7" w:type="pct"/>
            <w:vMerge/>
            <w:vAlign w:val="center"/>
          </w:tcPr>
          <w:p w14:paraId="342B78D3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</w:tcPr>
          <w:p w14:paraId="02C71358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5.8</w:t>
            </w:r>
          </w:p>
        </w:tc>
        <w:tc>
          <w:tcPr>
            <w:tcW w:w="311" w:type="pct"/>
            <w:vMerge/>
            <w:vAlign w:val="center"/>
          </w:tcPr>
          <w:p w14:paraId="2A3DBE88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</w:tcPr>
          <w:p w14:paraId="1DC33DA7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 w:val="restart"/>
            <w:shd w:val="clear" w:color="auto" w:fill="auto"/>
            <w:vAlign w:val="center"/>
          </w:tcPr>
          <w:p w14:paraId="6620FCC4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481" w:type="pct"/>
            <w:shd w:val="clear" w:color="auto" w:fill="auto"/>
            <w:vAlign w:val="center"/>
          </w:tcPr>
          <w:p w14:paraId="1A8DE7E3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583</w:t>
            </w:r>
          </w:p>
        </w:tc>
      </w:tr>
      <w:tr w:rsidR="0038276D" w:rsidRPr="00617CE9" w14:paraId="5E472B55" w14:textId="77777777">
        <w:trPr>
          <w:trHeight w:val="280"/>
        </w:trPr>
        <w:tc>
          <w:tcPr>
            <w:tcW w:w="420" w:type="pct"/>
            <w:vMerge/>
            <w:vAlign w:val="center"/>
          </w:tcPr>
          <w:p w14:paraId="61B8B8AB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</w:tcPr>
          <w:p w14:paraId="06915B1B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</w:tcPr>
          <w:p w14:paraId="1160CC44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[198]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</w:tcPr>
          <w:p w14:paraId="4988FBAF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-5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</w:tcPr>
          <w:p w14:paraId="272C3E25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8.6</w:t>
            </w:r>
          </w:p>
        </w:tc>
        <w:tc>
          <w:tcPr>
            <w:tcW w:w="318" w:type="pct"/>
            <w:vMerge w:val="restart"/>
            <w:shd w:val="clear" w:color="auto" w:fill="auto"/>
            <w:vAlign w:val="center"/>
          </w:tcPr>
          <w:p w14:paraId="6758D58D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no FEC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</w:tcPr>
          <w:p w14:paraId="56056055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 Manchester encoding</w:t>
            </w:r>
          </w:p>
        </w:tc>
        <w:tc>
          <w:tcPr>
            <w:tcW w:w="337" w:type="pct"/>
            <w:vMerge/>
            <w:vAlign w:val="center"/>
          </w:tcPr>
          <w:p w14:paraId="274D7C1D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</w:tcPr>
          <w:p w14:paraId="629F3934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1.16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</w:tcPr>
          <w:p w14:paraId="11626379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45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</w:tcPr>
          <w:p w14:paraId="068EDBCC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481" w:type="pct"/>
            <w:vMerge/>
            <w:vAlign w:val="center"/>
          </w:tcPr>
          <w:p w14:paraId="3192D57C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</w:tcPr>
          <w:p w14:paraId="6914CE9C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84</w:t>
            </w:r>
          </w:p>
        </w:tc>
      </w:tr>
      <w:tr w:rsidR="0038276D" w:rsidRPr="00617CE9" w14:paraId="6600A55C" w14:textId="77777777">
        <w:trPr>
          <w:trHeight w:val="280"/>
        </w:trPr>
        <w:tc>
          <w:tcPr>
            <w:tcW w:w="420" w:type="pct"/>
            <w:vMerge/>
            <w:vAlign w:val="center"/>
          </w:tcPr>
          <w:p w14:paraId="6B5654F6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</w:tcPr>
          <w:p w14:paraId="6A064F96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</w:tcPr>
          <w:p w14:paraId="0F280ED4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</w:tcPr>
          <w:p w14:paraId="0ECD8C9F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</w:tcPr>
          <w:p w14:paraId="7E986CAD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vMerge/>
            <w:vAlign w:val="center"/>
          </w:tcPr>
          <w:p w14:paraId="388E1C8A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</w:tcPr>
          <w:p w14:paraId="3EE99EFE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7" w:type="pct"/>
            <w:shd w:val="clear" w:color="auto" w:fill="auto"/>
            <w:vAlign w:val="center"/>
          </w:tcPr>
          <w:p w14:paraId="23854D58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61" w:type="pct"/>
            <w:shd w:val="clear" w:color="auto" w:fill="auto"/>
            <w:vAlign w:val="center"/>
          </w:tcPr>
          <w:p w14:paraId="4BF4DEFE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1.14</w:t>
            </w:r>
          </w:p>
        </w:tc>
        <w:tc>
          <w:tcPr>
            <w:tcW w:w="311" w:type="pct"/>
            <w:vMerge/>
            <w:vAlign w:val="center"/>
          </w:tcPr>
          <w:p w14:paraId="0C1B8EB1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</w:tcPr>
          <w:p w14:paraId="183DDCAB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 w:val="restart"/>
            <w:shd w:val="clear" w:color="auto" w:fill="auto"/>
            <w:vAlign w:val="center"/>
          </w:tcPr>
          <w:p w14:paraId="184740B9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481" w:type="pct"/>
            <w:shd w:val="clear" w:color="auto" w:fill="auto"/>
            <w:vAlign w:val="center"/>
          </w:tcPr>
          <w:p w14:paraId="008AC051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11</w:t>
            </w:r>
          </w:p>
        </w:tc>
      </w:tr>
      <w:tr w:rsidR="0038276D" w:rsidRPr="00617CE9" w14:paraId="6CC1AA35" w14:textId="77777777">
        <w:trPr>
          <w:trHeight w:val="280"/>
        </w:trPr>
        <w:tc>
          <w:tcPr>
            <w:tcW w:w="420" w:type="pct"/>
            <w:vMerge/>
            <w:vAlign w:val="center"/>
          </w:tcPr>
          <w:p w14:paraId="41D4B4A2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</w:tcPr>
          <w:p w14:paraId="1822739C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</w:tcPr>
          <w:p w14:paraId="7CB9E975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[210]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</w:tcPr>
          <w:p w14:paraId="033E19C8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5.33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</w:tcPr>
          <w:p w14:paraId="006FACE8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28.23</w:t>
            </w:r>
          </w:p>
        </w:tc>
        <w:tc>
          <w:tcPr>
            <w:tcW w:w="318" w:type="pct"/>
            <w:vMerge w:val="restart"/>
            <w:shd w:val="clear" w:color="auto" w:fill="auto"/>
            <w:vAlign w:val="center"/>
          </w:tcPr>
          <w:p w14:paraId="5748E9F1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CC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</w:tcPr>
          <w:p w14:paraId="2343B317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None</w:t>
            </w:r>
          </w:p>
        </w:tc>
        <w:tc>
          <w:tcPr>
            <w:tcW w:w="337" w:type="pct"/>
            <w:shd w:val="clear" w:color="auto" w:fill="auto"/>
            <w:vAlign w:val="center"/>
          </w:tcPr>
          <w:p w14:paraId="773A3957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</w:tcPr>
          <w:p w14:paraId="0FB6C375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4.67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</w:tcPr>
          <w:p w14:paraId="717514ED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180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</w:tcPr>
          <w:p w14:paraId="33B0B57E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proofErr w:type="spellStart"/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NaN</w:t>
            </w:r>
            <w:proofErr w:type="spellEnd"/>
          </w:p>
        </w:tc>
        <w:tc>
          <w:tcPr>
            <w:tcW w:w="481" w:type="pct"/>
            <w:vMerge/>
            <w:vAlign w:val="center"/>
          </w:tcPr>
          <w:p w14:paraId="1D2F841C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</w:tcPr>
          <w:p w14:paraId="42EBD7C6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434</w:t>
            </w:r>
          </w:p>
        </w:tc>
      </w:tr>
      <w:tr w:rsidR="0038276D" w:rsidRPr="00617CE9" w14:paraId="58EA4CF4" w14:textId="77777777">
        <w:trPr>
          <w:trHeight w:val="280"/>
        </w:trPr>
        <w:tc>
          <w:tcPr>
            <w:tcW w:w="420" w:type="pct"/>
            <w:vMerge/>
            <w:vAlign w:val="center"/>
          </w:tcPr>
          <w:p w14:paraId="5CABA6F1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</w:tcPr>
          <w:p w14:paraId="403056C6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</w:tcPr>
          <w:p w14:paraId="197DC100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</w:tcPr>
          <w:p w14:paraId="0861D307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</w:tcPr>
          <w:p w14:paraId="2BE96599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vMerge/>
            <w:vAlign w:val="center"/>
          </w:tcPr>
          <w:p w14:paraId="33EB5EF2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</w:tcPr>
          <w:p w14:paraId="67A644E0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7" w:type="pct"/>
            <w:shd w:val="clear" w:color="auto" w:fill="auto"/>
            <w:vAlign w:val="center"/>
          </w:tcPr>
          <w:p w14:paraId="70AD32D8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61" w:type="pct"/>
            <w:vMerge/>
            <w:vAlign w:val="center"/>
          </w:tcPr>
          <w:p w14:paraId="3F8470C5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</w:tcPr>
          <w:p w14:paraId="56E70969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</w:tcPr>
          <w:p w14:paraId="7860E4CC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</w:tcPr>
          <w:p w14:paraId="38365647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1000</w:t>
            </w:r>
          </w:p>
        </w:tc>
        <w:tc>
          <w:tcPr>
            <w:tcW w:w="481" w:type="pct"/>
            <w:shd w:val="clear" w:color="auto" w:fill="auto"/>
            <w:vAlign w:val="center"/>
          </w:tcPr>
          <w:p w14:paraId="1798B87D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461</w:t>
            </w:r>
          </w:p>
        </w:tc>
      </w:tr>
      <w:tr w:rsidR="0038276D" w:rsidRPr="00617CE9" w14:paraId="7515FE19" w14:textId="77777777">
        <w:trPr>
          <w:trHeight w:val="280"/>
        </w:trPr>
        <w:tc>
          <w:tcPr>
            <w:tcW w:w="420" w:type="pct"/>
            <w:vMerge/>
            <w:vAlign w:val="center"/>
          </w:tcPr>
          <w:p w14:paraId="2F9719AA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</w:tcPr>
          <w:p w14:paraId="52C04D3F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</w:tcPr>
          <w:p w14:paraId="36605675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[190]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</w:tcPr>
          <w:p w14:paraId="28E1A7EA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-23.4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</w:tcPr>
          <w:p w14:paraId="73F37493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-9.3</w:t>
            </w:r>
          </w:p>
        </w:tc>
        <w:tc>
          <w:tcPr>
            <w:tcW w:w="318" w:type="pct"/>
            <w:vMerge/>
            <w:vAlign w:val="center"/>
          </w:tcPr>
          <w:p w14:paraId="5DCC30EC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</w:tcPr>
          <w:p w14:paraId="7D7DC1F2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7" w:type="pct"/>
            <w:shd w:val="clear" w:color="auto" w:fill="auto"/>
            <w:vAlign w:val="center"/>
          </w:tcPr>
          <w:p w14:paraId="5C86568D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</w:tcPr>
          <w:p w14:paraId="28B33FF5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0.96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</w:tcPr>
          <w:p w14:paraId="7FA96095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30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</w:tcPr>
          <w:p w14:paraId="1FEB3861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481" w:type="pct"/>
            <w:vMerge w:val="restart"/>
            <w:shd w:val="clear" w:color="auto" w:fill="auto"/>
            <w:vAlign w:val="center"/>
          </w:tcPr>
          <w:p w14:paraId="1DDEABA5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481" w:type="pct"/>
            <w:shd w:val="clear" w:color="auto" w:fill="auto"/>
            <w:vAlign w:val="center"/>
          </w:tcPr>
          <w:p w14:paraId="026B9A95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1926</w:t>
            </w:r>
          </w:p>
        </w:tc>
      </w:tr>
      <w:tr w:rsidR="0038276D" w:rsidRPr="00617CE9" w14:paraId="4EE5F46F" w14:textId="77777777">
        <w:trPr>
          <w:trHeight w:val="280"/>
        </w:trPr>
        <w:tc>
          <w:tcPr>
            <w:tcW w:w="420" w:type="pct"/>
            <w:vMerge/>
            <w:vAlign w:val="center"/>
          </w:tcPr>
          <w:p w14:paraId="67C1F939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</w:tcPr>
          <w:p w14:paraId="1782DF18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</w:tcPr>
          <w:p w14:paraId="12B557F7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</w:tcPr>
          <w:p w14:paraId="51FC53B4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</w:tcPr>
          <w:p w14:paraId="58240A57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vMerge/>
            <w:vAlign w:val="center"/>
          </w:tcPr>
          <w:p w14:paraId="79AD7F4C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</w:tcPr>
          <w:p w14:paraId="0FF982B2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7" w:type="pct"/>
            <w:shd w:val="clear" w:color="auto" w:fill="auto"/>
            <w:vAlign w:val="center"/>
          </w:tcPr>
          <w:p w14:paraId="72179258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61" w:type="pct"/>
            <w:vMerge/>
            <w:vAlign w:val="center"/>
          </w:tcPr>
          <w:p w14:paraId="0D563634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</w:tcPr>
          <w:p w14:paraId="3F6A22A9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</w:tcPr>
          <w:p w14:paraId="65C088F4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/>
            <w:vAlign w:val="center"/>
          </w:tcPr>
          <w:p w14:paraId="2652F77F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</w:tcPr>
          <w:p w14:paraId="57ED8A78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1923</w:t>
            </w:r>
          </w:p>
        </w:tc>
      </w:tr>
      <w:tr w:rsidR="0038276D" w:rsidRPr="00617CE9" w14:paraId="3D2F4669" w14:textId="77777777">
        <w:trPr>
          <w:trHeight w:val="280"/>
        </w:trPr>
        <w:tc>
          <w:tcPr>
            <w:tcW w:w="420" w:type="pct"/>
            <w:vMerge/>
            <w:vAlign w:val="center"/>
          </w:tcPr>
          <w:p w14:paraId="66DF342B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</w:tcPr>
          <w:p w14:paraId="1BE13A67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</w:tcPr>
          <w:p w14:paraId="2A8A40A9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[213]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</w:tcPr>
          <w:p w14:paraId="14DF5290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-1.5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</w:tcPr>
          <w:p w14:paraId="566F1682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1.7</w:t>
            </w:r>
          </w:p>
        </w:tc>
        <w:tc>
          <w:tcPr>
            <w:tcW w:w="318" w:type="pct"/>
            <w:shd w:val="clear" w:color="auto" w:fill="auto"/>
            <w:vAlign w:val="center"/>
          </w:tcPr>
          <w:p w14:paraId="7EBF5BE7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no FEC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</w:tcPr>
          <w:p w14:paraId="0E35B597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Manchester encoding</w:t>
            </w:r>
          </w:p>
        </w:tc>
        <w:tc>
          <w:tcPr>
            <w:tcW w:w="337" w:type="pct"/>
            <w:vMerge w:val="restart"/>
            <w:shd w:val="clear" w:color="auto" w:fill="auto"/>
            <w:vAlign w:val="center"/>
          </w:tcPr>
          <w:p w14:paraId="3D842152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61" w:type="pct"/>
            <w:shd w:val="clear" w:color="auto" w:fill="auto"/>
            <w:vAlign w:val="center"/>
          </w:tcPr>
          <w:p w14:paraId="10FF1ADD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3.87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</w:tcPr>
          <w:p w14:paraId="25B63C1F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150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</w:tcPr>
          <w:p w14:paraId="5B2D2EB4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75</w:t>
            </w:r>
          </w:p>
        </w:tc>
        <w:tc>
          <w:tcPr>
            <w:tcW w:w="481" w:type="pct"/>
            <w:vMerge/>
            <w:vAlign w:val="center"/>
          </w:tcPr>
          <w:p w14:paraId="6F658721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</w:tcPr>
          <w:p w14:paraId="24FDF1BB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1075</w:t>
            </w:r>
          </w:p>
        </w:tc>
      </w:tr>
      <w:tr w:rsidR="0038276D" w:rsidRPr="00617CE9" w14:paraId="7BB7363A" w14:textId="77777777">
        <w:trPr>
          <w:trHeight w:val="280"/>
        </w:trPr>
        <w:tc>
          <w:tcPr>
            <w:tcW w:w="420" w:type="pct"/>
            <w:vMerge/>
            <w:vAlign w:val="center"/>
          </w:tcPr>
          <w:p w14:paraId="59ACFBD1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</w:tcPr>
          <w:p w14:paraId="5C455A50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</w:tcPr>
          <w:p w14:paraId="6BA6A3A6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</w:tcPr>
          <w:p w14:paraId="72E1096B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</w:tcPr>
          <w:p w14:paraId="3E334049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shd w:val="clear" w:color="auto" w:fill="auto"/>
            <w:vAlign w:val="center"/>
          </w:tcPr>
          <w:p w14:paraId="4F361872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CC</w:t>
            </w:r>
          </w:p>
        </w:tc>
        <w:tc>
          <w:tcPr>
            <w:tcW w:w="280" w:type="pct"/>
            <w:vMerge/>
            <w:vAlign w:val="center"/>
          </w:tcPr>
          <w:p w14:paraId="6954A4C7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7" w:type="pct"/>
            <w:vMerge/>
            <w:vAlign w:val="center"/>
          </w:tcPr>
          <w:p w14:paraId="6F425E8D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</w:tcPr>
          <w:p w14:paraId="60323584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4.89</w:t>
            </w:r>
          </w:p>
        </w:tc>
        <w:tc>
          <w:tcPr>
            <w:tcW w:w="311" w:type="pct"/>
            <w:vMerge/>
            <w:vAlign w:val="center"/>
          </w:tcPr>
          <w:p w14:paraId="013BF12F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</w:tcPr>
          <w:p w14:paraId="73A03E96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 w:val="restart"/>
            <w:shd w:val="clear" w:color="auto" w:fill="auto"/>
            <w:vAlign w:val="center"/>
          </w:tcPr>
          <w:p w14:paraId="658DE844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481" w:type="pct"/>
            <w:shd w:val="clear" w:color="auto" w:fill="auto"/>
            <w:vAlign w:val="center"/>
          </w:tcPr>
          <w:p w14:paraId="1014741D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1149</w:t>
            </w:r>
          </w:p>
        </w:tc>
      </w:tr>
      <w:tr w:rsidR="0038276D" w:rsidRPr="00617CE9" w14:paraId="4EFB9E06" w14:textId="77777777">
        <w:trPr>
          <w:trHeight w:val="280"/>
        </w:trPr>
        <w:tc>
          <w:tcPr>
            <w:tcW w:w="420" w:type="pct"/>
            <w:vMerge/>
            <w:vAlign w:val="center"/>
          </w:tcPr>
          <w:p w14:paraId="3EA84A07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</w:tcPr>
          <w:p w14:paraId="592CCB3A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0.04</w:t>
            </w:r>
          </w:p>
        </w:tc>
        <w:tc>
          <w:tcPr>
            <w:tcW w:w="524" w:type="pct"/>
            <w:shd w:val="clear" w:color="auto" w:fill="auto"/>
            <w:vAlign w:val="center"/>
          </w:tcPr>
          <w:p w14:paraId="267D645C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[209]</w:t>
            </w:r>
          </w:p>
        </w:tc>
        <w:tc>
          <w:tcPr>
            <w:tcW w:w="323" w:type="pct"/>
            <w:shd w:val="clear" w:color="auto" w:fill="auto"/>
            <w:vAlign w:val="center"/>
          </w:tcPr>
          <w:p w14:paraId="337FF3AA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11.1</w:t>
            </w:r>
          </w:p>
        </w:tc>
        <w:tc>
          <w:tcPr>
            <w:tcW w:w="280" w:type="pct"/>
            <w:shd w:val="clear" w:color="auto" w:fill="auto"/>
            <w:vAlign w:val="center"/>
          </w:tcPr>
          <w:p w14:paraId="4EB39D38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11.1</w:t>
            </w:r>
          </w:p>
        </w:tc>
        <w:tc>
          <w:tcPr>
            <w:tcW w:w="318" w:type="pct"/>
            <w:shd w:val="clear" w:color="auto" w:fill="auto"/>
            <w:vAlign w:val="center"/>
          </w:tcPr>
          <w:p w14:paraId="5BA34CBA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CC-1/2</w:t>
            </w:r>
          </w:p>
        </w:tc>
        <w:tc>
          <w:tcPr>
            <w:tcW w:w="280" w:type="pct"/>
            <w:shd w:val="clear" w:color="auto" w:fill="auto"/>
            <w:vAlign w:val="center"/>
          </w:tcPr>
          <w:p w14:paraId="22C35E2E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no line coding</w:t>
            </w:r>
          </w:p>
        </w:tc>
        <w:tc>
          <w:tcPr>
            <w:tcW w:w="337" w:type="pct"/>
            <w:vMerge/>
            <w:vAlign w:val="center"/>
          </w:tcPr>
          <w:p w14:paraId="3C00BFB0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</w:tcPr>
          <w:p w14:paraId="03C68687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311" w:type="pct"/>
            <w:shd w:val="clear" w:color="auto" w:fill="auto"/>
            <w:vAlign w:val="center"/>
          </w:tcPr>
          <w:p w14:paraId="7223965F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360</w:t>
            </w:r>
          </w:p>
        </w:tc>
        <w:tc>
          <w:tcPr>
            <w:tcW w:w="361" w:type="pct"/>
            <w:shd w:val="clear" w:color="auto" w:fill="auto"/>
            <w:vAlign w:val="center"/>
          </w:tcPr>
          <w:p w14:paraId="5A4CB697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30</w:t>
            </w:r>
          </w:p>
        </w:tc>
        <w:tc>
          <w:tcPr>
            <w:tcW w:w="481" w:type="pct"/>
            <w:vMerge/>
            <w:vAlign w:val="center"/>
          </w:tcPr>
          <w:p w14:paraId="4C05B744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</w:tcPr>
          <w:p w14:paraId="12548193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1567</w:t>
            </w:r>
          </w:p>
        </w:tc>
      </w:tr>
      <w:tr w:rsidR="0038276D" w:rsidRPr="00617CE9" w14:paraId="006765D9" w14:textId="77777777">
        <w:trPr>
          <w:trHeight w:val="280"/>
        </w:trPr>
        <w:tc>
          <w:tcPr>
            <w:tcW w:w="420" w:type="pct"/>
            <w:vMerge/>
            <w:vAlign w:val="center"/>
          </w:tcPr>
          <w:p w14:paraId="25EA19CF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</w:tcPr>
          <w:p w14:paraId="20ECD492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</w:tcPr>
          <w:p w14:paraId="38A3AB9F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[213]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</w:tcPr>
          <w:p w14:paraId="79FBD0A5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</w:tcPr>
          <w:p w14:paraId="4C803AA2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5.3</w:t>
            </w:r>
          </w:p>
        </w:tc>
        <w:tc>
          <w:tcPr>
            <w:tcW w:w="318" w:type="pct"/>
            <w:shd w:val="clear" w:color="auto" w:fill="auto"/>
            <w:vAlign w:val="center"/>
          </w:tcPr>
          <w:p w14:paraId="6E5639E2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no FEC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</w:tcPr>
          <w:p w14:paraId="7CF7758E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Manchester encoding</w:t>
            </w:r>
          </w:p>
        </w:tc>
        <w:tc>
          <w:tcPr>
            <w:tcW w:w="337" w:type="pct"/>
            <w:vMerge/>
            <w:vAlign w:val="center"/>
          </w:tcPr>
          <w:p w14:paraId="3C65BC80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</w:tcPr>
          <w:p w14:paraId="25FD5457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0.65</w:t>
            </w:r>
          </w:p>
        </w:tc>
        <w:tc>
          <w:tcPr>
            <w:tcW w:w="311" w:type="pct"/>
            <w:shd w:val="clear" w:color="auto" w:fill="auto"/>
            <w:vAlign w:val="center"/>
          </w:tcPr>
          <w:p w14:paraId="02995F48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361" w:type="pct"/>
            <w:shd w:val="clear" w:color="auto" w:fill="auto"/>
            <w:vAlign w:val="center"/>
          </w:tcPr>
          <w:p w14:paraId="50E9002F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7.5</w:t>
            </w:r>
          </w:p>
        </w:tc>
        <w:tc>
          <w:tcPr>
            <w:tcW w:w="481" w:type="pct"/>
            <w:shd w:val="clear" w:color="auto" w:fill="auto"/>
            <w:vAlign w:val="center"/>
          </w:tcPr>
          <w:p w14:paraId="15B8D94E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481" w:type="pct"/>
            <w:shd w:val="clear" w:color="auto" w:fill="auto"/>
            <w:vAlign w:val="center"/>
          </w:tcPr>
          <w:p w14:paraId="6F7541BA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1069</w:t>
            </w:r>
          </w:p>
        </w:tc>
      </w:tr>
      <w:tr w:rsidR="0038276D" w:rsidRPr="00617CE9" w14:paraId="3157FB95" w14:textId="77777777">
        <w:trPr>
          <w:trHeight w:val="280"/>
        </w:trPr>
        <w:tc>
          <w:tcPr>
            <w:tcW w:w="420" w:type="pct"/>
            <w:vMerge/>
            <w:vAlign w:val="center"/>
          </w:tcPr>
          <w:p w14:paraId="19BAF141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</w:tcPr>
          <w:p w14:paraId="33C5FFAA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</w:tcPr>
          <w:p w14:paraId="4DEDF5AE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</w:tcPr>
          <w:p w14:paraId="3CF6E6DB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</w:tcPr>
          <w:p w14:paraId="670346CF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vMerge w:val="restart"/>
            <w:shd w:val="clear" w:color="auto" w:fill="auto"/>
            <w:vAlign w:val="center"/>
          </w:tcPr>
          <w:p w14:paraId="03C05895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CC</w:t>
            </w:r>
          </w:p>
        </w:tc>
        <w:tc>
          <w:tcPr>
            <w:tcW w:w="280" w:type="pct"/>
            <w:vMerge/>
            <w:vAlign w:val="center"/>
          </w:tcPr>
          <w:p w14:paraId="0512F664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7" w:type="pct"/>
            <w:vMerge/>
            <w:vAlign w:val="center"/>
          </w:tcPr>
          <w:p w14:paraId="43831EE3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</w:tcPr>
          <w:p w14:paraId="1844CC06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0.53,5.72</w:t>
            </w:r>
          </w:p>
        </w:tc>
        <w:tc>
          <w:tcPr>
            <w:tcW w:w="311" w:type="pct"/>
            <w:shd w:val="clear" w:color="auto" w:fill="auto"/>
            <w:vAlign w:val="center"/>
          </w:tcPr>
          <w:p w14:paraId="2253C8B0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15,150</w:t>
            </w:r>
          </w:p>
        </w:tc>
        <w:tc>
          <w:tcPr>
            <w:tcW w:w="361" w:type="pct"/>
            <w:shd w:val="clear" w:color="auto" w:fill="auto"/>
            <w:vAlign w:val="center"/>
          </w:tcPr>
          <w:p w14:paraId="0346DEDC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7.5,75</w:t>
            </w:r>
          </w:p>
        </w:tc>
        <w:tc>
          <w:tcPr>
            <w:tcW w:w="481" w:type="pct"/>
            <w:shd w:val="clear" w:color="auto" w:fill="auto"/>
            <w:vAlign w:val="center"/>
          </w:tcPr>
          <w:p w14:paraId="50E04602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20,400</w:t>
            </w:r>
          </w:p>
        </w:tc>
        <w:tc>
          <w:tcPr>
            <w:tcW w:w="481" w:type="pct"/>
            <w:shd w:val="clear" w:color="auto" w:fill="auto"/>
            <w:vAlign w:val="center"/>
          </w:tcPr>
          <w:p w14:paraId="46EA9B63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1141,1151</w:t>
            </w:r>
          </w:p>
        </w:tc>
      </w:tr>
      <w:tr w:rsidR="0038276D" w:rsidRPr="00617CE9" w14:paraId="5F2D0813" w14:textId="77777777">
        <w:trPr>
          <w:trHeight w:val="280"/>
        </w:trPr>
        <w:tc>
          <w:tcPr>
            <w:tcW w:w="420" w:type="pct"/>
            <w:vMerge/>
            <w:vAlign w:val="center"/>
          </w:tcPr>
          <w:p w14:paraId="175B5C12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</w:tcPr>
          <w:p w14:paraId="26E7E952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0.05</w:t>
            </w:r>
          </w:p>
        </w:tc>
        <w:tc>
          <w:tcPr>
            <w:tcW w:w="524" w:type="pct"/>
            <w:shd w:val="clear" w:color="auto" w:fill="auto"/>
            <w:vAlign w:val="center"/>
          </w:tcPr>
          <w:p w14:paraId="29EEACE8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[192]</w:t>
            </w:r>
          </w:p>
        </w:tc>
        <w:tc>
          <w:tcPr>
            <w:tcW w:w="323" w:type="pct"/>
            <w:shd w:val="clear" w:color="auto" w:fill="auto"/>
            <w:vAlign w:val="center"/>
          </w:tcPr>
          <w:p w14:paraId="446C0A03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3.7</w:t>
            </w:r>
          </w:p>
        </w:tc>
        <w:tc>
          <w:tcPr>
            <w:tcW w:w="280" w:type="pct"/>
            <w:shd w:val="clear" w:color="auto" w:fill="auto"/>
            <w:vAlign w:val="center"/>
          </w:tcPr>
          <w:p w14:paraId="7FC8E4BC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3.7</w:t>
            </w:r>
          </w:p>
        </w:tc>
        <w:tc>
          <w:tcPr>
            <w:tcW w:w="318" w:type="pct"/>
            <w:vMerge/>
            <w:vAlign w:val="center"/>
          </w:tcPr>
          <w:p w14:paraId="58FC03B8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shd w:val="clear" w:color="auto" w:fill="auto"/>
            <w:vAlign w:val="center"/>
          </w:tcPr>
          <w:p w14:paraId="57279AC2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Manchester</w:t>
            </w:r>
          </w:p>
        </w:tc>
        <w:tc>
          <w:tcPr>
            <w:tcW w:w="337" w:type="pct"/>
            <w:vMerge/>
            <w:vAlign w:val="center"/>
          </w:tcPr>
          <w:p w14:paraId="2568FA6A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restart"/>
            <w:shd w:val="clear" w:color="auto" w:fill="auto"/>
            <w:vAlign w:val="center"/>
          </w:tcPr>
          <w:p w14:paraId="475B8A9A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0.83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</w:tcPr>
          <w:p w14:paraId="1DE10479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18</w:t>
            </w:r>
          </w:p>
        </w:tc>
        <w:tc>
          <w:tcPr>
            <w:tcW w:w="361" w:type="pct"/>
            <w:shd w:val="clear" w:color="auto" w:fill="auto"/>
            <w:vAlign w:val="center"/>
          </w:tcPr>
          <w:p w14:paraId="5C755738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proofErr w:type="spellStart"/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NaN</w:t>
            </w:r>
            <w:proofErr w:type="spellEnd"/>
          </w:p>
        </w:tc>
        <w:tc>
          <w:tcPr>
            <w:tcW w:w="481" w:type="pct"/>
            <w:vMerge w:val="restart"/>
            <w:shd w:val="clear" w:color="auto" w:fill="auto"/>
            <w:vAlign w:val="center"/>
          </w:tcPr>
          <w:p w14:paraId="1C9FE134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481" w:type="pct"/>
            <w:shd w:val="clear" w:color="auto" w:fill="auto"/>
            <w:vAlign w:val="center"/>
          </w:tcPr>
          <w:p w14:paraId="3C8F43E9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579</w:t>
            </w:r>
          </w:p>
        </w:tc>
      </w:tr>
      <w:tr w:rsidR="0038276D" w:rsidRPr="00617CE9" w14:paraId="67E77905" w14:textId="77777777">
        <w:trPr>
          <w:trHeight w:val="280"/>
        </w:trPr>
        <w:tc>
          <w:tcPr>
            <w:tcW w:w="420" w:type="pct"/>
            <w:vMerge/>
            <w:vAlign w:val="center"/>
          </w:tcPr>
          <w:p w14:paraId="5D9BB736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</w:tcPr>
          <w:p w14:paraId="39D08B8D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</w:tcPr>
          <w:p w14:paraId="10868082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[203]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</w:tcPr>
          <w:p w14:paraId="12FCBE5E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2.2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</w:tcPr>
          <w:p w14:paraId="051FC60A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318" w:type="pct"/>
            <w:vMerge w:val="restart"/>
            <w:shd w:val="clear" w:color="auto" w:fill="auto"/>
            <w:vAlign w:val="center"/>
          </w:tcPr>
          <w:p w14:paraId="2EFD0F5A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CC 1/3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</w:tcPr>
          <w:p w14:paraId="3D42BF7F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 Manchester encoding</w:t>
            </w:r>
          </w:p>
        </w:tc>
        <w:tc>
          <w:tcPr>
            <w:tcW w:w="337" w:type="pct"/>
            <w:vMerge/>
            <w:vAlign w:val="center"/>
          </w:tcPr>
          <w:p w14:paraId="44B92FC5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</w:tcPr>
          <w:p w14:paraId="0F6A8118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</w:tcPr>
          <w:p w14:paraId="03E7381C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restart"/>
            <w:shd w:val="clear" w:color="auto" w:fill="auto"/>
            <w:vAlign w:val="center"/>
          </w:tcPr>
          <w:p w14:paraId="58603B19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7.5</w:t>
            </w:r>
          </w:p>
        </w:tc>
        <w:tc>
          <w:tcPr>
            <w:tcW w:w="481" w:type="pct"/>
            <w:vMerge/>
            <w:vAlign w:val="center"/>
          </w:tcPr>
          <w:p w14:paraId="7EC81F5F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</w:tcPr>
          <w:p w14:paraId="5E6871ED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169</w:t>
            </w:r>
          </w:p>
        </w:tc>
      </w:tr>
      <w:tr w:rsidR="0038276D" w:rsidRPr="00617CE9" w14:paraId="2DC225B5" w14:textId="77777777">
        <w:trPr>
          <w:trHeight w:val="280"/>
        </w:trPr>
        <w:tc>
          <w:tcPr>
            <w:tcW w:w="420" w:type="pct"/>
            <w:vMerge/>
            <w:vAlign w:val="center"/>
          </w:tcPr>
          <w:p w14:paraId="361AB28C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</w:tcPr>
          <w:p w14:paraId="394076C2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</w:tcPr>
          <w:p w14:paraId="7918B868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</w:tcPr>
          <w:p w14:paraId="44675602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</w:tcPr>
          <w:p w14:paraId="4B5B57AD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vMerge/>
            <w:vAlign w:val="center"/>
          </w:tcPr>
          <w:p w14:paraId="0A3F7698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</w:tcPr>
          <w:p w14:paraId="3FB56A87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7" w:type="pct"/>
            <w:shd w:val="clear" w:color="auto" w:fill="auto"/>
            <w:vAlign w:val="center"/>
          </w:tcPr>
          <w:p w14:paraId="2DC4978F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61" w:type="pct"/>
            <w:vMerge/>
            <w:vAlign w:val="center"/>
          </w:tcPr>
          <w:p w14:paraId="69F70C9B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</w:tcPr>
          <w:p w14:paraId="45AB9756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</w:tcPr>
          <w:p w14:paraId="62D98FD6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/>
            <w:vAlign w:val="center"/>
          </w:tcPr>
          <w:p w14:paraId="4F6FFD87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</w:tcPr>
          <w:p w14:paraId="165DF664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172</w:t>
            </w:r>
          </w:p>
        </w:tc>
      </w:tr>
      <w:tr w:rsidR="0038276D" w:rsidRPr="00617CE9" w14:paraId="1073A492" w14:textId="77777777">
        <w:trPr>
          <w:trHeight w:val="280"/>
        </w:trPr>
        <w:tc>
          <w:tcPr>
            <w:tcW w:w="420" w:type="pct"/>
            <w:vMerge/>
            <w:vAlign w:val="center"/>
          </w:tcPr>
          <w:p w14:paraId="0C2D6042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</w:tcPr>
          <w:p w14:paraId="43D26CBD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shd w:val="clear" w:color="auto" w:fill="auto"/>
            <w:vAlign w:val="center"/>
          </w:tcPr>
          <w:p w14:paraId="7AA2614E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[213]</w:t>
            </w:r>
          </w:p>
        </w:tc>
        <w:tc>
          <w:tcPr>
            <w:tcW w:w="323" w:type="pct"/>
            <w:shd w:val="clear" w:color="auto" w:fill="auto"/>
            <w:vAlign w:val="center"/>
          </w:tcPr>
          <w:p w14:paraId="427BD496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280" w:type="pct"/>
            <w:shd w:val="clear" w:color="auto" w:fill="auto"/>
            <w:vAlign w:val="center"/>
          </w:tcPr>
          <w:p w14:paraId="23976406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318" w:type="pct"/>
            <w:shd w:val="clear" w:color="auto" w:fill="auto"/>
            <w:vAlign w:val="center"/>
          </w:tcPr>
          <w:p w14:paraId="01E4F261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no FEC</w:t>
            </w:r>
          </w:p>
        </w:tc>
        <w:tc>
          <w:tcPr>
            <w:tcW w:w="280" w:type="pct"/>
            <w:shd w:val="clear" w:color="auto" w:fill="auto"/>
            <w:vAlign w:val="center"/>
          </w:tcPr>
          <w:p w14:paraId="47332F8E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Manchester encoding</w:t>
            </w:r>
          </w:p>
        </w:tc>
        <w:tc>
          <w:tcPr>
            <w:tcW w:w="337" w:type="pct"/>
            <w:vMerge w:val="restart"/>
            <w:shd w:val="clear" w:color="auto" w:fill="auto"/>
            <w:vAlign w:val="center"/>
          </w:tcPr>
          <w:p w14:paraId="11B43CE6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61" w:type="pct"/>
            <w:shd w:val="clear" w:color="auto" w:fill="auto"/>
            <w:vAlign w:val="center"/>
          </w:tcPr>
          <w:p w14:paraId="4A90F3A9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6.99</w:t>
            </w:r>
          </w:p>
        </w:tc>
        <w:tc>
          <w:tcPr>
            <w:tcW w:w="311" w:type="pct"/>
            <w:shd w:val="clear" w:color="auto" w:fill="auto"/>
            <w:vAlign w:val="center"/>
          </w:tcPr>
          <w:p w14:paraId="35E06566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150</w:t>
            </w:r>
          </w:p>
        </w:tc>
        <w:tc>
          <w:tcPr>
            <w:tcW w:w="361" w:type="pct"/>
            <w:shd w:val="clear" w:color="auto" w:fill="auto"/>
            <w:vAlign w:val="center"/>
          </w:tcPr>
          <w:p w14:paraId="7C9ECD12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75</w:t>
            </w:r>
          </w:p>
        </w:tc>
        <w:tc>
          <w:tcPr>
            <w:tcW w:w="481" w:type="pct"/>
            <w:vMerge w:val="restart"/>
            <w:shd w:val="clear" w:color="auto" w:fill="auto"/>
            <w:vAlign w:val="center"/>
          </w:tcPr>
          <w:p w14:paraId="732E35A1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481" w:type="pct"/>
            <w:shd w:val="clear" w:color="auto" w:fill="auto"/>
            <w:vAlign w:val="center"/>
          </w:tcPr>
          <w:p w14:paraId="4ECC58B3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1079</w:t>
            </w:r>
          </w:p>
        </w:tc>
      </w:tr>
      <w:tr w:rsidR="0038276D" w:rsidRPr="00617CE9" w14:paraId="0C9DFCDA" w14:textId="77777777">
        <w:trPr>
          <w:trHeight w:val="280"/>
        </w:trPr>
        <w:tc>
          <w:tcPr>
            <w:tcW w:w="420" w:type="pct"/>
            <w:vMerge/>
            <w:vAlign w:val="center"/>
          </w:tcPr>
          <w:p w14:paraId="3F7D2AD7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</w:tcPr>
          <w:p w14:paraId="3FE13D9E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0.06</w:t>
            </w:r>
          </w:p>
        </w:tc>
        <w:tc>
          <w:tcPr>
            <w:tcW w:w="524" w:type="pct"/>
            <w:shd w:val="clear" w:color="auto" w:fill="auto"/>
            <w:vAlign w:val="center"/>
          </w:tcPr>
          <w:p w14:paraId="3F05A320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[192]</w:t>
            </w:r>
          </w:p>
        </w:tc>
        <w:tc>
          <w:tcPr>
            <w:tcW w:w="323" w:type="pct"/>
            <w:shd w:val="clear" w:color="auto" w:fill="auto"/>
            <w:vAlign w:val="center"/>
          </w:tcPr>
          <w:p w14:paraId="564FDC77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8.2</w:t>
            </w:r>
          </w:p>
        </w:tc>
        <w:tc>
          <w:tcPr>
            <w:tcW w:w="280" w:type="pct"/>
            <w:shd w:val="clear" w:color="auto" w:fill="auto"/>
            <w:vAlign w:val="center"/>
          </w:tcPr>
          <w:p w14:paraId="50C992E7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8.2</w:t>
            </w:r>
          </w:p>
        </w:tc>
        <w:tc>
          <w:tcPr>
            <w:tcW w:w="318" w:type="pct"/>
            <w:shd w:val="clear" w:color="auto" w:fill="auto"/>
            <w:vAlign w:val="center"/>
          </w:tcPr>
          <w:p w14:paraId="6015814E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CC</w:t>
            </w:r>
          </w:p>
        </w:tc>
        <w:tc>
          <w:tcPr>
            <w:tcW w:w="280" w:type="pct"/>
            <w:shd w:val="clear" w:color="auto" w:fill="auto"/>
            <w:vAlign w:val="center"/>
          </w:tcPr>
          <w:p w14:paraId="340E81ED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Manchester</w:t>
            </w:r>
          </w:p>
        </w:tc>
        <w:tc>
          <w:tcPr>
            <w:tcW w:w="337" w:type="pct"/>
            <w:vMerge/>
            <w:vAlign w:val="center"/>
          </w:tcPr>
          <w:p w14:paraId="2B9B2CDA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restart"/>
            <w:shd w:val="clear" w:color="auto" w:fill="auto"/>
            <w:vAlign w:val="center"/>
          </w:tcPr>
          <w:p w14:paraId="7B14732B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1.02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</w:tcPr>
          <w:p w14:paraId="5A933FDE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18</w:t>
            </w:r>
          </w:p>
        </w:tc>
        <w:tc>
          <w:tcPr>
            <w:tcW w:w="361" w:type="pct"/>
            <w:shd w:val="clear" w:color="auto" w:fill="auto"/>
            <w:vAlign w:val="center"/>
          </w:tcPr>
          <w:p w14:paraId="5E05FC3E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proofErr w:type="spellStart"/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NaN</w:t>
            </w:r>
            <w:proofErr w:type="spellEnd"/>
          </w:p>
        </w:tc>
        <w:tc>
          <w:tcPr>
            <w:tcW w:w="481" w:type="pct"/>
            <w:vMerge/>
            <w:vAlign w:val="center"/>
          </w:tcPr>
          <w:p w14:paraId="26AAB323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</w:tcPr>
          <w:p w14:paraId="7DA70CAB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580</w:t>
            </w:r>
          </w:p>
        </w:tc>
      </w:tr>
      <w:tr w:rsidR="0038276D" w:rsidRPr="00617CE9" w14:paraId="05563BC0" w14:textId="77777777">
        <w:trPr>
          <w:trHeight w:val="280"/>
        </w:trPr>
        <w:tc>
          <w:tcPr>
            <w:tcW w:w="420" w:type="pct"/>
            <w:vMerge/>
            <w:vAlign w:val="center"/>
          </w:tcPr>
          <w:p w14:paraId="23F9ED12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</w:tcPr>
          <w:p w14:paraId="46089605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</w:tcPr>
          <w:p w14:paraId="5270066C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[203]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</w:tcPr>
          <w:p w14:paraId="2EB33773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5.2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</w:tcPr>
          <w:p w14:paraId="2C6304EE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18</w:t>
            </w:r>
          </w:p>
        </w:tc>
        <w:tc>
          <w:tcPr>
            <w:tcW w:w="318" w:type="pct"/>
            <w:vMerge w:val="restart"/>
            <w:shd w:val="clear" w:color="auto" w:fill="auto"/>
            <w:vAlign w:val="center"/>
          </w:tcPr>
          <w:p w14:paraId="6DC0E33E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CC 1/3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</w:tcPr>
          <w:p w14:paraId="1BDAB7FD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 Manchester encoding</w:t>
            </w:r>
          </w:p>
        </w:tc>
        <w:tc>
          <w:tcPr>
            <w:tcW w:w="337" w:type="pct"/>
            <w:vMerge/>
            <w:vAlign w:val="center"/>
          </w:tcPr>
          <w:p w14:paraId="30D11F21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</w:tcPr>
          <w:p w14:paraId="61A413FF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</w:tcPr>
          <w:p w14:paraId="6EA003C3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restart"/>
            <w:shd w:val="clear" w:color="auto" w:fill="auto"/>
            <w:vAlign w:val="center"/>
          </w:tcPr>
          <w:p w14:paraId="0BBD3FC9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7.5</w:t>
            </w:r>
          </w:p>
        </w:tc>
        <w:tc>
          <w:tcPr>
            <w:tcW w:w="481" w:type="pct"/>
            <w:vMerge/>
            <w:vAlign w:val="center"/>
          </w:tcPr>
          <w:p w14:paraId="7644C3E1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</w:tcPr>
          <w:p w14:paraId="471B81FA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187</w:t>
            </w:r>
          </w:p>
        </w:tc>
      </w:tr>
      <w:tr w:rsidR="0038276D" w:rsidRPr="00617CE9" w14:paraId="7588CDA2" w14:textId="77777777">
        <w:trPr>
          <w:trHeight w:val="280"/>
        </w:trPr>
        <w:tc>
          <w:tcPr>
            <w:tcW w:w="420" w:type="pct"/>
            <w:vMerge/>
            <w:vAlign w:val="center"/>
          </w:tcPr>
          <w:p w14:paraId="583EE5C1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</w:tcPr>
          <w:p w14:paraId="0000EF04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</w:tcPr>
          <w:p w14:paraId="3EDE0E05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</w:tcPr>
          <w:p w14:paraId="67CCBE0A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</w:tcPr>
          <w:p w14:paraId="34A386A9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vMerge/>
            <w:vAlign w:val="center"/>
          </w:tcPr>
          <w:p w14:paraId="0071D2FF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</w:tcPr>
          <w:p w14:paraId="29B82CB2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7" w:type="pct"/>
            <w:shd w:val="clear" w:color="auto" w:fill="auto"/>
            <w:vAlign w:val="center"/>
          </w:tcPr>
          <w:p w14:paraId="19977B04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61" w:type="pct"/>
            <w:vMerge/>
            <w:vAlign w:val="center"/>
          </w:tcPr>
          <w:p w14:paraId="6356F8F8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</w:tcPr>
          <w:p w14:paraId="1A9A203E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</w:tcPr>
          <w:p w14:paraId="25D3BA19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/>
            <w:vAlign w:val="center"/>
          </w:tcPr>
          <w:p w14:paraId="4697272D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</w:tcPr>
          <w:p w14:paraId="2FC6B7E0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190</w:t>
            </w:r>
          </w:p>
        </w:tc>
      </w:tr>
      <w:tr w:rsidR="0038276D" w:rsidRPr="00617CE9" w14:paraId="53ED90FD" w14:textId="77777777">
        <w:trPr>
          <w:trHeight w:val="280"/>
        </w:trPr>
        <w:tc>
          <w:tcPr>
            <w:tcW w:w="420" w:type="pct"/>
            <w:vMerge/>
            <w:vAlign w:val="center"/>
          </w:tcPr>
          <w:p w14:paraId="1C45C813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</w:tcPr>
          <w:p w14:paraId="3C193D12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</w:tcPr>
          <w:p w14:paraId="2F48AFE9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[213]</w:t>
            </w:r>
          </w:p>
        </w:tc>
        <w:tc>
          <w:tcPr>
            <w:tcW w:w="323" w:type="pct"/>
            <w:shd w:val="clear" w:color="auto" w:fill="auto"/>
            <w:vAlign w:val="center"/>
          </w:tcPr>
          <w:p w14:paraId="1291455B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280" w:type="pct"/>
            <w:shd w:val="clear" w:color="auto" w:fill="auto"/>
            <w:vAlign w:val="center"/>
          </w:tcPr>
          <w:p w14:paraId="6A1E6103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18" w:type="pct"/>
            <w:vMerge w:val="restart"/>
            <w:shd w:val="clear" w:color="auto" w:fill="auto"/>
            <w:vAlign w:val="center"/>
          </w:tcPr>
          <w:p w14:paraId="2A7CAFB2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CC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</w:tcPr>
          <w:p w14:paraId="0C6CFFF5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Manchester encoding</w:t>
            </w:r>
          </w:p>
        </w:tc>
        <w:tc>
          <w:tcPr>
            <w:tcW w:w="337" w:type="pct"/>
            <w:vMerge w:val="restart"/>
            <w:shd w:val="clear" w:color="auto" w:fill="auto"/>
            <w:vAlign w:val="center"/>
          </w:tcPr>
          <w:p w14:paraId="4CA407A3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61" w:type="pct"/>
            <w:shd w:val="clear" w:color="auto" w:fill="auto"/>
            <w:vAlign w:val="center"/>
          </w:tcPr>
          <w:p w14:paraId="4BC5C371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</w:tcPr>
          <w:p w14:paraId="7CE7ADF9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361" w:type="pct"/>
            <w:vMerge/>
            <w:vAlign w:val="center"/>
          </w:tcPr>
          <w:p w14:paraId="5F0A272F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</w:tcPr>
          <w:p w14:paraId="238E2E7C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481" w:type="pct"/>
            <w:shd w:val="clear" w:color="auto" w:fill="auto"/>
            <w:vAlign w:val="center"/>
          </w:tcPr>
          <w:p w14:paraId="209A20EB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1143</w:t>
            </w:r>
          </w:p>
        </w:tc>
      </w:tr>
      <w:tr w:rsidR="0038276D" w:rsidRPr="00617CE9" w14:paraId="7E43078C" w14:textId="77777777">
        <w:trPr>
          <w:trHeight w:val="280"/>
        </w:trPr>
        <w:tc>
          <w:tcPr>
            <w:tcW w:w="420" w:type="pct"/>
            <w:vMerge/>
            <w:vAlign w:val="center"/>
          </w:tcPr>
          <w:p w14:paraId="5BE02DE6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shd w:val="clear" w:color="auto" w:fill="auto"/>
            <w:vAlign w:val="center"/>
          </w:tcPr>
          <w:p w14:paraId="424DB14A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0.07</w:t>
            </w:r>
          </w:p>
        </w:tc>
        <w:tc>
          <w:tcPr>
            <w:tcW w:w="524" w:type="pct"/>
            <w:vMerge/>
            <w:vAlign w:val="center"/>
          </w:tcPr>
          <w:p w14:paraId="39972A77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shd w:val="clear" w:color="auto" w:fill="auto"/>
            <w:vAlign w:val="center"/>
          </w:tcPr>
          <w:p w14:paraId="7744F51D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6.2</w:t>
            </w:r>
          </w:p>
        </w:tc>
        <w:tc>
          <w:tcPr>
            <w:tcW w:w="280" w:type="pct"/>
            <w:shd w:val="clear" w:color="auto" w:fill="auto"/>
            <w:vAlign w:val="center"/>
          </w:tcPr>
          <w:p w14:paraId="2B7C4A3B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6.2</w:t>
            </w:r>
          </w:p>
        </w:tc>
        <w:tc>
          <w:tcPr>
            <w:tcW w:w="318" w:type="pct"/>
            <w:vMerge/>
            <w:vAlign w:val="center"/>
          </w:tcPr>
          <w:p w14:paraId="5A38741A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</w:tcPr>
          <w:p w14:paraId="42CAEBE7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7" w:type="pct"/>
            <w:vMerge/>
            <w:vAlign w:val="center"/>
          </w:tcPr>
          <w:p w14:paraId="7DC8CA51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</w:tcPr>
          <w:p w14:paraId="1B06779E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1.09</w:t>
            </w:r>
          </w:p>
        </w:tc>
        <w:tc>
          <w:tcPr>
            <w:tcW w:w="311" w:type="pct"/>
            <w:vMerge/>
            <w:vAlign w:val="center"/>
          </w:tcPr>
          <w:p w14:paraId="6227BB58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</w:tcPr>
          <w:p w14:paraId="294AFBBB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</w:tcPr>
          <w:p w14:paraId="3CA809D4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481" w:type="pct"/>
            <w:shd w:val="clear" w:color="auto" w:fill="auto"/>
            <w:vAlign w:val="center"/>
          </w:tcPr>
          <w:p w14:paraId="158DDC24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1145</w:t>
            </w:r>
          </w:p>
        </w:tc>
      </w:tr>
      <w:tr w:rsidR="0038276D" w:rsidRPr="00617CE9" w14:paraId="232BBFED" w14:textId="77777777">
        <w:trPr>
          <w:trHeight w:val="280"/>
        </w:trPr>
        <w:tc>
          <w:tcPr>
            <w:tcW w:w="420" w:type="pct"/>
            <w:vMerge/>
            <w:vAlign w:val="center"/>
          </w:tcPr>
          <w:p w14:paraId="6C858815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</w:tcPr>
          <w:p w14:paraId="59C28224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0.08</w:t>
            </w:r>
          </w:p>
        </w:tc>
        <w:tc>
          <w:tcPr>
            <w:tcW w:w="524" w:type="pct"/>
            <w:vMerge w:val="restart"/>
            <w:shd w:val="clear" w:color="auto" w:fill="auto"/>
            <w:vAlign w:val="center"/>
          </w:tcPr>
          <w:p w14:paraId="16078A4E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[210]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</w:tcPr>
          <w:p w14:paraId="3A51830A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24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</w:tcPr>
          <w:p w14:paraId="641CF304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25</w:t>
            </w:r>
          </w:p>
        </w:tc>
        <w:tc>
          <w:tcPr>
            <w:tcW w:w="318" w:type="pct"/>
            <w:vMerge w:val="restart"/>
            <w:shd w:val="clear" w:color="auto" w:fill="auto"/>
            <w:vAlign w:val="center"/>
          </w:tcPr>
          <w:p w14:paraId="45A3DF3B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no FEC</w:t>
            </w:r>
          </w:p>
        </w:tc>
        <w:tc>
          <w:tcPr>
            <w:tcW w:w="280" w:type="pct"/>
            <w:shd w:val="clear" w:color="auto" w:fill="auto"/>
            <w:vAlign w:val="center"/>
          </w:tcPr>
          <w:p w14:paraId="3AB7C129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None</w:t>
            </w:r>
          </w:p>
        </w:tc>
        <w:tc>
          <w:tcPr>
            <w:tcW w:w="337" w:type="pct"/>
            <w:vMerge w:val="restart"/>
            <w:shd w:val="clear" w:color="auto" w:fill="auto"/>
            <w:vAlign w:val="center"/>
          </w:tcPr>
          <w:p w14:paraId="367A1CDC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</w:tcPr>
          <w:p w14:paraId="05B1EB08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14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</w:tcPr>
          <w:p w14:paraId="159253D9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180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</w:tcPr>
          <w:p w14:paraId="29A75951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proofErr w:type="spellStart"/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NaN</w:t>
            </w:r>
            <w:proofErr w:type="spellEnd"/>
          </w:p>
        </w:tc>
        <w:tc>
          <w:tcPr>
            <w:tcW w:w="481" w:type="pct"/>
            <w:vMerge w:val="restart"/>
            <w:shd w:val="clear" w:color="auto" w:fill="auto"/>
            <w:vAlign w:val="center"/>
          </w:tcPr>
          <w:p w14:paraId="141A35B8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481" w:type="pct"/>
            <w:shd w:val="clear" w:color="auto" w:fill="auto"/>
            <w:vAlign w:val="center"/>
          </w:tcPr>
          <w:p w14:paraId="4C8B9DA6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414</w:t>
            </w:r>
          </w:p>
        </w:tc>
      </w:tr>
      <w:tr w:rsidR="0038276D" w:rsidRPr="00617CE9" w14:paraId="0DB69BC5" w14:textId="77777777">
        <w:trPr>
          <w:trHeight w:val="280"/>
        </w:trPr>
        <w:tc>
          <w:tcPr>
            <w:tcW w:w="420" w:type="pct"/>
            <w:vMerge/>
            <w:vAlign w:val="center"/>
          </w:tcPr>
          <w:p w14:paraId="606E99AC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</w:tcPr>
          <w:p w14:paraId="0E0A4CA1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</w:tcPr>
          <w:p w14:paraId="3C2A7A9B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</w:tcPr>
          <w:p w14:paraId="44AE560A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</w:tcPr>
          <w:p w14:paraId="6F278D47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vMerge/>
            <w:vAlign w:val="center"/>
          </w:tcPr>
          <w:p w14:paraId="5B63E037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shd w:val="clear" w:color="auto" w:fill="auto"/>
            <w:vAlign w:val="center"/>
          </w:tcPr>
          <w:p w14:paraId="219D8EE6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backscatter modulated by [1, -1] and [1, -1, 1, -2]</w:t>
            </w:r>
          </w:p>
        </w:tc>
        <w:tc>
          <w:tcPr>
            <w:tcW w:w="337" w:type="pct"/>
            <w:vMerge/>
            <w:vAlign w:val="center"/>
          </w:tcPr>
          <w:p w14:paraId="347FDD21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</w:tcPr>
          <w:p w14:paraId="28531115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</w:tcPr>
          <w:p w14:paraId="15C32128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</w:tcPr>
          <w:p w14:paraId="79DBBCCA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/>
            <w:vAlign w:val="center"/>
          </w:tcPr>
          <w:p w14:paraId="7DE69999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</w:tcPr>
          <w:p w14:paraId="129F8B7B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418</w:t>
            </w:r>
          </w:p>
        </w:tc>
      </w:tr>
      <w:tr w:rsidR="0038276D" w:rsidRPr="00617CE9" w14:paraId="55F135A5" w14:textId="77777777">
        <w:trPr>
          <w:trHeight w:val="280"/>
        </w:trPr>
        <w:tc>
          <w:tcPr>
            <w:tcW w:w="420" w:type="pct"/>
            <w:vMerge/>
            <w:vAlign w:val="center"/>
          </w:tcPr>
          <w:p w14:paraId="31827CE1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</w:tcPr>
          <w:p w14:paraId="75FD92EF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</w:tcPr>
          <w:p w14:paraId="1BFADACE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[213]</w:t>
            </w:r>
          </w:p>
        </w:tc>
        <w:tc>
          <w:tcPr>
            <w:tcW w:w="323" w:type="pct"/>
            <w:shd w:val="clear" w:color="auto" w:fill="auto"/>
            <w:vAlign w:val="center"/>
          </w:tcPr>
          <w:p w14:paraId="01A8CD9B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7.8</w:t>
            </w:r>
          </w:p>
        </w:tc>
        <w:tc>
          <w:tcPr>
            <w:tcW w:w="280" w:type="pct"/>
            <w:shd w:val="clear" w:color="auto" w:fill="auto"/>
            <w:vAlign w:val="center"/>
          </w:tcPr>
          <w:p w14:paraId="43E472B3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7.8</w:t>
            </w:r>
          </w:p>
        </w:tc>
        <w:tc>
          <w:tcPr>
            <w:tcW w:w="318" w:type="pct"/>
            <w:vMerge/>
            <w:vAlign w:val="center"/>
          </w:tcPr>
          <w:p w14:paraId="2E110A22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 w:val="restart"/>
            <w:shd w:val="clear" w:color="auto" w:fill="auto"/>
            <w:vAlign w:val="center"/>
          </w:tcPr>
          <w:p w14:paraId="5EBE75C5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Manchester encoding</w:t>
            </w:r>
          </w:p>
        </w:tc>
        <w:tc>
          <w:tcPr>
            <w:tcW w:w="337" w:type="pct"/>
            <w:vMerge w:val="restart"/>
            <w:shd w:val="clear" w:color="auto" w:fill="auto"/>
            <w:vAlign w:val="center"/>
          </w:tcPr>
          <w:p w14:paraId="4BB8E1FB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61" w:type="pct"/>
            <w:shd w:val="clear" w:color="auto" w:fill="auto"/>
            <w:vAlign w:val="center"/>
          </w:tcPr>
          <w:p w14:paraId="0EC224BE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1.25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</w:tcPr>
          <w:p w14:paraId="4908363C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</w:tcPr>
          <w:p w14:paraId="5B1571E3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7.5</w:t>
            </w:r>
          </w:p>
        </w:tc>
        <w:tc>
          <w:tcPr>
            <w:tcW w:w="481" w:type="pct"/>
            <w:vMerge/>
            <w:vAlign w:val="center"/>
          </w:tcPr>
          <w:p w14:paraId="60BF065A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</w:tcPr>
          <w:p w14:paraId="1B639253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1071</w:t>
            </w:r>
          </w:p>
        </w:tc>
      </w:tr>
      <w:tr w:rsidR="0038276D" w:rsidRPr="00617CE9" w14:paraId="785E7CDC" w14:textId="77777777">
        <w:trPr>
          <w:trHeight w:val="280"/>
        </w:trPr>
        <w:tc>
          <w:tcPr>
            <w:tcW w:w="420" w:type="pct"/>
            <w:vMerge/>
            <w:vAlign w:val="center"/>
          </w:tcPr>
          <w:p w14:paraId="21A3DD53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shd w:val="clear" w:color="auto" w:fill="auto"/>
            <w:vAlign w:val="center"/>
          </w:tcPr>
          <w:p w14:paraId="266E7F96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0.11</w:t>
            </w:r>
          </w:p>
        </w:tc>
        <w:tc>
          <w:tcPr>
            <w:tcW w:w="524" w:type="pct"/>
            <w:vMerge/>
            <w:vAlign w:val="center"/>
          </w:tcPr>
          <w:p w14:paraId="78216D70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shd w:val="clear" w:color="auto" w:fill="auto"/>
            <w:vAlign w:val="center"/>
          </w:tcPr>
          <w:p w14:paraId="35705A9F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11.4</w:t>
            </w:r>
          </w:p>
        </w:tc>
        <w:tc>
          <w:tcPr>
            <w:tcW w:w="280" w:type="pct"/>
            <w:shd w:val="clear" w:color="auto" w:fill="auto"/>
            <w:vAlign w:val="center"/>
          </w:tcPr>
          <w:p w14:paraId="32516632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11.4</w:t>
            </w:r>
          </w:p>
        </w:tc>
        <w:tc>
          <w:tcPr>
            <w:tcW w:w="318" w:type="pct"/>
            <w:vMerge/>
            <w:vAlign w:val="center"/>
          </w:tcPr>
          <w:p w14:paraId="77CA5D3C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</w:tcPr>
          <w:p w14:paraId="2967B52B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7" w:type="pct"/>
            <w:vMerge/>
            <w:vAlign w:val="center"/>
          </w:tcPr>
          <w:p w14:paraId="0A9DFB88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</w:tcPr>
          <w:p w14:paraId="69C739C4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1.67</w:t>
            </w:r>
          </w:p>
        </w:tc>
        <w:tc>
          <w:tcPr>
            <w:tcW w:w="311" w:type="pct"/>
            <w:vMerge/>
            <w:vAlign w:val="center"/>
          </w:tcPr>
          <w:p w14:paraId="1AFFF83C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</w:tcPr>
          <w:p w14:paraId="68E2DC14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</w:tcPr>
          <w:p w14:paraId="6221D3A4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481" w:type="pct"/>
            <w:shd w:val="clear" w:color="auto" w:fill="auto"/>
            <w:vAlign w:val="center"/>
          </w:tcPr>
          <w:p w14:paraId="46C11564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1073</w:t>
            </w:r>
          </w:p>
        </w:tc>
      </w:tr>
      <w:tr w:rsidR="0038276D" w:rsidRPr="00617CE9" w14:paraId="26E2F58B" w14:textId="77777777">
        <w:trPr>
          <w:trHeight w:val="280"/>
        </w:trPr>
        <w:tc>
          <w:tcPr>
            <w:tcW w:w="420" w:type="pct"/>
            <w:vMerge/>
            <w:vAlign w:val="center"/>
          </w:tcPr>
          <w:p w14:paraId="5BE8F476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</w:tcPr>
          <w:p w14:paraId="12F74C7B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0.17</w:t>
            </w:r>
          </w:p>
        </w:tc>
        <w:tc>
          <w:tcPr>
            <w:tcW w:w="524" w:type="pct"/>
            <w:vMerge w:val="restart"/>
            <w:shd w:val="clear" w:color="auto" w:fill="auto"/>
            <w:vAlign w:val="center"/>
          </w:tcPr>
          <w:p w14:paraId="343DB698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[209]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</w:tcPr>
          <w:p w14:paraId="3E92A9A1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15.6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</w:tcPr>
          <w:p w14:paraId="1B82591C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19.1</w:t>
            </w:r>
          </w:p>
        </w:tc>
        <w:tc>
          <w:tcPr>
            <w:tcW w:w="318" w:type="pct"/>
            <w:vMerge w:val="restart"/>
            <w:shd w:val="clear" w:color="auto" w:fill="auto"/>
            <w:vAlign w:val="center"/>
          </w:tcPr>
          <w:p w14:paraId="72A155EB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CC-1/2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</w:tcPr>
          <w:p w14:paraId="326A14E7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no line coding</w:t>
            </w:r>
          </w:p>
        </w:tc>
        <w:tc>
          <w:tcPr>
            <w:tcW w:w="337" w:type="pct"/>
            <w:vMerge/>
            <w:vAlign w:val="center"/>
          </w:tcPr>
          <w:p w14:paraId="2AB0B790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restart"/>
            <w:shd w:val="clear" w:color="auto" w:fill="auto"/>
            <w:vAlign w:val="center"/>
          </w:tcPr>
          <w:p w14:paraId="587EDA64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60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</w:tcPr>
          <w:p w14:paraId="158D0852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360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</w:tcPr>
          <w:p w14:paraId="5E84EB08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481" w:type="pct"/>
            <w:vMerge w:val="restart"/>
            <w:shd w:val="clear" w:color="auto" w:fill="auto"/>
            <w:vAlign w:val="center"/>
          </w:tcPr>
          <w:p w14:paraId="2C39896B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481" w:type="pct"/>
            <w:shd w:val="clear" w:color="auto" w:fill="auto"/>
            <w:vAlign w:val="center"/>
          </w:tcPr>
          <w:p w14:paraId="36599CD9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1570</w:t>
            </w:r>
          </w:p>
        </w:tc>
      </w:tr>
      <w:tr w:rsidR="0038276D" w:rsidRPr="00617CE9" w14:paraId="28BAD9A1" w14:textId="77777777">
        <w:trPr>
          <w:trHeight w:val="280"/>
        </w:trPr>
        <w:tc>
          <w:tcPr>
            <w:tcW w:w="420" w:type="pct"/>
            <w:vMerge/>
            <w:vAlign w:val="center"/>
          </w:tcPr>
          <w:p w14:paraId="6BF29EA0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</w:tcPr>
          <w:p w14:paraId="55BC44C1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</w:tcPr>
          <w:p w14:paraId="32A677DB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</w:tcPr>
          <w:p w14:paraId="3750DAEF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</w:tcPr>
          <w:p w14:paraId="33EBDC84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vMerge/>
            <w:vAlign w:val="center"/>
          </w:tcPr>
          <w:p w14:paraId="7A7777AF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</w:tcPr>
          <w:p w14:paraId="54377C91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7" w:type="pct"/>
            <w:vMerge/>
            <w:vAlign w:val="center"/>
          </w:tcPr>
          <w:p w14:paraId="6FB2BA96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</w:tcPr>
          <w:p w14:paraId="36AD0C9F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</w:tcPr>
          <w:p w14:paraId="27C9FA9E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</w:tcPr>
          <w:p w14:paraId="0AA0447C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/>
            <w:vAlign w:val="center"/>
          </w:tcPr>
          <w:p w14:paraId="41700EA8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</w:tcPr>
          <w:p w14:paraId="02EF130F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1580</w:t>
            </w:r>
          </w:p>
        </w:tc>
      </w:tr>
      <w:tr w:rsidR="0038276D" w:rsidRPr="00617CE9" w14:paraId="6D291D6C" w14:textId="77777777">
        <w:trPr>
          <w:trHeight w:val="280"/>
        </w:trPr>
        <w:tc>
          <w:tcPr>
            <w:tcW w:w="420" w:type="pct"/>
            <w:vMerge/>
            <w:vAlign w:val="center"/>
          </w:tcPr>
          <w:p w14:paraId="233BAB4B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</w:tcPr>
          <w:p w14:paraId="43271065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0.21</w:t>
            </w:r>
          </w:p>
        </w:tc>
        <w:tc>
          <w:tcPr>
            <w:tcW w:w="524" w:type="pct"/>
            <w:vMerge w:val="restart"/>
            <w:shd w:val="clear" w:color="auto" w:fill="auto"/>
            <w:vAlign w:val="center"/>
          </w:tcPr>
          <w:p w14:paraId="4CACDCB7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[190]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</w:tcPr>
          <w:p w14:paraId="1E9C3325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-7.1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</w:tcPr>
          <w:p w14:paraId="6962E409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22</w:t>
            </w:r>
          </w:p>
        </w:tc>
        <w:tc>
          <w:tcPr>
            <w:tcW w:w="318" w:type="pct"/>
            <w:vMerge w:val="restart"/>
            <w:shd w:val="clear" w:color="auto" w:fill="auto"/>
            <w:vAlign w:val="center"/>
          </w:tcPr>
          <w:p w14:paraId="11D3260F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no FEC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</w:tcPr>
          <w:p w14:paraId="6C67B96E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Manchester code</w:t>
            </w:r>
          </w:p>
        </w:tc>
        <w:tc>
          <w:tcPr>
            <w:tcW w:w="337" w:type="pct"/>
            <w:vMerge/>
            <w:vAlign w:val="center"/>
          </w:tcPr>
          <w:p w14:paraId="6241A2B3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restart"/>
            <w:shd w:val="clear" w:color="auto" w:fill="auto"/>
            <w:vAlign w:val="center"/>
          </w:tcPr>
          <w:p w14:paraId="0B0BA30B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6.43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</w:tcPr>
          <w:p w14:paraId="587A93B1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30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</w:tcPr>
          <w:p w14:paraId="7180DE11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481" w:type="pct"/>
            <w:vMerge w:val="restart"/>
            <w:shd w:val="clear" w:color="auto" w:fill="auto"/>
            <w:vAlign w:val="center"/>
          </w:tcPr>
          <w:p w14:paraId="77D41A2C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481" w:type="pct"/>
            <w:shd w:val="clear" w:color="auto" w:fill="auto"/>
            <w:vAlign w:val="center"/>
          </w:tcPr>
          <w:p w14:paraId="1EFD0EAF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1917</w:t>
            </w:r>
          </w:p>
        </w:tc>
      </w:tr>
      <w:tr w:rsidR="0038276D" w:rsidRPr="00617CE9" w14:paraId="7B956721" w14:textId="77777777">
        <w:trPr>
          <w:trHeight w:val="280"/>
        </w:trPr>
        <w:tc>
          <w:tcPr>
            <w:tcW w:w="420" w:type="pct"/>
            <w:vMerge/>
            <w:vAlign w:val="center"/>
          </w:tcPr>
          <w:p w14:paraId="5D5AADDF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</w:tcPr>
          <w:p w14:paraId="7ACD24BE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</w:tcPr>
          <w:p w14:paraId="2B0779F9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</w:tcPr>
          <w:p w14:paraId="58DEFD21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</w:tcPr>
          <w:p w14:paraId="7DA1B340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vMerge/>
            <w:vAlign w:val="center"/>
          </w:tcPr>
          <w:p w14:paraId="3F669D67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</w:tcPr>
          <w:p w14:paraId="5EB15BB2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7" w:type="pct"/>
            <w:shd w:val="clear" w:color="auto" w:fill="auto"/>
            <w:vAlign w:val="center"/>
          </w:tcPr>
          <w:p w14:paraId="5517AF5A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61" w:type="pct"/>
            <w:vMerge/>
            <w:vAlign w:val="center"/>
          </w:tcPr>
          <w:p w14:paraId="08AEFAEC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</w:tcPr>
          <w:p w14:paraId="3BDCE070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</w:tcPr>
          <w:p w14:paraId="239B0513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/>
            <w:vAlign w:val="center"/>
          </w:tcPr>
          <w:p w14:paraId="0D1E8252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</w:tcPr>
          <w:p w14:paraId="667A4427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1912</w:t>
            </w:r>
          </w:p>
        </w:tc>
      </w:tr>
      <w:tr w:rsidR="0038276D" w:rsidRPr="00617CE9" w14:paraId="67067D11" w14:textId="77777777">
        <w:trPr>
          <w:trHeight w:val="280"/>
        </w:trPr>
        <w:tc>
          <w:tcPr>
            <w:tcW w:w="420" w:type="pct"/>
            <w:vMerge/>
            <w:vAlign w:val="center"/>
          </w:tcPr>
          <w:p w14:paraId="2DA24A76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</w:tcPr>
          <w:p w14:paraId="460F52E1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0.43</w:t>
            </w:r>
          </w:p>
        </w:tc>
        <w:tc>
          <w:tcPr>
            <w:tcW w:w="524" w:type="pct"/>
            <w:vMerge/>
            <w:vAlign w:val="center"/>
          </w:tcPr>
          <w:p w14:paraId="54EB5C8D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 w:val="restart"/>
            <w:shd w:val="clear" w:color="auto" w:fill="auto"/>
            <w:vAlign w:val="center"/>
          </w:tcPr>
          <w:p w14:paraId="644A6CC1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-9.8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</w:tcPr>
          <w:p w14:paraId="163B18A9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318" w:type="pct"/>
            <w:vMerge/>
            <w:vAlign w:val="center"/>
          </w:tcPr>
          <w:p w14:paraId="742DB820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 w:val="restart"/>
            <w:shd w:val="clear" w:color="auto" w:fill="auto"/>
            <w:vAlign w:val="center"/>
          </w:tcPr>
          <w:p w14:paraId="18FD8E53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Manchester line code</w:t>
            </w:r>
          </w:p>
        </w:tc>
        <w:tc>
          <w:tcPr>
            <w:tcW w:w="337" w:type="pct"/>
            <w:shd w:val="clear" w:color="auto" w:fill="auto"/>
            <w:vAlign w:val="center"/>
          </w:tcPr>
          <w:p w14:paraId="5249D2CE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61" w:type="pct"/>
            <w:vMerge/>
            <w:vAlign w:val="center"/>
          </w:tcPr>
          <w:p w14:paraId="7528FBB4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 w:val="restart"/>
            <w:shd w:val="clear" w:color="auto" w:fill="auto"/>
            <w:vAlign w:val="center"/>
          </w:tcPr>
          <w:p w14:paraId="404D248C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</w:tcPr>
          <w:p w14:paraId="6A7FE7F2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proofErr w:type="spellStart"/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NaN</w:t>
            </w:r>
            <w:proofErr w:type="spellEnd"/>
          </w:p>
        </w:tc>
        <w:tc>
          <w:tcPr>
            <w:tcW w:w="481" w:type="pct"/>
            <w:vMerge/>
            <w:vAlign w:val="center"/>
          </w:tcPr>
          <w:p w14:paraId="47F22DFE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</w:tcPr>
          <w:p w14:paraId="30DB4583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1396</w:t>
            </w:r>
          </w:p>
        </w:tc>
      </w:tr>
      <w:tr w:rsidR="0038276D" w:rsidRPr="00617CE9" w14:paraId="29390686" w14:textId="77777777">
        <w:trPr>
          <w:trHeight w:val="280"/>
        </w:trPr>
        <w:tc>
          <w:tcPr>
            <w:tcW w:w="420" w:type="pct"/>
            <w:vMerge/>
            <w:vAlign w:val="center"/>
          </w:tcPr>
          <w:p w14:paraId="7EF8E424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</w:tcPr>
          <w:p w14:paraId="2D5539A8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</w:tcPr>
          <w:p w14:paraId="3991B02F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</w:tcPr>
          <w:p w14:paraId="2520BFDC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</w:tcPr>
          <w:p w14:paraId="746D2B04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vMerge/>
            <w:vAlign w:val="center"/>
          </w:tcPr>
          <w:p w14:paraId="1B183F54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</w:tcPr>
          <w:p w14:paraId="0C422B32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7" w:type="pct"/>
            <w:shd w:val="clear" w:color="auto" w:fill="auto"/>
            <w:vAlign w:val="center"/>
          </w:tcPr>
          <w:p w14:paraId="617FE10C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61" w:type="pct"/>
            <w:vMerge/>
            <w:vAlign w:val="center"/>
          </w:tcPr>
          <w:p w14:paraId="01E978EF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</w:tcPr>
          <w:p w14:paraId="74D107B1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</w:tcPr>
          <w:p w14:paraId="12210B37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/>
            <w:vAlign w:val="center"/>
          </w:tcPr>
          <w:p w14:paraId="18B7F567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</w:tcPr>
          <w:p w14:paraId="644E41A3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1392</w:t>
            </w:r>
          </w:p>
        </w:tc>
      </w:tr>
      <w:tr w:rsidR="0038276D" w:rsidRPr="00617CE9" w14:paraId="51F5F58C" w14:textId="77777777">
        <w:trPr>
          <w:trHeight w:val="280"/>
        </w:trPr>
        <w:tc>
          <w:tcPr>
            <w:tcW w:w="420" w:type="pct"/>
            <w:vMerge/>
            <w:vAlign w:val="center"/>
          </w:tcPr>
          <w:p w14:paraId="0BBC0345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</w:tcPr>
          <w:p w14:paraId="46D63792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0.47</w:t>
            </w:r>
          </w:p>
        </w:tc>
        <w:tc>
          <w:tcPr>
            <w:tcW w:w="524" w:type="pct"/>
            <w:vMerge w:val="restart"/>
            <w:shd w:val="clear" w:color="auto" w:fill="auto"/>
            <w:vAlign w:val="center"/>
          </w:tcPr>
          <w:p w14:paraId="231EBD26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[212]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</w:tcPr>
          <w:p w14:paraId="6D4B1DDD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</w:tcPr>
          <w:p w14:paraId="75C596ED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318" w:type="pct"/>
            <w:vMerge/>
            <w:vAlign w:val="center"/>
          </w:tcPr>
          <w:p w14:paraId="383BF4D0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 w:val="restart"/>
            <w:shd w:val="clear" w:color="auto" w:fill="auto"/>
            <w:vAlign w:val="center"/>
          </w:tcPr>
          <w:p w14:paraId="6F2BACFF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Manchester encoding</w:t>
            </w:r>
          </w:p>
        </w:tc>
        <w:tc>
          <w:tcPr>
            <w:tcW w:w="337" w:type="pct"/>
            <w:vMerge w:val="restart"/>
            <w:shd w:val="clear" w:color="auto" w:fill="auto"/>
            <w:vAlign w:val="center"/>
          </w:tcPr>
          <w:p w14:paraId="79989FE1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1,2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</w:tcPr>
          <w:p w14:paraId="6F3A74A5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311" w:type="pct"/>
            <w:vMerge/>
            <w:vAlign w:val="center"/>
          </w:tcPr>
          <w:p w14:paraId="3099CC2A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restart"/>
            <w:shd w:val="clear" w:color="auto" w:fill="auto"/>
            <w:vAlign w:val="center"/>
          </w:tcPr>
          <w:p w14:paraId="173A223B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14</w:t>
            </w:r>
          </w:p>
        </w:tc>
        <w:tc>
          <w:tcPr>
            <w:tcW w:w="481" w:type="pct"/>
            <w:vMerge/>
            <w:vAlign w:val="center"/>
          </w:tcPr>
          <w:p w14:paraId="2C3FE30A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</w:tcPr>
          <w:p w14:paraId="29F5B38D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1215,1251</w:t>
            </w:r>
          </w:p>
        </w:tc>
      </w:tr>
      <w:tr w:rsidR="0038276D" w:rsidRPr="00617CE9" w14:paraId="2336F095" w14:textId="77777777">
        <w:trPr>
          <w:trHeight w:val="280"/>
        </w:trPr>
        <w:tc>
          <w:tcPr>
            <w:tcW w:w="420" w:type="pct"/>
            <w:vMerge/>
            <w:vAlign w:val="center"/>
          </w:tcPr>
          <w:p w14:paraId="63D9E714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</w:tcPr>
          <w:p w14:paraId="3982E7B2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</w:tcPr>
          <w:p w14:paraId="6DFF740C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</w:tcPr>
          <w:p w14:paraId="7C13EF22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</w:tcPr>
          <w:p w14:paraId="23C9F872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vMerge/>
            <w:vAlign w:val="center"/>
          </w:tcPr>
          <w:p w14:paraId="164CE217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</w:tcPr>
          <w:p w14:paraId="1E8A5A6F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7" w:type="pct"/>
            <w:vMerge/>
            <w:vAlign w:val="center"/>
          </w:tcPr>
          <w:p w14:paraId="3CBC1224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</w:tcPr>
          <w:p w14:paraId="1610C34D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</w:tcPr>
          <w:p w14:paraId="1C211ABF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</w:tcPr>
          <w:p w14:paraId="3D0BC696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/>
            <w:vAlign w:val="center"/>
          </w:tcPr>
          <w:p w14:paraId="07CE40FC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</w:tcPr>
          <w:p w14:paraId="0E9FCAE2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1217,1253</w:t>
            </w:r>
          </w:p>
        </w:tc>
      </w:tr>
      <w:tr w:rsidR="0038276D" w:rsidRPr="00617CE9" w14:paraId="4875B58C" w14:textId="77777777">
        <w:trPr>
          <w:trHeight w:val="280"/>
        </w:trPr>
        <w:tc>
          <w:tcPr>
            <w:tcW w:w="420" w:type="pct"/>
            <w:vMerge/>
            <w:vAlign w:val="center"/>
          </w:tcPr>
          <w:p w14:paraId="0DB84B9D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</w:tcPr>
          <w:p w14:paraId="72398473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</w:tcPr>
          <w:p w14:paraId="239B1562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[194]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</w:tcPr>
          <w:p w14:paraId="0F900FC5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</w:tcPr>
          <w:p w14:paraId="24B9B0C4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7.3</w:t>
            </w:r>
          </w:p>
        </w:tc>
        <w:tc>
          <w:tcPr>
            <w:tcW w:w="318" w:type="pct"/>
            <w:vMerge w:val="restart"/>
            <w:shd w:val="clear" w:color="auto" w:fill="auto"/>
            <w:vAlign w:val="center"/>
          </w:tcPr>
          <w:p w14:paraId="02BF0B86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CC 1/3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</w:tcPr>
          <w:p w14:paraId="7629CF9F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Manchester</w:t>
            </w:r>
          </w:p>
        </w:tc>
        <w:tc>
          <w:tcPr>
            <w:tcW w:w="337" w:type="pct"/>
            <w:vMerge w:val="restart"/>
            <w:shd w:val="clear" w:color="auto" w:fill="auto"/>
            <w:vAlign w:val="center"/>
          </w:tcPr>
          <w:p w14:paraId="3D0EEC98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61" w:type="pct"/>
            <w:vMerge/>
            <w:vAlign w:val="center"/>
          </w:tcPr>
          <w:p w14:paraId="009747EF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</w:tcPr>
          <w:p w14:paraId="46AF3E97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</w:tcPr>
          <w:p w14:paraId="4C010B7C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</w:tcPr>
          <w:p w14:paraId="5F22772D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481" w:type="pct"/>
            <w:shd w:val="clear" w:color="auto" w:fill="auto"/>
            <w:vAlign w:val="center"/>
          </w:tcPr>
          <w:p w14:paraId="4842DF1A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201</w:t>
            </w:r>
          </w:p>
        </w:tc>
      </w:tr>
      <w:tr w:rsidR="0038276D" w:rsidRPr="00617CE9" w14:paraId="07DF0B38" w14:textId="77777777">
        <w:trPr>
          <w:trHeight w:val="280"/>
        </w:trPr>
        <w:tc>
          <w:tcPr>
            <w:tcW w:w="420" w:type="pct"/>
            <w:vMerge/>
            <w:vAlign w:val="center"/>
          </w:tcPr>
          <w:p w14:paraId="66C2922D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</w:tcPr>
          <w:p w14:paraId="516EABC7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</w:tcPr>
          <w:p w14:paraId="1DC0CC8F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</w:tcPr>
          <w:p w14:paraId="08744692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</w:tcPr>
          <w:p w14:paraId="6FC4007D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vMerge/>
            <w:vAlign w:val="center"/>
          </w:tcPr>
          <w:p w14:paraId="4D53B71E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</w:tcPr>
          <w:p w14:paraId="1FA4CF8B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7" w:type="pct"/>
            <w:vMerge/>
            <w:vAlign w:val="center"/>
          </w:tcPr>
          <w:p w14:paraId="10BAD294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</w:tcPr>
          <w:p w14:paraId="6A2D2B64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</w:tcPr>
          <w:p w14:paraId="61E67AEF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</w:tcPr>
          <w:p w14:paraId="62071A55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</w:tcPr>
          <w:p w14:paraId="458A2437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20,96</w:t>
            </w:r>
          </w:p>
        </w:tc>
        <w:tc>
          <w:tcPr>
            <w:tcW w:w="481" w:type="pct"/>
            <w:shd w:val="clear" w:color="auto" w:fill="auto"/>
            <w:vAlign w:val="center"/>
          </w:tcPr>
          <w:p w14:paraId="5F9C3D0D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197,199</w:t>
            </w:r>
          </w:p>
        </w:tc>
      </w:tr>
      <w:tr w:rsidR="0038276D" w:rsidRPr="00617CE9" w14:paraId="6F3AC9C7" w14:textId="77777777">
        <w:trPr>
          <w:trHeight w:val="280"/>
        </w:trPr>
        <w:tc>
          <w:tcPr>
            <w:tcW w:w="420" w:type="pct"/>
            <w:vMerge w:val="restart"/>
            <w:shd w:val="clear" w:color="auto" w:fill="auto"/>
            <w:vAlign w:val="center"/>
          </w:tcPr>
          <w:p w14:paraId="12BE219D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524" w:type="pct"/>
            <w:vMerge w:val="restart"/>
            <w:shd w:val="clear" w:color="auto" w:fill="auto"/>
            <w:vAlign w:val="center"/>
          </w:tcPr>
          <w:p w14:paraId="231C3557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524" w:type="pct"/>
            <w:vMerge w:val="restart"/>
            <w:shd w:val="clear" w:color="auto" w:fill="auto"/>
            <w:vAlign w:val="center"/>
          </w:tcPr>
          <w:p w14:paraId="0C371204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[209]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</w:tcPr>
          <w:p w14:paraId="37BADAE7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-12.6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</w:tcPr>
          <w:p w14:paraId="166C9348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-9</w:t>
            </w:r>
          </w:p>
        </w:tc>
        <w:tc>
          <w:tcPr>
            <w:tcW w:w="318" w:type="pct"/>
            <w:vMerge w:val="restart"/>
            <w:shd w:val="clear" w:color="auto" w:fill="auto"/>
            <w:vAlign w:val="center"/>
          </w:tcPr>
          <w:p w14:paraId="5E5AEFF2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CC-1/2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</w:tcPr>
          <w:p w14:paraId="61B3F8FE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no line coding</w:t>
            </w:r>
          </w:p>
        </w:tc>
        <w:tc>
          <w:tcPr>
            <w:tcW w:w="337" w:type="pct"/>
            <w:vMerge/>
            <w:vAlign w:val="center"/>
          </w:tcPr>
          <w:p w14:paraId="50641F8F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restart"/>
            <w:shd w:val="clear" w:color="auto" w:fill="auto"/>
            <w:vAlign w:val="center"/>
          </w:tcPr>
          <w:p w14:paraId="2C1B9162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</w:tcPr>
          <w:p w14:paraId="38A52DAD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360</w:t>
            </w:r>
          </w:p>
        </w:tc>
        <w:tc>
          <w:tcPr>
            <w:tcW w:w="361" w:type="pct"/>
            <w:vMerge/>
            <w:vAlign w:val="center"/>
          </w:tcPr>
          <w:p w14:paraId="33D60DDB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 w:val="restart"/>
            <w:shd w:val="clear" w:color="auto" w:fill="auto"/>
            <w:vAlign w:val="center"/>
          </w:tcPr>
          <w:p w14:paraId="35DE5364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481" w:type="pct"/>
            <w:shd w:val="clear" w:color="auto" w:fill="auto"/>
            <w:vAlign w:val="center"/>
          </w:tcPr>
          <w:p w14:paraId="2D31EC16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1747</w:t>
            </w:r>
          </w:p>
        </w:tc>
      </w:tr>
      <w:tr w:rsidR="0038276D" w:rsidRPr="00617CE9" w14:paraId="66016773" w14:textId="77777777">
        <w:trPr>
          <w:trHeight w:val="280"/>
        </w:trPr>
        <w:tc>
          <w:tcPr>
            <w:tcW w:w="420" w:type="pct"/>
            <w:vMerge/>
            <w:vAlign w:val="center"/>
          </w:tcPr>
          <w:p w14:paraId="3D5BC391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</w:tcPr>
          <w:p w14:paraId="046A574A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</w:tcPr>
          <w:p w14:paraId="7EA35B8A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</w:tcPr>
          <w:p w14:paraId="5BFBBD09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</w:tcPr>
          <w:p w14:paraId="638FDE81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vMerge/>
            <w:vAlign w:val="center"/>
          </w:tcPr>
          <w:p w14:paraId="2157EBB5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</w:tcPr>
          <w:p w14:paraId="44FA475C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7" w:type="pct"/>
            <w:vMerge/>
            <w:vAlign w:val="center"/>
          </w:tcPr>
          <w:p w14:paraId="50906EA3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</w:tcPr>
          <w:p w14:paraId="4FF1315D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</w:tcPr>
          <w:p w14:paraId="72FFA7EE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</w:tcPr>
          <w:p w14:paraId="54DA4BEC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481" w:type="pct"/>
            <w:vMerge/>
            <w:vAlign w:val="center"/>
          </w:tcPr>
          <w:p w14:paraId="559F7D51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</w:tcPr>
          <w:p w14:paraId="62976B6F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1761</w:t>
            </w:r>
          </w:p>
        </w:tc>
      </w:tr>
      <w:tr w:rsidR="0038276D" w:rsidRPr="00617CE9" w14:paraId="7F5A43B2" w14:textId="77777777">
        <w:trPr>
          <w:trHeight w:val="280"/>
        </w:trPr>
        <w:tc>
          <w:tcPr>
            <w:tcW w:w="420" w:type="pct"/>
            <w:vMerge/>
            <w:vAlign w:val="center"/>
          </w:tcPr>
          <w:p w14:paraId="5EEA96B8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</w:tcPr>
          <w:p w14:paraId="68A4F8EB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shd w:val="clear" w:color="auto" w:fill="auto"/>
            <w:vAlign w:val="center"/>
          </w:tcPr>
          <w:p w14:paraId="1BEE34AD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[210]</w:t>
            </w:r>
          </w:p>
        </w:tc>
        <w:tc>
          <w:tcPr>
            <w:tcW w:w="323" w:type="pct"/>
            <w:shd w:val="clear" w:color="auto" w:fill="auto"/>
            <w:vAlign w:val="center"/>
          </w:tcPr>
          <w:p w14:paraId="1C679A81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-8.77</w:t>
            </w:r>
          </w:p>
        </w:tc>
        <w:tc>
          <w:tcPr>
            <w:tcW w:w="280" w:type="pct"/>
            <w:shd w:val="clear" w:color="auto" w:fill="auto"/>
            <w:vAlign w:val="center"/>
          </w:tcPr>
          <w:p w14:paraId="4D9F0F8B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-8.77</w:t>
            </w:r>
          </w:p>
        </w:tc>
        <w:tc>
          <w:tcPr>
            <w:tcW w:w="318" w:type="pct"/>
            <w:vMerge w:val="restart"/>
            <w:shd w:val="clear" w:color="auto" w:fill="auto"/>
            <w:vAlign w:val="center"/>
          </w:tcPr>
          <w:p w14:paraId="6A2428AD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CC</w:t>
            </w:r>
          </w:p>
        </w:tc>
        <w:tc>
          <w:tcPr>
            <w:tcW w:w="280" w:type="pct"/>
            <w:shd w:val="clear" w:color="auto" w:fill="auto"/>
            <w:vAlign w:val="center"/>
          </w:tcPr>
          <w:p w14:paraId="0839653E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None</w:t>
            </w:r>
          </w:p>
        </w:tc>
        <w:tc>
          <w:tcPr>
            <w:tcW w:w="337" w:type="pct"/>
            <w:shd w:val="clear" w:color="auto" w:fill="auto"/>
            <w:vAlign w:val="center"/>
          </w:tcPr>
          <w:p w14:paraId="1CEDC0AF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61" w:type="pct"/>
            <w:shd w:val="clear" w:color="auto" w:fill="auto"/>
            <w:vAlign w:val="center"/>
          </w:tcPr>
          <w:p w14:paraId="6805C626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0.58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</w:tcPr>
          <w:p w14:paraId="408F9212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180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</w:tcPr>
          <w:p w14:paraId="5EE39674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proofErr w:type="spellStart"/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NaN</w:t>
            </w:r>
            <w:proofErr w:type="spellEnd"/>
          </w:p>
        </w:tc>
        <w:tc>
          <w:tcPr>
            <w:tcW w:w="481" w:type="pct"/>
            <w:shd w:val="clear" w:color="auto" w:fill="auto"/>
            <w:vAlign w:val="center"/>
          </w:tcPr>
          <w:p w14:paraId="5C0FB8C8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481" w:type="pct"/>
            <w:shd w:val="clear" w:color="auto" w:fill="auto"/>
            <w:vAlign w:val="center"/>
          </w:tcPr>
          <w:p w14:paraId="6230A5EC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465</w:t>
            </w:r>
          </w:p>
        </w:tc>
      </w:tr>
      <w:tr w:rsidR="0038276D" w:rsidRPr="00617CE9" w14:paraId="7F47ECB4" w14:textId="77777777">
        <w:trPr>
          <w:trHeight w:val="280"/>
        </w:trPr>
        <w:tc>
          <w:tcPr>
            <w:tcW w:w="420" w:type="pct"/>
            <w:vMerge/>
            <w:vAlign w:val="center"/>
          </w:tcPr>
          <w:p w14:paraId="44E3F242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</w:tcPr>
          <w:p w14:paraId="77D1ABB5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0.02</w:t>
            </w:r>
          </w:p>
        </w:tc>
        <w:tc>
          <w:tcPr>
            <w:tcW w:w="524" w:type="pct"/>
            <w:vMerge w:val="restart"/>
            <w:shd w:val="clear" w:color="auto" w:fill="auto"/>
            <w:vAlign w:val="center"/>
          </w:tcPr>
          <w:p w14:paraId="41B547DF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[192]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</w:tcPr>
          <w:p w14:paraId="62931F6F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-6.4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</w:tcPr>
          <w:p w14:paraId="4129D4F8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-5.9</w:t>
            </w:r>
          </w:p>
        </w:tc>
        <w:tc>
          <w:tcPr>
            <w:tcW w:w="318" w:type="pct"/>
            <w:vMerge/>
            <w:vAlign w:val="center"/>
          </w:tcPr>
          <w:p w14:paraId="7CDBFA4B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 w:val="restart"/>
            <w:shd w:val="clear" w:color="auto" w:fill="auto"/>
            <w:vAlign w:val="center"/>
          </w:tcPr>
          <w:p w14:paraId="1E1E0509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Manchester</w:t>
            </w:r>
          </w:p>
        </w:tc>
        <w:tc>
          <w:tcPr>
            <w:tcW w:w="337" w:type="pct"/>
            <w:vMerge w:val="restart"/>
            <w:shd w:val="clear" w:color="auto" w:fill="auto"/>
            <w:vAlign w:val="center"/>
          </w:tcPr>
          <w:p w14:paraId="00B3F26E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61" w:type="pct"/>
            <w:shd w:val="clear" w:color="auto" w:fill="auto"/>
            <w:vAlign w:val="center"/>
          </w:tcPr>
          <w:p w14:paraId="1268165E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311" w:type="pct"/>
            <w:vMerge/>
            <w:vAlign w:val="center"/>
          </w:tcPr>
          <w:p w14:paraId="3E2ED4AA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</w:tcPr>
          <w:p w14:paraId="25A14BCC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 w:val="restart"/>
            <w:shd w:val="clear" w:color="auto" w:fill="auto"/>
            <w:vAlign w:val="center"/>
          </w:tcPr>
          <w:p w14:paraId="37E59E96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481" w:type="pct"/>
            <w:shd w:val="clear" w:color="auto" w:fill="auto"/>
            <w:vAlign w:val="center"/>
          </w:tcPr>
          <w:p w14:paraId="7F01B349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575</w:t>
            </w:r>
          </w:p>
        </w:tc>
      </w:tr>
      <w:tr w:rsidR="0038276D" w:rsidRPr="00617CE9" w14:paraId="549E0569" w14:textId="77777777">
        <w:trPr>
          <w:trHeight w:val="280"/>
        </w:trPr>
        <w:tc>
          <w:tcPr>
            <w:tcW w:w="420" w:type="pct"/>
            <w:vMerge/>
            <w:vAlign w:val="center"/>
          </w:tcPr>
          <w:p w14:paraId="0550B8E5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</w:tcPr>
          <w:p w14:paraId="04D1D447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</w:tcPr>
          <w:p w14:paraId="00C96C48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</w:tcPr>
          <w:p w14:paraId="4A4BBA62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</w:tcPr>
          <w:p w14:paraId="563A0C3B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vMerge/>
            <w:vAlign w:val="center"/>
          </w:tcPr>
          <w:p w14:paraId="0BF41571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</w:tcPr>
          <w:p w14:paraId="2DE75A02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7" w:type="pct"/>
            <w:vMerge/>
            <w:vAlign w:val="center"/>
          </w:tcPr>
          <w:p w14:paraId="1F74BCEB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</w:tcPr>
          <w:p w14:paraId="5C805411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0.43</w:t>
            </w:r>
          </w:p>
        </w:tc>
        <w:tc>
          <w:tcPr>
            <w:tcW w:w="311" w:type="pct"/>
            <w:shd w:val="clear" w:color="auto" w:fill="auto"/>
            <w:vAlign w:val="center"/>
          </w:tcPr>
          <w:p w14:paraId="42260211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18</w:t>
            </w:r>
          </w:p>
        </w:tc>
        <w:tc>
          <w:tcPr>
            <w:tcW w:w="361" w:type="pct"/>
            <w:vMerge/>
            <w:vAlign w:val="center"/>
          </w:tcPr>
          <w:p w14:paraId="472A239C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/>
            <w:vAlign w:val="center"/>
          </w:tcPr>
          <w:p w14:paraId="36A504EB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</w:tcPr>
          <w:p w14:paraId="73BA7EC3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572</w:t>
            </w:r>
          </w:p>
        </w:tc>
      </w:tr>
      <w:tr w:rsidR="0038276D" w:rsidRPr="00617CE9" w14:paraId="4A5A9285" w14:textId="77777777">
        <w:trPr>
          <w:trHeight w:val="280"/>
        </w:trPr>
        <w:tc>
          <w:tcPr>
            <w:tcW w:w="420" w:type="pct"/>
            <w:vMerge/>
            <w:vAlign w:val="center"/>
          </w:tcPr>
          <w:p w14:paraId="4D426FAD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</w:tcPr>
          <w:p w14:paraId="08C31438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</w:tcPr>
          <w:p w14:paraId="3EEB700D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[209]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</w:tcPr>
          <w:p w14:paraId="6936760A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-4.1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</w:tcPr>
          <w:p w14:paraId="695B5D3C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-0.5</w:t>
            </w:r>
          </w:p>
        </w:tc>
        <w:tc>
          <w:tcPr>
            <w:tcW w:w="318" w:type="pct"/>
            <w:vMerge w:val="restart"/>
            <w:shd w:val="clear" w:color="auto" w:fill="auto"/>
            <w:vAlign w:val="center"/>
          </w:tcPr>
          <w:p w14:paraId="7114AD72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CC-1/2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</w:tcPr>
          <w:p w14:paraId="414EE8C6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no line coding</w:t>
            </w:r>
          </w:p>
        </w:tc>
        <w:tc>
          <w:tcPr>
            <w:tcW w:w="337" w:type="pct"/>
            <w:vMerge/>
            <w:vAlign w:val="center"/>
          </w:tcPr>
          <w:p w14:paraId="0B44BF3C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restart"/>
            <w:shd w:val="clear" w:color="auto" w:fill="auto"/>
            <w:vAlign w:val="center"/>
          </w:tcPr>
          <w:p w14:paraId="67692953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</w:tcPr>
          <w:p w14:paraId="48634EC3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360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</w:tcPr>
          <w:p w14:paraId="24D1611D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14</w:t>
            </w:r>
          </w:p>
        </w:tc>
        <w:tc>
          <w:tcPr>
            <w:tcW w:w="481" w:type="pct"/>
            <w:vMerge/>
            <w:vAlign w:val="center"/>
          </w:tcPr>
          <w:p w14:paraId="0F8759F3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</w:tcPr>
          <w:p w14:paraId="56926C88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1745</w:t>
            </w:r>
          </w:p>
        </w:tc>
      </w:tr>
      <w:tr w:rsidR="0038276D" w:rsidRPr="00617CE9" w14:paraId="1B5BA338" w14:textId="77777777">
        <w:trPr>
          <w:trHeight w:val="280"/>
        </w:trPr>
        <w:tc>
          <w:tcPr>
            <w:tcW w:w="420" w:type="pct"/>
            <w:vMerge/>
            <w:vAlign w:val="center"/>
          </w:tcPr>
          <w:p w14:paraId="0FB3CE7D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</w:tcPr>
          <w:p w14:paraId="0005408B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</w:tcPr>
          <w:p w14:paraId="6489D1A3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</w:tcPr>
          <w:p w14:paraId="163C3C73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</w:tcPr>
          <w:p w14:paraId="1FE7CE23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vMerge/>
            <w:vAlign w:val="center"/>
          </w:tcPr>
          <w:p w14:paraId="1ADBDDB3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</w:tcPr>
          <w:p w14:paraId="7FD4CC5A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7" w:type="pct"/>
            <w:vMerge/>
            <w:vAlign w:val="center"/>
          </w:tcPr>
          <w:p w14:paraId="21B09EF8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</w:tcPr>
          <w:p w14:paraId="0FCF56C1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</w:tcPr>
          <w:p w14:paraId="203FE89B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</w:tcPr>
          <w:p w14:paraId="4ECB4884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/>
            <w:vAlign w:val="center"/>
          </w:tcPr>
          <w:p w14:paraId="67A9D15C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</w:tcPr>
          <w:p w14:paraId="78D1955A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1757</w:t>
            </w:r>
          </w:p>
        </w:tc>
      </w:tr>
      <w:tr w:rsidR="0038276D" w:rsidRPr="00617CE9" w14:paraId="386A97C3" w14:textId="77777777">
        <w:trPr>
          <w:trHeight w:val="280"/>
        </w:trPr>
        <w:tc>
          <w:tcPr>
            <w:tcW w:w="420" w:type="pct"/>
            <w:vMerge/>
            <w:vAlign w:val="center"/>
          </w:tcPr>
          <w:p w14:paraId="25916932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</w:tcPr>
          <w:p w14:paraId="567D7270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</w:tcPr>
          <w:p w14:paraId="259C1346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[198]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</w:tcPr>
          <w:p w14:paraId="6F9C1D13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-8.7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</w:tcPr>
          <w:p w14:paraId="53144807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318" w:type="pct"/>
            <w:vMerge w:val="restart"/>
            <w:shd w:val="clear" w:color="auto" w:fill="auto"/>
            <w:vAlign w:val="center"/>
          </w:tcPr>
          <w:p w14:paraId="4C1C248F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no FEC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</w:tcPr>
          <w:p w14:paraId="6EB370FE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 Manchester encoding</w:t>
            </w:r>
          </w:p>
        </w:tc>
        <w:tc>
          <w:tcPr>
            <w:tcW w:w="337" w:type="pct"/>
            <w:vMerge/>
            <w:vAlign w:val="center"/>
          </w:tcPr>
          <w:p w14:paraId="7502A174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</w:tcPr>
          <w:p w14:paraId="00F8CF9D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1.06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</w:tcPr>
          <w:p w14:paraId="64415FDF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45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</w:tcPr>
          <w:p w14:paraId="3B07E3CD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481" w:type="pct"/>
            <w:vMerge/>
            <w:vAlign w:val="center"/>
          </w:tcPr>
          <w:p w14:paraId="38BB0318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</w:tcPr>
          <w:p w14:paraId="79727E77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79</w:t>
            </w:r>
          </w:p>
        </w:tc>
      </w:tr>
      <w:tr w:rsidR="0038276D" w:rsidRPr="00617CE9" w14:paraId="17A45C90" w14:textId="77777777">
        <w:trPr>
          <w:trHeight w:val="280"/>
        </w:trPr>
        <w:tc>
          <w:tcPr>
            <w:tcW w:w="420" w:type="pct"/>
            <w:vMerge/>
            <w:vAlign w:val="center"/>
          </w:tcPr>
          <w:p w14:paraId="6C4CE97B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</w:tcPr>
          <w:p w14:paraId="5DA60520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</w:tcPr>
          <w:p w14:paraId="451F76C4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</w:tcPr>
          <w:p w14:paraId="631C0462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</w:tcPr>
          <w:p w14:paraId="44E112DF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vMerge/>
            <w:vAlign w:val="center"/>
          </w:tcPr>
          <w:p w14:paraId="099DC4BD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</w:tcPr>
          <w:p w14:paraId="04914455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7" w:type="pct"/>
            <w:shd w:val="clear" w:color="auto" w:fill="auto"/>
            <w:vAlign w:val="center"/>
          </w:tcPr>
          <w:p w14:paraId="53F710CC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61" w:type="pct"/>
            <w:shd w:val="clear" w:color="auto" w:fill="auto"/>
            <w:vAlign w:val="center"/>
          </w:tcPr>
          <w:p w14:paraId="484C4A7C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0.95</w:t>
            </w:r>
          </w:p>
        </w:tc>
        <w:tc>
          <w:tcPr>
            <w:tcW w:w="311" w:type="pct"/>
            <w:vMerge/>
            <w:vAlign w:val="center"/>
          </w:tcPr>
          <w:p w14:paraId="31D251DC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</w:tcPr>
          <w:p w14:paraId="6C9B4474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/>
            <w:vAlign w:val="center"/>
          </w:tcPr>
          <w:p w14:paraId="1B9E06AF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</w:tcPr>
          <w:p w14:paraId="18733AD3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13</w:t>
            </w:r>
          </w:p>
        </w:tc>
      </w:tr>
      <w:tr w:rsidR="0038276D" w:rsidRPr="00617CE9" w14:paraId="764F5AC1" w14:textId="77777777">
        <w:trPr>
          <w:trHeight w:val="280"/>
        </w:trPr>
        <w:tc>
          <w:tcPr>
            <w:tcW w:w="420" w:type="pct"/>
            <w:vMerge/>
            <w:vAlign w:val="center"/>
          </w:tcPr>
          <w:p w14:paraId="177FC4BA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</w:tcPr>
          <w:p w14:paraId="1BAAC0D4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</w:tcPr>
          <w:p w14:paraId="00B453C5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[213]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</w:tcPr>
          <w:p w14:paraId="20FE5C5F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-8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</w:tcPr>
          <w:p w14:paraId="592A7E01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-2</w:t>
            </w:r>
          </w:p>
        </w:tc>
        <w:tc>
          <w:tcPr>
            <w:tcW w:w="318" w:type="pct"/>
            <w:vMerge w:val="restart"/>
            <w:shd w:val="clear" w:color="auto" w:fill="auto"/>
            <w:vAlign w:val="center"/>
          </w:tcPr>
          <w:p w14:paraId="4E30DB5E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CC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</w:tcPr>
          <w:p w14:paraId="435C95FE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Manchester encoding</w:t>
            </w:r>
          </w:p>
        </w:tc>
        <w:tc>
          <w:tcPr>
            <w:tcW w:w="337" w:type="pct"/>
            <w:shd w:val="clear" w:color="auto" w:fill="auto"/>
            <w:vAlign w:val="center"/>
          </w:tcPr>
          <w:p w14:paraId="51F2F9E1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61" w:type="pct"/>
            <w:shd w:val="clear" w:color="auto" w:fill="auto"/>
            <w:vAlign w:val="center"/>
          </w:tcPr>
          <w:p w14:paraId="716906F3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3.41</w:t>
            </w:r>
          </w:p>
        </w:tc>
        <w:tc>
          <w:tcPr>
            <w:tcW w:w="311" w:type="pct"/>
            <w:shd w:val="clear" w:color="auto" w:fill="auto"/>
            <w:vAlign w:val="center"/>
          </w:tcPr>
          <w:p w14:paraId="653C8CCA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150</w:t>
            </w:r>
          </w:p>
        </w:tc>
        <w:tc>
          <w:tcPr>
            <w:tcW w:w="361" w:type="pct"/>
            <w:shd w:val="clear" w:color="auto" w:fill="auto"/>
            <w:vAlign w:val="center"/>
          </w:tcPr>
          <w:p w14:paraId="5EF20C9B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75</w:t>
            </w:r>
          </w:p>
        </w:tc>
        <w:tc>
          <w:tcPr>
            <w:tcW w:w="481" w:type="pct"/>
            <w:vMerge/>
            <w:vAlign w:val="center"/>
          </w:tcPr>
          <w:p w14:paraId="06DA6D61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</w:tcPr>
          <w:p w14:paraId="04A2D844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1146</w:t>
            </w:r>
          </w:p>
        </w:tc>
      </w:tr>
      <w:tr w:rsidR="0038276D" w:rsidRPr="00617CE9" w14:paraId="0FAF103C" w14:textId="77777777">
        <w:trPr>
          <w:trHeight w:val="280"/>
        </w:trPr>
        <w:tc>
          <w:tcPr>
            <w:tcW w:w="420" w:type="pct"/>
            <w:vMerge/>
            <w:vAlign w:val="center"/>
          </w:tcPr>
          <w:p w14:paraId="5D5984D7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</w:tcPr>
          <w:p w14:paraId="4E4A0725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</w:tcPr>
          <w:p w14:paraId="0900E485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</w:tcPr>
          <w:p w14:paraId="024B8023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</w:tcPr>
          <w:p w14:paraId="257F6C93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vMerge/>
            <w:vAlign w:val="center"/>
          </w:tcPr>
          <w:p w14:paraId="2474FD2D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</w:tcPr>
          <w:p w14:paraId="3721738D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7" w:type="pct"/>
            <w:shd w:val="clear" w:color="auto" w:fill="auto"/>
            <w:vAlign w:val="center"/>
          </w:tcPr>
          <w:p w14:paraId="195AB7A6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61" w:type="pct"/>
            <w:shd w:val="clear" w:color="auto" w:fill="auto"/>
            <w:vAlign w:val="center"/>
          </w:tcPr>
          <w:p w14:paraId="48442376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1.43</w:t>
            </w:r>
          </w:p>
        </w:tc>
        <w:tc>
          <w:tcPr>
            <w:tcW w:w="311" w:type="pct"/>
            <w:shd w:val="clear" w:color="auto" w:fill="auto"/>
            <w:vAlign w:val="center"/>
          </w:tcPr>
          <w:p w14:paraId="79113CA2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80</w:t>
            </w:r>
          </w:p>
        </w:tc>
        <w:tc>
          <w:tcPr>
            <w:tcW w:w="361" w:type="pct"/>
            <w:shd w:val="clear" w:color="auto" w:fill="auto"/>
            <w:vAlign w:val="center"/>
          </w:tcPr>
          <w:p w14:paraId="254FF9BB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40</w:t>
            </w:r>
          </w:p>
        </w:tc>
        <w:tc>
          <w:tcPr>
            <w:tcW w:w="481" w:type="pct"/>
            <w:vMerge w:val="restart"/>
            <w:shd w:val="clear" w:color="auto" w:fill="auto"/>
            <w:vAlign w:val="center"/>
          </w:tcPr>
          <w:p w14:paraId="082C3D8C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481" w:type="pct"/>
            <w:shd w:val="clear" w:color="auto" w:fill="auto"/>
            <w:vAlign w:val="center"/>
          </w:tcPr>
          <w:p w14:paraId="2441E9B2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1213</w:t>
            </w:r>
          </w:p>
        </w:tc>
      </w:tr>
      <w:tr w:rsidR="0038276D" w:rsidRPr="00617CE9" w14:paraId="17216B9B" w14:textId="77777777">
        <w:trPr>
          <w:trHeight w:val="280"/>
        </w:trPr>
        <w:tc>
          <w:tcPr>
            <w:tcW w:w="420" w:type="pct"/>
            <w:vMerge/>
            <w:vAlign w:val="center"/>
          </w:tcPr>
          <w:p w14:paraId="4A0E749C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</w:tcPr>
          <w:p w14:paraId="279C61F6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0.03</w:t>
            </w:r>
          </w:p>
        </w:tc>
        <w:tc>
          <w:tcPr>
            <w:tcW w:w="524" w:type="pct"/>
            <w:vMerge w:val="restart"/>
            <w:shd w:val="clear" w:color="auto" w:fill="auto"/>
            <w:vAlign w:val="center"/>
          </w:tcPr>
          <w:p w14:paraId="3566D350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[192]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</w:tcPr>
          <w:p w14:paraId="44C57FB3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-6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</w:tcPr>
          <w:p w14:paraId="67C0D57C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-5.3</w:t>
            </w:r>
          </w:p>
        </w:tc>
        <w:tc>
          <w:tcPr>
            <w:tcW w:w="318" w:type="pct"/>
            <w:vMerge/>
            <w:vAlign w:val="center"/>
          </w:tcPr>
          <w:p w14:paraId="6BCADF9E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 w:val="restart"/>
            <w:shd w:val="clear" w:color="auto" w:fill="auto"/>
            <w:vAlign w:val="center"/>
          </w:tcPr>
          <w:p w14:paraId="60F1ADFA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Manchester</w:t>
            </w:r>
          </w:p>
        </w:tc>
        <w:tc>
          <w:tcPr>
            <w:tcW w:w="337" w:type="pct"/>
            <w:vMerge w:val="restart"/>
            <w:shd w:val="clear" w:color="auto" w:fill="auto"/>
            <w:vAlign w:val="center"/>
          </w:tcPr>
          <w:p w14:paraId="32AC3A25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61" w:type="pct"/>
            <w:shd w:val="clear" w:color="auto" w:fill="auto"/>
            <w:vAlign w:val="center"/>
          </w:tcPr>
          <w:p w14:paraId="143F6D9E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4.7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</w:tcPr>
          <w:p w14:paraId="605D0782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180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</w:tcPr>
          <w:p w14:paraId="6BF60082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proofErr w:type="spellStart"/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NaN</w:t>
            </w:r>
            <w:proofErr w:type="spellEnd"/>
          </w:p>
        </w:tc>
        <w:tc>
          <w:tcPr>
            <w:tcW w:w="481" w:type="pct"/>
            <w:vMerge/>
            <w:vAlign w:val="center"/>
          </w:tcPr>
          <w:p w14:paraId="577E65D9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</w:tcPr>
          <w:p w14:paraId="271621F5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576</w:t>
            </w:r>
          </w:p>
        </w:tc>
      </w:tr>
      <w:tr w:rsidR="0038276D" w:rsidRPr="00617CE9" w14:paraId="5EFD926C" w14:textId="77777777">
        <w:trPr>
          <w:trHeight w:val="280"/>
        </w:trPr>
        <w:tc>
          <w:tcPr>
            <w:tcW w:w="420" w:type="pct"/>
            <w:vMerge/>
            <w:vAlign w:val="center"/>
          </w:tcPr>
          <w:p w14:paraId="7829C43D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</w:tcPr>
          <w:p w14:paraId="755A5B6E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</w:tcPr>
          <w:p w14:paraId="26729428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</w:tcPr>
          <w:p w14:paraId="14AA8C7D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</w:tcPr>
          <w:p w14:paraId="6DDC5599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vMerge/>
            <w:vAlign w:val="center"/>
          </w:tcPr>
          <w:p w14:paraId="38CCC5A5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</w:tcPr>
          <w:p w14:paraId="22C7168C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7" w:type="pct"/>
            <w:vMerge/>
            <w:vAlign w:val="center"/>
          </w:tcPr>
          <w:p w14:paraId="4AB8B6E6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</w:tcPr>
          <w:p w14:paraId="2B4D7EAE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5.8</w:t>
            </w:r>
          </w:p>
        </w:tc>
        <w:tc>
          <w:tcPr>
            <w:tcW w:w="311" w:type="pct"/>
            <w:vMerge/>
            <w:vAlign w:val="center"/>
          </w:tcPr>
          <w:p w14:paraId="5701ACFB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</w:tcPr>
          <w:p w14:paraId="7655F5DE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 w:val="restart"/>
            <w:shd w:val="clear" w:color="auto" w:fill="auto"/>
            <w:vAlign w:val="center"/>
          </w:tcPr>
          <w:p w14:paraId="5AC639F0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481" w:type="pct"/>
            <w:shd w:val="clear" w:color="auto" w:fill="auto"/>
            <w:vAlign w:val="center"/>
          </w:tcPr>
          <w:p w14:paraId="01A9826F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577</w:t>
            </w:r>
          </w:p>
        </w:tc>
      </w:tr>
      <w:tr w:rsidR="0038276D" w:rsidRPr="00617CE9" w14:paraId="6A2719A9" w14:textId="77777777">
        <w:trPr>
          <w:trHeight w:val="280"/>
        </w:trPr>
        <w:tc>
          <w:tcPr>
            <w:tcW w:w="420" w:type="pct"/>
            <w:vMerge/>
            <w:vAlign w:val="center"/>
          </w:tcPr>
          <w:p w14:paraId="40E7189F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</w:tcPr>
          <w:p w14:paraId="7CA85377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</w:tcPr>
          <w:p w14:paraId="6096F5EA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[198]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</w:tcPr>
          <w:p w14:paraId="1A64EB40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-7.8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</w:tcPr>
          <w:p w14:paraId="2CA1B68A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2.4</w:t>
            </w:r>
          </w:p>
        </w:tc>
        <w:tc>
          <w:tcPr>
            <w:tcW w:w="318" w:type="pct"/>
            <w:vMerge w:val="restart"/>
            <w:shd w:val="clear" w:color="auto" w:fill="auto"/>
            <w:vAlign w:val="center"/>
          </w:tcPr>
          <w:p w14:paraId="52E4A020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no FEC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</w:tcPr>
          <w:p w14:paraId="27DFDD38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 Manchester encoding</w:t>
            </w:r>
          </w:p>
        </w:tc>
        <w:tc>
          <w:tcPr>
            <w:tcW w:w="337" w:type="pct"/>
            <w:vMerge/>
            <w:vAlign w:val="center"/>
          </w:tcPr>
          <w:p w14:paraId="52366EE8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</w:tcPr>
          <w:p w14:paraId="0D4991A7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1.16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</w:tcPr>
          <w:p w14:paraId="5A655F33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45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</w:tcPr>
          <w:p w14:paraId="7E0215D1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481" w:type="pct"/>
            <w:vMerge/>
            <w:vAlign w:val="center"/>
          </w:tcPr>
          <w:p w14:paraId="310C0184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</w:tcPr>
          <w:p w14:paraId="34A2F1E8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81</w:t>
            </w:r>
          </w:p>
        </w:tc>
      </w:tr>
      <w:tr w:rsidR="0038276D" w:rsidRPr="00617CE9" w14:paraId="789ADFCF" w14:textId="77777777">
        <w:trPr>
          <w:trHeight w:val="280"/>
        </w:trPr>
        <w:tc>
          <w:tcPr>
            <w:tcW w:w="420" w:type="pct"/>
            <w:vMerge/>
            <w:vAlign w:val="center"/>
          </w:tcPr>
          <w:p w14:paraId="79105410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</w:tcPr>
          <w:p w14:paraId="0275EAB1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</w:tcPr>
          <w:p w14:paraId="00B94BF7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</w:tcPr>
          <w:p w14:paraId="5FA3F708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</w:tcPr>
          <w:p w14:paraId="3048D680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vMerge/>
            <w:vAlign w:val="center"/>
          </w:tcPr>
          <w:p w14:paraId="7559C91C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</w:tcPr>
          <w:p w14:paraId="1085247F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7" w:type="pct"/>
            <w:shd w:val="clear" w:color="auto" w:fill="auto"/>
            <w:vAlign w:val="center"/>
          </w:tcPr>
          <w:p w14:paraId="5ED5D036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61" w:type="pct"/>
            <w:shd w:val="clear" w:color="auto" w:fill="auto"/>
            <w:vAlign w:val="center"/>
          </w:tcPr>
          <w:p w14:paraId="4BA18AAC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1.14</w:t>
            </w:r>
          </w:p>
        </w:tc>
        <w:tc>
          <w:tcPr>
            <w:tcW w:w="311" w:type="pct"/>
            <w:vMerge/>
            <w:vAlign w:val="center"/>
          </w:tcPr>
          <w:p w14:paraId="0F51C746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</w:tcPr>
          <w:p w14:paraId="4F56734A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 w:val="restart"/>
            <w:shd w:val="clear" w:color="auto" w:fill="auto"/>
            <w:vAlign w:val="center"/>
          </w:tcPr>
          <w:p w14:paraId="4291B3D3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481" w:type="pct"/>
            <w:shd w:val="clear" w:color="auto" w:fill="auto"/>
            <w:vAlign w:val="center"/>
          </w:tcPr>
          <w:p w14:paraId="6AAC8C9A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8</w:t>
            </w:r>
          </w:p>
        </w:tc>
      </w:tr>
      <w:tr w:rsidR="0038276D" w:rsidRPr="00617CE9" w14:paraId="6B3E2D45" w14:textId="77777777">
        <w:trPr>
          <w:trHeight w:val="280"/>
        </w:trPr>
        <w:tc>
          <w:tcPr>
            <w:tcW w:w="420" w:type="pct"/>
            <w:vMerge/>
            <w:vAlign w:val="center"/>
          </w:tcPr>
          <w:p w14:paraId="68890FAB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</w:tcPr>
          <w:p w14:paraId="6D2AFC8B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</w:tcPr>
          <w:p w14:paraId="25275024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[210]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</w:tcPr>
          <w:p w14:paraId="703A416D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0.23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</w:tcPr>
          <w:p w14:paraId="05ECF653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16.23</w:t>
            </w:r>
          </w:p>
        </w:tc>
        <w:tc>
          <w:tcPr>
            <w:tcW w:w="318" w:type="pct"/>
            <w:vMerge w:val="restart"/>
            <w:shd w:val="clear" w:color="auto" w:fill="auto"/>
            <w:vAlign w:val="center"/>
          </w:tcPr>
          <w:p w14:paraId="6EB28E37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CC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</w:tcPr>
          <w:p w14:paraId="5306B96F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None</w:t>
            </w:r>
          </w:p>
        </w:tc>
        <w:tc>
          <w:tcPr>
            <w:tcW w:w="337" w:type="pct"/>
            <w:shd w:val="clear" w:color="auto" w:fill="auto"/>
            <w:vAlign w:val="center"/>
          </w:tcPr>
          <w:p w14:paraId="4404AF11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</w:tcPr>
          <w:p w14:paraId="02BCED8E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4.67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</w:tcPr>
          <w:p w14:paraId="24F213EA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180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</w:tcPr>
          <w:p w14:paraId="75F2BBBE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proofErr w:type="spellStart"/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NaN</w:t>
            </w:r>
            <w:proofErr w:type="spellEnd"/>
          </w:p>
        </w:tc>
        <w:tc>
          <w:tcPr>
            <w:tcW w:w="481" w:type="pct"/>
            <w:vMerge/>
            <w:vAlign w:val="center"/>
          </w:tcPr>
          <w:p w14:paraId="7C1960A8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</w:tcPr>
          <w:p w14:paraId="749DF7F3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433</w:t>
            </w:r>
          </w:p>
        </w:tc>
      </w:tr>
      <w:tr w:rsidR="0038276D" w:rsidRPr="00617CE9" w14:paraId="0A824EDA" w14:textId="77777777">
        <w:trPr>
          <w:trHeight w:val="280"/>
        </w:trPr>
        <w:tc>
          <w:tcPr>
            <w:tcW w:w="420" w:type="pct"/>
            <w:vMerge/>
            <w:vAlign w:val="center"/>
          </w:tcPr>
          <w:p w14:paraId="4B5BA3FB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</w:tcPr>
          <w:p w14:paraId="15AEAE07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</w:tcPr>
          <w:p w14:paraId="6956EDD9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</w:tcPr>
          <w:p w14:paraId="46EF9D96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</w:tcPr>
          <w:p w14:paraId="717D51B7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vMerge/>
            <w:vAlign w:val="center"/>
          </w:tcPr>
          <w:p w14:paraId="6FB4CB98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</w:tcPr>
          <w:p w14:paraId="05F378A3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7" w:type="pct"/>
            <w:shd w:val="clear" w:color="auto" w:fill="auto"/>
            <w:vAlign w:val="center"/>
          </w:tcPr>
          <w:p w14:paraId="6867C6C6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61" w:type="pct"/>
            <w:vMerge/>
            <w:vAlign w:val="center"/>
          </w:tcPr>
          <w:p w14:paraId="704197A8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</w:tcPr>
          <w:p w14:paraId="1F64004B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</w:tcPr>
          <w:p w14:paraId="5A6C0540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</w:tcPr>
          <w:p w14:paraId="7D125771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1000</w:t>
            </w:r>
          </w:p>
        </w:tc>
        <w:tc>
          <w:tcPr>
            <w:tcW w:w="481" w:type="pct"/>
            <w:shd w:val="clear" w:color="auto" w:fill="auto"/>
            <w:vAlign w:val="center"/>
          </w:tcPr>
          <w:p w14:paraId="43B1792B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450</w:t>
            </w:r>
          </w:p>
        </w:tc>
      </w:tr>
      <w:tr w:rsidR="0038276D" w:rsidRPr="00617CE9" w14:paraId="262D6474" w14:textId="77777777">
        <w:trPr>
          <w:trHeight w:val="280"/>
        </w:trPr>
        <w:tc>
          <w:tcPr>
            <w:tcW w:w="420" w:type="pct"/>
            <w:vMerge/>
            <w:vAlign w:val="center"/>
          </w:tcPr>
          <w:p w14:paraId="4417A7B5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</w:tcPr>
          <w:p w14:paraId="5A89B287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</w:tcPr>
          <w:p w14:paraId="6F92D4D5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[213]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</w:tcPr>
          <w:p w14:paraId="6EFBEFE1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-7.1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</w:tcPr>
          <w:p w14:paraId="522E785C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-4.2</w:t>
            </w:r>
          </w:p>
        </w:tc>
        <w:tc>
          <w:tcPr>
            <w:tcW w:w="318" w:type="pct"/>
            <w:shd w:val="clear" w:color="auto" w:fill="auto"/>
            <w:vAlign w:val="center"/>
          </w:tcPr>
          <w:p w14:paraId="5BCC315E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no FEC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</w:tcPr>
          <w:p w14:paraId="438EDC15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Manchester encoding</w:t>
            </w:r>
          </w:p>
        </w:tc>
        <w:tc>
          <w:tcPr>
            <w:tcW w:w="337" w:type="pct"/>
            <w:vMerge w:val="restart"/>
            <w:shd w:val="clear" w:color="auto" w:fill="auto"/>
            <w:vAlign w:val="center"/>
          </w:tcPr>
          <w:p w14:paraId="5A9DF1E9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61" w:type="pct"/>
            <w:shd w:val="clear" w:color="auto" w:fill="auto"/>
            <w:vAlign w:val="center"/>
          </w:tcPr>
          <w:p w14:paraId="78566124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3.87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</w:tcPr>
          <w:p w14:paraId="24D998B1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150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</w:tcPr>
          <w:p w14:paraId="4AC38675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75</w:t>
            </w:r>
          </w:p>
        </w:tc>
        <w:tc>
          <w:tcPr>
            <w:tcW w:w="481" w:type="pct"/>
            <w:shd w:val="clear" w:color="auto" w:fill="auto"/>
            <w:vAlign w:val="center"/>
          </w:tcPr>
          <w:p w14:paraId="4A0A0D45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481" w:type="pct"/>
            <w:shd w:val="clear" w:color="auto" w:fill="auto"/>
            <w:vAlign w:val="center"/>
          </w:tcPr>
          <w:p w14:paraId="7EABF6F0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1074</w:t>
            </w:r>
          </w:p>
        </w:tc>
      </w:tr>
      <w:tr w:rsidR="0038276D" w:rsidRPr="00617CE9" w14:paraId="1EA527FD" w14:textId="77777777">
        <w:trPr>
          <w:trHeight w:val="280"/>
        </w:trPr>
        <w:tc>
          <w:tcPr>
            <w:tcW w:w="420" w:type="pct"/>
            <w:vMerge/>
            <w:vAlign w:val="center"/>
          </w:tcPr>
          <w:p w14:paraId="36737502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</w:tcPr>
          <w:p w14:paraId="065C906B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</w:tcPr>
          <w:p w14:paraId="281CFF50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</w:tcPr>
          <w:p w14:paraId="7B7B5A81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</w:tcPr>
          <w:p w14:paraId="464BFAC7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shd w:val="clear" w:color="auto" w:fill="auto"/>
            <w:vAlign w:val="center"/>
          </w:tcPr>
          <w:p w14:paraId="6BE07E21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CC</w:t>
            </w:r>
          </w:p>
        </w:tc>
        <w:tc>
          <w:tcPr>
            <w:tcW w:w="280" w:type="pct"/>
            <w:vMerge/>
            <w:vAlign w:val="center"/>
          </w:tcPr>
          <w:p w14:paraId="1E53B007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7" w:type="pct"/>
            <w:vMerge/>
            <w:vAlign w:val="center"/>
          </w:tcPr>
          <w:p w14:paraId="0B94AFB9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</w:tcPr>
          <w:p w14:paraId="62260201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4.89</w:t>
            </w:r>
          </w:p>
        </w:tc>
        <w:tc>
          <w:tcPr>
            <w:tcW w:w="311" w:type="pct"/>
            <w:vMerge/>
            <w:vAlign w:val="center"/>
          </w:tcPr>
          <w:p w14:paraId="6727CA3C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</w:tcPr>
          <w:p w14:paraId="7C8652E2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 w:val="restart"/>
            <w:shd w:val="clear" w:color="auto" w:fill="auto"/>
            <w:vAlign w:val="center"/>
          </w:tcPr>
          <w:p w14:paraId="4826A84E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481" w:type="pct"/>
            <w:shd w:val="clear" w:color="auto" w:fill="auto"/>
            <w:vAlign w:val="center"/>
          </w:tcPr>
          <w:p w14:paraId="0E138A16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1148</w:t>
            </w:r>
          </w:p>
        </w:tc>
      </w:tr>
      <w:tr w:rsidR="0038276D" w:rsidRPr="00617CE9" w14:paraId="6F167E6E" w14:textId="77777777">
        <w:trPr>
          <w:trHeight w:val="280"/>
        </w:trPr>
        <w:tc>
          <w:tcPr>
            <w:tcW w:w="420" w:type="pct"/>
            <w:vMerge/>
            <w:vAlign w:val="center"/>
          </w:tcPr>
          <w:p w14:paraId="40FBDF04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</w:tcPr>
          <w:p w14:paraId="19A76895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0.04</w:t>
            </w:r>
          </w:p>
        </w:tc>
        <w:tc>
          <w:tcPr>
            <w:tcW w:w="524" w:type="pct"/>
            <w:shd w:val="clear" w:color="auto" w:fill="auto"/>
            <w:vAlign w:val="center"/>
          </w:tcPr>
          <w:p w14:paraId="4663E496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[209]</w:t>
            </w:r>
          </w:p>
        </w:tc>
        <w:tc>
          <w:tcPr>
            <w:tcW w:w="323" w:type="pct"/>
            <w:shd w:val="clear" w:color="auto" w:fill="auto"/>
            <w:vAlign w:val="center"/>
          </w:tcPr>
          <w:p w14:paraId="01451AC6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280" w:type="pct"/>
            <w:shd w:val="clear" w:color="auto" w:fill="auto"/>
            <w:vAlign w:val="center"/>
          </w:tcPr>
          <w:p w14:paraId="5320CDF5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318" w:type="pct"/>
            <w:shd w:val="clear" w:color="auto" w:fill="auto"/>
            <w:vAlign w:val="center"/>
          </w:tcPr>
          <w:p w14:paraId="2C8A1A68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CC-1/2</w:t>
            </w:r>
          </w:p>
        </w:tc>
        <w:tc>
          <w:tcPr>
            <w:tcW w:w="280" w:type="pct"/>
            <w:shd w:val="clear" w:color="auto" w:fill="auto"/>
            <w:vAlign w:val="center"/>
          </w:tcPr>
          <w:p w14:paraId="4923C406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no line coding</w:t>
            </w:r>
          </w:p>
        </w:tc>
        <w:tc>
          <w:tcPr>
            <w:tcW w:w="337" w:type="pct"/>
            <w:vMerge/>
            <w:vAlign w:val="center"/>
          </w:tcPr>
          <w:p w14:paraId="7C23F584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</w:tcPr>
          <w:p w14:paraId="0A8EB2E8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311" w:type="pct"/>
            <w:shd w:val="clear" w:color="auto" w:fill="auto"/>
            <w:vAlign w:val="center"/>
          </w:tcPr>
          <w:p w14:paraId="1F721BC4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360</w:t>
            </w:r>
          </w:p>
        </w:tc>
        <w:tc>
          <w:tcPr>
            <w:tcW w:w="361" w:type="pct"/>
            <w:shd w:val="clear" w:color="auto" w:fill="auto"/>
            <w:vAlign w:val="center"/>
          </w:tcPr>
          <w:p w14:paraId="779FEB7E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30</w:t>
            </w:r>
          </w:p>
        </w:tc>
        <w:tc>
          <w:tcPr>
            <w:tcW w:w="481" w:type="pct"/>
            <w:vMerge/>
            <w:vAlign w:val="center"/>
          </w:tcPr>
          <w:p w14:paraId="4D1A30F1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</w:tcPr>
          <w:p w14:paraId="00D4643F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1740</w:t>
            </w:r>
          </w:p>
        </w:tc>
      </w:tr>
      <w:tr w:rsidR="0038276D" w:rsidRPr="00617CE9" w14:paraId="1A1A7E15" w14:textId="77777777">
        <w:trPr>
          <w:trHeight w:val="280"/>
        </w:trPr>
        <w:tc>
          <w:tcPr>
            <w:tcW w:w="420" w:type="pct"/>
            <w:vMerge/>
            <w:vAlign w:val="center"/>
          </w:tcPr>
          <w:p w14:paraId="4CFD2EFB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</w:tcPr>
          <w:p w14:paraId="280043A7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</w:tcPr>
          <w:p w14:paraId="2D3029CC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[213]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</w:tcPr>
          <w:p w14:paraId="2BC03F91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-5.9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</w:tcPr>
          <w:p w14:paraId="095369F5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-0.4</w:t>
            </w:r>
          </w:p>
        </w:tc>
        <w:tc>
          <w:tcPr>
            <w:tcW w:w="318" w:type="pct"/>
            <w:shd w:val="clear" w:color="auto" w:fill="auto"/>
            <w:vAlign w:val="center"/>
          </w:tcPr>
          <w:p w14:paraId="60148C08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no FEC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</w:tcPr>
          <w:p w14:paraId="0F4CF94F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Manchester encoding</w:t>
            </w:r>
          </w:p>
        </w:tc>
        <w:tc>
          <w:tcPr>
            <w:tcW w:w="337" w:type="pct"/>
            <w:vMerge/>
            <w:vAlign w:val="center"/>
          </w:tcPr>
          <w:p w14:paraId="1704FC7B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</w:tcPr>
          <w:p w14:paraId="3556B7AD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0.65</w:t>
            </w:r>
          </w:p>
        </w:tc>
        <w:tc>
          <w:tcPr>
            <w:tcW w:w="311" w:type="pct"/>
            <w:shd w:val="clear" w:color="auto" w:fill="auto"/>
            <w:vAlign w:val="center"/>
          </w:tcPr>
          <w:p w14:paraId="5AD13C24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361" w:type="pct"/>
            <w:shd w:val="clear" w:color="auto" w:fill="auto"/>
            <w:vAlign w:val="center"/>
          </w:tcPr>
          <w:p w14:paraId="27FD182E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7.5</w:t>
            </w:r>
          </w:p>
        </w:tc>
        <w:tc>
          <w:tcPr>
            <w:tcW w:w="481" w:type="pct"/>
            <w:shd w:val="clear" w:color="auto" w:fill="auto"/>
            <w:vAlign w:val="center"/>
          </w:tcPr>
          <w:p w14:paraId="33957427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481" w:type="pct"/>
            <w:shd w:val="clear" w:color="auto" w:fill="auto"/>
            <w:vAlign w:val="center"/>
          </w:tcPr>
          <w:p w14:paraId="0795D509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1068</w:t>
            </w:r>
          </w:p>
        </w:tc>
      </w:tr>
      <w:tr w:rsidR="0038276D" w:rsidRPr="00617CE9" w14:paraId="4891E8A1" w14:textId="77777777">
        <w:trPr>
          <w:trHeight w:val="280"/>
        </w:trPr>
        <w:tc>
          <w:tcPr>
            <w:tcW w:w="420" w:type="pct"/>
            <w:vMerge/>
            <w:vAlign w:val="center"/>
          </w:tcPr>
          <w:p w14:paraId="0563ADDF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</w:tcPr>
          <w:p w14:paraId="5C11E700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</w:tcPr>
          <w:p w14:paraId="35D7E489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</w:tcPr>
          <w:p w14:paraId="36672713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</w:tcPr>
          <w:p w14:paraId="2E52CC6F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vMerge w:val="restart"/>
            <w:shd w:val="clear" w:color="auto" w:fill="auto"/>
            <w:vAlign w:val="center"/>
          </w:tcPr>
          <w:p w14:paraId="39799192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CC</w:t>
            </w:r>
          </w:p>
        </w:tc>
        <w:tc>
          <w:tcPr>
            <w:tcW w:w="280" w:type="pct"/>
            <w:vMerge/>
            <w:vAlign w:val="center"/>
          </w:tcPr>
          <w:p w14:paraId="07D26050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7" w:type="pct"/>
            <w:vMerge/>
            <w:vAlign w:val="center"/>
          </w:tcPr>
          <w:p w14:paraId="2CC5A179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</w:tcPr>
          <w:p w14:paraId="34D07294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5.72</w:t>
            </w:r>
          </w:p>
        </w:tc>
        <w:tc>
          <w:tcPr>
            <w:tcW w:w="311" w:type="pct"/>
            <w:shd w:val="clear" w:color="auto" w:fill="auto"/>
            <w:vAlign w:val="center"/>
          </w:tcPr>
          <w:p w14:paraId="3BC86684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150</w:t>
            </w:r>
          </w:p>
        </w:tc>
        <w:tc>
          <w:tcPr>
            <w:tcW w:w="361" w:type="pct"/>
            <w:shd w:val="clear" w:color="auto" w:fill="auto"/>
            <w:vAlign w:val="center"/>
          </w:tcPr>
          <w:p w14:paraId="1211AC20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75</w:t>
            </w:r>
          </w:p>
        </w:tc>
        <w:tc>
          <w:tcPr>
            <w:tcW w:w="481" w:type="pct"/>
            <w:shd w:val="clear" w:color="auto" w:fill="auto"/>
            <w:vAlign w:val="center"/>
          </w:tcPr>
          <w:p w14:paraId="4B04F6C1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481" w:type="pct"/>
            <w:shd w:val="clear" w:color="auto" w:fill="auto"/>
            <w:vAlign w:val="center"/>
          </w:tcPr>
          <w:p w14:paraId="187B2D9F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1150</w:t>
            </w:r>
          </w:p>
        </w:tc>
      </w:tr>
      <w:tr w:rsidR="0038276D" w:rsidRPr="00617CE9" w14:paraId="33F207A0" w14:textId="77777777">
        <w:trPr>
          <w:trHeight w:val="280"/>
        </w:trPr>
        <w:tc>
          <w:tcPr>
            <w:tcW w:w="420" w:type="pct"/>
            <w:vMerge/>
            <w:vAlign w:val="center"/>
          </w:tcPr>
          <w:p w14:paraId="2096475A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</w:tcPr>
          <w:p w14:paraId="403BF986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0.05</w:t>
            </w:r>
          </w:p>
        </w:tc>
        <w:tc>
          <w:tcPr>
            <w:tcW w:w="524" w:type="pct"/>
            <w:shd w:val="clear" w:color="auto" w:fill="auto"/>
            <w:vAlign w:val="center"/>
          </w:tcPr>
          <w:p w14:paraId="57E05B80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[192]</w:t>
            </w:r>
          </w:p>
        </w:tc>
        <w:tc>
          <w:tcPr>
            <w:tcW w:w="323" w:type="pct"/>
            <w:shd w:val="clear" w:color="auto" w:fill="auto"/>
            <w:vAlign w:val="center"/>
          </w:tcPr>
          <w:p w14:paraId="552324D3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-4.3</w:t>
            </w:r>
          </w:p>
        </w:tc>
        <w:tc>
          <w:tcPr>
            <w:tcW w:w="280" w:type="pct"/>
            <w:shd w:val="clear" w:color="auto" w:fill="auto"/>
            <w:vAlign w:val="center"/>
          </w:tcPr>
          <w:p w14:paraId="40489F00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-4.3</w:t>
            </w:r>
          </w:p>
        </w:tc>
        <w:tc>
          <w:tcPr>
            <w:tcW w:w="318" w:type="pct"/>
            <w:vMerge/>
            <w:vAlign w:val="center"/>
          </w:tcPr>
          <w:p w14:paraId="3D088F81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shd w:val="clear" w:color="auto" w:fill="auto"/>
            <w:vAlign w:val="center"/>
          </w:tcPr>
          <w:p w14:paraId="0C760CCD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Manchester</w:t>
            </w:r>
          </w:p>
        </w:tc>
        <w:tc>
          <w:tcPr>
            <w:tcW w:w="337" w:type="pct"/>
            <w:vMerge/>
            <w:vAlign w:val="center"/>
          </w:tcPr>
          <w:p w14:paraId="27D5CC25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</w:tcPr>
          <w:p w14:paraId="50057FB5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0.83</w:t>
            </w:r>
          </w:p>
        </w:tc>
        <w:tc>
          <w:tcPr>
            <w:tcW w:w="311" w:type="pct"/>
            <w:shd w:val="clear" w:color="auto" w:fill="auto"/>
            <w:vAlign w:val="center"/>
          </w:tcPr>
          <w:p w14:paraId="7E011B8A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18</w:t>
            </w:r>
          </w:p>
        </w:tc>
        <w:tc>
          <w:tcPr>
            <w:tcW w:w="361" w:type="pct"/>
            <w:shd w:val="clear" w:color="auto" w:fill="auto"/>
            <w:vAlign w:val="center"/>
          </w:tcPr>
          <w:p w14:paraId="0B8A86B4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proofErr w:type="spellStart"/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NaN</w:t>
            </w:r>
            <w:proofErr w:type="spellEnd"/>
          </w:p>
        </w:tc>
        <w:tc>
          <w:tcPr>
            <w:tcW w:w="481" w:type="pct"/>
            <w:shd w:val="clear" w:color="auto" w:fill="auto"/>
            <w:vAlign w:val="center"/>
          </w:tcPr>
          <w:p w14:paraId="5C5E6DBF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481" w:type="pct"/>
            <w:shd w:val="clear" w:color="auto" w:fill="auto"/>
            <w:vAlign w:val="center"/>
          </w:tcPr>
          <w:p w14:paraId="2DA527BB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573</w:t>
            </w:r>
          </w:p>
        </w:tc>
      </w:tr>
      <w:tr w:rsidR="0038276D" w:rsidRPr="00617CE9" w14:paraId="0E8D8F7E" w14:textId="77777777">
        <w:trPr>
          <w:trHeight w:val="280"/>
        </w:trPr>
        <w:tc>
          <w:tcPr>
            <w:tcW w:w="420" w:type="pct"/>
            <w:vMerge/>
            <w:vAlign w:val="center"/>
          </w:tcPr>
          <w:p w14:paraId="671B6508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</w:tcPr>
          <w:p w14:paraId="20FFD0EE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shd w:val="clear" w:color="auto" w:fill="auto"/>
            <w:vAlign w:val="center"/>
          </w:tcPr>
          <w:p w14:paraId="10FEF8F4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[213]</w:t>
            </w:r>
          </w:p>
        </w:tc>
        <w:tc>
          <w:tcPr>
            <w:tcW w:w="323" w:type="pct"/>
            <w:shd w:val="clear" w:color="auto" w:fill="auto"/>
            <w:vAlign w:val="center"/>
          </w:tcPr>
          <w:p w14:paraId="20A16EDA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280" w:type="pct"/>
            <w:shd w:val="clear" w:color="auto" w:fill="auto"/>
            <w:vAlign w:val="center"/>
          </w:tcPr>
          <w:p w14:paraId="6C265C3D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18" w:type="pct"/>
            <w:shd w:val="clear" w:color="auto" w:fill="auto"/>
            <w:vAlign w:val="center"/>
          </w:tcPr>
          <w:p w14:paraId="16AD6F19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no FEC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</w:tcPr>
          <w:p w14:paraId="168BCAF5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Manchester encoding</w:t>
            </w:r>
          </w:p>
        </w:tc>
        <w:tc>
          <w:tcPr>
            <w:tcW w:w="337" w:type="pct"/>
            <w:vMerge/>
            <w:vAlign w:val="center"/>
          </w:tcPr>
          <w:p w14:paraId="0BF5C750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</w:tcPr>
          <w:p w14:paraId="6EEC0547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6.99</w:t>
            </w:r>
          </w:p>
        </w:tc>
        <w:tc>
          <w:tcPr>
            <w:tcW w:w="311" w:type="pct"/>
            <w:shd w:val="clear" w:color="auto" w:fill="auto"/>
            <w:vAlign w:val="center"/>
          </w:tcPr>
          <w:p w14:paraId="6F935DFD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150</w:t>
            </w:r>
          </w:p>
        </w:tc>
        <w:tc>
          <w:tcPr>
            <w:tcW w:w="361" w:type="pct"/>
            <w:shd w:val="clear" w:color="auto" w:fill="auto"/>
            <w:vAlign w:val="center"/>
          </w:tcPr>
          <w:p w14:paraId="0389B404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75</w:t>
            </w:r>
          </w:p>
        </w:tc>
        <w:tc>
          <w:tcPr>
            <w:tcW w:w="481" w:type="pct"/>
            <w:shd w:val="clear" w:color="auto" w:fill="auto"/>
            <w:vAlign w:val="center"/>
          </w:tcPr>
          <w:p w14:paraId="54CBAFBB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481" w:type="pct"/>
            <w:shd w:val="clear" w:color="auto" w:fill="auto"/>
            <w:vAlign w:val="center"/>
          </w:tcPr>
          <w:p w14:paraId="25216E34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1078</w:t>
            </w:r>
          </w:p>
        </w:tc>
      </w:tr>
      <w:tr w:rsidR="0038276D" w:rsidRPr="00617CE9" w14:paraId="10905B66" w14:textId="77777777">
        <w:trPr>
          <w:trHeight w:val="280"/>
        </w:trPr>
        <w:tc>
          <w:tcPr>
            <w:tcW w:w="420" w:type="pct"/>
            <w:vMerge/>
            <w:vAlign w:val="center"/>
          </w:tcPr>
          <w:p w14:paraId="67C69D01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</w:tcPr>
          <w:p w14:paraId="49820D19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shd w:val="clear" w:color="auto" w:fill="auto"/>
            <w:vAlign w:val="center"/>
          </w:tcPr>
          <w:p w14:paraId="1D3D5AD7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[193]</w:t>
            </w:r>
          </w:p>
        </w:tc>
        <w:tc>
          <w:tcPr>
            <w:tcW w:w="323" w:type="pct"/>
            <w:shd w:val="clear" w:color="auto" w:fill="auto"/>
            <w:vAlign w:val="center"/>
          </w:tcPr>
          <w:p w14:paraId="55D2AD04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-2.44</w:t>
            </w:r>
          </w:p>
        </w:tc>
        <w:tc>
          <w:tcPr>
            <w:tcW w:w="280" w:type="pct"/>
            <w:shd w:val="clear" w:color="auto" w:fill="auto"/>
            <w:vAlign w:val="center"/>
          </w:tcPr>
          <w:p w14:paraId="0E44542A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-2.44</w:t>
            </w:r>
          </w:p>
        </w:tc>
        <w:tc>
          <w:tcPr>
            <w:tcW w:w="318" w:type="pct"/>
            <w:vMerge w:val="restart"/>
            <w:shd w:val="clear" w:color="auto" w:fill="auto"/>
            <w:vAlign w:val="center"/>
          </w:tcPr>
          <w:p w14:paraId="6E5D7D56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CC</w:t>
            </w:r>
          </w:p>
        </w:tc>
        <w:tc>
          <w:tcPr>
            <w:tcW w:w="280" w:type="pct"/>
            <w:vMerge/>
            <w:vAlign w:val="center"/>
          </w:tcPr>
          <w:p w14:paraId="139E4149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7" w:type="pct"/>
            <w:vMerge/>
            <w:vAlign w:val="center"/>
          </w:tcPr>
          <w:p w14:paraId="393B3682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</w:tcPr>
          <w:p w14:paraId="2FA6DA6A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311" w:type="pct"/>
            <w:shd w:val="clear" w:color="auto" w:fill="auto"/>
            <w:vAlign w:val="center"/>
          </w:tcPr>
          <w:p w14:paraId="2F15EF66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361" w:type="pct"/>
            <w:shd w:val="clear" w:color="auto" w:fill="auto"/>
            <w:vAlign w:val="center"/>
          </w:tcPr>
          <w:p w14:paraId="778DDC31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481" w:type="pct"/>
            <w:shd w:val="clear" w:color="auto" w:fill="auto"/>
            <w:vAlign w:val="center"/>
          </w:tcPr>
          <w:p w14:paraId="1845303A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481" w:type="pct"/>
            <w:shd w:val="clear" w:color="auto" w:fill="auto"/>
            <w:vAlign w:val="center"/>
          </w:tcPr>
          <w:p w14:paraId="3157CE41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157</w:t>
            </w:r>
          </w:p>
        </w:tc>
      </w:tr>
      <w:tr w:rsidR="0038276D" w:rsidRPr="00617CE9" w14:paraId="08BBFF25" w14:textId="77777777">
        <w:trPr>
          <w:trHeight w:val="280"/>
        </w:trPr>
        <w:tc>
          <w:tcPr>
            <w:tcW w:w="420" w:type="pct"/>
            <w:vMerge/>
            <w:vAlign w:val="center"/>
          </w:tcPr>
          <w:p w14:paraId="0D0F0BFC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</w:tcPr>
          <w:p w14:paraId="154B714E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0.06</w:t>
            </w:r>
          </w:p>
        </w:tc>
        <w:tc>
          <w:tcPr>
            <w:tcW w:w="524" w:type="pct"/>
            <w:shd w:val="clear" w:color="auto" w:fill="auto"/>
            <w:vAlign w:val="center"/>
          </w:tcPr>
          <w:p w14:paraId="0A467E01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[192]</w:t>
            </w:r>
          </w:p>
        </w:tc>
        <w:tc>
          <w:tcPr>
            <w:tcW w:w="323" w:type="pct"/>
            <w:shd w:val="clear" w:color="auto" w:fill="auto"/>
            <w:vAlign w:val="center"/>
          </w:tcPr>
          <w:p w14:paraId="4D5C9679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-0.3</w:t>
            </w:r>
          </w:p>
        </w:tc>
        <w:tc>
          <w:tcPr>
            <w:tcW w:w="280" w:type="pct"/>
            <w:shd w:val="clear" w:color="auto" w:fill="auto"/>
            <w:vAlign w:val="center"/>
          </w:tcPr>
          <w:p w14:paraId="74057CF1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-0.3</w:t>
            </w:r>
          </w:p>
        </w:tc>
        <w:tc>
          <w:tcPr>
            <w:tcW w:w="318" w:type="pct"/>
            <w:vMerge/>
            <w:vAlign w:val="center"/>
          </w:tcPr>
          <w:p w14:paraId="1197135A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shd w:val="clear" w:color="auto" w:fill="auto"/>
            <w:vAlign w:val="center"/>
          </w:tcPr>
          <w:p w14:paraId="6BCE2974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Manchester</w:t>
            </w:r>
          </w:p>
        </w:tc>
        <w:tc>
          <w:tcPr>
            <w:tcW w:w="337" w:type="pct"/>
            <w:vMerge/>
            <w:vAlign w:val="center"/>
          </w:tcPr>
          <w:p w14:paraId="5F192519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</w:tcPr>
          <w:p w14:paraId="62B127E4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1.02</w:t>
            </w:r>
          </w:p>
        </w:tc>
        <w:tc>
          <w:tcPr>
            <w:tcW w:w="311" w:type="pct"/>
            <w:shd w:val="clear" w:color="auto" w:fill="auto"/>
            <w:vAlign w:val="center"/>
          </w:tcPr>
          <w:p w14:paraId="415440AD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18</w:t>
            </w:r>
          </w:p>
        </w:tc>
        <w:tc>
          <w:tcPr>
            <w:tcW w:w="361" w:type="pct"/>
            <w:shd w:val="clear" w:color="auto" w:fill="auto"/>
            <w:vAlign w:val="center"/>
          </w:tcPr>
          <w:p w14:paraId="5842076F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proofErr w:type="spellStart"/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NaN</w:t>
            </w:r>
            <w:proofErr w:type="spellEnd"/>
          </w:p>
        </w:tc>
        <w:tc>
          <w:tcPr>
            <w:tcW w:w="481" w:type="pct"/>
            <w:shd w:val="clear" w:color="auto" w:fill="auto"/>
            <w:vAlign w:val="center"/>
          </w:tcPr>
          <w:p w14:paraId="78241E50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481" w:type="pct"/>
            <w:shd w:val="clear" w:color="auto" w:fill="auto"/>
            <w:vAlign w:val="center"/>
          </w:tcPr>
          <w:p w14:paraId="1CABDFF8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574</w:t>
            </w:r>
          </w:p>
        </w:tc>
      </w:tr>
      <w:tr w:rsidR="0038276D" w:rsidRPr="00617CE9" w14:paraId="3AD69D82" w14:textId="77777777">
        <w:trPr>
          <w:trHeight w:val="280"/>
        </w:trPr>
        <w:tc>
          <w:tcPr>
            <w:tcW w:w="420" w:type="pct"/>
            <w:vMerge/>
            <w:vAlign w:val="center"/>
          </w:tcPr>
          <w:p w14:paraId="2F37DDF3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</w:tcPr>
          <w:p w14:paraId="0D4A6CE7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</w:tcPr>
          <w:p w14:paraId="7B40812D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[213]</w:t>
            </w:r>
          </w:p>
        </w:tc>
        <w:tc>
          <w:tcPr>
            <w:tcW w:w="323" w:type="pct"/>
            <w:shd w:val="clear" w:color="auto" w:fill="auto"/>
            <w:vAlign w:val="center"/>
          </w:tcPr>
          <w:p w14:paraId="74A8A271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-4</w:t>
            </w:r>
          </w:p>
        </w:tc>
        <w:tc>
          <w:tcPr>
            <w:tcW w:w="280" w:type="pct"/>
            <w:shd w:val="clear" w:color="auto" w:fill="auto"/>
            <w:vAlign w:val="center"/>
          </w:tcPr>
          <w:p w14:paraId="046CB613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-4</w:t>
            </w:r>
          </w:p>
        </w:tc>
        <w:tc>
          <w:tcPr>
            <w:tcW w:w="318" w:type="pct"/>
            <w:vMerge/>
            <w:vAlign w:val="center"/>
          </w:tcPr>
          <w:p w14:paraId="5991B577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 w:val="restart"/>
            <w:shd w:val="clear" w:color="auto" w:fill="auto"/>
            <w:vAlign w:val="center"/>
          </w:tcPr>
          <w:p w14:paraId="45EB89C5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Manchester encoding</w:t>
            </w:r>
          </w:p>
        </w:tc>
        <w:tc>
          <w:tcPr>
            <w:tcW w:w="337" w:type="pct"/>
            <w:vMerge/>
            <w:vAlign w:val="center"/>
          </w:tcPr>
          <w:p w14:paraId="781127D9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</w:tcPr>
          <w:p w14:paraId="4532B581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</w:tcPr>
          <w:p w14:paraId="4569F180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</w:tcPr>
          <w:p w14:paraId="0C629AF6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7.5</w:t>
            </w:r>
          </w:p>
        </w:tc>
        <w:tc>
          <w:tcPr>
            <w:tcW w:w="481" w:type="pct"/>
            <w:shd w:val="clear" w:color="auto" w:fill="auto"/>
            <w:vAlign w:val="center"/>
          </w:tcPr>
          <w:p w14:paraId="3DDF9294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481" w:type="pct"/>
            <w:shd w:val="clear" w:color="auto" w:fill="auto"/>
            <w:vAlign w:val="center"/>
          </w:tcPr>
          <w:p w14:paraId="45070EFB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1142</w:t>
            </w:r>
          </w:p>
        </w:tc>
      </w:tr>
      <w:tr w:rsidR="0038276D" w:rsidRPr="00617CE9" w14:paraId="604DE2B6" w14:textId="77777777">
        <w:trPr>
          <w:trHeight w:val="280"/>
        </w:trPr>
        <w:tc>
          <w:tcPr>
            <w:tcW w:w="420" w:type="pct"/>
            <w:vMerge/>
            <w:vAlign w:val="center"/>
          </w:tcPr>
          <w:p w14:paraId="56655466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</w:tcPr>
          <w:p w14:paraId="0863B489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0.07</w:t>
            </w:r>
          </w:p>
        </w:tc>
        <w:tc>
          <w:tcPr>
            <w:tcW w:w="524" w:type="pct"/>
            <w:vMerge/>
            <w:vAlign w:val="center"/>
          </w:tcPr>
          <w:p w14:paraId="74119953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shd w:val="clear" w:color="auto" w:fill="auto"/>
            <w:vAlign w:val="center"/>
          </w:tcPr>
          <w:p w14:paraId="6233EFC6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-0.3</w:t>
            </w:r>
          </w:p>
        </w:tc>
        <w:tc>
          <w:tcPr>
            <w:tcW w:w="280" w:type="pct"/>
            <w:shd w:val="clear" w:color="auto" w:fill="auto"/>
            <w:vAlign w:val="center"/>
          </w:tcPr>
          <w:p w14:paraId="7D826B0C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-0.3</w:t>
            </w:r>
          </w:p>
        </w:tc>
        <w:tc>
          <w:tcPr>
            <w:tcW w:w="318" w:type="pct"/>
            <w:vMerge/>
            <w:vAlign w:val="center"/>
          </w:tcPr>
          <w:p w14:paraId="0F51AFB0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</w:tcPr>
          <w:p w14:paraId="4BCD9E05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7" w:type="pct"/>
            <w:vMerge/>
            <w:vAlign w:val="center"/>
          </w:tcPr>
          <w:p w14:paraId="2A3410AA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</w:tcPr>
          <w:p w14:paraId="2A702459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1.09</w:t>
            </w:r>
          </w:p>
        </w:tc>
        <w:tc>
          <w:tcPr>
            <w:tcW w:w="311" w:type="pct"/>
            <w:vMerge/>
            <w:vAlign w:val="center"/>
          </w:tcPr>
          <w:p w14:paraId="2B2F34F6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</w:tcPr>
          <w:p w14:paraId="4D0F97E9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</w:tcPr>
          <w:p w14:paraId="6A43979D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481" w:type="pct"/>
            <w:shd w:val="clear" w:color="auto" w:fill="auto"/>
            <w:vAlign w:val="center"/>
          </w:tcPr>
          <w:p w14:paraId="3E1C574C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1144</w:t>
            </w:r>
          </w:p>
        </w:tc>
      </w:tr>
      <w:tr w:rsidR="0038276D" w:rsidRPr="00617CE9" w14:paraId="08006C38" w14:textId="77777777">
        <w:trPr>
          <w:trHeight w:val="280"/>
        </w:trPr>
        <w:tc>
          <w:tcPr>
            <w:tcW w:w="420" w:type="pct"/>
            <w:vMerge/>
            <w:vAlign w:val="center"/>
          </w:tcPr>
          <w:p w14:paraId="26FF53BC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</w:tcPr>
          <w:p w14:paraId="2C3C1130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shd w:val="clear" w:color="auto" w:fill="auto"/>
            <w:vAlign w:val="center"/>
          </w:tcPr>
          <w:p w14:paraId="176C39A1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[193]</w:t>
            </w:r>
          </w:p>
        </w:tc>
        <w:tc>
          <w:tcPr>
            <w:tcW w:w="323" w:type="pct"/>
            <w:shd w:val="clear" w:color="auto" w:fill="auto"/>
            <w:vAlign w:val="center"/>
          </w:tcPr>
          <w:p w14:paraId="2DEB8B23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-2.17</w:t>
            </w:r>
          </w:p>
        </w:tc>
        <w:tc>
          <w:tcPr>
            <w:tcW w:w="280" w:type="pct"/>
            <w:shd w:val="clear" w:color="auto" w:fill="auto"/>
            <w:vAlign w:val="center"/>
          </w:tcPr>
          <w:p w14:paraId="404599A7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-2.17</w:t>
            </w:r>
          </w:p>
        </w:tc>
        <w:tc>
          <w:tcPr>
            <w:tcW w:w="318" w:type="pct"/>
            <w:vMerge/>
            <w:vAlign w:val="center"/>
          </w:tcPr>
          <w:p w14:paraId="492470A3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</w:tcPr>
          <w:p w14:paraId="1601F64F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7" w:type="pct"/>
            <w:vMerge/>
            <w:vAlign w:val="center"/>
          </w:tcPr>
          <w:p w14:paraId="6452E70D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</w:tcPr>
          <w:p w14:paraId="5B76B9F5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311" w:type="pct"/>
            <w:shd w:val="clear" w:color="auto" w:fill="auto"/>
            <w:vAlign w:val="center"/>
          </w:tcPr>
          <w:p w14:paraId="74C8DCD8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90</w:t>
            </w:r>
          </w:p>
        </w:tc>
        <w:tc>
          <w:tcPr>
            <w:tcW w:w="361" w:type="pct"/>
            <w:shd w:val="clear" w:color="auto" w:fill="auto"/>
            <w:vAlign w:val="center"/>
          </w:tcPr>
          <w:p w14:paraId="58CD3970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42</w:t>
            </w:r>
          </w:p>
        </w:tc>
        <w:tc>
          <w:tcPr>
            <w:tcW w:w="481" w:type="pct"/>
            <w:vMerge w:val="restart"/>
            <w:shd w:val="clear" w:color="auto" w:fill="auto"/>
            <w:vAlign w:val="center"/>
          </w:tcPr>
          <w:p w14:paraId="542157FA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481" w:type="pct"/>
            <w:shd w:val="clear" w:color="auto" w:fill="auto"/>
            <w:vAlign w:val="center"/>
          </w:tcPr>
          <w:p w14:paraId="1E38E6F1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161</w:t>
            </w:r>
          </w:p>
        </w:tc>
      </w:tr>
      <w:tr w:rsidR="0038276D" w:rsidRPr="00617CE9" w14:paraId="15D99C22" w14:textId="77777777">
        <w:trPr>
          <w:trHeight w:val="280"/>
        </w:trPr>
        <w:tc>
          <w:tcPr>
            <w:tcW w:w="420" w:type="pct"/>
            <w:vMerge/>
            <w:vAlign w:val="center"/>
          </w:tcPr>
          <w:p w14:paraId="13444A75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</w:tcPr>
          <w:p w14:paraId="3DE92121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0.08</w:t>
            </w:r>
          </w:p>
        </w:tc>
        <w:tc>
          <w:tcPr>
            <w:tcW w:w="524" w:type="pct"/>
            <w:vMerge w:val="restart"/>
            <w:shd w:val="clear" w:color="auto" w:fill="auto"/>
            <w:vAlign w:val="center"/>
          </w:tcPr>
          <w:p w14:paraId="33A8B26D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[210]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</w:tcPr>
          <w:p w14:paraId="69D1C55B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11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</w:tcPr>
          <w:p w14:paraId="2F8D1205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14.5</w:t>
            </w:r>
          </w:p>
        </w:tc>
        <w:tc>
          <w:tcPr>
            <w:tcW w:w="318" w:type="pct"/>
            <w:vMerge w:val="restart"/>
            <w:shd w:val="clear" w:color="auto" w:fill="auto"/>
            <w:vAlign w:val="center"/>
          </w:tcPr>
          <w:p w14:paraId="51F91B1D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no FEC</w:t>
            </w:r>
          </w:p>
        </w:tc>
        <w:tc>
          <w:tcPr>
            <w:tcW w:w="280" w:type="pct"/>
            <w:shd w:val="clear" w:color="auto" w:fill="auto"/>
            <w:vAlign w:val="center"/>
          </w:tcPr>
          <w:p w14:paraId="5C920472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None</w:t>
            </w:r>
          </w:p>
        </w:tc>
        <w:tc>
          <w:tcPr>
            <w:tcW w:w="337" w:type="pct"/>
            <w:vMerge w:val="restart"/>
            <w:shd w:val="clear" w:color="auto" w:fill="auto"/>
            <w:vAlign w:val="center"/>
          </w:tcPr>
          <w:p w14:paraId="68C16C3E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</w:tcPr>
          <w:p w14:paraId="5F6276C4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14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</w:tcPr>
          <w:p w14:paraId="5F731AC9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180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</w:tcPr>
          <w:p w14:paraId="5DD78C33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proofErr w:type="spellStart"/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NaN</w:t>
            </w:r>
            <w:proofErr w:type="spellEnd"/>
          </w:p>
        </w:tc>
        <w:tc>
          <w:tcPr>
            <w:tcW w:w="481" w:type="pct"/>
            <w:vMerge/>
            <w:vAlign w:val="center"/>
          </w:tcPr>
          <w:p w14:paraId="312A720C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</w:tcPr>
          <w:p w14:paraId="4465F0F4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413</w:t>
            </w:r>
          </w:p>
        </w:tc>
      </w:tr>
      <w:tr w:rsidR="0038276D" w:rsidRPr="00617CE9" w14:paraId="3469330D" w14:textId="77777777">
        <w:trPr>
          <w:trHeight w:val="280"/>
        </w:trPr>
        <w:tc>
          <w:tcPr>
            <w:tcW w:w="420" w:type="pct"/>
            <w:vMerge/>
            <w:vAlign w:val="center"/>
          </w:tcPr>
          <w:p w14:paraId="58476F82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</w:tcPr>
          <w:p w14:paraId="478DC00B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</w:tcPr>
          <w:p w14:paraId="240D3C77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</w:tcPr>
          <w:p w14:paraId="2AD56C3C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</w:tcPr>
          <w:p w14:paraId="58A60CD1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vMerge/>
            <w:vAlign w:val="center"/>
          </w:tcPr>
          <w:p w14:paraId="754691A7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shd w:val="clear" w:color="auto" w:fill="auto"/>
            <w:vAlign w:val="center"/>
          </w:tcPr>
          <w:p w14:paraId="2F4EAACE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backscatter modulated by [1, -1] and [1, -1, 1, -1]</w:t>
            </w:r>
          </w:p>
        </w:tc>
        <w:tc>
          <w:tcPr>
            <w:tcW w:w="337" w:type="pct"/>
            <w:vMerge/>
            <w:vAlign w:val="center"/>
          </w:tcPr>
          <w:p w14:paraId="77FB737B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</w:tcPr>
          <w:p w14:paraId="048A1CF0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</w:tcPr>
          <w:p w14:paraId="4184E25A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</w:tcPr>
          <w:p w14:paraId="21EC7542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/>
            <w:vAlign w:val="center"/>
          </w:tcPr>
          <w:p w14:paraId="075B214C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</w:tcPr>
          <w:p w14:paraId="4E191C8D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417</w:t>
            </w:r>
          </w:p>
        </w:tc>
      </w:tr>
      <w:tr w:rsidR="0038276D" w:rsidRPr="00617CE9" w14:paraId="5149C2EC" w14:textId="77777777">
        <w:trPr>
          <w:trHeight w:val="280"/>
        </w:trPr>
        <w:tc>
          <w:tcPr>
            <w:tcW w:w="420" w:type="pct"/>
            <w:vMerge/>
            <w:vAlign w:val="center"/>
          </w:tcPr>
          <w:p w14:paraId="42D84DCB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</w:tcPr>
          <w:p w14:paraId="7F2D36F0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</w:tcPr>
          <w:p w14:paraId="04A19F5C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[213]</w:t>
            </w:r>
          </w:p>
        </w:tc>
        <w:tc>
          <w:tcPr>
            <w:tcW w:w="323" w:type="pct"/>
            <w:shd w:val="clear" w:color="auto" w:fill="auto"/>
            <w:vAlign w:val="center"/>
          </w:tcPr>
          <w:p w14:paraId="476B3DCD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280" w:type="pct"/>
            <w:shd w:val="clear" w:color="auto" w:fill="auto"/>
            <w:vAlign w:val="center"/>
          </w:tcPr>
          <w:p w14:paraId="782EAFD8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18" w:type="pct"/>
            <w:vMerge/>
            <w:vAlign w:val="center"/>
          </w:tcPr>
          <w:p w14:paraId="321CF186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 w:val="restart"/>
            <w:shd w:val="clear" w:color="auto" w:fill="auto"/>
            <w:vAlign w:val="center"/>
          </w:tcPr>
          <w:p w14:paraId="1B6A657E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Manchester encoding</w:t>
            </w:r>
          </w:p>
        </w:tc>
        <w:tc>
          <w:tcPr>
            <w:tcW w:w="337" w:type="pct"/>
            <w:vMerge w:val="restart"/>
            <w:shd w:val="clear" w:color="auto" w:fill="auto"/>
            <w:vAlign w:val="center"/>
          </w:tcPr>
          <w:p w14:paraId="5BC45502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61" w:type="pct"/>
            <w:shd w:val="clear" w:color="auto" w:fill="auto"/>
            <w:vAlign w:val="center"/>
          </w:tcPr>
          <w:p w14:paraId="15FE1D73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1.25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</w:tcPr>
          <w:p w14:paraId="50BC7195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</w:tcPr>
          <w:p w14:paraId="685E52CB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7.5</w:t>
            </w:r>
          </w:p>
        </w:tc>
        <w:tc>
          <w:tcPr>
            <w:tcW w:w="481" w:type="pct"/>
            <w:vMerge/>
            <w:vAlign w:val="center"/>
          </w:tcPr>
          <w:p w14:paraId="059B24A5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</w:tcPr>
          <w:p w14:paraId="2BD97AD3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1070</w:t>
            </w:r>
          </w:p>
        </w:tc>
      </w:tr>
      <w:tr w:rsidR="0038276D" w:rsidRPr="00617CE9" w14:paraId="1417B134" w14:textId="77777777">
        <w:trPr>
          <w:trHeight w:val="280"/>
        </w:trPr>
        <w:tc>
          <w:tcPr>
            <w:tcW w:w="420" w:type="pct"/>
            <w:vMerge/>
            <w:vAlign w:val="center"/>
          </w:tcPr>
          <w:p w14:paraId="15C7C283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shd w:val="clear" w:color="auto" w:fill="auto"/>
            <w:vAlign w:val="center"/>
          </w:tcPr>
          <w:p w14:paraId="2B7DC8D9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0.11</w:t>
            </w:r>
          </w:p>
        </w:tc>
        <w:tc>
          <w:tcPr>
            <w:tcW w:w="524" w:type="pct"/>
            <w:vMerge/>
            <w:vAlign w:val="center"/>
          </w:tcPr>
          <w:p w14:paraId="138EFB96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shd w:val="clear" w:color="auto" w:fill="auto"/>
            <w:vAlign w:val="center"/>
          </w:tcPr>
          <w:p w14:paraId="6F56594B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4.5</w:t>
            </w:r>
          </w:p>
        </w:tc>
        <w:tc>
          <w:tcPr>
            <w:tcW w:w="280" w:type="pct"/>
            <w:shd w:val="clear" w:color="auto" w:fill="auto"/>
            <w:vAlign w:val="center"/>
          </w:tcPr>
          <w:p w14:paraId="5EAC8E1A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4.5</w:t>
            </w:r>
          </w:p>
        </w:tc>
        <w:tc>
          <w:tcPr>
            <w:tcW w:w="318" w:type="pct"/>
            <w:vMerge/>
            <w:vAlign w:val="center"/>
          </w:tcPr>
          <w:p w14:paraId="1CD45F07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</w:tcPr>
          <w:p w14:paraId="1A4E5262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7" w:type="pct"/>
            <w:vMerge/>
            <w:vAlign w:val="center"/>
          </w:tcPr>
          <w:p w14:paraId="49BB2DFA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</w:tcPr>
          <w:p w14:paraId="2CDFA863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1.67</w:t>
            </w:r>
          </w:p>
        </w:tc>
        <w:tc>
          <w:tcPr>
            <w:tcW w:w="311" w:type="pct"/>
            <w:vMerge/>
            <w:vAlign w:val="center"/>
          </w:tcPr>
          <w:p w14:paraId="1B4BAC44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</w:tcPr>
          <w:p w14:paraId="411C7F6D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</w:tcPr>
          <w:p w14:paraId="7D514073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481" w:type="pct"/>
            <w:shd w:val="clear" w:color="auto" w:fill="auto"/>
            <w:vAlign w:val="center"/>
          </w:tcPr>
          <w:p w14:paraId="31228366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1072</w:t>
            </w:r>
          </w:p>
        </w:tc>
      </w:tr>
      <w:tr w:rsidR="0038276D" w:rsidRPr="00617CE9" w14:paraId="1F55F3D2" w14:textId="77777777">
        <w:trPr>
          <w:trHeight w:val="280"/>
        </w:trPr>
        <w:tc>
          <w:tcPr>
            <w:tcW w:w="420" w:type="pct"/>
            <w:vMerge/>
            <w:vAlign w:val="center"/>
          </w:tcPr>
          <w:p w14:paraId="6BF5E6DD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</w:tcPr>
          <w:p w14:paraId="53A6975B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0.17</w:t>
            </w:r>
          </w:p>
        </w:tc>
        <w:tc>
          <w:tcPr>
            <w:tcW w:w="524" w:type="pct"/>
            <w:vMerge w:val="restart"/>
            <w:shd w:val="clear" w:color="auto" w:fill="auto"/>
            <w:vAlign w:val="center"/>
          </w:tcPr>
          <w:p w14:paraId="39096DA1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[209]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</w:tcPr>
          <w:p w14:paraId="39BF7EB9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5.2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</w:tcPr>
          <w:p w14:paraId="026D52C2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8.8</w:t>
            </w:r>
          </w:p>
        </w:tc>
        <w:tc>
          <w:tcPr>
            <w:tcW w:w="318" w:type="pct"/>
            <w:vMerge w:val="restart"/>
            <w:shd w:val="clear" w:color="auto" w:fill="auto"/>
            <w:vAlign w:val="center"/>
          </w:tcPr>
          <w:p w14:paraId="370C7DE5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CC-1/2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</w:tcPr>
          <w:p w14:paraId="7546947B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no line coding</w:t>
            </w:r>
          </w:p>
        </w:tc>
        <w:tc>
          <w:tcPr>
            <w:tcW w:w="337" w:type="pct"/>
            <w:vMerge/>
            <w:vAlign w:val="center"/>
          </w:tcPr>
          <w:p w14:paraId="2FBB1ECE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restart"/>
            <w:shd w:val="clear" w:color="auto" w:fill="auto"/>
            <w:vAlign w:val="center"/>
          </w:tcPr>
          <w:p w14:paraId="3899A2DF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60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</w:tcPr>
          <w:p w14:paraId="790A1D46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360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</w:tcPr>
          <w:p w14:paraId="14120596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481" w:type="pct"/>
            <w:vMerge w:val="restart"/>
            <w:shd w:val="clear" w:color="auto" w:fill="auto"/>
            <w:vAlign w:val="center"/>
          </w:tcPr>
          <w:p w14:paraId="126D0869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481" w:type="pct"/>
            <w:shd w:val="clear" w:color="auto" w:fill="auto"/>
            <w:vAlign w:val="center"/>
          </w:tcPr>
          <w:p w14:paraId="7BE87178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1743</w:t>
            </w:r>
          </w:p>
        </w:tc>
      </w:tr>
      <w:tr w:rsidR="0038276D" w:rsidRPr="00617CE9" w14:paraId="6A4B90DA" w14:textId="77777777">
        <w:trPr>
          <w:trHeight w:val="280"/>
        </w:trPr>
        <w:tc>
          <w:tcPr>
            <w:tcW w:w="420" w:type="pct"/>
            <w:vMerge/>
            <w:vAlign w:val="center"/>
          </w:tcPr>
          <w:p w14:paraId="3F777011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</w:tcPr>
          <w:p w14:paraId="64131F87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</w:tcPr>
          <w:p w14:paraId="4CAD78B3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</w:tcPr>
          <w:p w14:paraId="35FC5221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</w:tcPr>
          <w:p w14:paraId="2BE7936E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vMerge/>
            <w:vAlign w:val="center"/>
          </w:tcPr>
          <w:p w14:paraId="6E0FBBD3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</w:tcPr>
          <w:p w14:paraId="6CA577D3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7" w:type="pct"/>
            <w:vMerge/>
            <w:vAlign w:val="center"/>
          </w:tcPr>
          <w:p w14:paraId="22F2C254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</w:tcPr>
          <w:p w14:paraId="5615E0EA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</w:tcPr>
          <w:p w14:paraId="20624707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</w:tcPr>
          <w:p w14:paraId="754B9F19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/>
            <w:vAlign w:val="center"/>
          </w:tcPr>
          <w:p w14:paraId="71236DD4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</w:tcPr>
          <w:p w14:paraId="77393FA5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1753</w:t>
            </w:r>
          </w:p>
        </w:tc>
      </w:tr>
      <w:tr w:rsidR="0038276D" w:rsidRPr="00617CE9" w14:paraId="4C08B020" w14:textId="77777777">
        <w:trPr>
          <w:trHeight w:val="280"/>
        </w:trPr>
        <w:tc>
          <w:tcPr>
            <w:tcW w:w="420" w:type="pct"/>
            <w:vMerge/>
            <w:vAlign w:val="center"/>
          </w:tcPr>
          <w:p w14:paraId="7000FB65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</w:tcPr>
          <w:p w14:paraId="70B949B9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0.47</w:t>
            </w:r>
          </w:p>
        </w:tc>
        <w:tc>
          <w:tcPr>
            <w:tcW w:w="524" w:type="pct"/>
            <w:vMerge w:val="restart"/>
            <w:shd w:val="clear" w:color="auto" w:fill="auto"/>
            <w:vAlign w:val="center"/>
          </w:tcPr>
          <w:p w14:paraId="0F4E3E1D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[212]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</w:tcPr>
          <w:p w14:paraId="47B19469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-6.1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</w:tcPr>
          <w:p w14:paraId="02974AA1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318" w:type="pct"/>
            <w:vMerge w:val="restart"/>
            <w:shd w:val="clear" w:color="auto" w:fill="auto"/>
            <w:vAlign w:val="center"/>
          </w:tcPr>
          <w:p w14:paraId="0116A4BC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no FEC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</w:tcPr>
          <w:p w14:paraId="5CBA7426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Manchester encoding</w:t>
            </w:r>
          </w:p>
        </w:tc>
        <w:tc>
          <w:tcPr>
            <w:tcW w:w="337" w:type="pct"/>
            <w:vMerge w:val="restart"/>
            <w:shd w:val="clear" w:color="auto" w:fill="auto"/>
            <w:vAlign w:val="center"/>
          </w:tcPr>
          <w:p w14:paraId="7806BAF3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1,2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</w:tcPr>
          <w:p w14:paraId="353EF19E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</w:tcPr>
          <w:p w14:paraId="4AC7FF42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</w:tcPr>
          <w:p w14:paraId="75985E0A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14</w:t>
            </w:r>
          </w:p>
        </w:tc>
        <w:tc>
          <w:tcPr>
            <w:tcW w:w="481" w:type="pct"/>
            <w:vMerge w:val="restart"/>
            <w:shd w:val="clear" w:color="auto" w:fill="auto"/>
            <w:vAlign w:val="center"/>
          </w:tcPr>
          <w:p w14:paraId="715CA861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481" w:type="pct"/>
            <w:shd w:val="clear" w:color="auto" w:fill="auto"/>
            <w:vAlign w:val="center"/>
          </w:tcPr>
          <w:p w14:paraId="0AB49018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1214,1250</w:t>
            </w:r>
          </w:p>
        </w:tc>
      </w:tr>
      <w:tr w:rsidR="0038276D" w:rsidRPr="00617CE9" w14:paraId="28696BCB" w14:textId="77777777">
        <w:trPr>
          <w:trHeight w:val="280"/>
        </w:trPr>
        <w:tc>
          <w:tcPr>
            <w:tcW w:w="420" w:type="pct"/>
            <w:vMerge/>
            <w:vAlign w:val="center"/>
          </w:tcPr>
          <w:p w14:paraId="04599970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</w:tcPr>
          <w:p w14:paraId="7C60210B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</w:tcPr>
          <w:p w14:paraId="0EE0AE84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</w:tcPr>
          <w:p w14:paraId="5C93B9D2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</w:tcPr>
          <w:p w14:paraId="2A4C8C26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vMerge/>
            <w:vAlign w:val="center"/>
          </w:tcPr>
          <w:p w14:paraId="55A965FF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</w:tcPr>
          <w:p w14:paraId="5EBAB975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7" w:type="pct"/>
            <w:vMerge/>
            <w:vAlign w:val="center"/>
          </w:tcPr>
          <w:p w14:paraId="3C69A4D5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</w:tcPr>
          <w:p w14:paraId="3BE5455D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</w:tcPr>
          <w:p w14:paraId="65A2CD49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</w:tcPr>
          <w:p w14:paraId="31AA54D1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/>
            <w:vAlign w:val="center"/>
          </w:tcPr>
          <w:p w14:paraId="6E84B3F5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</w:tcPr>
          <w:p w14:paraId="73F8BCA1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1218,1254</w:t>
            </w:r>
          </w:p>
        </w:tc>
      </w:tr>
      <w:tr w:rsidR="0038276D" w:rsidRPr="00617CE9" w14:paraId="08D9608E" w14:textId="77777777">
        <w:trPr>
          <w:trHeight w:val="280"/>
        </w:trPr>
        <w:tc>
          <w:tcPr>
            <w:tcW w:w="420" w:type="pct"/>
            <w:vMerge/>
            <w:vAlign w:val="center"/>
          </w:tcPr>
          <w:p w14:paraId="6F591599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</w:tcPr>
          <w:p w14:paraId="479E7A07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</w:tcPr>
          <w:p w14:paraId="25BC4AAB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[194]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</w:tcPr>
          <w:p w14:paraId="438939B8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-2.2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</w:tcPr>
          <w:p w14:paraId="02781925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2.7</w:t>
            </w:r>
          </w:p>
        </w:tc>
        <w:tc>
          <w:tcPr>
            <w:tcW w:w="318" w:type="pct"/>
            <w:vMerge w:val="restart"/>
            <w:shd w:val="clear" w:color="auto" w:fill="auto"/>
            <w:vAlign w:val="center"/>
          </w:tcPr>
          <w:p w14:paraId="546956FD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CC 1/3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</w:tcPr>
          <w:p w14:paraId="683B0ABE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Manchester</w:t>
            </w:r>
          </w:p>
        </w:tc>
        <w:tc>
          <w:tcPr>
            <w:tcW w:w="337" w:type="pct"/>
            <w:vMerge w:val="restart"/>
            <w:shd w:val="clear" w:color="auto" w:fill="auto"/>
            <w:vAlign w:val="center"/>
          </w:tcPr>
          <w:p w14:paraId="3C17FBE8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61" w:type="pct"/>
            <w:vMerge/>
            <w:vAlign w:val="center"/>
          </w:tcPr>
          <w:p w14:paraId="7F27C7CC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</w:tcPr>
          <w:p w14:paraId="3428D91E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</w:tcPr>
          <w:p w14:paraId="1E1E1F0E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</w:tcPr>
          <w:p w14:paraId="049A16AF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481" w:type="pct"/>
            <w:shd w:val="clear" w:color="auto" w:fill="auto"/>
            <w:vAlign w:val="center"/>
          </w:tcPr>
          <w:p w14:paraId="2664ECB3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196</w:t>
            </w:r>
          </w:p>
        </w:tc>
      </w:tr>
      <w:tr w:rsidR="0038276D" w:rsidRPr="00617CE9" w14:paraId="425B5DF3" w14:textId="77777777">
        <w:trPr>
          <w:trHeight w:val="280"/>
        </w:trPr>
        <w:tc>
          <w:tcPr>
            <w:tcW w:w="420" w:type="pct"/>
            <w:vMerge/>
            <w:vAlign w:val="center"/>
          </w:tcPr>
          <w:p w14:paraId="1659CCAE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</w:tcPr>
          <w:p w14:paraId="0E0DDF51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</w:tcPr>
          <w:p w14:paraId="453CF16E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</w:tcPr>
          <w:p w14:paraId="4E06DBFB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</w:tcPr>
          <w:p w14:paraId="78320FE9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vMerge/>
            <w:vAlign w:val="center"/>
          </w:tcPr>
          <w:p w14:paraId="339954C8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</w:tcPr>
          <w:p w14:paraId="1C564F4E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7" w:type="pct"/>
            <w:vMerge/>
            <w:vAlign w:val="center"/>
          </w:tcPr>
          <w:p w14:paraId="362D243A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</w:tcPr>
          <w:p w14:paraId="7CD38415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</w:tcPr>
          <w:p w14:paraId="597F109D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</w:tcPr>
          <w:p w14:paraId="7AAD41F4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</w:tcPr>
          <w:p w14:paraId="63C8358F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481" w:type="pct"/>
            <w:shd w:val="clear" w:color="auto" w:fill="auto"/>
            <w:vAlign w:val="center"/>
          </w:tcPr>
          <w:p w14:paraId="12BB9BF9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200</w:t>
            </w:r>
          </w:p>
        </w:tc>
      </w:tr>
    </w:tbl>
    <w:p w14:paraId="462FF97C" w14:textId="77777777" w:rsidR="0038276D" w:rsidRDefault="0038276D" w:rsidP="00617CE9"/>
    <w:p w14:paraId="704A5660" w14:textId="54A61590" w:rsidR="0038276D" w:rsidRDefault="00B410C8" w:rsidP="00617CE9">
      <w:pPr>
        <w:pStyle w:val="TH"/>
      </w:pPr>
      <w:r>
        <w:rPr>
          <w:rFonts w:hint="eastAsia"/>
          <w:noProof/>
        </w:rPr>
        <w:lastRenderedPageBreak/>
        <w:drawing>
          <wp:inline distT="0" distB="0" distL="0" distR="0" wp14:anchorId="4CDD270D" wp14:editId="5B2FEA99">
            <wp:extent cx="7789545" cy="5457190"/>
            <wp:effectExtent l="0" t="0" r="1905" b="0"/>
            <wp:docPr id="738898934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38898934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789545" cy="5457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EE0A605" w14:textId="02961E24" w:rsidR="0038276D" w:rsidRDefault="00617CE9" w:rsidP="00617CE9">
      <w:pPr>
        <w:pStyle w:val="TF"/>
      </w:pPr>
      <w:r>
        <w:rPr>
          <w:rFonts w:hint="eastAsia"/>
        </w:rPr>
        <w:t>Figure 7.1.3.1.1 - 2</w:t>
      </w:r>
    </w:p>
    <w:p w14:paraId="3A111C79" w14:textId="77777777" w:rsidR="0038276D" w:rsidRDefault="00B410C8" w:rsidP="00617CE9">
      <w:pPr>
        <w:pStyle w:val="TH"/>
      </w:pPr>
      <w:r>
        <w:lastRenderedPageBreak/>
        <w:t xml:space="preserve">Table </w:t>
      </w:r>
      <w:r>
        <w:rPr>
          <w:rFonts w:hint="eastAsia"/>
        </w:rPr>
        <w:t>7.1.3.1.1 - 2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43"/>
        <w:gridCol w:w="1440"/>
        <w:gridCol w:w="1440"/>
        <w:gridCol w:w="866"/>
        <w:gridCol w:w="744"/>
        <w:gridCol w:w="852"/>
        <w:gridCol w:w="891"/>
        <w:gridCol w:w="907"/>
        <w:gridCol w:w="1184"/>
        <w:gridCol w:w="997"/>
        <w:gridCol w:w="1184"/>
        <w:gridCol w:w="1318"/>
        <w:gridCol w:w="1315"/>
      </w:tblGrid>
      <w:tr w:rsidR="0038276D" w:rsidRPr="00617CE9" w14:paraId="2C6A878A" w14:textId="77777777">
        <w:trPr>
          <w:trHeight w:val="280"/>
        </w:trPr>
        <w:tc>
          <w:tcPr>
            <w:tcW w:w="5000" w:type="pct"/>
            <w:gridSpan w:val="13"/>
            <w:shd w:val="clear" w:color="auto" w:fill="auto"/>
            <w:noWrap/>
            <w:vAlign w:val="center"/>
          </w:tcPr>
          <w:p w14:paraId="3D7E2BFE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TDL-D, device 1, coherent</w:t>
            </w:r>
          </w:p>
        </w:tc>
      </w:tr>
      <w:tr w:rsidR="0038276D" w:rsidRPr="00617CE9" w14:paraId="2E90EDF1" w14:textId="77777777">
        <w:trPr>
          <w:trHeight w:val="320"/>
        </w:trPr>
        <w:tc>
          <w:tcPr>
            <w:tcW w:w="5000" w:type="pct"/>
            <w:gridSpan w:val="13"/>
            <w:shd w:val="clear" w:color="auto" w:fill="auto"/>
          </w:tcPr>
          <w:p w14:paraId="0DDE91ED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D2R LLS</w:t>
            </w:r>
          </w:p>
        </w:tc>
      </w:tr>
      <w:tr w:rsidR="0038276D" w:rsidRPr="00617CE9" w14:paraId="787F6314" w14:textId="77777777">
        <w:trPr>
          <w:trHeight w:val="280"/>
        </w:trPr>
        <w:tc>
          <w:tcPr>
            <w:tcW w:w="420" w:type="pct"/>
            <w:shd w:val="clear" w:color="D9E1F2" w:fill="D9E1F2"/>
            <w:noWrap/>
            <w:vAlign w:val="center"/>
          </w:tcPr>
          <w:p w14:paraId="0904FCEA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BLER</w:t>
            </w:r>
          </w:p>
        </w:tc>
        <w:tc>
          <w:tcPr>
            <w:tcW w:w="524" w:type="pct"/>
            <w:shd w:val="clear" w:color="D9E1F2" w:fill="D9E1F2"/>
            <w:noWrap/>
            <w:vAlign w:val="center"/>
          </w:tcPr>
          <w:p w14:paraId="1F673FA1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SE[bps/Hz]</w:t>
            </w:r>
          </w:p>
        </w:tc>
        <w:tc>
          <w:tcPr>
            <w:tcW w:w="524" w:type="pct"/>
            <w:shd w:val="clear" w:color="D9E1F2" w:fill="D9E1F2"/>
            <w:noWrap/>
            <w:vAlign w:val="center"/>
          </w:tcPr>
          <w:p w14:paraId="5700B3D1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Source</w:t>
            </w:r>
          </w:p>
        </w:tc>
        <w:tc>
          <w:tcPr>
            <w:tcW w:w="323" w:type="pct"/>
            <w:shd w:val="clear" w:color="D9E1F2" w:fill="D9E1F2"/>
            <w:noWrap/>
            <w:vAlign w:val="center"/>
          </w:tcPr>
          <w:p w14:paraId="50FF38D5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617CE9"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MinSNR</w:t>
            </w:r>
            <w:proofErr w:type="spellEnd"/>
          </w:p>
        </w:tc>
        <w:tc>
          <w:tcPr>
            <w:tcW w:w="280" w:type="pct"/>
            <w:shd w:val="clear" w:color="D9E1F2" w:fill="D9E1F2"/>
            <w:noWrap/>
            <w:vAlign w:val="center"/>
          </w:tcPr>
          <w:p w14:paraId="6A343066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617CE9"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MaxSNR</w:t>
            </w:r>
            <w:proofErr w:type="spellEnd"/>
          </w:p>
        </w:tc>
        <w:tc>
          <w:tcPr>
            <w:tcW w:w="318" w:type="pct"/>
            <w:shd w:val="clear" w:color="D9E1F2" w:fill="D9E1F2"/>
            <w:noWrap/>
            <w:vAlign w:val="center"/>
          </w:tcPr>
          <w:p w14:paraId="6F319DE8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FEC?</w:t>
            </w:r>
          </w:p>
        </w:tc>
        <w:tc>
          <w:tcPr>
            <w:tcW w:w="280" w:type="pct"/>
            <w:shd w:val="clear" w:color="D9E1F2" w:fill="D9E1F2"/>
            <w:noWrap/>
            <w:vAlign w:val="center"/>
          </w:tcPr>
          <w:p w14:paraId="5D83B9DA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Line Code</w:t>
            </w:r>
          </w:p>
        </w:tc>
        <w:tc>
          <w:tcPr>
            <w:tcW w:w="337" w:type="pct"/>
            <w:shd w:val="clear" w:color="D9E1F2" w:fill="D9E1F2"/>
            <w:noWrap/>
            <w:vAlign w:val="center"/>
          </w:tcPr>
          <w:p w14:paraId="217DC1AE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#ofRx</w:t>
            </w:r>
          </w:p>
        </w:tc>
        <w:tc>
          <w:tcPr>
            <w:tcW w:w="361" w:type="pct"/>
            <w:shd w:val="clear" w:color="D9E1F2" w:fill="D9E1F2"/>
            <w:noWrap/>
            <w:vAlign w:val="center"/>
          </w:tcPr>
          <w:p w14:paraId="707BEFBF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617CE9"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DataRate</w:t>
            </w:r>
            <w:proofErr w:type="spellEnd"/>
            <w:r w:rsidRPr="00617CE9"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[kbps]</w:t>
            </w:r>
          </w:p>
        </w:tc>
        <w:tc>
          <w:tcPr>
            <w:tcW w:w="311" w:type="pct"/>
            <w:shd w:val="clear" w:color="D9E1F2" w:fill="D9E1F2"/>
            <w:noWrap/>
            <w:vAlign w:val="center"/>
          </w:tcPr>
          <w:p w14:paraId="5DA973C9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info-</w:t>
            </w:r>
            <w:proofErr w:type="spellStart"/>
            <w:r w:rsidRPr="00617CE9"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recv_bw</w:t>
            </w:r>
            <w:proofErr w:type="spellEnd"/>
          </w:p>
        </w:tc>
        <w:tc>
          <w:tcPr>
            <w:tcW w:w="361" w:type="pct"/>
            <w:shd w:val="clear" w:color="D9E1F2" w:fill="D9E1F2"/>
            <w:noWrap/>
            <w:vAlign w:val="center"/>
          </w:tcPr>
          <w:p w14:paraId="48CBDA88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617CE9"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ChipRate</w:t>
            </w:r>
            <w:proofErr w:type="spellEnd"/>
            <w:r w:rsidRPr="00617CE9"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[</w:t>
            </w:r>
            <w:proofErr w:type="spellStart"/>
            <w:r w:rsidRPr="00617CE9"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kcps</w:t>
            </w:r>
            <w:proofErr w:type="spellEnd"/>
            <w:r w:rsidRPr="00617CE9"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]</w:t>
            </w:r>
          </w:p>
        </w:tc>
        <w:tc>
          <w:tcPr>
            <w:tcW w:w="481" w:type="pct"/>
            <w:shd w:val="clear" w:color="D9E1F2" w:fill="D9E1F2"/>
            <w:noWrap/>
            <w:vAlign w:val="center"/>
          </w:tcPr>
          <w:p w14:paraId="4F8B7E8E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617CE9"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MessageSize</w:t>
            </w:r>
            <w:proofErr w:type="spellEnd"/>
            <w:r w:rsidRPr="00617CE9"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[b]</w:t>
            </w:r>
          </w:p>
        </w:tc>
        <w:tc>
          <w:tcPr>
            <w:tcW w:w="481" w:type="pct"/>
            <w:shd w:val="clear" w:color="D9E1F2" w:fill="D9E1F2"/>
            <w:noWrap/>
            <w:vAlign w:val="center"/>
          </w:tcPr>
          <w:p w14:paraId="3582DDAF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Row Indices</w:t>
            </w:r>
          </w:p>
        </w:tc>
      </w:tr>
      <w:tr w:rsidR="0038276D" w:rsidRPr="00617CE9" w14:paraId="0F630B4C" w14:textId="77777777">
        <w:trPr>
          <w:trHeight w:val="280"/>
        </w:trPr>
        <w:tc>
          <w:tcPr>
            <w:tcW w:w="420" w:type="pct"/>
            <w:vMerge w:val="restart"/>
            <w:shd w:val="clear" w:color="auto" w:fill="auto"/>
            <w:vAlign w:val="center"/>
          </w:tcPr>
          <w:p w14:paraId="4A08F4AB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524" w:type="pct"/>
            <w:vMerge w:val="restart"/>
            <w:shd w:val="clear" w:color="auto" w:fill="auto"/>
            <w:vAlign w:val="center"/>
          </w:tcPr>
          <w:p w14:paraId="549F2E72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524" w:type="pct"/>
            <w:vMerge w:val="restart"/>
            <w:shd w:val="clear" w:color="auto" w:fill="auto"/>
            <w:vAlign w:val="center"/>
          </w:tcPr>
          <w:p w14:paraId="79C59B96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[209]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</w:tcPr>
          <w:p w14:paraId="2CEEB0F8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-15.9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</w:tcPr>
          <w:p w14:paraId="5C07EE16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-10.5</w:t>
            </w:r>
          </w:p>
        </w:tc>
        <w:tc>
          <w:tcPr>
            <w:tcW w:w="318" w:type="pct"/>
            <w:vMerge w:val="restart"/>
            <w:shd w:val="clear" w:color="auto" w:fill="auto"/>
            <w:vAlign w:val="center"/>
          </w:tcPr>
          <w:p w14:paraId="3745B396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CC-1/2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</w:tcPr>
          <w:p w14:paraId="0807430F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no line coding</w:t>
            </w:r>
          </w:p>
        </w:tc>
        <w:tc>
          <w:tcPr>
            <w:tcW w:w="337" w:type="pct"/>
            <w:shd w:val="clear" w:color="auto" w:fill="auto"/>
            <w:vAlign w:val="center"/>
          </w:tcPr>
          <w:p w14:paraId="19A44774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</w:tcPr>
          <w:p w14:paraId="4E55FF09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</w:tcPr>
          <w:p w14:paraId="5425EA90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360</w:t>
            </w:r>
          </w:p>
        </w:tc>
        <w:tc>
          <w:tcPr>
            <w:tcW w:w="361" w:type="pct"/>
            <w:shd w:val="clear" w:color="auto" w:fill="auto"/>
            <w:vAlign w:val="center"/>
          </w:tcPr>
          <w:p w14:paraId="4DA47E8A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14</w:t>
            </w:r>
          </w:p>
        </w:tc>
        <w:tc>
          <w:tcPr>
            <w:tcW w:w="481" w:type="pct"/>
            <w:vMerge w:val="restart"/>
            <w:shd w:val="clear" w:color="auto" w:fill="auto"/>
            <w:vAlign w:val="center"/>
          </w:tcPr>
          <w:p w14:paraId="3A974103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481" w:type="pct"/>
            <w:shd w:val="clear" w:color="auto" w:fill="auto"/>
            <w:vAlign w:val="center"/>
          </w:tcPr>
          <w:p w14:paraId="57A5D180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1638</w:t>
            </w:r>
          </w:p>
        </w:tc>
      </w:tr>
      <w:tr w:rsidR="0038276D" w:rsidRPr="00617CE9" w14:paraId="4731186D" w14:textId="77777777">
        <w:trPr>
          <w:trHeight w:val="280"/>
        </w:trPr>
        <w:tc>
          <w:tcPr>
            <w:tcW w:w="420" w:type="pct"/>
            <w:vMerge/>
            <w:vAlign w:val="center"/>
          </w:tcPr>
          <w:p w14:paraId="65B51662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</w:tcPr>
          <w:p w14:paraId="6F289B25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</w:tcPr>
          <w:p w14:paraId="03D4C9B7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</w:tcPr>
          <w:p w14:paraId="154B1AEB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</w:tcPr>
          <w:p w14:paraId="7D546E01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vMerge/>
            <w:vAlign w:val="center"/>
          </w:tcPr>
          <w:p w14:paraId="2B0D04E4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</w:tcPr>
          <w:p w14:paraId="2D81614A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7" w:type="pct"/>
            <w:vMerge w:val="restart"/>
            <w:shd w:val="clear" w:color="auto" w:fill="auto"/>
            <w:vAlign w:val="center"/>
          </w:tcPr>
          <w:p w14:paraId="577E3224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61" w:type="pct"/>
            <w:vMerge/>
            <w:vAlign w:val="center"/>
          </w:tcPr>
          <w:p w14:paraId="1F567C40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</w:tcPr>
          <w:p w14:paraId="53E96FAD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</w:tcPr>
          <w:p w14:paraId="3D6E242D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481" w:type="pct"/>
            <w:vMerge/>
            <w:vAlign w:val="center"/>
          </w:tcPr>
          <w:p w14:paraId="456EB481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</w:tcPr>
          <w:p w14:paraId="430F90C1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1670</w:t>
            </w:r>
          </w:p>
        </w:tc>
      </w:tr>
      <w:tr w:rsidR="0038276D" w:rsidRPr="00617CE9" w14:paraId="5E35A9F1" w14:textId="77777777">
        <w:trPr>
          <w:trHeight w:val="280"/>
        </w:trPr>
        <w:tc>
          <w:tcPr>
            <w:tcW w:w="420" w:type="pct"/>
            <w:vMerge/>
            <w:vAlign w:val="center"/>
          </w:tcPr>
          <w:p w14:paraId="4182DF0C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</w:tcPr>
          <w:p w14:paraId="54B393D8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0.02</w:t>
            </w:r>
          </w:p>
        </w:tc>
        <w:tc>
          <w:tcPr>
            <w:tcW w:w="524" w:type="pct"/>
            <w:vMerge w:val="restart"/>
            <w:shd w:val="clear" w:color="auto" w:fill="auto"/>
            <w:vAlign w:val="center"/>
          </w:tcPr>
          <w:p w14:paraId="083BA010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[192]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</w:tcPr>
          <w:p w14:paraId="72782A13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-1.8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</w:tcPr>
          <w:p w14:paraId="06F317D0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-1.7</w:t>
            </w:r>
          </w:p>
        </w:tc>
        <w:tc>
          <w:tcPr>
            <w:tcW w:w="318" w:type="pct"/>
            <w:vMerge w:val="restart"/>
            <w:shd w:val="clear" w:color="auto" w:fill="auto"/>
            <w:vAlign w:val="center"/>
          </w:tcPr>
          <w:p w14:paraId="36E5323F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CC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</w:tcPr>
          <w:p w14:paraId="11C570C2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Manchester</w:t>
            </w:r>
          </w:p>
        </w:tc>
        <w:tc>
          <w:tcPr>
            <w:tcW w:w="337" w:type="pct"/>
            <w:vMerge/>
            <w:vAlign w:val="center"/>
          </w:tcPr>
          <w:p w14:paraId="5E837C18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</w:tcPr>
          <w:p w14:paraId="753C98B4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311" w:type="pct"/>
            <w:shd w:val="clear" w:color="auto" w:fill="auto"/>
            <w:vAlign w:val="center"/>
          </w:tcPr>
          <w:p w14:paraId="30BB387D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180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</w:tcPr>
          <w:p w14:paraId="1972DA12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proofErr w:type="spellStart"/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NaN</w:t>
            </w:r>
            <w:proofErr w:type="spellEnd"/>
          </w:p>
        </w:tc>
        <w:tc>
          <w:tcPr>
            <w:tcW w:w="481" w:type="pct"/>
            <w:vMerge/>
            <w:vAlign w:val="center"/>
          </w:tcPr>
          <w:p w14:paraId="6624A307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</w:tcPr>
          <w:p w14:paraId="268F301E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593</w:t>
            </w:r>
          </w:p>
        </w:tc>
      </w:tr>
      <w:tr w:rsidR="0038276D" w:rsidRPr="00617CE9" w14:paraId="7D03FA6D" w14:textId="77777777">
        <w:trPr>
          <w:trHeight w:val="280"/>
        </w:trPr>
        <w:tc>
          <w:tcPr>
            <w:tcW w:w="420" w:type="pct"/>
            <w:vMerge/>
            <w:vAlign w:val="center"/>
          </w:tcPr>
          <w:p w14:paraId="4BC5617C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</w:tcPr>
          <w:p w14:paraId="6E39B134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</w:tcPr>
          <w:p w14:paraId="36500BF5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</w:tcPr>
          <w:p w14:paraId="37E7776B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</w:tcPr>
          <w:p w14:paraId="45DD0D4D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vMerge/>
            <w:vAlign w:val="center"/>
          </w:tcPr>
          <w:p w14:paraId="4C541D1C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</w:tcPr>
          <w:p w14:paraId="51EDA8B7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7" w:type="pct"/>
            <w:vMerge/>
            <w:vAlign w:val="center"/>
          </w:tcPr>
          <w:p w14:paraId="256E63C0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</w:tcPr>
          <w:p w14:paraId="16F58C7A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0.43</w:t>
            </w:r>
          </w:p>
        </w:tc>
        <w:tc>
          <w:tcPr>
            <w:tcW w:w="311" w:type="pct"/>
            <w:shd w:val="clear" w:color="auto" w:fill="auto"/>
            <w:vAlign w:val="center"/>
          </w:tcPr>
          <w:p w14:paraId="651AE1FC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18</w:t>
            </w:r>
          </w:p>
        </w:tc>
        <w:tc>
          <w:tcPr>
            <w:tcW w:w="361" w:type="pct"/>
            <w:vMerge/>
            <w:vAlign w:val="center"/>
          </w:tcPr>
          <w:p w14:paraId="535C6D31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/>
            <w:vAlign w:val="center"/>
          </w:tcPr>
          <w:p w14:paraId="1BD5D92E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</w:tcPr>
          <w:p w14:paraId="75F96E28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590</w:t>
            </w:r>
          </w:p>
        </w:tc>
      </w:tr>
      <w:tr w:rsidR="0038276D" w:rsidRPr="00617CE9" w14:paraId="347FAA1F" w14:textId="77777777">
        <w:trPr>
          <w:trHeight w:val="280"/>
        </w:trPr>
        <w:tc>
          <w:tcPr>
            <w:tcW w:w="420" w:type="pct"/>
            <w:vMerge/>
            <w:vAlign w:val="center"/>
          </w:tcPr>
          <w:p w14:paraId="1CAB1838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</w:tcPr>
          <w:p w14:paraId="6ACCD01E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</w:tcPr>
          <w:p w14:paraId="4E58FC71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[209]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</w:tcPr>
          <w:p w14:paraId="46D96A78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-7.4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</w:tcPr>
          <w:p w14:paraId="1DD65B42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-2</w:t>
            </w:r>
          </w:p>
        </w:tc>
        <w:tc>
          <w:tcPr>
            <w:tcW w:w="318" w:type="pct"/>
            <w:vMerge w:val="restart"/>
            <w:shd w:val="clear" w:color="auto" w:fill="auto"/>
            <w:vAlign w:val="center"/>
          </w:tcPr>
          <w:p w14:paraId="4377A867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CC-1/2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</w:tcPr>
          <w:p w14:paraId="60843E73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no line coding</w:t>
            </w:r>
          </w:p>
        </w:tc>
        <w:tc>
          <w:tcPr>
            <w:tcW w:w="337" w:type="pct"/>
            <w:shd w:val="clear" w:color="auto" w:fill="auto"/>
            <w:vAlign w:val="center"/>
          </w:tcPr>
          <w:p w14:paraId="4C5CA31C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</w:tcPr>
          <w:p w14:paraId="18EA4124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</w:tcPr>
          <w:p w14:paraId="6DD1BEFE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360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</w:tcPr>
          <w:p w14:paraId="229909F7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14</w:t>
            </w:r>
          </w:p>
        </w:tc>
        <w:tc>
          <w:tcPr>
            <w:tcW w:w="481" w:type="pct"/>
            <w:vMerge/>
            <w:vAlign w:val="center"/>
          </w:tcPr>
          <w:p w14:paraId="64200D96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</w:tcPr>
          <w:p w14:paraId="3CB630EC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1636</w:t>
            </w:r>
          </w:p>
        </w:tc>
      </w:tr>
      <w:tr w:rsidR="0038276D" w:rsidRPr="00617CE9" w14:paraId="348650E3" w14:textId="77777777">
        <w:trPr>
          <w:trHeight w:val="280"/>
        </w:trPr>
        <w:tc>
          <w:tcPr>
            <w:tcW w:w="420" w:type="pct"/>
            <w:vMerge/>
            <w:vAlign w:val="center"/>
          </w:tcPr>
          <w:p w14:paraId="20AE3FAE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</w:tcPr>
          <w:p w14:paraId="57CDB693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</w:tcPr>
          <w:p w14:paraId="09E2005E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</w:tcPr>
          <w:p w14:paraId="3E34DD41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</w:tcPr>
          <w:p w14:paraId="0D18EEEB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vMerge/>
            <w:vAlign w:val="center"/>
          </w:tcPr>
          <w:p w14:paraId="10925ADB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</w:tcPr>
          <w:p w14:paraId="59B440D9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7" w:type="pct"/>
            <w:vMerge w:val="restart"/>
            <w:shd w:val="clear" w:color="auto" w:fill="auto"/>
            <w:vAlign w:val="center"/>
          </w:tcPr>
          <w:p w14:paraId="7328B4FF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61" w:type="pct"/>
            <w:vMerge/>
            <w:vAlign w:val="center"/>
          </w:tcPr>
          <w:p w14:paraId="7BB4979D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</w:tcPr>
          <w:p w14:paraId="5A296156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</w:tcPr>
          <w:p w14:paraId="00881177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/>
            <w:vAlign w:val="center"/>
          </w:tcPr>
          <w:p w14:paraId="7F12A0F3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</w:tcPr>
          <w:p w14:paraId="08B57641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1666</w:t>
            </w:r>
          </w:p>
        </w:tc>
      </w:tr>
      <w:tr w:rsidR="0038276D" w:rsidRPr="00617CE9" w14:paraId="13C8F45B" w14:textId="77777777">
        <w:trPr>
          <w:trHeight w:val="280"/>
        </w:trPr>
        <w:tc>
          <w:tcPr>
            <w:tcW w:w="420" w:type="pct"/>
            <w:vMerge/>
            <w:vAlign w:val="center"/>
          </w:tcPr>
          <w:p w14:paraId="1FD9F3ED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</w:tcPr>
          <w:p w14:paraId="076F8E50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shd w:val="clear" w:color="auto" w:fill="auto"/>
            <w:vAlign w:val="center"/>
          </w:tcPr>
          <w:p w14:paraId="5DB343EA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[203]</w:t>
            </w:r>
          </w:p>
        </w:tc>
        <w:tc>
          <w:tcPr>
            <w:tcW w:w="323" w:type="pct"/>
            <w:shd w:val="clear" w:color="auto" w:fill="auto"/>
            <w:vAlign w:val="center"/>
          </w:tcPr>
          <w:p w14:paraId="41415255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-0.8</w:t>
            </w:r>
          </w:p>
        </w:tc>
        <w:tc>
          <w:tcPr>
            <w:tcW w:w="280" w:type="pct"/>
            <w:shd w:val="clear" w:color="auto" w:fill="auto"/>
            <w:vAlign w:val="center"/>
          </w:tcPr>
          <w:p w14:paraId="0200570E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-0.8</w:t>
            </w:r>
          </w:p>
        </w:tc>
        <w:tc>
          <w:tcPr>
            <w:tcW w:w="318" w:type="pct"/>
            <w:shd w:val="clear" w:color="auto" w:fill="auto"/>
            <w:vAlign w:val="center"/>
          </w:tcPr>
          <w:p w14:paraId="62187532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CC 1/3</w:t>
            </w:r>
          </w:p>
        </w:tc>
        <w:tc>
          <w:tcPr>
            <w:tcW w:w="280" w:type="pct"/>
            <w:shd w:val="clear" w:color="auto" w:fill="auto"/>
            <w:vAlign w:val="center"/>
          </w:tcPr>
          <w:p w14:paraId="5F54F973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 Manchester encoding</w:t>
            </w:r>
          </w:p>
        </w:tc>
        <w:tc>
          <w:tcPr>
            <w:tcW w:w="337" w:type="pct"/>
            <w:vMerge/>
            <w:vAlign w:val="center"/>
          </w:tcPr>
          <w:p w14:paraId="59F28C0A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</w:tcPr>
          <w:p w14:paraId="48F33E9D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0.43</w:t>
            </w:r>
          </w:p>
        </w:tc>
        <w:tc>
          <w:tcPr>
            <w:tcW w:w="311" w:type="pct"/>
            <w:shd w:val="clear" w:color="auto" w:fill="auto"/>
            <w:vAlign w:val="center"/>
          </w:tcPr>
          <w:p w14:paraId="36B5E4DA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18</w:t>
            </w:r>
          </w:p>
        </w:tc>
        <w:tc>
          <w:tcPr>
            <w:tcW w:w="361" w:type="pct"/>
            <w:shd w:val="clear" w:color="auto" w:fill="auto"/>
            <w:vAlign w:val="center"/>
          </w:tcPr>
          <w:p w14:paraId="7B195489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7.5</w:t>
            </w:r>
          </w:p>
        </w:tc>
        <w:tc>
          <w:tcPr>
            <w:tcW w:w="481" w:type="pct"/>
            <w:vMerge/>
            <w:vAlign w:val="center"/>
          </w:tcPr>
          <w:p w14:paraId="15CD07B4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</w:tcPr>
          <w:p w14:paraId="75AD48A6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184</w:t>
            </w:r>
          </w:p>
        </w:tc>
      </w:tr>
      <w:tr w:rsidR="0038276D" w:rsidRPr="00617CE9" w14:paraId="1CBF5FFC" w14:textId="77777777">
        <w:trPr>
          <w:trHeight w:val="280"/>
        </w:trPr>
        <w:tc>
          <w:tcPr>
            <w:tcW w:w="420" w:type="pct"/>
            <w:vMerge/>
            <w:vAlign w:val="center"/>
          </w:tcPr>
          <w:p w14:paraId="1F52F7D7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</w:tcPr>
          <w:p w14:paraId="4CFAB019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shd w:val="clear" w:color="auto" w:fill="auto"/>
            <w:vAlign w:val="center"/>
          </w:tcPr>
          <w:p w14:paraId="48428360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[213]</w:t>
            </w:r>
          </w:p>
        </w:tc>
        <w:tc>
          <w:tcPr>
            <w:tcW w:w="323" w:type="pct"/>
            <w:shd w:val="clear" w:color="auto" w:fill="auto"/>
            <w:vAlign w:val="center"/>
          </w:tcPr>
          <w:p w14:paraId="3AB6E0FA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-3.9</w:t>
            </w:r>
          </w:p>
        </w:tc>
        <w:tc>
          <w:tcPr>
            <w:tcW w:w="280" w:type="pct"/>
            <w:shd w:val="clear" w:color="auto" w:fill="auto"/>
            <w:vAlign w:val="center"/>
          </w:tcPr>
          <w:p w14:paraId="14E1AE44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-3.9</w:t>
            </w:r>
          </w:p>
        </w:tc>
        <w:tc>
          <w:tcPr>
            <w:tcW w:w="318" w:type="pct"/>
            <w:vMerge w:val="restart"/>
            <w:shd w:val="clear" w:color="auto" w:fill="auto"/>
            <w:vAlign w:val="center"/>
          </w:tcPr>
          <w:p w14:paraId="30E71935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CC</w:t>
            </w:r>
          </w:p>
        </w:tc>
        <w:tc>
          <w:tcPr>
            <w:tcW w:w="280" w:type="pct"/>
            <w:shd w:val="clear" w:color="auto" w:fill="auto"/>
            <w:vAlign w:val="center"/>
          </w:tcPr>
          <w:p w14:paraId="2CBECA11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Manchester encoding</w:t>
            </w:r>
          </w:p>
        </w:tc>
        <w:tc>
          <w:tcPr>
            <w:tcW w:w="337" w:type="pct"/>
            <w:vMerge/>
            <w:vAlign w:val="center"/>
          </w:tcPr>
          <w:p w14:paraId="2E5AB06A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</w:tcPr>
          <w:p w14:paraId="682E9BDC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3.41</w:t>
            </w:r>
          </w:p>
        </w:tc>
        <w:tc>
          <w:tcPr>
            <w:tcW w:w="311" w:type="pct"/>
            <w:shd w:val="clear" w:color="auto" w:fill="auto"/>
            <w:vAlign w:val="center"/>
          </w:tcPr>
          <w:p w14:paraId="5F1E4074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150</w:t>
            </w:r>
          </w:p>
        </w:tc>
        <w:tc>
          <w:tcPr>
            <w:tcW w:w="361" w:type="pct"/>
            <w:shd w:val="clear" w:color="auto" w:fill="auto"/>
            <w:vAlign w:val="center"/>
          </w:tcPr>
          <w:p w14:paraId="269B93CF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75</w:t>
            </w:r>
          </w:p>
        </w:tc>
        <w:tc>
          <w:tcPr>
            <w:tcW w:w="481" w:type="pct"/>
            <w:vMerge/>
            <w:vAlign w:val="center"/>
          </w:tcPr>
          <w:p w14:paraId="398234BB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</w:tcPr>
          <w:p w14:paraId="532DBD2E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1183</w:t>
            </w:r>
          </w:p>
        </w:tc>
      </w:tr>
      <w:tr w:rsidR="0038276D" w:rsidRPr="00617CE9" w14:paraId="7F02A9E3" w14:textId="77777777">
        <w:trPr>
          <w:trHeight w:val="280"/>
        </w:trPr>
        <w:tc>
          <w:tcPr>
            <w:tcW w:w="420" w:type="pct"/>
            <w:vMerge/>
            <w:vAlign w:val="center"/>
          </w:tcPr>
          <w:p w14:paraId="74D20AF4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</w:tcPr>
          <w:p w14:paraId="38FB2CA0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0.03</w:t>
            </w:r>
          </w:p>
        </w:tc>
        <w:tc>
          <w:tcPr>
            <w:tcW w:w="524" w:type="pct"/>
            <w:vMerge w:val="restart"/>
            <w:shd w:val="clear" w:color="auto" w:fill="auto"/>
            <w:vAlign w:val="center"/>
          </w:tcPr>
          <w:p w14:paraId="16EBC4E1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[192]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</w:tcPr>
          <w:p w14:paraId="6DEC9B8A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-1.9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</w:tcPr>
          <w:p w14:paraId="2917F8FE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-1</w:t>
            </w:r>
          </w:p>
        </w:tc>
        <w:tc>
          <w:tcPr>
            <w:tcW w:w="318" w:type="pct"/>
            <w:vMerge/>
            <w:vAlign w:val="center"/>
          </w:tcPr>
          <w:p w14:paraId="17B7E57E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 w:val="restart"/>
            <w:shd w:val="clear" w:color="auto" w:fill="auto"/>
            <w:vAlign w:val="center"/>
          </w:tcPr>
          <w:p w14:paraId="04EBD59D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Manchester</w:t>
            </w:r>
          </w:p>
        </w:tc>
        <w:tc>
          <w:tcPr>
            <w:tcW w:w="337" w:type="pct"/>
            <w:vMerge/>
            <w:vAlign w:val="center"/>
          </w:tcPr>
          <w:p w14:paraId="666E9C68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</w:tcPr>
          <w:p w14:paraId="3C7340B6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4.7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</w:tcPr>
          <w:p w14:paraId="2C86546B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180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</w:tcPr>
          <w:p w14:paraId="38615F98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proofErr w:type="spellStart"/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NaN</w:t>
            </w:r>
            <w:proofErr w:type="spellEnd"/>
          </w:p>
        </w:tc>
        <w:tc>
          <w:tcPr>
            <w:tcW w:w="481" w:type="pct"/>
            <w:shd w:val="clear" w:color="auto" w:fill="auto"/>
            <w:vAlign w:val="center"/>
          </w:tcPr>
          <w:p w14:paraId="0A9D1214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481" w:type="pct"/>
            <w:shd w:val="clear" w:color="auto" w:fill="auto"/>
            <w:vAlign w:val="center"/>
          </w:tcPr>
          <w:p w14:paraId="46CB4429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594</w:t>
            </w:r>
          </w:p>
        </w:tc>
      </w:tr>
      <w:tr w:rsidR="0038276D" w:rsidRPr="00617CE9" w14:paraId="45A07EFF" w14:textId="77777777">
        <w:trPr>
          <w:trHeight w:val="280"/>
        </w:trPr>
        <w:tc>
          <w:tcPr>
            <w:tcW w:w="420" w:type="pct"/>
            <w:vMerge/>
            <w:vAlign w:val="center"/>
          </w:tcPr>
          <w:p w14:paraId="243C773B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</w:tcPr>
          <w:p w14:paraId="3EB6DF63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</w:tcPr>
          <w:p w14:paraId="08A4A159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</w:tcPr>
          <w:p w14:paraId="2ECE98A4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</w:tcPr>
          <w:p w14:paraId="46C2A617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vMerge/>
            <w:vAlign w:val="center"/>
          </w:tcPr>
          <w:p w14:paraId="346AAA61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</w:tcPr>
          <w:p w14:paraId="7B1725E6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7" w:type="pct"/>
            <w:vMerge/>
            <w:vAlign w:val="center"/>
          </w:tcPr>
          <w:p w14:paraId="4215E084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</w:tcPr>
          <w:p w14:paraId="5C52FA73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5.8</w:t>
            </w:r>
          </w:p>
        </w:tc>
        <w:tc>
          <w:tcPr>
            <w:tcW w:w="311" w:type="pct"/>
            <w:vMerge/>
            <w:vAlign w:val="center"/>
          </w:tcPr>
          <w:p w14:paraId="765EE717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</w:tcPr>
          <w:p w14:paraId="31D44AFA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</w:tcPr>
          <w:p w14:paraId="384D28C5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481" w:type="pct"/>
            <w:shd w:val="clear" w:color="auto" w:fill="auto"/>
            <w:vAlign w:val="center"/>
          </w:tcPr>
          <w:p w14:paraId="0321E024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595</w:t>
            </w:r>
          </w:p>
        </w:tc>
      </w:tr>
      <w:tr w:rsidR="0038276D" w:rsidRPr="00617CE9" w14:paraId="7080458F" w14:textId="77777777">
        <w:trPr>
          <w:trHeight w:val="280"/>
        </w:trPr>
        <w:tc>
          <w:tcPr>
            <w:tcW w:w="420" w:type="pct"/>
            <w:vMerge/>
            <w:vAlign w:val="center"/>
          </w:tcPr>
          <w:p w14:paraId="3934E624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</w:tcPr>
          <w:p w14:paraId="3D6DB3F7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</w:tcPr>
          <w:p w14:paraId="349DF01C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[190]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</w:tcPr>
          <w:p w14:paraId="2A1132CC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-29.9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</w:tcPr>
          <w:p w14:paraId="70D680AB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-21.9</w:t>
            </w:r>
          </w:p>
        </w:tc>
        <w:tc>
          <w:tcPr>
            <w:tcW w:w="318" w:type="pct"/>
            <w:vMerge/>
            <w:vAlign w:val="center"/>
          </w:tcPr>
          <w:p w14:paraId="701301AD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 w:val="restart"/>
            <w:shd w:val="clear" w:color="auto" w:fill="auto"/>
            <w:vAlign w:val="center"/>
          </w:tcPr>
          <w:p w14:paraId="243436DF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None</w:t>
            </w:r>
          </w:p>
        </w:tc>
        <w:tc>
          <w:tcPr>
            <w:tcW w:w="337" w:type="pct"/>
            <w:shd w:val="clear" w:color="auto" w:fill="auto"/>
            <w:vAlign w:val="center"/>
          </w:tcPr>
          <w:p w14:paraId="0229C795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</w:tcPr>
          <w:p w14:paraId="17DA45F2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0.96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</w:tcPr>
          <w:p w14:paraId="2BBA0BD7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30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</w:tcPr>
          <w:p w14:paraId="1B65070E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481" w:type="pct"/>
            <w:vMerge w:val="restart"/>
            <w:shd w:val="clear" w:color="auto" w:fill="auto"/>
            <w:vAlign w:val="center"/>
          </w:tcPr>
          <w:p w14:paraId="0DCC76A9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481" w:type="pct"/>
            <w:shd w:val="clear" w:color="auto" w:fill="auto"/>
            <w:vAlign w:val="center"/>
          </w:tcPr>
          <w:p w14:paraId="77F0EB50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1928</w:t>
            </w:r>
          </w:p>
        </w:tc>
      </w:tr>
      <w:tr w:rsidR="0038276D" w:rsidRPr="00617CE9" w14:paraId="75C3BFA2" w14:textId="77777777">
        <w:trPr>
          <w:trHeight w:val="280"/>
        </w:trPr>
        <w:tc>
          <w:tcPr>
            <w:tcW w:w="420" w:type="pct"/>
            <w:vMerge/>
            <w:vAlign w:val="center"/>
          </w:tcPr>
          <w:p w14:paraId="03F97591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</w:tcPr>
          <w:p w14:paraId="141FDD79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</w:tcPr>
          <w:p w14:paraId="25801B5D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</w:tcPr>
          <w:p w14:paraId="3EA67F4C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</w:tcPr>
          <w:p w14:paraId="146E6F83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vMerge/>
            <w:vAlign w:val="center"/>
          </w:tcPr>
          <w:p w14:paraId="6BB8B374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</w:tcPr>
          <w:p w14:paraId="27C95231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7" w:type="pct"/>
            <w:vMerge w:val="restart"/>
            <w:shd w:val="clear" w:color="auto" w:fill="auto"/>
            <w:vAlign w:val="center"/>
          </w:tcPr>
          <w:p w14:paraId="7162EEC0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61" w:type="pct"/>
            <w:vMerge/>
            <w:vAlign w:val="center"/>
          </w:tcPr>
          <w:p w14:paraId="7B6E2A7E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</w:tcPr>
          <w:p w14:paraId="4C610F98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</w:tcPr>
          <w:p w14:paraId="42A022BE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/>
            <w:vAlign w:val="center"/>
          </w:tcPr>
          <w:p w14:paraId="1461BBC7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</w:tcPr>
          <w:p w14:paraId="046D723A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1925</w:t>
            </w:r>
          </w:p>
        </w:tc>
      </w:tr>
      <w:tr w:rsidR="0038276D" w:rsidRPr="00617CE9" w14:paraId="7D6FB057" w14:textId="77777777">
        <w:trPr>
          <w:trHeight w:val="280"/>
        </w:trPr>
        <w:tc>
          <w:tcPr>
            <w:tcW w:w="420" w:type="pct"/>
            <w:vMerge/>
            <w:vAlign w:val="center"/>
          </w:tcPr>
          <w:p w14:paraId="719B9C44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</w:tcPr>
          <w:p w14:paraId="79C6C4A0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</w:tcPr>
          <w:p w14:paraId="59722BEE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[213]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</w:tcPr>
          <w:p w14:paraId="0C0C2268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-3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</w:tcPr>
          <w:p w14:paraId="48909432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18" w:type="pct"/>
            <w:shd w:val="clear" w:color="auto" w:fill="auto"/>
            <w:vAlign w:val="center"/>
          </w:tcPr>
          <w:p w14:paraId="6D9226A4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no FEC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</w:tcPr>
          <w:p w14:paraId="1AE151AC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Manchester encoding</w:t>
            </w:r>
          </w:p>
        </w:tc>
        <w:tc>
          <w:tcPr>
            <w:tcW w:w="337" w:type="pct"/>
            <w:vMerge/>
            <w:vAlign w:val="center"/>
          </w:tcPr>
          <w:p w14:paraId="51070322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</w:tcPr>
          <w:p w14:paraId="15100C6A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3.87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</w:tcPr>
          <w:p w14:paraId="23B908EA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150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</w:tcPr>
          <w:p w14:paraId="0C97BAA6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75</w:t>
            </w:r>
          </w:p>
        </w:tc>
        <w:tc>
          <w:tcPr>
            <w:tcW w:w="481" w:type="pct"/>
            <w:vMerge/>
            <w:vAlign w:val="center"/>
          </w:tcPr>
          <w:p w14:paraId="33E02A47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</w:tcPr>
          <w:p w14:paraId="39C2B392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1111</w:t>
            </w:r>
          </w:p>
        </w:tc>
      </w:tr>
      <w:tr w:rsidR="0038276D" w:rsidRPr="00617CE9" w14:paraId="3759EDEC" w14:textId="77777777">
        <w:trPr>
          <w:trHeight w:val="280"/>
        </w:trPr>
        <w:tc>
          <w:tcPr>
            <w:tcW w:w="420" w:type="pct"/>
            <w:vMerge/>
            <w:vAlign w:val="center"/>
          </w:tcPr>
          <w:p w14:paraId="40CD04AC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</w:tcPr>
          <w:p w14:paraId="1439191F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</w:tcPr>
          <w:p w14:paraId="6D857D8B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</w:tcPr>
          <w:p w14:paraId="352E420C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</w:tcPr>
          <w:p w14:paraId="4AA88646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shd w:val="clear" w:color="auto" w:fill="auto"/>
            <w:vAlign w:val="center"/>
          </w:tcPr>
          <w:p w14:paraId="3E3402F2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CC</w:t>
            </w:r>
          </w:p>
        </w:tc>
        <w:tc>
          <w:tcPr>
            <w:tcW w:w="280" w:type="pct"/>
            <w:vMerge/>
            <w:vAlign w:val="center"/>
          </w:tcPr>
          <w:p w14:paraId="6C61DDBF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7" w:type="pct"/>
            <w:vMerge/>
            <w:vAlign w:val="center"/>
          </w:tcPr>
          <w:p w14:paraId="0184CE71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</w:tcPr>
          <w:p w14:paraId="5EF087CF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4.89</w:t>
            </w:r>
          </w:p>
        </w:tc>
        <w:tc>
          <w:tcPr>
            <w:tcW w:w="311" w:type="pct"/>
            <w:vMerge/>
            <w:vAlign w:val="center"/>
          </w:tcPr>
          <w:p w14:paraId="4C970A55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</w:tcPr>
          <w:p w14:paraId="59744707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 w:val="restart"/>
            <w:shd w:val="clear" w:color="auto" w:fill="auto"/>
            <w:vAlign w:val="center"/>
          </w:tcPr>
          <w:p w14:paraId="5CD5C3D0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481" w:type="pct"/>
            <w:shd w:val="clear" w:color="auto" w:fill="auto"/>
            <w:vAlign w:val="center"/>
          </w:tcPr>
          <w:p w14:paraId="0FC5EE76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1185</w:t>
            </w:r>
          </w:p>
        </w:tc>
      </w:tr>
      <w:tr w:rsidR="0038276D" w:rsidRPr="00617CE9" w14:paraId="7FF51569" w14:textId="77777777">
        <w:trPr>
          <w:trHeight w:val="280"/>
        </w:trPr>
        <w:tc>
          <w:tcPr>
            <w:tcW w:w="420" w:type="pct"/>
            <w:vMerge/>
            <w:vAlign w:val="center"/>
          </w:tcPr>
          <w:p w14:paraId="10095466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</w:tcPr>
          <w:p w14:paraId="50F7827A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0.04</w:t>
            </w:r>
          </w:p>
        </w:tc>
        <w:tc>
          <w:tcPr>
            <w:tcW w:w="524" w:type="pct"/>
            <w:vMerge w:val="restart"/>
            <w:shd w:val="clear" w:color="auto" w:fill="auto"/>
            <w:vAlign w:val="center"/>
          </w:tcPr>
          <w:p w14:paraId="42556FB7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[209]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</w:tcPr>
          <w:p w14:paraId="62ABA0CF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-2.9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</w:tcPr>
          <w:p w14:paraId="6D452387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-1.4</w:t>
            </w:r>
          </w:p>
        </w:tc>
        <w:tc>
          <w:tcPr>
            <w:tcW w:w="318" w:type="pct"/>
            <w:vMerge w:val="restart"/>
            <w:shd w:val="clear" w:color="auto" w:fill="auto"/>
            <w:vAlign w:val="center"/>
          </w:tcPr>
          <w:p w14:paraId="1070D554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CC-1/2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</w:tcPr>
          <w:p w14:paraId="53B49E8D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no line coding</w:t>
            </w:r>
          </w:p>
        </w:tc>
        <w:tc>
          <w:tcPr>
            <w:tcW w:w="337" w:type="pct"/>
            <w:shd w:val="clear" w:color="auto" w:fill="auto"/>
            <w:vAlign w:val="center"/>
          </w:tcPr>
          <w:p w14:paraId="5333796A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</w:tcPr>
          <w:p w14:paraId="78C5AA73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</w:tcPr>
          <w:p w14:paraId="522900E7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360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</w:tcPr>
          <w:p w14:paraId="0A1472F7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30</w:t>
            </w:r>
          </w:p>
        </w:tc>
        <w:tc>
          <w:tcPr>
            <w:tcW w:w="481" w:type="pct"/>
            <w:vMerge/>
            <w:vAlign w:val="center"/>
          </w:tcPr>
          <w:p w14:paraId="4D8B276D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</w:tcPr>
          <w:p w14:paraId="6E745530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1627</w:t>
            </w:r>
          </w:p>
        </w:tc>
      </w:tr>
      <w:tr w:rsidR="0038276D" w:rsidRPr="00617CE9" w14:paraId="6605CAAD" w14:textId="77777777">
        <w:trPr>
          <w:trHeight w:val="280"/>
        </w:trPr>
        <w:tc>
          <w:tcPr>
            <w:tcW w:w="420" w:type="pct"/>
            <w:vMerge/>
            <w:vAlign w:val="center"/>
          </w:tcPr>
          <w:p w14:paraId="78434A76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</w:tcPr>
          <w:p w14:paraId="488C91AB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</w:tcPr>
          <w:p w14:paraId="53BD3040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</w:tcPr>
          <w:p w14:paraId="1BF0ED01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</w:tcPr>
          <w:p w14:paraId="04C10C78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vMerge/>
            <w:vAlign w:val="center"/>
          </w:tcPr>
          <w:p w14:paraId="7D08078B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</w:tcPr>
          <w:p w14:paraId="3816694A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7" w:type="pct"/>
            <w:vMerge w:val="restart"/>
            <w:shd w:val="clear" w:color="auto" w:fill="auto"/>
            <w:vAlign w:val="center"/>
          </w:tcPr>
          <w:p w14:paraId="4ED21738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61" w:type="pct"/>
            <w:vMerge/>
            <w:vAlign w:val="center"/>
          </w:tcPr>
          <w:p w14:paraId="6CD1A94A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</w:tcPr>
          <w:p w14:paraId="425875F1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</w:tcPr>
          <w:p w14:paraId="56B17458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/>
            <w:vAlign w:val="center"/>
          </w:tcPr>
          <w:p w14:paraId="70C92CFB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</w:tcPr>
          <w:p w14:paraId="70CF914A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1631</w:t>
            </w:r>
          </w:p>
        </w:tc>
      </w:tr>
      <w:tr w:rsidR="0038276D" w:rsidRPr="00617CE9" w14:paraId="324CAB00" w14:textId="77777777">
        <w:trPr>
          <w:trHeight w:val="280"/>
        </w:trPr>
        <w:tc>
          <w:tcPr>
            <w:tcW w:w="420" w:type="pct"/>
            <w:vMerge/>
            <w:vAlign w:val="center"/>
          </w:tcPr>
          <w:p w14:paraId="073D465D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</w:tcPr>
          <w:p w14:paraId="54C10665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</w:tcPr>
          <w:p w14:paraId="0C1F3BC4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[213]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</w:tcPr>
          <w:p w14:paraId="25449756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-2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</w:tcPr>
          <w:p w14:paraId="536E7C82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4.9</w:t>
            </w:r>
          </w:p>
        </w:tc>
        <w:tc>
          <w:tcPr>
            <w:tcW w:w="318" w:type="pct"/>
            <w:shd w:val="clear" w:color="auto" w:fill="auto"/>
            <w:vAlign w:val="center"/>
          </w:tcPr>
          <w:p w14:paraId="50AB5EE4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no FEC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</w:tcPr>
          <w:p w14:paraId="59643E99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Manchester encoding</w:t>
            </w:r>
          </w:p>
        </w:tc>
        <w:tc>
          <w:tcPr>
            <w:tcW w:w="337" w:type="pct"/>
            <w:vMerge/>
            <w:vAlign w:val="center"/>
          </w:tcPr>
          <w:p w14:paraId="75C25164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</w:tcPr>
          <w:p w14:paraId="3AB9530D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0.65</w:t>
            </w:r>
          </w:p>
        </w:tc>
        <w:tc>
          <w:tcPr>
            <w:tcW w:w="311" w:type="pct"/>
            <w:shd w:val="clear" w:color="auto" w:fill="auto"/>
            <w:vAlign w:val="center"/>
          </w:tcPr>
          <w:p w14:paraId="72B3FEF3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361" w:type="pct"/>
            <w:shd w:val="clear" w:color="auto" w:fill="auto"/>
            <w:vAlign w:val="center"/>
          </w:tcPr>
          <w:p w14:paraId="7E489953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7.5</w:t>
            </w:r>
          </w:p>
        </w:tc>
        <w:tc>
          <w:tcPr>
            <w:tcW w:w="481" w:type="pct"/>
            <w:shd w:val="clear" w:color="auto" w:fill="auto"/>
            <w:vAlign w:val="center"/>
          </w:tcPr>
          <w:p w14:paraId="422EF878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481" w:type="pct"/>
            <w:shd w:val="clear" w:color="auto" w:fill="auto"/>
            <w:vAlign w:val="center"/>
          </w:tcPr>
          <w:p w14:paraId="1EFEDC0D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1105</w:t>
            </w:r>
          </w:p>
        </w:tc>
      </w:tr>
      <w:tr w:rsidR="0038276D" w:rsidRPr="00617CE9" w14:paraId="5F1DE7FE" w14:textId="77777777">
        <w:trPr>
          <w:trHeight w:val="280"/>
        </w:trPr>
        <w:tc>
          <w:tcPr>
            <w:tcW w:w="420" w:type="pct"/>
            <w:vMerge/>
            <w:vAlign w:val="center"/>
          </w:tcPr>
          <w:p w14:paraId="4248F564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</w:tcPr>
          <w:p w14:paraId="03FAE7BB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</w:tcPr>
          <w:p w14:paraId="4B98A1B6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</w:tcPr>
          <w:p w14:paraId="3980A679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</w:tcPr>
          <w:p w14:paraId="177F4441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vMerge w:val="restart"/>
            <w:shd w:val="clear" w:color="auto" w:fill="auto"/>
            <w:vAlign w:val="center"/>
          </w:tcPr>
          <w:p w14:paraId="086A325B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CC</w:t>
            </w:r>
          </w:p>
        </w:tc>
        <w:tc>
          <w:tcPr>
            <w:tcW w:w="280" w:type="pct"/>
            <w:vMerge/>
            <w:vAlign w:val="center"/>
          </w:tcPr>
          <w:p w14:paraId="6D1A7E22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7" w:type="pct"/>
            <w:vMerge/>
            <w:vAlign w:val="center"/>
          </w:tcPr>
          <w:p w14:paraId="2C65DD95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</w:tcPr>
          <w:p w14:paraId="5AF26116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5.72</w:t>
            </w:r>
          </w:p>
        </w:tc>
        <w:tc>
          <w:tcPr>
            <w:tcW w:w="311" w:type="pct"/>
            <w:shd w:val="clear" w:color="auto" w:fill="auto"/>
            <w:vAlign w:val="center"/>
          </w:tcPr>
          <w:p w14:paraId="1F837F88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150</w:t>
            </w:r>
          </w:p>
        </w:tc>
        <w:tc>
          <w:tcPr>
            <w:tcW w:w="361" w:type="pct"/>
            <w:shd w:val="clear" w:color="auto" w:fill="auto"/>
            <w:vAlign w:val="center"/>
          </w:tcPr>
          <w:p w14:paraId="12C04586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75</w:t>
            </w:r>
          </w:p>
        </w:tc>
        <w:tc>
          <w:tcPr>
            <w:tcW w:w="481" w:type="pct"/>
            <w:shd w:val="clear" w:color="auto" w:fill="auto"/>
            <w:vAlign w:val="center"/>
          </w:tcPr>
          <w:p w14:paraId="7537D33C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481" w:type="pct"/>
            <w:shd w:val="clear" w:color="auto" w:fill="auto"/>
            <w:vAlign w:val="center"/>
          </w:tcPr>
          <w:p w14:paraId="79AF8F6B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1187</w:t>
            </w:r>
          </w:p>
        </w:tc>
      </w:tr>
      <w:tr w:rsidR="0038276D" w:rsidRPr="00617CE9" w14:paraId="38A07003" w14:textId="77777777">
        <w:trPr>
          <w:trHeight w:val="280"/>
        </w:trPr>
        <w:tc>
          <w:tcPr>
            <w:tcW w:w="420" w:type="pct"/>
            <w:vMerge/>
            <w:vAlign w:val="center"/>
          </w:tcPr>
          <w:p w14:paraId="1959D950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</w:tcPr>
          <w:p w14:paraId="26F283F7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0.05</w:t>
            </w:r>
          </w:p>
        </w:tc>
        <w:tc>
          <w:tcPr>
            <w:tcW w:w="524" w:type="pct"/>
            <w:shd w:val="clear" w:color="auto" w:fill="auto"/>
            <w:vAlign w:val="center"/>
          </w:tcPr>
          <w:p w14:paraId="40BD7385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[192]</w:t>
            </w:r>
          </w:p>
        </w:tc>
        <w:tc>
          <w:tcPr>
            <w:tcW w:w="323" w:type="pct"/>
            <w:shd w:val="clear" w:color="auto" w:fill="auto"/>
            <w:vAlign w:val="center"/>
          </w:tcPr>
          <w:p w14:paraId="3F059886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-0.9</w:t>
            </w:r>
          </w:p>
        </w:tc>
        <w:tc>
          <w:tcPr>
            <w:tcW w:w="280" w:type="pct"/>
            <w:shd w:val="clear" w:color="auto" w:fill="auto"/>
            <w:vAlign w:val="center"/>
          </w:tcPr>
          <w:p w14:paraId="54B91309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-0.9</w:t>
            </w:r>
          </w:p>
        </w:tc>
        <w:tc>
          <w:tcPr>
            <w:tcW w:w="318" w:type="pct"/>
            <w:vMerge/>
            <w:vAlign w:val="center"/>
          </w:tcPr>
          <w:p w14:paraId="5B1C2F9D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shd w:val="clear" w:color="auto" w:fill="auto"/>
            <w:vAlign w:val="center"/>
          </w:tcPr>
          <w:p w14:paraId="635B70BA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Manchester</w:t>
            </w:r>
          </w:p>
        </w:tc>
        <w:tc>
          <w:tcPr>
            <w:tcW w:w="337" w:type="pct"/>
            <w:vMerge/>
            <w:vAlign w:val="center"/>
          </w:tcPr>
          <w:p w14:paraId="46006F7A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restart"/>
            <w:shd w:val="clear" w:color="auto" w:fill="auto"/>
            <w:vAlign w:val="center"/>
          </w:tcPr>
          <w:p w14:paraId="19C18858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0.83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</w:tcPr>
          <w:p w14:paraId="30985676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18</w:t>
            </w:r>
          </w:p>
        </w:tc>
        <w:tc>
          <w:tcPr>
            <w:tcW w:w="361" w:type="pct"/>
            <w:shd w:val="clear" w:color="auto" w:fill="auto"/>
            <w:vAlign w:val="center"/>
          </w:tcPr>
          <w:p w14:paraId="5F39B313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proofErr w:type="spellStart"/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NaN</w:t>
            </w:r>
            <w:proofErr w:type="spellEnd"/>
          </w:p>
        </w:tc>
        <w:tc>
          <w:tcPr>
            <w:tcW w:w="481" w:type="pct"/>
            <w:vMerge w:val="restart"/>
            <w:shd w:val="clear" w:color="auto" w:fill="auto"/>
            <w:vAlign w:val="center"/>
          </w:tcPr>
          <w:p w14:paraId="4397C14F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481" w:type="pct"/>
            <w:shd w:val="clear" w:color="auto" w:fill="auto"/>
            <w:vAlign w:val="center"/>
          </w:tcPr>
          <w:p w14:paraId="2FDFD2A2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591</w:t>
            </w:r>
          </w:p>
        </w:tc>
      </w:tr>
      <w:tr w:rsidR="0038276D" w:rsidRPr="00617CE9" w14:paraId="43AB026E" w14:textId="77777777">
        <w:trPr>
          <w:trHeight w:val="280"/>
        </w:trPr>
        <w:tc>
          <w:tcPr>
            <w:tcW w:w="420" w:type="pct"/>
            <w:vMerge/>
            <w:vAlign w:val="center"/>
          </w:tcPr>
          <w:p w14:paraId="7DF5F0C9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</w:tcPr>
          <w:p w14:paraId="5F235D15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shd w:val="clear" w:color="auto" w:fill="auto"/>
            <w:vAlign w:val="center"/>
          </w:tcPr>
          <w:p w14:paraId="6AB6D774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[203]</w:t>
            </w:r>
          </w:p>
        </w:tc>
        <w:tc>
          <w:tcPr>
            <w:tcW w:w="323" w:type="pct"/>
            <w:shd w:val="clear" w:color="auto" w:fill="auto"/>
            <w:vAlign w:val="center"/>
          </w:tcPr>
          <w:p w14:paraId="03745B68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280" w:type="pct"/>
            <w:shd w:val="clear" w:color="auto" w:fill="auto"/>
            <w:vAlign w:val="center"/>
          </w:tcPr>
          <w:p w14:paraId="21E3453A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318" w:type="pct"/>
            <w:shd w:val="clear" w:color="auto" w:fill="auto"/>
            <w:vAlign w:val="center"/>
          </w:tcPr>
          <w:p w14:paraId="26E38E80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CC 1/3</w:t>
            </w:r>
          </w:p>
        </w:tc>
        <w:tc>
          <w:tcPr>
            <w:tcW w:w="280" w:type="pct"/>
            <w:shd w:val="clear" w:color="auto" w:fill="auto"/>
            <w:vAlign w:val="center"/>
          </w:tcPr>
          <w:p w14:paraId="02DE8278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 Manchester encoding</w:t>
            </w:r>
          </w:p>
        </w:tc>
        <w:tc>
          <w:tcPr>
            <w:tcW w:w="337" w:type="pct"/>
            <w:vMerge/>
            <w:vAlign w:val="center"/>
          </w:tcPr>
          <w:p w14:paraId="2D3FF163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</w:tcPr>
          <w:p w14:paraId="091C3ADD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</w:tcPr>
          <w:p w14:paraId="1B0AD6E0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</w:tcPr>
          <w:p w14:paraId="09E217C2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7.5</w:t>
            </w:r>
          </w:p>
        </w:tc>
        <w:tc>
          <w:tcPr>
            <w:tcW w:w="481" w:type="pct"/>
            <w:vMerge/>
            <w:vAlign w:val="center"/>
          </w:tcPr>
          <w:p w14:paraId="41B632C9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</w:tcPr>
          <w:p w14:paraId="05C72389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175</w:t>
            </w:r>
          </w:p>
        </w:tc>
      </w:tr>
      <w:tr w:rsidR="0038276D" w:rsidRPr="00617CE9" w14:paraId="5AF370D3" w14:textId="77777777">
        <w:trPr>
          <w:trHeight w:val="280"/>
        </w:trPr>
        <w:tc>
          <w:tcPr>
            <w:tcW w:w="420" w:type="pct"/>
            <w:vMerge/>
            <w:vAlign w:val="center"/>
          </w:tcPr>
          <w:p w14:paraId="128910A1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</w:tcPr>
          <w:p w14:paraId="2F4F9BB9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shd w:val="clear" w:color="auto" w:fill="auto"/>
            <w:vAlign w:val="center"/>
          </w:tcPr>
          <w:p w14:paraId="1C15DAA1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[213]</w:t>
            </w:r>
          </w:p>
        </w:tc>
        <w:tc>
          <w:tcPr>
            <w:tcW w:w="323" w:type="pct"/>
            <w:shd w:val="clear" w:color="auto" w:fill="auto"/>
            <w:vAlign w:val="center"/>
          </w:tcPr>
          <w:p w14:paraId="0D7124D6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280" w:type="pct"/>
            <w:shd w:val="clear" w:color="auto" w:fill="auto"/>
            <w:vAlign w:val="center"/>
          </w:tcPr>
          <w:p w14:paraId="489EF11F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318" w:type="pct"/>
            <w:shd w:val="clear" w:color="auto" w:fill="auto"/>
            <w:vAlign w:val="center"/>
          </w:tcPr>
          <w:p w14:paraId="149501C3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no FEC</w:t>
            </w:r>
          </w:p>
        </w:tc>
        <w:tc>
          <w:tcPr>
            <w:tcW w:w="280" w:type="pct"/>
            <w:shd w:val="clear" w:color="auto" w:fill="auto"/>
            <w:vAlign w:val="center"/>
          </w:tcPr>
          <w:p w14:paraId="337164F7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Manchester encoding</w:t>
            </w:r>
          </w:p>
        </w:tc>
        <w:tc>
          <w:tcPr>
            <w:tcW w:w="337" w:type="pct"/>
            <w:vMerge/>
            <w:vAlign w:val="center"/>
          </w:tcPr>
          <w:p w14:paraId="203B2A61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</w:tcPr>
          <w:p w14:paraId="18D58C21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6.99</w:t>
            </w:r>
          </w:p>
        </w:tc>
        <w:tc>
          <w:tcPr>
            <w:tcW w:w="311" w:type="pct"/>
            <w:shd w:val="clear" w:color="auto" w:fill="auto"/>
            <w:vAlign w:val="center"/>
          </w:tcPr>
          <w:p w14:paraId="536D8D01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150</w:t>
            </w:r>
          </w:p>
        </w:tc>
        <w:tc>
          <w:tcPr>
            <w:tcW w:w="361" w:type="pct"/>
            <w:shd w:val="clear" w:color="auto" w:fill="auto"/>
            <w:vAlign w:val="center"/>
          </w:tcPr>
          <w:p w14:paraId="2CC72FFD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75</w:t>
            </w:r>
          </w:p>
        </w:tc>
        <w:tc>
          <w:tcPr>
            <w:tcW w:w="481" w:type="pct"/>
            <w:vMerge w:val="restart"/>
            <w:shd w:val="clear" w:color="auto" w:fill="auto"/>
            <w:vAlign w:val="center"/>
          </w:tcPr>
          <w:p w14:paraId="7088C178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481" w:type="pct"/>
            <w:shd w:val="clear" w:color="auto" w:fill="auto"/>
            <w:vAlign w:val="center"/>
          </w:tcPr>
          <w:p w14:paraId="4972FA26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1115</w:t>
            </w:r>
          </w:p>
        </w:tc>
      </w:tr>
      <w:tr w:rsidR="0038276D" w:rsidRPr="00617CE9" w14:paraId="571AE599" w14:textId="77777777">
        <w:trPr>
          <w:trHeight w:val="280"/>
        </w:trPr>
        <w:tc>
          <w:tcPr>
            <w:tcW w:w="420" w:type="pct"/>
            <w:vMerge/>
            <w:vAlign w:val="center"/>
          </w:tcPr>
          <w:p w14:paraId="483C3381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</w:tcPr>
          <w:p w14:paraId="4890C86F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0.06</w:t>
            </w:r>
          </w:p>
        </w:tc>
        <w:tc>
          <w:tcPr>
            <w:tcW w:w="524" w:type="pct"/>
            <w:shd w:val="clear" w:color="auto" w:fill="auto"/>
            <w:vAlign w:val="center"/>
          </w:tcPr>
          <w:p w14:paraId="75662BBA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[192]</w:t>
            </w:r>
          </w:p>
        </w:tc>
        <w:tc>
          <w:tcPr>
            <w:tcW w:w="323" w:type="pct"/>
            <w:shd w:val="clear" w:color="auto" w:fill="auto"/>
            <w:vAlign w:val="center"/>
          </w:tcPr>
          <w:p w14:paraId="6BA883DE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1.1</w:t>
            </w:r>
          </w:p>
        </w:tc>
        <w:tc>
          <w:tcPr>
            <w:tcW w:w="280" w:type="pct"/>
            <w:shd w:val="clear" w:color="auto" w:fill="auto"/>
            <w:vAlign w:val="center"/>
          </w:tcPr>
          <w:p w14:paraId="3AD7BAE2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1.1</w:t>
            </w:r>
          </w:p>
        </w:tc>
        <w:tc>
          <w:tcPr>
            <w:tcW w:w="318" w:type="pct"/>
            <w:shd w:val="clear" w:color="auto" w:fill="auto"/>
            <w:vAlign w:val="center"/>
          </w:tcPr>
          <w:p w14:paraId="012944DA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CC</w:t>
            </w:r>
          </w:p>
        </w:tc>
        <w:tc>
          <w:tcPr>
            <w:tcW w:w="280" w:type="pct"/>
            <w:shd w:val="clear" w:color="auto" w:fill="auto"/>
            <w:vAlign w:val="center"/>
          </w:tcPr>
          <w:p w14:paraId="2742FD05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Manchester</w:t>
            </w:r>
          </w:p>
        </w:tc>
        <w:tc>
          <w:tcPr>
            <w:tcW w:w="337" w:type="pct"/>
            <w:vMerge/>
            <w:vAlign w:val="center"/>
          </w:tcPr>
          <w:p w14:paraId="4FF16788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</w:tcPr>
          <w:p w14:paraId="7B1DB304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1.1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</w:tcPr>
          <w:p w14:paraId="3D69AA79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18</w:t>
            </w:r>
          </w:p>
        </w:tc>
        <w:tc>
          <w:tcPr>
            <w:tcW w:w="361" w:type="pct"/>
            <w:shd w:val="clear" w:color="auto" w:fill="auto"/>
            <w:vAlign w:val="center"/>
          </w:tcPr>
          <w:p w14:paraId="19BDADEA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proofErr w:type="spellStart"/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NaN</w:t>
            </w:r>
            <w:proofErr w:type="spellEnd"/>
          </w:p>
        </w:tc>
        <w:tc>
          <w:tcPr>
            <w:tcW w:w="481" w:type="pct"/>
            <w:vMerge/>
            <w:vAlign w:val="center"/>
          </w:tcPr>
          <w:p w14:paraId="1CC5A833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</w:tcPr>
          <w:p w14:paraId="65D27D39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592</w:t>
            </w:r>
          </w:p>
        </w:tc>
      </w:tr>
      <w:tr w:rsidR="0038276D" w:rsidRPr="00617CE9" w14:paraId="77E26FF2" w14:textId="77777777">
        <w:trPr>
          <w:trHeight w:val="280"/>
        </w:trPr>
        <w:tc>
          <w:tcPr>
            <w:tcW w:w="420" w:type="pct"/>
            <w:vMerge/>
            <w:vAlign w:val="center"/>
          </w:tcPr>
          <w:p w14:paraId="3DE6FC05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</w:tcPr>
          <w:p w14:paraId="615F12B2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shd w:val="clear" w:color="auto" w:fill="auto"/>
            <w:vAlign w:val="center"/>
          </w:tcPr>
          <w:p w14:paraId="175D306D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[203]</w:t>
            </w:r>
          </w:p>
        </w:tc>
        <w:tc>
          <w:tcPr>
            <w:tcW w:w="323" w:type="pct"/>
            <w:shd w:val="clear" w:color="auto" w:fill="auto"/>
            <w:vAlign w:val="center"/>
          </w:tcPr>
          <w:p w14:paraId="6D177F71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2.4</w:t>
            </w:r>
          </w:p>
        </w:tc>
        <w:tc>
          <w:tcPr>
            <w:tcW w:w="280" w:type="pct"/>
            <w:shd w:val="clear" w:color="auto" w:fill="auto"/>
            <w:vAlign w:val="center"/>
          </w:tcPr>
          <w:p w14:paraId="3980F495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2.4</w:t>
            </w:r>
          </w:p>
        </w:tc>
        <w:tc>
          <w:tcPr>
            <w:tcW w:w="318" w:type="pct"/>
            <w:shd w:val="clear" w:color="auto" w:fill="auto"/>
            <w:vAlign w:val="center"/>
          </w:tcPr>
          <w:p w14:paraId="2333CC93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CC 1/3</w:t>
            </w:r>
          </w:p>
        </w:tc>
        <w:tc>
          <w:tcPr>
            <w:tcW w:w="280" w:type="pct"/>
            <w:shd w:val="clear" w:color="auto" w:fill="auto"/>
            <w:vAlign w:val="center"/>
          </w:tcPr>
          <w:p w14:paraId="153BF214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 Manchester encoding</w:t>
            </w:r>
          </w:p>
        </w:tc>
        <w:tc>
          <w:tcPr>
            <w:tcW w:w="337" w:type="pct"/>
            <w:vMerge/>
            <w:vAlign w:val="center"/>
          </w:tcPr>
          <w:p w14:paraId="37C2B877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</w:tcPr>
          <w:p w14:paraId="442B86D8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1.02</w:t>
            </w:r>
          </w:p>
        </w:tc>
        <w:tc>
          <w:tcPr>
            <w:tcW w:w="311" w:type="pct"/>
            <w:vMerge/>
            <w:vAlign w:val="center"/>
          </w:tcPr>
          <w:p w14:paraId="54E0EF99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restart"/>
            <w:shd w:val="clear" w:color="auto" w:fill="auto"/>
            <w:vAlign w:val="center"/>
          </w:tcPr>
          <w:p w14:paraId="5454A655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7.5</w:t>
            </w:r>
          </w:p>
        </w:tc>
        <w:tc>
          <w:tcPr>
            <w:tcW w:w="481" w:type="pct"/>
            <w:vMerge/>
            <w:vAlign w:val="center"/>
          </w:tcPr>
          <w:p w14:paraId="4E7DFE58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</w:tcPr>
          <w:p w14:paraId="52934C49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193</w:t>
            </w:r>
          </w:p>
        </w:tc>
      </w:tr>
      <w:tr w:rsidR="0038276D" w:rsidRPr="00617CE9" w14:paraId="760B5271" w14:textId="77777777">
        <w:trPr>
          <w:trHeight w:val="280"/>
        </w:trPr>
        <w:tc>
          <w:tcPr>
            <w:tcW w:w="420" w:type="pct"/>
            <w:vMerge/>
            <w:vAlign w:val="center"/>
          </w:tcPr>
          <w:p w14:paraId="44ED988A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</w:tcPr>
          <w:p w14:paraId="6A01C943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</w:tcPr>
          <w:p w14:paraId="6192F517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[213]</w:t>
            </w:r>
          </w:p>
        </w:tc>
        <w:tc>
          <w:tcPr>
            <w:tcW w:w="323" w:type="pct"/>
            <w:shd w:val="clear" w:color="auto" w:fill="auto"/>
            <w:vAlign w:val="center"/>
          </w:tcPr>
          <w:p w14:paraId="5DD166D2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0" w:type="pct"/>
            <w:shd w:val="clear" w:color="auto" w:fill="auto"/>
            <w:vAlign w:val="center"/>
          </w:tcPr>
          <w:p w14:paraId="45625C9B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318" w:type="pct"/>
            <w:vMerge w:val="restart"/>
            <w:shd w:val="clear" w:color="auto" w:fill="auto"/>
            <w:vAlign w:val="center"/>
          </w:tcPr>
          <w:p w14:paraId="698789BC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CC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</w:tcPr>
          <w:p w14:paraId="0FBBF2ED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Manchester encoding</w:t>
            </w:r>
          </w:p>
        </w:tc>
        <w:tc>
          <w:tcPr>
            <w:tcW w:w="337" w:type="pct"/>
            <w:vMerge/>
            <w:vAlign w:val="center"/>
          </w:tcPr>
          <w:p w14:paraId="38632AB7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</w:tcPr>
          <w:p w14:paraId="4F6A864C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</w:tcPr>
          <w:p w14:paraId="44AEE6F4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361" w:type="pct"/>
            <w:vMerge/>
            <w:vAlign w:val="center"/>
          </w:tcPr>
          <w:p w14:paraId="04DEF436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</w:tcPr>
          <w:p w14:paraId="784B7FB9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481" w:type="pct"/>
            <w:shd w:val="clear" w:color="auto" w:fill="auto"/>
            <w:vAlign w:val="center"/>
          </w:tcPr>
          <w:p w14:paraId="036FE0AF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1179</w:t>
            </w:r>
          </w:p>
        </w:tc>
      </w:tr>
      <w:tr w:rsidR="0038276D" w:rsidRPr="00617CE9" w14:paraId="2BE73A95" w14:textId="77777777">
        <w:trPr>
          <w:trHeight w:val="280"/>
        </w:trPr>
        <w:tc>
          <w:tcPr>
            <w:tcW w:w="420" w:type="pct"/>
            <w:vMerge/>
            <w:vAlign w:val="center"/>
          </w:tcPr>
          <w:p w14:paraId="2B66B416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shd w:val="clear" w:color="auto" w:fill="auto"/>
            <w:vAlign w:val="center"/>
          </w:tcPr>
          <w:p w14:paraId="1E176D5C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0.07</w:t>
            </w:r>
          </w:p>
        </w:tc>
        <w:tc>
          <w:tcPr>
            <w:tcW w:w="524" w:type="pct"/>
            <w:vMerge/>
            <w:vAlign w:val="center"/>
          </w:tcPr>
          <w:p w14:paraId="03CB3333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shd w:val="clear" w:color="auto" w:fill="auto"/>
            <w:vAlign w:val="center"/>
          </w:tcPr>
          <w:p w14:paraId="2577D7A9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1.4</w:t>
            </w:r>
          </w:p>
        </w:tc>
        <w:tc>
          <w:tcPr>
            <w:tcW w:w="280" w:type="pct"/>
            <w:shd w:val="clear" w:color="auto" w:fill="auto"/>
            <w:vAlign w:val="center"/>
          </w:tcPr>
          <w:p w14:paraId="019947B7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1.4</w:t>
            </w:r>
          </w:p>
        </w:tc>
        <w:tc>
          <w:tcPr>
            <w:tcW w:w="318" w:type="pct"/>
            <w:vMerge/>
            <w:vAlign w:val="center"/>
          </w:tcPr>
          <w:p w14:paraId="7060D85F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</w:tcPr>
          <w:p w14:paraId="4E59AAC0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7" w:type="pct"/>
            <w:vMerge/>
            <w:vAlign w:val="center"/>
          </w:tcPr>
          <w:p w14:paraId="60F85EE4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</w:tcPr>
          <w:p w14:paraId="335D342F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1.09</w:t>
            </w:r>
          </w:p>
        </w:tc>
        <w:tc>
          <w:tcPr>
            <w:tcW w:w="311" w:type="pct"/>
            <w:vMerge/>
            <w:vAlign w:val="center"/>
          </w:tcPr>
          <w:p w14:paraId="19A7C35F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</w:tcPr>
          <w:p w14:paraId="53FED440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</w:tcPr>
          <w:p w14:paraId="722172B0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481" w:type="pct"/>
            <w:shd w:val="clear" w:color="auto" w:fill="auto"/>
            <w:vAlign w:val="center"/>
          </w:tcPr>
          <w:p w14:paraId="0839C92B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1181</w:t>
            </w:r>
          </w:p>
        </w:tc>
      </w:tr>
      <w:tr w:rsidR="0038276D" w:rsidRPr="00617CE9" w14:paraId="22F3BA72" w14:textId="77777777">
        <w:trPr>
          <w:trHeight w:val="280"/>
        </w:trPr>
        <w:tc>
          <w:tcPr>
            <w:tcW w:w="420" w:type="pct"/>
            <w:vMerge/>
            <w:vAlign w:val="center"/>
          </w:tcPr>
          <w:p w14:paraId="60BF364D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shd w:val="clear" w:color="auto" w:fill="auto"/>
            <w:vAlign w:val="center"/>
          </w:tcPr>
          <w:p w14:paraId="22930F73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0.08</w:t>
            </w:r>
          </w:p>
        </w:tc>
        <w:tc>
          <w:tcPr>
            <w:tcW w:w="524" w:type="pct"/>
            <w:vMerge/>
            <w:vAlign w:val="center"/>
          </w:tcPr>
          <w:p w14:paraId="7EC482B2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shd w:val="clear" w:color="auto" w:fill="auto"/>
            <w:vAlign w:val="center"/>
          </w:tcPr>
          <w:p w14:paraId="53D6D149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280" w:type="pct"/>
            <w:shd w:val="clear" w:color="auto" w:fill="auto"/>
            <w:vAlign w:val="center"/>
          </w:tcPr>
          <w:p w14:paraId="7327C9A3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318" w:type="pct"/>
            <w:vMerge w:val="restart"/>
            <w:shd w:val="clear" w:color="auto" w:fill="auto"/>
            <w:vAlign w:val="center"/>
          </w:tcPr>
          <w:p w14:paraId="586F7689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no FEC</w:t>
            </w:r>
          </w:p>
        </w:tc>
        <w:tc>
          <w:tcPr>
            <w:tcW w:w="280" w:type="pct"/>
            <w:vMerge/>
            <w:vAlign w:val="center"/>
          </w:tcPr>
          <w:p w14:paraId="47235D94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7" w:type="pct"/>
            <w:vMerge/>
            <w:vAlign w:val="center"/>
          </w:tcPr>
          <w:p w14:paraId="32C9E19D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</w:tcPr>
          <w:p w14:paraId="05E11EA1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1.25</w:t>
            </w:r>
          </w:p>
        </w:tc>
        <w:tc>
          <w:tcPr>
            <w:tcW w:w="311" w:type="pct"/>
            <w:vMerge/>
            <w:vAlign w:val="center"/>
          </w:tcPr>
          <w:p w14:paraId="2860AAC1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</w:tcPr>
          <w:p w14:paraId="1F8384A8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</w:tcPr>
          <w:p w14:paraId="1384F301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481" w:type="pct"/>
            <w:shd w:val="clear" w:color="auto" w:fill="auto"/>
            <w:vAlign w:val="center"/>
          </w:tcPr>
          <w:p w14:paraId="6E6B3C43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1107</w:t>
            </w:r>
          </w:p>
        </w:tc>
      </w:tr>
      <w:tr w:rsidR="0038276D" w:rsidRPr="00617CE9" w14:paraId="1EB34F77" w14:textId="77777777">
        <w:trPr>
          <w:trHeight w:val="280"/>
        </w:trPr>
        <w:tc>
          <w:tcPr>
            <w:tcW w:w="420" w:type="pct"/>
            <w:vMerge/>
            <w:vAlign w:val="center"/>
          </w:tcPr>
          <w:p w14:paraId="7B4474A9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shd w:val="clear" w:color="auto" w:fill="auto"/>
            <w:vAlign w:val="center"/>
          </w:tcPr>
          <w:p w14:paraId="0C3C8204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0.11</w:t>
            </w:r>
          </w:p>
        </w:tc>
        <w:tc>
          <w:tcPr>
            <w:tcW w:w="524" w:type="pct"/>
            <w:vMerge/>
            <w:vAlign w:val="center"/>
          </w:tcPr>
          <w:p w14:paraId="0854886E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shd w:val="clear" w:color="auto" w:fill="auto"/>
            <w:vAlign w:val="center"/>
          </w:tcPr>
          <w:p w14:paraId="2E02A78C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9.3</w:t>
            </w:r>
          </w:p>
        </w:tc>
        <w:tc>
          <w:tcPr>
            <w:tcW w:w="280" w:type="pct"/>
            <w:shd w:val="clear" w:color="auto" w:fill="auto"/>
            <w:vAlign w:val="center"/>
          </w:tcPr>
          <w:p w14:paraId="36E2798E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9.3</w:t>
            </w:r>
          </w:p>
        </w:tc>
        <w:tc>
          <w:tcPr>
            <w:tcW w:w="318" w:type="pct"/>
            <w:vMerge/>
            <w:vAlign w:val="center"/>
          </w:tcPr>
          <w:p w14:paraId="295E124E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</w:tcPr>
          <w:p w14:paraId="18F10C63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7" w:type="pct"/>
            <w:vMerge/>
            <w:vAlign w:val="center"/>
          </w:tcPr>
          <w:p w14:paraId="7274E177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</w:tcPr>
          <w:p w14:paraId="08FA9895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1.67</w:t>
            </w:r>
          </w:p>
        </w:tc>
        <w:tc>
          <w:tcPr>
            <w:tcW w:w="311" w:type="pct"/>
            <w:vMerge/>
            <w:vAlign w:val="center"/>
          </w:tcPr>
          <w:p w14:paraId="10BC3378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</w:tcPr>
          <w:p w14:paraId="1F0F43EF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</w:tcPr>
          <w:p w14:paraId="27ADEA4A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481" w:type="pct"/>
            <w:shd w:val="clear" w:color="auto" w:fill="auto"/>
            <w:vAlign w:val="center"/>
          </w:tcPr>
          <w:p w14:paraId="5601D0C7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1109</w:t>
            </w:r>
          </w:p>
        </w:tc>
      </w:tr>
      <w:tr w:rsidR="0038276D" w:rsidRPr="00617CE9" w14:paraId="0D7C7ABE" w14:textId="77777777">
        <w:trPr>
          <w:trHeight w:val="280"/>
        </w:trPr>
        <w:tc>
          <w:tcPr>
            <w:tcW w:w="420" w:type="pct"/>
            <w:vMerge/>
            <w:vAlign w:val="center"/>
          </w:tcPr>
          <w:p w14:paraId="5FFC54A8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</w:tcPr>
          <w:p w14:paraId="6E48955C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0.17</w:t>
            </w:r>
          </w:p>
        </w:tc>
        <w:tc>
          <w:tcPr>
            <w:tcW w:w="524" w:type="pct"/>
            <w:vMerge w:val="restart"/>
            <w:shd w:val="clear" w:color="auto" w:fill="auto"/>
            <w:vAlign w:val="center"/>
          </w:tcPr>
          <w:p w14:paraId="7196CC93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[209]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</w:tcPr>
          <w:p w14:paraId="413321CE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1.9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</w:tcPr>
          <w:p w14:paraId="61A4C628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7.3</w:t>
            </w:r>
          </w:p>
        </w:tc>
        <w:tc>
          <w:tcPr>
            <w:tcW w:w="318" w:type="pct"/>
            <w:vMerge w:val="restart"/>
            <w:shd w:val="clear" w:color="auto" w:fill="auto"/>
            <w:vAlign w:val="center"/>
          </w:tcPr>
          <w:p w14:paraId="0952E312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CC-1/2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</w:tcPr>
          <w:p w14:paraId="4BDDEAA7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no line coding</w:t>
            </w:r>
          </w:p>
        </w:tc>
        <w:tc>
          <w:tcPr>
            <w:tcW w:w="337" w:type="pct"/>
            <w:shd w:val="clear" w:color="auto" w:fill="auto"/>
            <w:vAlign w:val="center"/>
          </w:tcPr>
          <w:p w14:paraId="1B7FDC97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</w:tcPr>
          <w:p w14:paraId="133E511E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60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</w:tcPr>
          <w:p w14:paraId="58BAB195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360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</w:tcPr>
          <w:p w14:paraId="0D3B7820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481" w:type="pct"/>
            <w:vMerge w:val="restart"/>
            <w:shd w:val="clear" w:color="auto" w:fill="auto"/>
            <w:vAlign w:val="center"/>
          </w:tcPr>
          <w:p w14:paraId="3D7C12AE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481" w:type="pct"/>
            <w:shd w:val="clear" w:color="auto" w:fill="auto"/>
            <w:vAlign w:val="center"/>
          </w:tcPr>
          <w:p w14:paraId="5BE579BF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1634</w:t>
            </w:r>
          </w:p>
        </w:tc>
      </w:tr>
      <w:tr w:rsidR="0038276D" w:rsidRPr="00617CE9" w14:paraId="3CDE78D5" w14:textId="77777777">
        <w:trPr>
          <w:trHeight w:val="280"/>
        </w:trPr>
        <w:tc>
          <w:tcPr>
            <w:tcW w:w="420" w:type="pct"/>
            <w:vMerge/>
            <w:vAlign w:val="center"/>
          </w:tcPr>
          <w:p w14:paraId="7B7D8324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</w:tcPr>
          <w:p w14:paraId="191CFE28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</w:tcPr>
          <w:p w14:paraId="084F0499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</w:tcPr>
          <w:p w14:paraId="5A7020AC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</w:tcPr>
          <w:p w14:paraId="1AA23E14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vMerge/>
            <w:vAlign w:val="center"/>
          </w:tcPr>
          <w:p w14:paraId="5D3445B4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</w:tcPr>
          <w:p w14:paraId="3962EC53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7" w:type="pct"/>
            <w:shd w:val="clear" w:color="auto" w:fill="auto"/>
            <w:vAlign w:val="center"/>
          </w:tcPr>
          <w:p w14:paraId="2310EF24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61" w:type="pct"/>
            <w:vMerge/>
            <w:vAlign w:val="center"/>
          </w:tcPr>
          <w:p w14:paraId="5BB2FA63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</w:tcPr>
          <w:p w14:paraId="7C3C9EA6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</w:tcPr>
          <w:p w14:paraId="3C9F3BB8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/>
            <w:vAlign w:val="center"/>
          </w:tcPr>
          <w:p w14:paraId="43C2CD99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</w:tcPr>
          <w:p w14:paraId="23563290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1662</w:t>
            </w:r>
          </w:p>
        </w:tc>
      </w:tr>
      <w:tr w:rsidR="0038276D" w:rsidRPr="00617CE9" w14:paraId="772BC56F" w14:textId="77777777">
        <w:trPr>
          <w:trHeight w:val="280"/>
        </w:trPr>
        <w:tc>
          <w:tcPr>
            <w:tcW w:w="420" w:type="pct"/>
            <w:vMerge/>
            <w:vAlign w:val="center"/>
          </w:tcPr>
          <w:p w14:paraId="3DCE57E6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</w:tcPr>
          <w:p w14:paraId="300EE833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0.21</w:t>
            </w:r>
          </w:p>
        </w:tc>
        <w:tc>
          <w:tcPr>
            <w:tcW w:w="524" w:type="pct"/>
            <w:vMerge w:val="restart"/>
            <w:shd w:val="clear" w:color="auto" w:fill="auto"/>
            <w:vAlign w:val="center"/>
          </w:tcPr>
          <w:p w14:paraId="46EEB79B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[190]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</w:tcPr>
          <w:p w14:paraId="4F068F4C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-13.4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</w:tcPr>
          <w:p w14:paraId="49B43638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-0.1</w:t>
            </w:r>
          </w:p>
        </w:tc>
        <w:tc>
          <w:tcPr>
            <w:tcW w:w="318" w:type="pct"/>
            <w:vMerge w:val="restart"/>
            <w:shd w:val="clear" w:color="auto" w:fill="auto"/>
            <w:vAlign w:val="center"/>
          </w:tcPr>
          <w:p w14:paraId="2190D37E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no FEC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</w:tcPr>
          <w:p w14:paraId="4C0E57BF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Manchester code</w:t>
            </w:r>
          </w:p>
        </w:tc>
        <w:tc>
          <w:tcPr>
            <w:tcW w:w="337" w:type="pct"/>
            <w:shd w:val="clear" w:color="auto" w:fill="auto"/>
            <w:vAlign w:val="center"/>
          </w:tcPr>
          <w:p w14:paraId="5D492575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</w:tcPr>
          <w:p w14:paraId="5A2EE8FF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6.43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</w:tcPr>
          <w:p w14:paraId="54AD6344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30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</w:tcPr>
          <w:p w14:paraId="1AC5FF5F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481" w:type="pct"/>
            <w:vMerge w:val="restart"/>
            <w:shd w:val="clear" w:color="auto" w:fill="auto"/>
            <w:vAlign w:val="center"/>
          </w:tcPr>
          <w:p w14:paraId="38E2A6EB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481" w:type="pct"/>
            <w:shd w:val="clear" w:color="auto" w:fill="auto"/>
            <w:vAlign w:val="center"/>
          </w:tcPr>
          <w:p w14:paraId="6A2A632E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1920</w:t>
            </w:r>
          </w:p>
        </w:tc>
      </w:tr>
      <w:tr w:rsidR="0038276D" w:rsidRPr="00617CE9" w14:paraId="3D1F8400" w14:textId="77777777">
        <w:trPr>
          <w:trHeight w:val="280"/>
        </w:trPr>
        <w:tc>
          <w:tcPr>
            <w:tcW w:w="420" w:type="pct"/>
            <w:vMerge/>
            <w:vAlign w:val="center"/>
          </w:tcPr>
          <w:p w14:paraId="6542187A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</w:tcPr>
          <w:p w14:paraId="33B1E28D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</w:tcPr>
          <w:p w14:paraId="4A4D1A15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</w:tcPr>
          <w:p w14:paraId="0AEE6FD3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</w:tcPr>
          <w:p w14:paraId="78449D1C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vMerge/>
            <w:vAlign w:val="center"/>
          </w:tcPr>
          <w:p w14:paraId="7B4C227F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</w:tcPr>
          <w:p w14:paraId="32D44E8F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7" w:type="pct"/>
            <w:shd w:val="clear" w:color="auto" w:fill="auto"/>
            <w:vAlign w:val="center"/>
          </w:tcPr>
          <w:p w14:paraId="15D6977F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61" w:type="pct"/>
            <w:vMerge/>
            <w:vAlign w:val="center"/>
          </w:tcPr>
          <w:p w14:paraId="647EAAEB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</w:tcPr>
          <w:p w14:paraId="6A6FD3A8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</w:tcPr>
          <w:p w14:paraId="5F17CF83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/>
            <w:vAlign w:val="center"/>
          </w:tcPr>
          <w:p w14:paraId="2F80BB9E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</w:tcPr>
          <w:p w14:paraId="78AA6CDE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1915</w:t>
            </w:r>
          </w:p>
        </w:tc>
      </w:tr>
      <w:tr w:rsidR="0038276D" w:rsidRPr="00617CE9" w14:paraId="0B143AD4" w14:textId="77777777">
        <w:trPr>
          <w:trHeight w:val="280"/>
        </w:trPr>
        <w:tc>
          <w:tcPr>
            <w:tcW w:w="420" w:type="pct"/>
            <w:vMerge/>
            <w:vAlign w:val="center"/>
          </w:tcPr>
          <w:p w14:paraId="7D17B782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</w:tcPr>
          <w:p w14:paraId="11E7E952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0.43</w:t>
            </w:r>
          </w:p>
        </w:tc>
        <w:tc>
          <w:tcPr>
            <w:tcW w:w="524" w:type="pct"/>
            <w:vMerge/>
            <w:vAlign w:val="center"/>
          </w:tcPr>
          <w:p w14:paraId="08EEA245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 w:val="restart"/>
            <w:shd w:val="clear" w:color="auto" w:fill="auto"/>
            <w:vAlign w:val="center"/>
          </w:tcPr>
          <w:p w14:paraId="45D3DC60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-16.3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</w:tcPr>
          <w:p w14:paraId="6BBA2843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-8</w:t>
            </w:r>
          </w:p>
        </w:tc>
        <w:tc>
          <w:tcPr>
            <w:tcW w:w="318" w:type="pct"/>
            <w:vMerge/>
            <w:vAlign w:val="center"/>
          </w:tcPr>
          <w:p w14:paraId="5FA786ED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 w:val="restart"/>
            <w:shd w:val="clear" w:color="auto" w:fill="auto"/>
            <w:vAlign w:val="center"/>
          </w:tcPr>
          <w:p w14:paraId="38F02437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Manchester line code</w:t>
            </w:r>
          </w:p>
        </w:tc>
        <w:tc>
          <w:tcPr>
            <w:tcW w:w="337" w:type="pct"/>
            <w:shd w:val="clear" w:color="auto" w:fill="auto"/>
            <w:vAlign w:val="center"/>
          </w:tcPr>
          <w:p w14:paraId="6FAA1DF5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61" w:type="pct"/>
            <w:vMerge/>
            <w:vAlign w:val="center"/>
          </w:tcPr>
          <w:p w14:paraId="6C4C20E2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 w:val="restart"/>
            <w:shd w:val="clear" w:color="auto" w:fill="auto"/>
            <w:vAlign w:val="center"/>
          </w:tcPr>
          <w:p w14:paraId="3F96790F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</w:tcPr>
          <w:p w14:paraId="0AAF1124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proofErr w:type="spellStart"/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NaN</w:t>
            </w:r>
            <w:proofErr w:type="spellEnd"/>
          </w:p>
        </w:tc>
        <w:tc>
          <w:tcPr>
            <w:tcW w:w="481" w:type="pct"/>
            <w:vMerge/>
            <w:vAlign w:val="center"/>
          </w:tcPr>
          <w:p w14:paraId="793139A3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</w:tcPr>
          <w:p w14:paraId="707D1ED1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1399</w:t>
            </w:r>
          </w:p>
        </w:tc>
      </w:tr>
      <w:tr w:rsidR="0038276D" w:rsidRPr="00617CE9" w14:paraId="41123622" w14:textId="77777777">
        <w:trPr>
          <w:trHeight w:val="280"/>
        </w:trPr>
        <w:tc>
          <w:tcPr>
            <w:tcW w:w="420" w:type="pct"/>
            <w:vMerge/>
            <w:vAlign w:val="center"/>
          </w:tcPr>
          <w:p w14:paraId="22219715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</w:tcPr>
          <w:p w14:paraId="7DADBFB7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</w:tcPr>
          <w:p w14:paraId="0DA0CD70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</w:tcPr>
          <w:p w14:paraId="6CF60233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</w:tcPr>
          <w:p w14:paraId="34BF476E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vMerge/>
            <w:vAlign w:val="center"/>
          </w:tcPr>
          <w:p w14:paraId="292405D4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</w:tcPr>
          <w:p w14:paraId="660058B3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7" w:type="pct"/>
            <w:vMerge w:val="restart"/>
            <w:shd w:val="clear" w:color="auto" w:fill="auto"/>
            <w:vAlign w:val="center"/>
          </w:tcPr>
          <w:p w14:paraId="3657BE31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61" w:type="pct"/>
            <w:vMerge/>
            <w:vAlign w:val="center"/>
          </w:tcPr>
          <w:p w14:paraId="5F283E9B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</w:tcPr>
          <w:p w14:paraId="25F6B439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</w:tcPr>
          <w:p w14:paraId="046CC87A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/>
            <w:vAlign w:val="center"/>
          </w:tcPr>
          <w:p w14:paraId="5C5394A9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</w:tcPr>
          <w:p w14:paraId="0D7AF4E9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1395</w:t>
            </w:r>
          </w:p>
        </w:tc>
      </w:tr>
      <w:tr w:rsidR="0038276D" w:rsidRPr="00617CE9" w14:paraId="65C83103" w14:textId="77777777">
        <w:trPr>
          <w:trHeight w:val="280"/>
        </w:trPr>
        <w:tc>
          <w:tcPr>
            <w:tcW w:w="420" w:type="pct"/>
            <w:vMerge/>
            <w:vAlign w:val="center"/>
          </w:tcPr>
          <w:p w14:paraId="72B3859F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</w:tcPr>
          <w:p w14:paraId="6C1A2BB5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0.47</w:t>
            </w:r>
          </w:p>
        </w:tc>
        <w:tc>
          <w:tcPr>
            <w:tcW w:w="524" w:type="pct"/>
            <w:vMerge w:val="restart"/>
            <w:shd w:val="clear" w:color="auto" w:fill="auto"/>
            <w:vAlign w:val="center"/>
          </w:tcPr>
          <w:p w14:paraId="430B9DD7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[194]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</w:tcPr>
          <w:p w14:paraId="2FB307EA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4.1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</w:tcPr>
          <w:p w14:paraId="02436870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9.6</w:t>
            </w:r>
          </w:p>
        </w:tc>
        <w:tc>
          <w:tcPr>
            <w:tcW w:w="318" w:type="pct"/>
            <w:vMerge w:val="restart"/>
            <w:shd w:val="clear" w:color="auto" w:fill="auto"/>
            <w:vAlign w:val="center"/>
          </w:tcPr>
          <w:p w14:paraId="6F0A4EA7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CC 1/3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</w:tcPr>
          <w:p w14:paraId="79783ED3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Manchester</w:t>
            </w:r>
          </w:p>
        </w:tc>
        <w:tc>
          <w:tcPr>
            <w:tcW w:w="337" w:type="pct"/>
            <w:vMerge/>
            <w:vAlign w:val="center"/>
          </w:tcPr>
          <w:p w14:paraId="150F13A0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restart"/>
            <w:shd w:val="clear" w:color="auto" w:fill="auto"/>
            <w:vAlign w:val="center"/>
          </w:tcPr>
          <w:p w14:paraId="7E70950C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311" w:type="pct"/>
            <w:vMerge/>
            <w:vAlign w:val="center"/>
          </w:tcPr>
          <w:p w14:paraId="4012E8D7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restart"/>
            <w:shd w:val="clear" w:color="auto" w:fill="auto"/>
            <w:vAlign w:val="center"/>
          </w:tcPr>
          <w:p w14:paraId="307B6722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14</w:t>
            </w:r>
          </w:p>
        </w:tc>
        <w:tc>
          <w:tcPr>
            <w:tcW w:w="481" w:type="pct"/>
            <w:shd w:val="clear" w:color="auto" w:fill="auto"/>
            <w:vAlign w:val="center"/>
          </w:tcPr>
          <w:p w14:paraId="093053D4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481" w:type="pct"/>
            <w:shd w:val="clear" w:color="auto" w:fill="auto"/>
            <w:vAlign w:val="center"/>
          </w:tcPr>
          <w:p w14:paraId="1E0CA2A4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215</w:t>
            </w:r>
          </w:p>
        </w:tc>
      </w:tr>
      <w:tr w:rsidR="0038276D" w:rsidRPr="00617CE9" w14:paraId="625328BD" w14:textId="77777777">
        <w:trPr>
          <w:trHeight w:val="280"/>
        </w:trPr>
        <w:tc>
          <w:tcPr>
            <w:tcW w:w="420" w:type="pct"/>
            <w:vMerge/>
            <w:vAlign w:val="center"/>
          </w:tcPr>
          <w:p w14:paraId="4C0D2C36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</w:tcPr>
          <w:p w14:paraId="3065F194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</w:tcPr>
          <w:p w14:paraId="51F18C10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</w:tcPr>
          <w:p w14:paraId="3A971EB9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</w:tcPr>
          <w:p w14:paraId="52828209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vMerge/>
            <w:vAlign w:val="center"/>
          </w:tcPr>
          <w:p w14:paraId="73C38382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</w:tcPr>
          <w:p w14:paraId="2E99162D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7" w:type="pct"/>
            <w:vMerge/>
            <w:vAlign w:val="center"/>
          </w:tcPr>
          <w:p w14:paraId="41F4913E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</w:tcPr>
          <w:p w14:paraId="5E74C9A5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</w:tcPr>
          <w:p w14:paraId="41689BC7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</w:tcPr>
          <w:p w14:paraId="652CFD27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</w:tcPr>
          <w:p w14:paraId="09F8B589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481" w:type="pct"/>
            <w:shd w:val="clear" w:color="auto" w:fill="auto"/>
            <w:vAlign w:val="center"/>
          </w:tcPr>
          <w:p w14:paraId="2558FF9E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219</w:t>
            </w:r>
          </w:p>
        </w:tc>
      </w:tr>
      <w:tr w:rsidR="0038276D" w:rsidRPr="00617CE9" w14:paraId="260A060D" w14:textId="77777777">
        <w:trPr>
          <w:trHeight w:val="280"/>
        </w:trPr>
        <w:tc>
          <w:tcPr>
            <w:tcW w:w="420" w:type="pct"/>
            <w:vMerge w:val="restart"/>
            <w:shd w:val="clear" w:color="auto" w:fill="auto"/>
            <w:vAlign w:val="center"/>
          </w:tcPr>
          <w:p w14:paraId="2B4EBA6C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524" w:type="pct"/>
            <w:vMerge w:val="restart"/>
            <w:shd w:val="clear" w:color="auto" w:fill="auto"/>
            <w:vAlign w:val="center"/>
          </w:tcPr>
          <w:p w14:paraId="065279F5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524" w:type="pct"/>
            <w:vMerge w:val="restart"/>
            <w:shd w:val="clear" w:color="auto" w:fill="auto"/>
            <w:vAlign w:val="center"/>
          </w:tcPr>
          <w:p w14:paraId="251D72BD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[209]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</w:tcPr>
          <w:p w14:paraId="75C7821E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-19.7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</w:tcPr>
          <w:p w14:paraId="01D7A15A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-15.6</w:t>
            </w:r>
          </w:p>
        </w:tc>
        <w:tc>
          <w:tcPr>
            <w:tcW w:w="318" w:type="pct"/>
            <w:vMerge w:val="restart"/>
            <w:shd w:val="clear" w:color="auto" w:fill="auto"/>
            <w:vAlign w:val="center"/>
          </w:tcPr>
          <w:p w14:paraId="4855B543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CC-1/2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</w:tcPr>
          <w:p w14:paraId="1B17B4B2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no line coding</w:t>
            </w:r>
          </w:p>
        </w:tc>
        <w:tc>
          <w:tcPr>
            <w:tcW w:w="337" w:type="pct"/>
            <w:shd w:val="clear" w:color="auto" w:fill="auto"/>
            <w:vAlign w:val="center"/>
          </w:tcPr>
          <w:p w14:paraId="777BC39D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</w:tcPr>
          <w:p w14:paraId="620C4BA7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</w:tcPr>
          <w:p w14:paraId="0CBF3BFC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360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</w:tcPr>
          <w:p w14:paraId="1F6CDEC2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481" w:type="pct"/>
            <w:vMerge w:val="restart"/>
            <w:shd w:val="clear" w:color="auto" w:fill="auto"/>
            <w:vAlign w:val="center"/>
          </w:tcPr>
          <w:p w14:paraId="2EAA7266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481" w:type="pct"/>
            <w:shd w:val="clear" w:color="auto" w:fill="auto"/>
            <w:vAlign w:val="center"/>
          </w:tcPr>
          <w:p w14:paraId="5BF37630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1811</w:t>
            </w:r>
          </w:p>
        </w:tc>
      </w:tr>
      <w:tr w:rsidR="0038276D" w:rsidRPr="00617CE9" w14:paraId="1783B61D" w14:textId="77777777">
        <w:trPr>
          <w:trHeight w:val="280"/>
        </w:trPr>
        <w:tc>
          <w:tcPr>
            <w:tcW w:w="420" w:type="pct"/>
            <w:vMerge/>
            <w:vAlign w:val="center"/>
          </w:tcPr>
          <w:p w14:paraId="6996E8CD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</w:tcPr>
          <w:p w14:paraId="5D6DF6A2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</w:tcPr>
          <w:p w14:paraId="5E9B8FD9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</w:tcPr>
          <w:p w14:paraId="10EA605C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</w:tcPr>
          <w:p w14:paraId="0A7F6BD0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vMerge/>
            <w:vAlign w:val="center"/>
          </w:tcPr>
          <w:p w14:paraId="5557BB7D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</w:tcPr>
          <w:p w14:paraId="21C09BB4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7" w:type="pct"/>
            <w:vMerge w:val="restart"/>
            <w:shd w:val="clear" w:color="auto" w:fill="auto"/>
            <w:vAlign w:val="center"/>
          </w:tcPr>
          <w:p w14:paraId="75221471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61" w:type="pct"/>
            <w:vMerge/>
            <w:vAlign w:val="center"/>
          </w:tcPr>
          <w:p w14:paraId="37771AE7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</w:tcPr>
          <w:p w14:paraId="6F4FE077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</w:tcPr>
          <w:p w14:paraId="6663192F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/>
            <w:vAlign w:val="center"/>
          </w:tcPr>
          <w:p w14:paraId="02CA05E8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</w:tcPr>
          <w:p w14:paraId="1B5142FD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1843</w:t>
            </w:r>
          </w:p>
        </w:tc>
      </w:tr>
      <w:tr w:rsidR="0038276D" w:rsidRPr="00617CE9" w14:paraId="362F30C4" w14:textId="77777777">
        <w:trPr>
          <w:trHeight w:val="280"/>
        </w:trPr>
        <w:tc>
          <w:tcPr>
            <w:tcW w:w="420" w:type="pct"/>
            <w:vMerge/>
            <w:vAlign w:val="center"/>
          </w:tcPr>
          <w:p w14:paraId="32EE249E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</w:tcPr>
          <w:p w14:paraId="74FF9012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0.02</w:t>
            </w:r>
          </w:p>
        </w:tc>
        <w:tc>
          <w:tcPr>
            <w:tcW w:w="524" w:type="pct"/>
            <w:vMerge w:val="restart"/>
            <w:shd w:val="clear" w:color="auto" w:fill="auto"/>
            <w:vAlign w:val="center"/>
          </w:tcPr>
          <w:p w14:paraId="0B46F81B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[192]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</w:tcPr>
          <w:p w14:paraId="3CA8D723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-6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</w:tcPr>
          <w:p w14:paraId="34521D73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-5.7</w:t>
            </w:r>
          </w:p>
        </w:tc>
        <w:tc>
          <w:tcPr>
            <w:tcW w:w="318" w:type="pct"/>
            <w:vMerge w:val="restart"/>
            <w:shd w:val="clear" w:color="auto" w:fill="auto"/>
            <w:vAlign w:val="center"/>
          </w:tcPr>
          <w:p w14:paraId="4D40A669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CC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</w:tcPr>
          <w:p w14:paraId="443CD79F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Manchester</w:t>
            </w:r>
          </w:p>
        </w:tc>
        <w:tc>
          <w:tcPr>
            <w:tcW w:w="337" w:type="pct"/>
            <w:vMerge/>
            <w:vAlign w:val="center"/>
          </w:tcPr>
          <w:p w14:paraId="6D28C18E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</w:tcPr>
          <w:p w14:paraId="4F9659C6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311" w:type="pct"/>
            <w:shd w:val="clear" w:color="auto" w:fill="auto"/>
            <w:vAlign w:val="center"/>
          </w:tcPr>
          <w:p w14:paraId="55FEDE11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180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</w:tcPr>
          <w:p w14:paraId="2D9A038D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proofErr w:type="spellStart"/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NaN</w:t>
            </w:r>
            <w:proofErr w:type="spellEnd"/>
          </w:p>
        </w:tc>
        <w:tc>
          <w:tcPr>
            <w:tcW w:w="481" w:type="pct"/>
            <w:vMerge/>
            <w:vAlign w:val="center"/>
          </w:tcPr>
          <w:p w14:paraId="0886F5BE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</w:tcPr>
          <w:p w14:paraId="3C8E325F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587</w:t>
            </w:r>
          </w:p>
        </w:tc>
      </w:tr>
      <w:tr w:rsidR="0038276D" w:rsidRPr="00617CE9" w14:paraId="52C21B8B" w14:textId="77777777">
        <w:trPr>
          <w:trHeight w:val="280"/>
        </w:trPr>
        <w:tc>
          <w:tcPr>
            <w:tcW w:w="420" w:type="pct"/>
            <w:vMerge/>
            <w:vAlign w:val="center"/>
          </w:tcPr>
          <w:p w14:paraId="4B6EA944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</w:tcPr>
          <w:p w14:paraId="6F607C47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</w:tcPr>
          <w:p w14:paraId="638CA32E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</w:tcPr>
          <w:p w14:paraId="255D116D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</w:tcPr>
          <w:p w14:paraId="7E7243C8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vMerge/>
            <w:vAlign w:val="center"/>
          </w:tcPr>
          <w:p w14:paraId="009F50E9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</w:tcPr>
          <w:p w14:paraId="7AEFBADB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7" w:type="pct"/>
            <w:vMerge/>
            <w:vAlign w:val="center"/>
          </w:tcPr>
          <w:p w14:paraId="59E056F3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</w:tcPr>
          <w:p w14:paraId="0E74832B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0.43</w:t>
            </w:r>
          </w:p>
        </w:tc>
        <w:tc>
          <w:tcPr>
            <w:tcW w:w="311" w:type="pct"/>
            <w:shd w:val="clear" w:color="auto" w:fill="auto"/>
            <w:vAlign w:val="center"/>
          </w:tcPr>
          <w:p w14:paraId="26D8C8C3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18</w:t>
            </w:r>
          </w:p>
        </w:tc>
        <w:tc>
          <w:tcPr>
            <w:tcW w:w="361" w:type="pct"/>
            <w:vMerge/>
            <w:vAlign w:val="center"/>
          </w:tcPr>
          <w:p w14:paraId="659AA6E5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/>
            <w:vAlign w:val="center"/>
          </w:tcPr>
          <w:p w14:paraId="79019906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</w:tcPr>
          <w:p w14:paraId="4D58625B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584</w:t>
            </w:r>
          </w:p>
        </w:tc>
      </w:tr>
      <w:tr w:rsidR="0038276D" w:rsidRPr="00617CE9" w14:paraId="3F7EE507" w14:textId="77777777">
        <w:trPr>
          <w:trHeight w:val="280"/>
        </w:trPr>
        <w:tc>
          <w:tcPr>
            <w:tcW w:w="420" w:type="pct"/>
            <w:vMerge/>
            <w:vAlign w:val="center"/>
          </w:tcPr>
          <w:p w14:paraId="7BA77F34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</w:tcPr>
          <w:p w14:paraId="63C7FAAE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</w:tcPr>
          <w:p w14:paraId="09E8CABE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[209]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</w:tcPr>
          <w:p w14:paraId="42B69338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-11.2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</w:tcPr>
          <w:p w14:paraId="713AAE06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-7.1</w:t>
            </w:r>
          </w:p>
        </w:tc>
        <w:tc>
          <w:tcPr>
            <w:tcW w:w="318" w:type="pct"/>
            <w:vMerge w:val="restart"/>
            <w:shd w:val="clear" w:color="auto" w:fill="auto"/>
            <w:vAlign w:val="center"/>
          </w:tcPr>
          <w:p w14:paraId="7332FE7C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CC-1/2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</w:tcPr>
          <w:p w14:paraId="0659C0E1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no line coding</w:t>
            </w:r>
          </w:p>
        </w:tc>
        <w:tc>
          <w:tcPr>
            <w:tcW w:w="337" w:type="pct"/>
            <w:shd w:val="clear" w:color="auto" w:fill="auto"/>
            <w:vAlign w:val="center"/>
          </w:tcPr>
          <w:p w14:paraId="3C492585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</w:tcPr>
          <w:p w14:paraId="5D31387B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</w:tcPr>
          <w:p w14:paraId="4450A65E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360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</w:tcPr>
          <w:p w14:paraId="650B3C43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14</w:t>
            </w:r>
          </w:p>
        </w:tc>
        <w:tc>
          <w:tcPr>
            <w:tcW w:w="481" w:type="pct"/>
            <w:vMerge/>
            <w:vAlign w:val="center"/>
          </w:tcPr>
          <w:p w14:paraId="7B13C78E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</w:tcPr>
          <w:p w14:paraId="40DB7E09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1809</w:t>
            </w:r>
          </w:p>
        </w:tc>
      </w:tr>
      <w:tr w:rsidR="0038276D" w:rsidRPr="00617CE9" w14:paraId="34D6F776" w14:textId="77777777">
        <w:trPr>
          <w:trHeight w:val="280"/>
        </w:trPr>
        <w:tc>
          <w:tcPr>
            <w:tcW w:w="420" w:type="pct"/>
            <w:vMerge/>
            <w:vAlign w:val="center"/>
          </w:tcPr>
          <w:p w14:paraId="02251B82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</w:tcPr>
          <w:p w14:paraId="649CF529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</w:tcPr>
          <w:p w14:paraId="747602CE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</w:tcPr>
          <w:p w14:paraId="6E5692AB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</w:tcPr>
          <w:p w14:paraId="0A459173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vMerge/>
            <w:vAlign w:val="center"/>
          </w:tcPr>
          <w:p w14:paraId="29E9AED6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</w:tcPr>
          <w:p w14:paraId="04E51B37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7" w:type="pct"/>
            <w:vMerge w:val="restart"/>
            <w:shd w:val="clear" w:color="auto" w:fill="auto"/>
            <w:vAlign w:val="center"/>
          </w:tcPr>
          <w:p w14:paraId="6451CDCB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61" w:type="pct"/>
            <w:vMerge/>
            <w:vAlign w:val="center"/>
          </w:tcPr>
          <w:p w14:paraId="3150C328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</w:tcPr>
          <w:p w14:paraId="025BAA47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</w:tcPr>
          <w:p w14:paraId="11A029FB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/>
            <w:vAlign w:val="center"/>
          </w:tcPr>
          <w:p w14:paraId="487740E7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</w:tcPr>
          <w:p w14:paraId="2201A9AC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1839</w:t>
            </w:r>
          </w:p>
        </w:tc>
      </w:tr>
      <w:tr w:rsidR="0038276D" w:rsidRPr="00617CE9" w14:paraId="3CC1E81F" w14:textId="77777777">
        <w:trPr>
          <w:trHeight w:val="280"/>
        </w:trPr>
        <w:tc>
          <w:tcPr>
            <w:tcW w:w="420" w:type="pct"/>
            <w:vMerge/>
            <w:vAlign w:val="center"/>
          </w:tcPr>
          <w:p w14:paraId="35E04AC0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</w:tcPr>
          <w:p w14:paraId="78A07C44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shd w:val="clear" w:color="auto" w:fill="auto"/>
            <w:vAlign w:val="center"/>
          </w:tcPr>
          <w:p w14:paraId="3FCC38B6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[213]</w:t>
            </w:r>
          </w:p>
        </w:tc>
        <w:tc>
          <w:tcPr>
            <w:tcW w:w="323" w:type="pct"/>
            <w:shd w:val="clear" w:color="auto" w:fill="auto"/>
            <w:vAlign w:val="center"/>
          </w:tcPr>
          <w:p w14:paraId="18A86946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-7.5</w:t>
            </w:r>
          </w:p>
        </w:tc>
        <w:tc>
          <w:tcPr>
            <w:tcW w:w="280" w:type="pct"/>
            <w:shd w:val="clear" w:color="auto" w:fill="auto"/>
            <w:vAlign w:val="center"/>
          </w:tcPr>
          <w:p w14:paraId="0FDB5D07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-7.5</w:t>
            </w:r>
          </w:p>
        </w:tc>
        <w:tc>
          <w:tcPr>
            <w:tcW w:w="318" w:type="pct"/>
            <w:vMerge w:val="restart"/>
            <w:shd w:val="clear" w:color="auto" w:fill="auto"/>
            <w:vAlign w:val="center"/>
          </w:tcPr>
          <w:p w14:paraId="6D8C8AAA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CC</w:t>
            </w:r>
          </w:p>
        </w:tc>
        <w:tc>
          <w:tcPr>
            <w:tcW w:w="280" w:type="pct"/>
            <w:shd w:val="clear" w:color="auto" w:fill="auto"/>
            <w:vAlign w:val="center"/>
          </w:tcPr>
          <w:p w14:paraId="43B093A5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Manchester encoding</w:t>
            </w:r>
          </w:p>
        </w:tc>
        <w:tc>
          <w:tcPr>
            <w:tcW w:w="337" w:type="pct"/>
            <w:vMerge/>
            <w:vAlign w:val="center"/>
          </w:tcPr>
          <w:p w14:paraId="681CEC64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</w:tcPr>
          <w:p w14:paraId="38A5B529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3.41</w:t>
            </w:r>
          </w:p>
        </w:tc>
        <w:tc>
          <w:tcPr>
            <w:tcW w:w="311" w:type="pct"/>
            <w:shd w:val="clear" w:color="auto" w:fill="auto"/>
            <w:vAlign w:val="center"/>
          </w:tcPr>
          <w:p w14:paraId="4823B0E6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150</w:t>
            </w:r>
          </w:p>
        </w:tc>
        <w:tc>
          <w:tcPr>
            <w:tcW w:w="361" w:type="pct"/>
            <w:shd w:val="clear" w:color="auto" w:fill="auto"/>
            <w:vAlign w:val="center"/>
          </w:tcPr>
          <w:p w14:paraId="1C463A94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75</w:t>
            </w:r>
          </w:p>
        </w:tc>
        <w:tc>
          <w:tcPr>
            <w:tcW w:w="481" w:type="pct"/>
            <w:vMerge/>
            <w:vAlign w:val="center"/>
          </w:tcPr>
          <w:p w14:paraId="4D41FD22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</w:tcPr>
          <w:p w14:paraId="7798D21F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1182</w:t>
            </w:r>
          </w:p>
        </w:tc>
      </w:tr>
      <w:tr w:rsidR="0038276D" w:rsidRPr="00617CE9" w14:paraId="78C17AA9" w14:textId="77777777">
        <w:trPr>
          <w:trHeight w:val="280"/>
        </w:trPr>
        <w:tc>
          <w:tcPr>
            <w:tcW w:w="420" w:type="pct"/>
            <w:vMerge/>
            <w:vAlign w:val="center"/>
          </w:tcPr>
          <w:p w14:paraId="75F2C6A6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</w:tcPr>
          <w:p w14:paraId="7DBBC2E4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0.03</w:t>
            </w:r>
          </w:p>
        </w:tc>
        <w:tc>
          <w:tcPr>
            <w:tcW w:w="524" w:type="pct"/>
            <w:vMerge w:val="restart"/>
            <w:shd w:val="clear" w:color="auto" w:fill="auto"/>
            <w:vAlign w:val="center"/>
          </w:tcPr>
          <w:p w14:paraId="273096F2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[192]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</w:tcPr>
          <w:p w14:paraId="0E1B8DF8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-5.9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</w:tcPr>
          <w:p w14:paraId="52222495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-5.4</w:t>
            </w:r>
          </w:p>
        </w:tc>
        <w:tc>
          <w:tcPr>
            <w:tcW w:w="318" w:type="pct"/>
            <w:vMerge/>
            <w:vAlign w:val="center"/>
          </w:tcPr>
          <w:p w14:paraId="02E23888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 w:val="restart"/>
            <w:shd w:val="clear" w:color="auto" w:fill="auto"/>
            <w:vAlign w:val="center"/>
          </w:tcPr>
          <w:p w14:paraId="3B9F6910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Manchester</w:t>
            </w:r>
          </w:p>
        </w:tc>
        <w:tc>
          <w:tcPr>
            <w:tcW w:w="337" w:type="pct"/>
            <w:vMerge/>
            <w:vAlign w:val="center"/>
          </w:tcPr>
          <w:p w14:paraId="6D8E525E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</w:tcPr>
          <w:p w14:paraId="07FAE2E7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4.7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</w:tcPr>
          <w:p w14:paraId="3EDF6A0C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180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</w:tcPr>
          <w:p w14:paraId="1BF415B2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proofErr w:type="spellStart"/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NaN</w:t>
            </w:r>
            <w:proofErr w:type="spellEnd"/>
          </w:p>
        </w:tc>
        <w:tc>
          <w:tcPr>
            <w:tcW w:w="481" w:type="pct"/>
            <w:shd w:val="clear" w:color="auto" w:fill="auto"/>
            <w:vAlign w:val="center"/>
          </w:tcPr>
          <w:p w14:paraId="7DF0FE24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481" w:type="pct"/>
            <w:shd w:val="clear" w:color="auto" w:fill="auto"/>
            <w:vAlign w:val="center"/>
          </w:tcPr>
          <w:p w14:paraId="215298ED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588</w:t>
            </w:r>
          </w:p>
        </w:tc>
      </w:tr>
      <w:tr w:rsidR="0038276D" w:rsidRPr="00617CE9" w14:paraId="7AAAC130" w14:textId="77777777">
        <w:trPr>
          <w:trHeight w:val="280"/>
        </w:trPr>
        <w:tc>
          <w:tcPr>
            <w:tcW w:w="420" w:type="pct"/>
            <w:vMerge/>
            <w:vAlign w:val="center"/>
          </w:tcPr>
          <w:p w14:paraId="318B98EF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</w:tcPr>
          <w:p w14:paraId="5376E642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</w:tcPr>
          <w:p w14:paraId="136C5F3A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</w:tcPr>
          <w:p w14:paraId="3F8DE11A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</w:tcPr>
          <w:p w14:paraId="410182A7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vMerge/>
            <w:vAlign w:val="center"/>
          </w:tcPr>
          <w:p w14:paraId="71FE2332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</w:tcPr>
          <w:p w14:paraId="3D992FE6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7" w:type="pct"/>
            <w:vMerge/>
            <w:vAlign w:val="center"/>
          </w:tcPr>
          <w:p w14:paraId="38CF5269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</w:tcPr>
          <w:p w14:paraId="04996768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5.8</w:t>
            </w:r>
          </w:p>
        </w:tc>
        <w:tc>
          <w:tcPr>
            <w:tcW w:w="311" w:type="pct"/>
            <w:vMerge/>
            <w:vAlign w:val="center"/>
          </w:tcPr>
          <w:p w14:paraId="0C20AB6B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</w:tcPr>
          <w:p w14:paraId="5C5CE8E8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</w:tcPr>
          <w:p w14:paraId="735FFF98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481" w:type="pct"/>
            <w:shd w:val="clear" w:color="auto" w:fill="auto"/>
            <w:vAlign w:val="center"/>
          </w:tcPr>
          <w:p w14:paraId="44DD58F6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589</w:t>
            </w:r>
          </w:p>
        </w:tc>
      </w:tr>
      <w:tr w:rsidR="0038276D" w:rsidRPr="00617CE9" w14:paraId="58B6C6AF" w14:textId="77777777">
        <w:trPr>
          <w:trHeight w:val="280"/>
        </w:trPr>
        <w:tc>
          <w:tcPr>
            <w:tcW w:w="420" w:type="pct"/>
            <w:vMerge/>
            <w:vAlign w:val="center"/>
          </w:tcPr>
          <w:p w14:paraId="03C236E4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</w:tcPr>
          <w:p w14:paraId="4CC08465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</w:tcPr>
          <w:p w14:paraId="10A4000B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[213]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</w:tcPr>
          <w:p w14:paraId="7EA2684E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-6.8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</w:tcPr>
          <w:p w14:paraId="37886F06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-3.2</w:t>
            </w:r>
          </w:p>
        </w:tc>
        <w:tc>
          <w:tcPr>
            <w:tcW w:w="318" w:type="pct"/>
            <w:shd w:val="clear" w:color="auto" w:fill="auto"/>
            <w:vAlign w:val="center"/>
          </w:tcPr>
          <w:p w14:paraId="0818083C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no FEC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</w:tcPr>
          <w:p w14:paraId="1D008B1D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Manchester encoding</w:t>
            </w:r>
          </w:p>
        </w:tc>
        <w:tc>
          <w:tcPr>
            <w:tcW w:w="337" w:type="pct"/>
            <w:vMerge/>
            <w:vAlign w:val="center"/>
          </w:tcPr>
          <w:p w14:paraId="38E59C8B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</w:tcPr>
          <w:p w14:paraId="5BB36580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3.87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</w:tcPr>
          <w:p w14:paraId="0C49B3A6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150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</w:tcPr>
          <w:p w14:paraId="027D9A1C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75</w:t>
            </w:r>
          </w:p>
        </w:tc>
        <w:tc>
          <w:tcPr>
            <w:tcW w:w="481" w:type="pct"/>
            <w:shd w:val="clear" w:color="auto" w:fill="auto"/>
            <w:vAlign w:val="center"/>
          </w:tcPr>
          <w:p w14:paraId="278DDD7E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481" w:type="pct"/>
            <w:shd w:val="clear" w:color="auto" w:fill="auto"/>
            <w:vAlign w:val="center"/>
          </w:tcPr>
          <w:p w14:paraId="087702E5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1110</w:t>
            </w:r>
          </w:p>
        </w:tc>
      </w:tr>
      <w:tr w:rsidR="0038276D" w:rsidRPr="00617CE9" w14:paraId="1C9059BA" w14:textId="77777777">
        <w:trPr>
          <w:trHeight w:val="280"/>
        </w:trPr>
        <w:tc>
          <w:tcPr>
            <w:tcW w:w="420" w:type="pct"/>
            <w:vMerge/>
            <w:vAlign w:val="center"/>
          </w:tcPr>
          <w:p w14:paraId="76F109F4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</w:tcPr>
          <w:p w14:paraId="1817C270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</w:tcPr>
          <w:p w14:paraId="628B12A2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</w:tcPr>
          <w:p w14:paraId="0C56C9CA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</w:tcPr>
          <w:p w14:paraId="7888044D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shd w:val="clear" w:color="auto" w:fill="auto"/>
            <w:vAlign w:val="center"/>
          </w:tcPr>
          <w:p w14:paraId="1519E77A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CC</w:t>
            </w:r>
          </w:p>
        </w:tc>
        <w:tc>
          <w:tcPr>
            <w:tcW w:w="280" w:type="pct"/>
            <w:vMerge/>
            <w:vAlign w:val="center"/>
          </w:tcPr>
          <w:p w14:paraId="1DD1DD35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7" w:type="pct"/>
            <w:vMerge/>
            <w:vAlign w:val="center"/>
          </w:tcPr>
          <w:p w14:paraId="17200256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</w:tcPr>
          <w:p w14:paraId="42066D0B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4.89</w:t>
            </w:r>
          </w:p>
        </w:tc>
        <w:tc>
          <w:tcPr>
            <w:tcW w:w="311" w:type="pct"/>
            <w:vMerge/>
            <w:vAlign w:val="center"/>
          </w:tcPr>
          <w:p w14:paraId="0B9203A2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</w:tcPr>
          <w:p w14:paraId="7BA22003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 w:val="restart"/>
            <w:shd w:val="clear" w:color="auto" w:fill="auto"/>
            <w:vAlign w:val="center"/>
          </w:tcPr>
          <w:p w14:paraId="15B2FBD8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481" w:type="pct"/>
            <w:shd w:val="clear" w:color="auto" w:fill="auto"/>
            <w:vAlign w:val="center"/>
          </w:tcPr>
          <w:p w14:paraId="0E743E8D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1184</w:t>
            </w:r>
          </w:p>
        </w:tc>
      </w:tr>
      <w:tr w:rsidR="0038276D" w:rsidRPr="00617CE9" w14:paraId="2CFBC83C" w14:textId="77777777">
        <w:trPr>
          <w:trHeight w:val="280"/>
        </w:trPr>
        <w:tc>
          <w:tcPr>
            <w:tcW w:w="420" w:type="pct"/>
            <w:vMerge/>
            <w:vAlign w:val="center"/>
          </w:tcPr>
          <w:p w14:paraId="68CEF861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</w:tcPr>
          <w:p w14:paraId="671B89D6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0.04</w:t>
            </w:r>
          </w:p>
        </w:tc>
        <w:tc>
          <w:tcPr>
            <w:tcW w:w="524" w:type="pct"/>
            <w:vMerge w:val="restart"/>
            <w:shd w:val="clear" w:color="auto" w:fill="auto"/>
            <w:vAlign w:val="center"/>
          </w:tcPr>
          <w:p w14:paraId="2683C676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[209]</w:t>
            </w:r>
          </w:p>
        </w:tc>
        <w:tc>
          <w:tcPr>
            <w:tcW w:w="323" w:type="pct"/>
            <w:vMerge/>
            <w:vAlign w:val="center"/>
          </w:tcPr>
          <w:p w14:paraId="2861700A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 w:val="restart"/>
            <w:shd w:val="clear" w:color="auto" w:fill="auto"/>
            <w:vAlign w:val="center"/>
          </w:tcPr>
          <w:p w14:paraId="3D13FAF0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-5.8</w:t>
            </w:r>
          </w:p>
        </w:tc>
        <w:tc>
          <w:tcPr>
            <w:tcW w:w="318" w:type="pct"/>
            <w:vMerge w:val="restart"/>
            <w:shd w:val="clear" w:color="auto" w:fill="auto"/>
            <w:vAlign w:val="center"/>
          </w:tcPr>
          <w:p w14:paraId="428E91B8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CC-1/2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</w:tcPr>
          <w:p w14:paraId="72791316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no line coding</w:t>
            </w:r>
          </w:p>
        </w:tc>
        <w:tc>
          <w:tcPr>
            <w:tcW w:w="337" w:type="pct"/>
            <w:shd w:val="clear" w:color="auto" w:fill="auto"/>
            <w:vAlign w:val="center"/>
          </w:tcPr>
          <w:p w14:paraId="29DE2BA1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</w:tcPr>
          <w:p w14:paraId="4B3C840C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</w:tcPr>
          <w:p w14:paraId="6BA2A1EA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360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</w:tcPr>
          <w:p w14:paraId="592A7AE1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30</w:t>
            </w:r>
          </w:p>
        </w:tc>
        <w:tc>
          <w:tcPr>
            <w:tcW w:w="481" w:type="pct"/>
            <w:vMerge/>
            <w:vAlign w:val="center"/>
          </w:tcPr>
          <w:p w14:paraId="4DB8E0BB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</w:tcPr>
          <w:p w14:paraId="48923B5A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1800</w:t>
            </w:r>
          </w:p>
        </w:tc>
      </w:tr>
      <w:tr w:rsidR="0038276D" w:rsidRPr="00617CE9" w14:paraId="099C1505" w14:textId="77777777">
        <w:trPr>
          <w:trHeight w:val="280"/>
        </w:trPr>
        <w:tc>
          <w:tcPr>
            <w:tcW w:w="420" w:type="pct"/>
            <w:vMerge/>
            <w:vAlign w:val="center"/>
          </w:tcPr>
          <w:p w14:paraId="523D65C9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</w:tcPr>
          <w:p w14:paraId="1876AE82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</w:tcPr>
          <w:p w14:paraId="1C116694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</w:tcPr>
          <w:p w14:paraId="6298FBD4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</w:tcPr>
          <w:p w14:paraId="2201D978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vMerge/>
            <w:vAlign w:val="center"/>
          </w:tcPr>
          <w:p w14:paraId="3C00A82F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</w:tcPr>
          <w:p w14:paraId="0040F9E1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7" w:type="pct"/>
            <w:vMerge w:val="restart"/>
            <w:shd w:val="clear" w:color="auto" w:fill="auto"/>
            <w:vAlign w:val="center"/>
          </w:tcPr>
          <w:p w14:paraId="57BEE84E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61" w:type="pct"/>
            <w:vMerge/>
            <w:vAlign w:val="center"/>
          </w:tcPr>
          <w:p w14:paraId="51E2E1B0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</w:tcPr>
          <w:p w14:paraId="07F8EDA4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</w:tcPr>
          <w:p w14:paraId="73C151BD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/>
            <w:vAlign w:val="center"/>
          </w:tcPr>
          <w:p w14:paraId="5A69C375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</w:tcPr>
          <w:p w14:paraId="267C4CD3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1804</w:t>
            </w:r>
          </w:p>
        </w:tc>
      </w:tr>
      <w:tr w:rsidR="0038276D" w:rsidRPr="00617CE9" w14:paraId="420D2DC4" w14:textId="77777777">
        <w:trPr>
          <w:trHeight w:val="280"/>
        </w:trPr>
        <w:tc>
          <w:tcPr>
            <w:tcW w:w="420" w:type="pct"/>
            <w:vMerge/>
            <w:vAlign w:val="center"/>
          </w:tcPr>
          <w:p w14:paraId="43DF168A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</w:tcPr>
          <w:p w14:paraId="60708F09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</w:tcPr>
          <w:p w14:paraId="592C437B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[213]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</w:tcPr>
          <w:p w14:paraId="12259F27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-5.8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</w:tcPr>
          <w:p w14:paraId="485749FF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318" w:type="pct"/>
            <w:shd w:val="clear" w:color="auto" w:fill="auto"/>
            <w:vAlign w:val="center"/>
          </w:tcPr>
          <w:p w14:paraId="57BEA9A1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no FEC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</w:tcPr>
          <w:p w14:paraId="487E7834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Manchester encoding</w:t>
            </w:r>
          </w:p>
        </w:tc>
        <w:tc>
          <w:tcPr>
            <w:tcW w:w="337" w:type="pct"/>
            <w:vMerge/>
            <w:vAlign w:val="center"/>
          </w:tcPr>
          <w:p w14:paraId="36D64041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</w:tcPr>
          <w:p w14:paraId="546BBD87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0.65</w:t>
            </w:r>
          </w:p>
        </w:tc>
        <w:tc>
          <w:tcPr>
            <w:tcW w:w="311" w:type="pct"/>
            <w:shd w:val="clear" w:color="auto" w:fill="auto"/>
            <w:vAlign w:val="center"/>
          </w:tcPr>
          <w:p w14:paraId="4452BB8F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361" w:type="pct"/>
            <w:shd w:val="clear" w:color="auto" w:fill="auto"/>
            <w:vAlign w:val="center"/>
          </w:tcPr>
          <w:p w14:paraId="34F23CC9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7.5</w:t>
            </w:r>
          </w:p>
        </w:tc>
        <w:tc>
          <w:tcPr>
            <w:tcW w:w="481" w:type="pct"/>
            <w:shd w:val="clear" w:color="auto" w:fill="auto"/>
            <w:vAlign w:val="center"/>
          </w:tcPr>
          <w:p w14:paraId="4C12AAB5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481" w:type="pct"/>
            <w:shd w:val="clear" w:color="auto" w:fill="auto"/>
            <w:vAlign w:val="center"/>
          </w:tcPr>
          <w:p w14:paraId="032BCABC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1104</w:t>
            </w:r>
          </w:p>
        </w:tc>
      </w:tr>
      <w:tr w:rsidR="0038276D" w:rsidRPr="00617CE9" w14:paraId="186D6F76" w14:textId="77777777">
        <w:trPr>
          <w:trHeight w:val="280"/>
        </w:trPr>
        <w:tc>
          <w:tcPr>
            <w:tcW w:w="420" w:type="pct"/>
            <w:vMerge/>
            <w:vAlign w:val="center"/>
          </w:tcPr>
          <w:p w14:paraId="0EA19D23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</w:tcPr>
          <w:p w14:paraId="69160587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</w:tcPr>
          <w:p w14:paraId="0CDF06A1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</w:tcPr>
          <w:p w14:paraId="630E0842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</w:tcPr>
          <w:p w14:paraId="2C5FA78A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vMerge w:val="restart"/>
            <w:shd w:val="clear" w:color="auto" w:fill="auto"/>
            <w:vAlign w:val="center"/>
          </w:tcPr>
          <w:p w14:paraId="6CAB319F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CC</w:t>
            </w:r>
          </w:p>
        </w:tc>
        <w:tc>
          <w:tcPr>
            <w:tcW w:w="280" w:type="pct"/>
            <w:vMerge/>
            <w:vAlign w:val="center"/>
          </w:tcPr>
          <w:p w14:paraId="7E9B8E74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7" w:type="pct"/>
            <w:vMerge/>
            <w:vAlign w:val="center"/>
          </w:tcPr>
          <w:p w14:paraId="30B4F559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</w:tcPr>
          <w:p w14:paraId="29351EE4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5.72</w:t>
            </w:r>
          </w:p>
        </w:tc>
        <w:tc>
          <w:tcPr>
            <w:tcW w:w="311" w:type="pct"/>
            <w:shd w:val="clear" w:color="auto" w:fill="auto"/>
            <w:vAlign w:val="center"/>
          </w:tcPr>
          <w:p w14:paraId="75EED635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150</w:t>
            </w:r>
          </w:p>
        </w:tc>
        <w:tc>
          <w:tcPr>
            <w:tcW w:w="361" w:type="pct"/>
            <w:shd w:val="clear" w:color="auto" w:fill="auto"/>
            <w:vAlign w:val="center"/>
          </w:tcPr>
          <w:p w14:paraId="669CB719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75</w:t>
            </w:r>
          </w:p>
        </w:tc>
        <w:tc>
          <w:tcPr>
            <w:tcW w:w="481" w:type="pct"/>
            <w:shd w:val="clear" w:color="auto" w:fill="auto"/>
            <w:vAlign w:val="center"/>
          </w:tcPr>
          <w:p w14:paraId="25292010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481" w:type="pct"/>
            <w:shd w:val="clear" w:color="auto" w:fill="auto"/>
            <w:vAlign w:val="center"/>
          </w:tcPr>
          <w:p w14:paraId="35BFC175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1186</w:t>
            </w:r>
          </w:p>
        </w:tc>
      </w:tr>
      <w:tr w:rsidR="0038276D" w:rsidRPr="00617CE9" w14:paraId="7691F4F9" w14:textId="77777777">
        <w:trPr>
          <w:trHeight w:val="280"/>
        </w:trPr>
        <w:tc>
          <w:tcPr>
            <w:tcW w:w="420" w:type="pct"/>
            <w:vMerge/>
            <w:vAlign w:val="center"/>
          </w:tcPr>
          <w:p w14:paraId="3959C00F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</w:tcPr>
          <w:p w14:paraId="4329D026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0.05</w:t>
            </w:r>
          </w:p>
        </w:tc>
        <w:tc>
          <w:tcPr>
            <w:tcW w:w="524" w:type="pct"/>
            <w:shd w:val="clear" w:color="auto" w:fill="auto"/>
            <w:vAlign w:val="center"/>
          </w:tcPr>
          <w:p w14:paraId="36230D55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[192]</w:t>
            </w:r>
          </w:p>
        </w:tc>
        <w:tc>
          <w:tcPr>
            <w:tcW w:w="323" w:type="pct"/>
            <w:shd w:val="clear" w:color="auto" w:fill="auto"/>
            <w:vAlign w:val="center"/>
          </w:tcPr>
          <w:p w14:paraId="79C35350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-5</w:t>
            </w:r>
          </w:p>
        </w:tc>
        <w:tc>
          <w:tcPr>
            <w:tcW w:w="280" w:type="pct"/>
            <w:shd w:val="clear" w:color="auto" w:fill="auto"/>
            <w:vAlign w:val="center"/>
          </w:tcPr>
          <w:p w14:paraId="5560114F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-5</w:t>
            </w:r>
          </w:p>
        </w:tc>
        <w:tc>
          <w:tcPr>
            <w:tcW w:w="318" w:type="pct"/>
            <w:vMerge/>
            <w:vAlign w:val="center"/>
          </w:tcPr>
          <w:p w14:paraId="6184D73E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shd w:val="clear" w:color="auto" w:fill="auto"/>
            <w:vAlign w:val="center"/>
          </w:tcPr>
          <w:p w14:paraId="404253AB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Manchester</w:t>
            </w:r>
          </w:p>
        </w:tc>
        <w:tc>
          <w:tcPr>
            <w:tcW w:w="337" w:type="pct"/>
            <w:vMerge/>
            <w:vAlign w:val="center"/>
          </w:tcPr>
          <w:p w14:paraId="4B90A169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</w:tcPr>
          <w:p w14:paraId="068D0E44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0.83</w:t>
            </w:r>
          </w:p>
        </w:tc>
        <w:tc>
          <w:tcPr>
            <w:tcW w:w="311" w:type="pct"/>
            <w:shd w:val="clear" w:color="auto" w:fill="auto"/>
            <w:vAlign w:val="center"/>
          </w:tcPr>
          <w:p w14:paraId="6C69075D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18</w:t>
            </w:r>
          </w:p>
        </w:tc>
        <w:tc>
          <w:tcPr>
            <w:tcW w:w="361" w:type="pct"/>
            <w:shd w:val="clear" w:color="auto" w:fill="auto"/>
            <w:vAlign w:val="center"/>
          </w:tcPr>
          <w:p w14:paraId="144C71A0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proofErr w:type="spellStart"/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NaN</w:t>
            </w:r>
            <w:proofErr w:type="spellEnd"/>
          </w:p>
        </w:tc>
        <w:tc>
          <w:tcPr>
            <w:tcW w:w="481" w:type="pct"/>
            <w:shd w:val="clear" w:color="auto" w:fill="auto"/>
            <w:vAlign w:val="center"/>
          </w:tcPr>
          <w:p w14:paraId="53AFBDE6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481" w:type="pct"/>
            <w:shd w:val="clear" w:color="auto" w:fill="auto"/>
            <w:vAlign w:val="center"/>
          </w:tcPr>
          <w:p w14:paraId="1814F1EE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585</w:t>
            </w:r>
          </w:p>
        </w:tc>
      </w:tr>
      <w:tr w:rsidR="0038276D" w:rsidRPr="00617CE9" w14:paraId="0EE544D9" w14:textId="77777777">
        <w:trPr>
          <w:trHeight w:val="280"/>
        </w:trPr>
        <w:tc>
          <w:tcPr>
            <w:tcW w:w="420" w:type="pct"/>
            <w:vMerge/>
            <w:vAlign w:val="center"/>
          </w:tcPr>
          <w:p w14:paraId="586FF987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</w:tcPr>
          <w:p w14:paraId="5AC4A0A9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shd w:val="clear" w:color="auto" w:fill="auto"/>
            <w:vAlign w:val="center"/>
          </w:tcPr>
          <w:p w14:paraId="44544D75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[213]</w:t>
            </w:r>
          </w:p>
        </w:tc>
        <w:tc>
          <w:tcPr>
            <w:tcW w:w="323" w:type="pct"/>
            <w:shd w:val="clear" w:color="auto" w:fill="auto"/>
            <w:vAlign w:val="center"/>
          </w:tcPr>
          <w:p w14:paraId="712C6814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-0.1</w:t>
            </w:r>
          </w:p>
        </w:tc>
        <w:tc>
          <w:tcPr>
            <w:tcW w:w="280" w:type="pct"/>
            <w:shd w:val="clear" w:color="auto" w:fill="auto"/>
            <w:vAlign w:val="center"/>
          </w:tcPr>
          <w:p w14:paraId="4FA1BAA8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-0.1</w:t>
            </w:r>
          </w:p>
        </w:tc>
        <w:tc>
          <w:tcPr>
            <w:tcW w:w="318" w:type="pct"/>
            <w:shd w:val="clear" w:color="auto" w:fill="auto"/>
            <w:vAlign w:val="center"/>
          </w:tcPr>
          <w:p w14:paraId="0A828E62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no FEC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</w:tcPr>
          <w:p w14:paraId="4D9D06CA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Manchester encoding</w:t>
            </w:r>
          </w:p>
        </w:tc>
        <w:tc>
          <w:tcPr>
            <w:tcW w:w="337" w:type="pct"/>
            <w:vMerge/>
            <w:vAlign w:val="center"/>
          </w:tcPr>
          <w:p w14:paraId="1C1A4E46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</w:tcPr>
          <w:p w14:paraId="38399392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6.99</w:t>
            </w:r>
          </w:p>
        </w:tc>
        <w:tc>
          <w:tcPr>
            <w:tcW w:w="311" w:type="pct"/>
            <w:shd w:val="clear" w:color="auto" w:fill="auto"/>
            <w:vAlign w:val="center"/>
          </w:tcPr>
          <w:p w14:paraId="13DF0E1A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150</w:t>
            </w:r>
          </w:p>
        </w:tc>
        <w:tc>
          <w:tcPr>
            <w:tcW w:w="361" w:type="pct"/>
            <w:shd w:val="clear" w:color="auto" w:fill="auto"/>
            <w:vAlign w:val="center"/>
          </w:tcPr>
          <w:p w14:paraId="6F2CA88D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75</w:t>
            </w:r>
          </w:p>
        </w:tc>
        <w:tc>
          <w:tcPr>
            <w:tcW w:w="481" w:type="pct"/>
            <w:shd w:val="clear" w:color="auto" w:fill="auto"/>
            <w:vAlign w:val="center"/>
          </w:tcPr>
          <w:p w14:paraId="1F4B1067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481" w:type="pct"/>
            <w:shd w:val="clear" w:color="auto" w:fill="auto"/>
            <w:vAlign w:val="center"/>
          </w:tcPr>
          <w:p w14:paraId="1DC0F78B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1114</w:t>
            </w:r>
          </w:p>
        </w:tc>
      </w:tr>
      <w:tr w:rsidR="0038276D" w:rsidRPr="00617CE9" w14:paraId="53BAEDBD" w14:textId="77777777">
        <w:trPr>
          <w:trHeight w:val="280"/>
        </w:trPr>
        <w:tc>
          <w:tcPr>
            <w:tcW w:w="420" w:type="pct"/>
            <w:vMerge/>
            <w:vAlign w:val="center"/>
          </w:tcPr>
          <w:p w14:paraId="0C8EF8E6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</w:tcPr>
          <w:p w14:paraId="63EF4EA4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shd w:val="clear" w:color="auto" w:fill="auto"/>
            <w:vAlign w:val="center"/>
          </w:tcPr>
          <w:p w14:paraId="6EA8E788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[193]</w:t>
            </w:r>
          </w:p>
        </w:tc>
        <w:tc>
          <w:tcPr>
            <w:tcW w:w="323" w:type="pct"/>
            <w:shd w:val="clear" w:color="auto" w:fill="auto"/>
            <w:vAlign w:val="center"/>
          </w:tcPr>
          <w:p w14:paraId="60C73335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-4.33</w:t>
            </w:r>
          </w:p>
        </w:tc>
        <w:tc>
          <w:tcPr>
            <w:tcW w:w="280" w:type="pct"/>
            <w:shd w:val="clear" w:color="auto" w:fill="auto"/>
            <w:vAlign w:val="center"/>
          </w:tcPr>
          <w:p w14:paraId="55045A2F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-4.33</w:t>
            </w:r>
          </w:p>
        </w:tc>
        <w:tc>
          <w:tcPr>
            <w:tcW w:w="318" w:type="pct"/>
            <w:vMerge w:val="restart"/>
            <w:shd w:val="clear" w:color="auto" w:fill="auto"/>
            <w:vAlign w:val="center"/>
          </w:tcPr>
          <w:p w14:paraId="2304A66D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CC</w:t>
            </w:r>
          </w:p>
        </w:tc>
        <w:tc>
          <w:tcPr>
            <w:tcW w:w="280" w:type="pct"/>
            <w:vMerge/>
            <w:vAlign w:val="center"/>
          </w:tcPr>
          <w:p w14:paraId="047165EA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7" w:type="pct"/>
            <w:vMerge/>
            <w:vAlign w:val="center"/>
          </w:tcPr>
          <w:p w14:paraId="0D5F6BF9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</w:tcPr>
          <w:p w14:paraId="20BDD825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311" w:type="pct"/>
            <w:shd w:val="clear" w:color="auto" w:fill="auto"/>
            <w:vAlign w:val="center"/>
          </w:tcPr>
          <w:p w14:paraId="2E19CF1F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361" w:type="pct"/>
            <w:shd w:val="clear" w:color="auto" w:fill="auto"/>
            <w:vAlign w:val="center"/>
          </w:tcPr>
          <w:p w14:paraId="2F2B9D46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481" w:type="pct"/>
            <w:shd w:val="clear" w:color="auto" w:fill="auto"/>
            <w:vAlign w:val="center"/>
          </w:tcPr>
          <w:p w14:paraId="373D4512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481" w:type="pct"/>
            <w:shd w:val="clear" w:color="auto" w:fill="auto"/>
            <w:vAlign w:val="center"/>
          </w:tcPr>
          <w:p w14:paraId="448F97AF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159</w:t>
            </w:r>
          </w:p>
        </w:tc>
      </w:tr>
      <w:tr w:rsidR="0038276D" w:rsidRPr="00617CE9" w14:paraId="604EBFE6" w14:textId="77777777">
        <w:trPr>
          <w:trHeight w:val="280"/>
        </w:trPr>
        <w:tc>
          <w:tcPr>
            <w:tcW w:w="420" w:type="pct"/>
            <w:vMerge/>
            <w:vAlign w:val="center"/>
          </w:tcPr>
          <w:p w14:paraId="453F4B58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</w:tcPr>
          <w:p w14:paraId="283A4716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0.06</w:t>
            </w:r>
          </w:p>
        </w:tc>
        <w:tc>
          <w:tcPr>
            <w:tcW w:w="524" w:type="pct"/>
            <w:shd w:val="clear" w:color="auto" w:fill="auto"/>
            <w:vAlign w:val="center"/>
          </w:tcPr>
          <w:p w14:paraId="5EC5E1D8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[192]</w:t>
            </w:r>
          </w:p>
        </w:tc>
        <w:tc>
          <w:tcPr>
            <w:tcW w:w="323" w:type="pct"/>
            <w:shd w:val="clear" w:color="auto" w:fill="auto"/>
            <w:vAlign w:val="center"/>
          </w:tcPr>
          <w:p w14:paraId="687606EA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-3.5</w:t>
            </w:r>
          </w:p>
        </w:tc>
        <w:tc>
          <w:tcPr>
            <w:tcW w:w="280" w:type="pct"/>
            <w:shd w:val="clear" w:color="auto" w:fill="auto"/>
            <w:vAlign w:val="center"/>
          </w:tcPr>
          <w:p w14:paraId="12F42AFC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-3.5</w:t>
            </w:r>
          </w:p>
        </w:tc>
        <w:tc>
          <w:tcPr>
            <w:tcW w:w="318" w:type="pct"/>
            <w:vMerge/>
            <w:vAlign w:val="center"/>
          </w:tcPr>
          <w:p w14:paraId="3C21AF35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shd w:val="clear" w:color="auto" w:fill="auto"/>
            <w:vAlign w:val="center"/>
          </w:tcPr>
          <w:p w14:paraId="734B5DCA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Manchester</w:t>
            </w:r>
          </w:p>
        </w:tc>
        <w:tc>
          <w:tcPr>
            <w:tcW w:w="337" w:type="pct"/>
            <w:vMerge/>
            <w:vAlign w:val="center"/>
          </w:tcPr>
          <w:p w14:paraId="2D5A10E9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</w:tcPr>
          <w:p w14:paraId="73477E4D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1.1</w:t>
            </w:r>
          </w:p>
        </w:tc>
        <w:tc>
          <w:tcPr>
            <w:tcW w:w="311" w:type="pct"/>
            <w:shd w:val="clear" w:color="auto" w:fill="auto"/>
            <w:vAlign w:val="center"/>
          </w:tcPr>
          <w:p w14:paraId="18C55100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18</w:t>
            </w:r>
          </w:p>
        </w:tc>
        <w:tc>
          <w:tcPr>
            <w:tcW w:w="361" w:type="pct"/>
            <w:shd w:val="clear" w:color="auto" w:fill="auto"/>
            <w:vAlign w:val="center"/>
          </w:tcPr>
          <w:p w14:paraId="64C13EBF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proofErr w:type="spellStart"/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NaN</w:t>
            </w:r>
            <w:proofErr w:type="spellEnd"/>
          </w:p>
        </w:tc>
        <w:tc>
          <w:tcPr>
            <w:tcW w:w="481" w:type="pct"/>
            <w:shd w:val="clear" w:color="auto" w:fill="auto"/>
            <w:vAlign w:val="center"/>
          </w:tcPr>
          <w:p w14:paraId="649105BE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481" w:type="pct"/>
            <w:shd w:val="clear" w:color="auto" w:fill="auto"/>
            <w:vAlign w:val="center"/>
          </w:tcPr>
          <w:p w14:paraId="2A963A7E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586</w:t>
            </w:r>
          </w:p>
        </w:tc>
      </w:tr>
      <w:tr w:rsidR="0038276D" w:rsidRPr="00617CE9" w14:paraId="652F249F" w14:textId="77777777">
        <w:trPr>
          <w:trHeight w:val="280"/>
        </w:trPr>
        <w:tc>
          <w:tcPr>
            <w:tcW w:w="420" w:type="pct"/>
            <w:vMerge/>
            <w:vAlign w:val="center"/>
          </w:tcPr>
          <w:p w14:paraId="4824C960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</w:tcPr>
          <w:p w14:paraId="464E3427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</w:tcPr>
          <w:p w14:paraId="4133928F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[213]</w:t>
            </w:r>
          </w:p>
        </w:tc>
        <w:tc>
          <w:tcPr>
            <w:tcW w:w="323" w:type="pct"/>
            <w:shd w:val="clear" w:color="auto" w:fill="auto"/>
            <w:vAlign w:val="center"/>
          </w:tcPr>
          <w:p w14:paraId="728A6258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-3.8</w:t>
            </w:r>
          </w:p>
        </w:tc>
        <w:tc>
          <w:tcPr>
            <w:tcW w:w="280" w:type="pct"/>
            <w:shd w:val="clear" w:color="auto" w:fill="auto"/>
            <w:vAlign w:val="center"/>
          </w:tcPr>
          <w:p w14:paraId="41EBC779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-3.8</w:t>
            </w:r>
          </w:p>
        </w:tc>
        <w:tc>
          <w:tcPr>
            <w:tcW w:w="318" w:type="pct"/>
            <w:vMerge/>
            <w:vAlign w:val="center"/>
          </w:tcPr>
          <w:p w14:paraId="0D505064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 w:val="restart"/>
            <w:shd w:val="clear" w:color="auto" w:fill="auto"/>
            <w:vAlign w:val="center"/>
          </w:tcPr>
          <w:p w14:paraId="5D28C13A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Manchester encoding</w:t>
            </w:r>
          </w:p>
        </w:tc>
        <w:tc>
          <w:tcPr>
            <w:tcW w:w="337" w:type="pct"/>
            <w:vMerge/>
            <w:vAlign w:val="center"/>
          </w:tcPr>
          <w:p w14:paraId="7F89B10C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</w:tcPr>
          <w:p w14:paraId="605A1789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</w:tcPr>
          <w:p w14:paraId="7B45DE79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</w:tcPr>
          <w:p w14:paraId="4274C3E3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7.5</w:t>
            </w:r>
          </w:p>
        </w:tc>
        <w:tc>
          <w:tcPr>
            <w:tcW w:w="481" w:type="pct"/>
            <w:shd w:val="clear" w:color="auto" w:fill="auto"/>
            <w:vAlign w:val="center"/>
          </w:tcPr>
          <w:p w14:paraId="148BC617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481" w:type="pct"/>
            <w:shd w:val="clear" w:color="auto" w:fill="auto"/>
            <w:vAlign w:val="center"/>
          </w:tcPr>
          <w:p w14:paraId="513B260A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1178</w:t>
            </w:r>
          </w:p>
        </w:tc>
      </w:tr>
      <w:tr w:rsidR="0038276D" w:rsidRPr="00617CE9" w14:paraId="0C2408DE" w14:textId="77777777">
        <w:trPr>
          <w:trHeight w:val="280"/>
        </w:trPr>
        <w:tc>
          <w:tcPr>
            <w:tcW w:w="420" w:type="pct"/>
            <w:vMerge/>
            <w:vAlign w:val="center"/>
          </w:tcPr>
          <w:p w14:paraId="5C9CE38B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</w:tcPr>
          <w:p w14:paraId="09D22809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0.07</w:t>
            </w:r>
          </w:p>
        </w:tc>
        <w:tc>
          <w:tcPr>
            <w:tcW w:w="524" w:type="pct"/>
            <w:vMerge/>
            <w:vAlign w:val="center"/>
          </w:tcPr>
          <w:p w14:paraId="5E56A142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shd w:val="clear" w:color="auto" w:fill="auto"/>
            <w:vAlign w:val="center"/>
          </w:tcPr>
          <w:p w14:paraId="3C753F76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-2.2</w:t>
            </w:r>
          </w:p>
        </w:tc>
        <w:tc>
          <w:tcPr>
            <w:tcW w:w="280" w:type="pct"/>
            <w:shd w:val="clear" w:color="auto" w:fill="auto"/>
            <w:vAlign w:val="center"/>
          </w:tcPr>
          <w:p w14:paraId="79106D94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-2.2</w:t>
            </w:r>
          </w:p>
        </w:tc>
        <w:tc>
          <w:tcPr>
            <w:tcW w:w="318" w:type="pct"/>
            <w:vMerge/>
            <w:vAlign w:val="center"/>
          </w:tcPr>
          <w:p w14:paraId="0648AD32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</w:tcPr>
          <w:p w14:paraId="2D291655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7" w:type="pct"/>
            <w:vMerge/>
            <w:vAlign w:val="center"/>
          </w:tcPr>
          <w:p w14:paraId="1C4A7314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</w:tcPr>
          <w:p w14:paraId="6F2D8295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1.09</w:t>
            </w:r>
          </w:p>
        </w:tc>
        <w:tc>
          <w:tcPr>
            <w:tcW w:w="311" w:type="pct"/>
            <w:vMerge/>
            <w:vAlign w:val="center"/>
          </w:tcPr>
          <w:p w14:paraId="3FF7706F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</w:tcPr>
          <w:p w14:paraId="12A13828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</w:tcPr>
          <w:p w14:paraId="4DF4043D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481" w:type="pct"/>
            <w:shd w:val="clear" w:color="auto" w:fill="auto"/>
            <w:vAlign w:val="center"/>
          </w:tcPr>
          <w:p w14:paraId="25536A5C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1180</w:t>
            </w:r>
          </w:p>
        </w:tc>
      </w:tr>
      <w:tr w:rsidR="0038276D" w:rsidRPr="00617CE9" w14:paraId="6E58EFED" w14:textId="77777777">
        <w:trPr>
          <w:trHeight w:val="280"/>
        </w:trPr>
        <w:tc>
          <w:tcPr>
            <w:tcW w:w="420" w:type="pct"/>
            <w:vMerge/>
            <w:vAlign w:val="center"/>
          </w:tcPr>
          <w:p w14:paraId="5D74DE06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</w:tcPr>
          <w:p w14:paraId="677680EA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shd w:val="clear" w:color="auto" w:fill="auto"/>
            <w:vAlign w:val="center"/>
          </w:tcPr>
          <w:p w14:paraId="483C910F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[193]</w:t>
            </w:r>
          </w:p>
        </w:tc>
        <w:tc>
          <w:tcPr>
            <w:tcW w:w="323" w:type="pct"/>
            <w:shd w:val="clear" w:color="auto" w:fill="auto"/>
            <w:vAlign w:val="center"/>
          </w:tcPr>
          <w:p w14:paraId="5695D68C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-4.66</w:t>
            </w:r>
          </w:p>
        </w:tc>
        <w:tc>
          <w:tcPr>
            <w:tcW w:w="280" w:type="pct"/>
            <w:shd w:val="clear" w:color="auto" w:fill="auto"/>
            <w:vAlign w:val="center"/>
          </w:tcPr>
          <w:p w14:paraId="4D549A7E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-4.66</w:t>
            </w:r>
          </w:p>
        </w:tc>
        <w:tc>
          <w:tcPr>
            <w:tcW w:w="318" w:type="pct"/>
            <w:vMerge/>
            <w:vAlign w:val="center"/>
          </w:tcPr>
          <w:p w14:paraId="41B7A140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</w:tcPr>
          <w:p w14:paraId="3CB1E70C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7" w:type="pct"/>
            <w:vMerge/>
            <w:vAlign w:val="center"/>
          </w:tcPr>
          <w:p w14:paraId="0FF98630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</w:tcPr>
          <w:p w14:paraId="729D9635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311" w:type="pct"/>
            <w:shd w:val="clear" w:color="auto" w:fill="auto"/>
            <w:vAlign w:val="center"/>
          </w:tcPr>
          <w:p w14:paraId="229866FE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90</w:t>
            </w:r>
          </w:p>
        </w:tc>
        <w:tc>
          <w:tcPr>
            <w:tcW w:w="361" w:type="pct"/>
            <w:shd w:val="clear" w:color="auto" w:fill="auto"/>
            <w:vAlign w:val="center"/>
          </w:tcPr>
          <w:p w14:paraId="4BB3DBF0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42</w:t>
            </w:r>
          </w:p>
        </w:tc>
        <w:tc>
          <w:tcPr>
            <w:tcW w:w="481" w:type="pct"/>
            <w:vMerge w:val="restart"/>
            <w:shd w:val="clear" w:color="auto" w:fill="auto"/>
            <w:vAlign w:val="center"/>
          </w:tcPr>
          <w:p w14:paraId="4E0972D5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481" w:type="pct"/>
            <w:shd w:val="clear" w:color="auto" w:fill="auto"/>
            <w:vAlign w:val="center"/>
          </w:tcPr>
          <w:p w14:paraId="5B873DC1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163</w:t>
            </w:r>
          </w:p>
        </w:tc>
      </w:tr>
      <w:tr w:rsidR="0038276D" w:rsidRPr="00617CE9" w14:paraId="0E7A9618" w14:textId="77777777">
        <w:trPr>
          <w:trHeight w:val="280"/>
        </w:trPr>
        <w:tc>
          <w:tcPr>
            <w:tcW w:w="420" w:type="pct"/>
            <w:vMerge/>
            <w:vAlign w:val="center"/>
          </w:tcPr>
          <w:p w14:paraId="64F936A1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shd w:val="clear" w:color="auto" w:fill="auto"/>
            <w:vAlign w:val="center"/>
          </w:tcPr>
          <w:p w14:paraId="47B1AF1B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0.08</w:t>
            </w:r>
          </w:p>
        </w:tc>
        <w:tc>
          <w:tcPr>
            <w:tcW w:w="524" w:type="pct"/>
            <w:vMerge w:val="restart"/>
            <w:shd w:val="clear" w:color="auto" w:fill="auto"/>
            <w:vAlign w:val="center"/>
          </w:tcPr>
          <w:p w14:paraId="069778E0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[213]</w:t>
            </w:r>
          </w:p>
        </w:tc>
        <w:tc>
          <w:tcPr>
            <w:tcW w:w="323" w:type="pct"/>
            <w:shd w:val="clear" w:color="auto" w:fill="auto"/>
            <w:vAlign w:val="center"/>
          </w:tcPr>
          <w:p w14:paraId="7C04E996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2.6</w:t>
            </w:r>
          </w:p>
        </w:tc>
        <w:tc>
          <w:tcPr>
            <w:tcW w:w="280" w:type="pct"/>
            <w:shd w:val="clear" w:color="auto" w:fill="auto"/>
            <w:vAlign w:val="center"/>
          </w:tcPr>
          <w:p w14:paraId="638212E1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2.6</w:t>
            </w:r>
          </w:p>
        </w:tc>
        <w:tc>
          <w:tcPr>
            <w:tcW w:w="318" w:type="pct"/>
            <w:vMerge w:val="restart"/>
            <w:shd w:val="clear" w:color="auto" w:fill="auto"/>
            <w:vAlign w:val="center"/>
          </w:tcPr>
          <w:p w14:paraId="101B3774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no FEC</w:t>
            </w:r>
          </w:p>
        </w:tc>
        <w:tc>
          <w:tcPr>
            <w:tcW w:w="280" w:type="pct"/>
            <w:vMerge/>
            <w:vAlign w:val="center"/>
          </w:tcPr>
          <w:p w14:paraId="7F2B1E53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7" w:type="pct"/>
            <w:vMerge/>
            <w:vAlign w:val="center"/>
          </w:tcPr>
          <w:p w14:paraId="34375768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</w:tcPr>
          <w:p w14:paraId="4A20F0FF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1.25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</w:tcPr>
          <w:p w14:paraId="6CCA33A9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</w:tcPr>
          <w:p w14:paraId="242CD01C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7.5</w:t>
            </w:r>
          </w:p>
        </w:tc>
        <w:tc>
          <w:tcPr>
            <w:tcW w:w="481" w:type="pct"/>
            <w:vMerge/>
            <w:vAlign w:val="center"/>
          </w:tcPr>
          <w:p w14:paraId="6638836F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</w:tcPr>
          <w:p w14:paraId="21171B2F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1106</w:t>
            </w:r>
          </w:p>
        </w:tc>
      </w:tr>
      <w:tr w:rsidR="0038276D" w:rsidRPr="00617CE9" w14:paraId="6154E28B" w14:textId="77777777">
        <w:trPr>
          <w:trHeight w:val="280"/>
        </w:trPr>
        <w:tc>
          <w:tcPr>
            <w:tcW w:w="420" w:type="pct"/>
            <w:vMerge/>
            <w:vAlign w:val="center"/>
          </w:tcPr>
          <w:p w14:paraId="0FDCDD28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shd w:val="clear" w:color="auto" w:fill="auto"/>
            <w:vAlign w:val="center"/>
          </w:tcPr>
          <w:p w14:paraId="271CF11E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0.11</w:t>
            </w:r>
          </w:p>
        </w:tc>
        <w:tc>
          <w:tcPr>
            <w:tcW w:w="524" w:type="pct"/>
            <w:vMerge/>
            <w:vAlign w:val="center"/>
          </w:tcPr>
          <w:p w14:paraId="1C5ADE79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shd w:val="clear" w:color="auto" w:fill="auto"/>
            <w:vAlign w:val="center"/>
          </w:tcPr>
          <w:p w14:paraId="651581E0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4.3</w:t>
            </w:r>
          </w:p>
        </w:tc>
        <w:tc>
          <w:tcPr>
            <w:tcW w:w="280" w:type="pct"/>
            <w:shd w:val="clear" w:color="auto" w:fill="auto"/>
            <w:vAlign w:val="center"/>
          </w:tcPr>
          <w:p w14:paraId="052457E1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4.3</w:t>
            </w:r>
          </w:p>
        </w:tc>
        <w:tc>
          <w:tcPr>
            <w:tcW w:w="318" w:type="pct"/>
            <w:vMerge/>
            <w:vAlign w:val="center"/>
          </w:tcPr>
          <w:p w14:paraId="5E4BFC9F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</w:tcPr>
          <w:p w14:paraId="24274E35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7" w:type="pct"/>
            <w:vMerge/>
            <w:vAlign w:val="center"/>
          </w:tcPr>
          <w:p w14:paraId="12F0170E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</w:tcPr>
          <w:p w14:paraId="1FB138B9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1.67</w:t>
            </w:r>
          </w:p>
        </w:tc>
        <w:tc>
          <w:tcPr>
            <w:tcW w:w="311" w:type="pct"/>
            <w:vMerge/>
            <w:vAlign w:val="center"/>
          </w:tcPr>
          <w:p w14:paraId="6CD9D35E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</w:tcPr>
          <w:p w14:paraId="7B8EA5E5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</w:tcPr>
          <w:p w14:paraId="2A7F3FFF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481" w:type="pct"/>
            <w:shd w:val="clear" w:color="auto" w:fill="auto"/>
            <w:vAlign w:val="center"/>
          </w:tcPr>
          <w:p w14:paraId="6EC6F293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1108</w:t>
            </w:r>
          </w:p>
        </w:tc>
      </w:tr>
      <w:tr w:rsidR="0038276D" w:rsidRPr="00617CE9" w14:paraId="42E9717C" w14:textId="77777777">
        <w:trPr>
          <w:trHeight w:val="280"/>
        </w:trPr>
        <w:tc>
          <w:tcPr>
            <w:tcW w:w="420" w:type="pct"/>
            <w:vMerge/>
            <w:vAlign w:val="center"/>
          </w:tcPr>
          <w:p w14:paraId="1083D321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</w:tcPr>
          <w:p w14:paraId="2C474A4B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0.17</w:t>
            </w:r>
          </w:p>
        </w:tc>
        <w:tc>
          <w:tcPr>
            <w:tcW w:w="524" w:type="pct"/>
            <w:vMerge w:val="restart"/>
            <w:shd w:val="clear" w:color="auto" w:fill="auto"/>
            <w:vAlign w:val="center"/>
          </w:tcPr>
          <w:p w14:paraId="45F9E6A7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[209]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</w:tcPr>
          <w:p w14:paraId="1F12727B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-1.9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</w:tcPr>
          <w:p w14:paraId="21BE9C0C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2.2</w:t>
            </w:r>
          </w:p>
        </w:tc>
        <w:tc>
          <w:tcPr>
            <w:tcW w:w="318" w:type="pct"/>
            <w:vMerge w:val="restart"/>
            <w:shd w:val="clear" w:color="auto" w:fill="auto"/>
            <w:vAlign w:val="center"/>
          </w:tcPr>
          <w:p w14:paraId="28753727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CC-1/2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</w:tcPr>
          <w:p w14:paraId="33D18EE3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no line coding</w:t>
            </w:r>
          </w:p>
        </w:tc>
        <w:tc>
          <w:tcPr>
            <w:tcW w:w="337" w:type="pct"/>
            <w:shd w:val="clear" w:color="auto" w:fill="auto"/>
            <w:vAlign w:val="center"/>
          </w:tcPr>
          <w:p w14:paraId="09636B64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</w:tcPr>
          <w:p w14:paraId="461B9566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60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</w:tcPr>
          <w:p w14:paraId="2B3F3B21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360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</w:tcPr>
          <w:p w14:paraId="33CC28FF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481" w:type="pct"/>
            <w:vMerge w:val="restart"/>
            <w:shd w:val="clear" w:color="auto" w:fill="auto"/>
            <w:vAlign w:val="center"/>
          </w:tcPr>
          <w:p w14:paraId="3A4D8778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481" w:type="pct"/>
            <w:shd w:val="clear" w:color="auto" w:fill="auto"/>
            <w:vAlign w:val="center"/>
          </w:tcPr>
          <w:p w14:paraId="4B52CF59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1807</w:t>
            </w:r>
          </w:p>
        </w:tc>
      </w:tr>
      <w:tr w:rsidR="0038276D" w:rsidRPr="00617CE9" w14:paraId="038C24FA" w14:textId="77777777">
        <w:trPr>
          <w:trHeight w:val="280"/>
        </w:trPr>
        <w:tc>
          <w:tcPr>
            <w:tcW w:w="420" w:type="pct"/>
            <w:vMerge/>
            <w:vAlign w:val="center"/>
          </w:tcPr>
          <w:p w14:paraId="10B367F5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</w:tcPr>
          <w:p w14:paraId="4DA7E789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</w:tcPr>
          <w:p w14:paraId="3D6A6230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</w:tcPr>
          <w:p w14:paraId="3545A919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</w:tcPr>
          <w:p w14:paraId="4C74FFDE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vMerge/>
            <w:vAlign w:val="center"/>
          </w:tcPr>
          <w:p w14:paraId="3F88D50B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</w:tcPr>
          <w:p w14:paraId="7F61E853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7" w:type="pct"/>
            <w:vMerge w:val="restart"/>
            <w:shd w:val="clear" w:color="auto" w:fill="auto"/>
            <w:vAlign w:val="center"/>
          </w:tcPr>
          <w:p w14:paraId="6A1AB67B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61" w:type="pct"/>
            <w:vMerge/>
            <w:vAlign w:val="center"/>
          </w:tcPr>
          <w:p w14:paraId="1DD7701E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</w:tcPr>
          <w:p w14:paraId="6CF4E3CC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</w:tcPr>
          <w:p w14:paraId="09D3EC18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/>
            <w:vAlign w:val="center"/>
          </w:tcPr>
          <w:p w14:paraId="22150640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</w:tcPr>
          <w:p w14:paraId="1B9D7B33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1835</w:t>
            </w:r>
          </w:p>
        </w:tc>
      </w:tr>
      <w:tr w:rsidR="0038276D" w:rsidRPr="00617CE9" w14:paraId="620C975E" w14:textId="77777777">
        <w:trPr>
          <w:trHeight w:val="280"/>
        </w:trPr>
        <w:tc>
          <w:tcPr>
            <w:tcW w:w="420" w:type="pct"/>
            <w:vMerge/>
            <w:vAlign w:val="center"/>
          </w:tcPr>
          <w:p w14:paraId="32734F4E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</w:tcPr>
          <w:p w14:paraId="0CB63DED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0.47</w:t>
            </w:r>
          </w:p>
        </w:tc>
        <w:tc>
          <w:tcPr>
            <w:tcW w:w="524" w:type="pct"/>
            <w:vMerge w:val="restart"/>
            <w:shd w:val="clear" w:color="auto" w:fill="auto"/>
            <w:vAlign w:val="center"/>
          </w:tcPr>
          <w:p w14:paraId="467277BA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[194]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</w:tcPr>
          <w:p w14:paraId="3067F11D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-2.8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</w:tcPr>
          <w:p w14:paraId="1E99B782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318" w:type="pct"/>
            <w:vMerge w:val="restart"/>
            <w:shd w:val="clear" w:color="auto" w:fill="auto"/>
            <w:vAlign w:val="center"/>
          </w:tcPr>
          <w:p w14:paraId="0A21C521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CC 1/3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</w:tcPr>
          <w:p w14:paraId="4C9440BB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Manchester</w:t>
            </w:r>
          </w:p>
        </w:tc>
        <w:tc>
          <w:tcPr>
            <w:tcW w:w="337" w:type="pct"/>
            <w:vMerge/>
            <w:vAlign w:val="center"/>
          </w:tcPr>
          <w:p w14:paraId="6E84132F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restart"/>
            <w:shd w:val="clear" w:color="auto" w:fill="auto"/>
            <w:vAlign w:val="center"/>
          </w:tcPr>
          <w:p w14:paraId="5BE0D654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</w:tcPr>
          <w:p w14:paraId="5B8B2FDA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</w:tcPr>
          <w:p w14:paraId="05B7A826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14</w:t>
            </w:r>
          </w:p>
        </w:tc>
        <w:tc>
          <w:tcPr>
            <w:tcW w:w="481" w:type="pct"/>
            <w:vMerge/>
            <w:vAlign w:val="center"/>
          </w:tcPr>
          <w:p w14:paraId="71BA6722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</w:tcPr>
          <w:p w14:paraId="17137F70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214</w:t>
            </w:r>
          </w:p>
        </w:tc>
      </w:tr>
      <w:tr w:rsidR="0038276D" w:rsidRPr="00617CE9" w14:paraId="73A16112" w14:textId="77777777">
        <w:trPr>
          <w:trHeight w:val="280"/>
        </w:trPr>
        <w:tc>
          <w:tcPr>
            <w:tcW w:w="420" w:type="pct"/>
            <w:vMerge/>
            <w:vAlign w:val="center"/>
          </w:tcPr>
          <w:p w14:paraId="1817ED62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</w:tcPr>
          <w:p w14:paraId="68FA8238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</w:tcPr>
          <w:p w14:paraId="6D629255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</w:tcPr>
          <w:p w14:paraId="7994A79C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</w:tcPr>
          <w:p w14:paraId="56EEF8B1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vMerge/>
            <w:vAlign w:val="center"/>
          </w:tcPr>
          <w:p w14:paraId="28C7833B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</w:tcPr>
          <w:p w14:paraId="09023B9D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7" w:type="pct"/>
            <w:vMerge/>
            <w:vAlign w:val="center"/>
          </w:tcPr>
          <w:p w14:paraId="35B5ACF5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</w:tcPr>
          <w:p w14:paraId="15B91251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</w:tcPr>
          <w:p w14:paraId="780062B2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</w:tcPr>
          <w:p w14:paraId="41D74C7C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</w:tcPr>
          <w:p w14:paraId="7B9E1AC4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481" w:type="pct"/>
            <w:shd w:val="clear" w:color="auto" w:fill="auto"/>
            <w:vAlign w:val="center"/>
          </w:tcPr>
          <w:p w14:paraId="7B75DCB7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218</w:t>
            </w:r>
          </w:p>
        </w:tc>
      </w:tr>
    </w:tbl>
    <w:p w14:paraId="1115F4D7" w14:textId="77777777" w:rsidR="0038276D" w:rsidRDefault="0038276D" w:rsidP="00617CE9"/>
    <w:p w14:paraId="69836AA8" w14:textId="24AE307B" w:rsidR="0038276D" w:rsidRDefault="00B410C8">
      <w:pPr>
        <w:pStyle w:val="Heading5"/>
      </w:pPr>
      <w:r>
        <w:rPr>
          <w:rFonts w:hint="eastAsia"/>
        </w:rPr>
        <w:lastRenderedPageBreak/>
        <w:t>7.1.3.1.2</w:t>
      </w:r>
      <w:r>
        <w:tab/>
      </w:r>
      <w:r w:rsidR="00617CE9">
        <w:t>N</w:t>
      </w:r>
      <w:r>
        <w:rPr>
          <w:rFonts w:hint="eastAsia"/>
        </w:rPr>
        <w:t>on-coherent</w:t>
      </w:r>
    </w:p>
    <w:p w14:paraId="719FA664" w14:textId="439F3CBF" w:rsidR="0038276D" w:rsidRDefault="00B410C8" w:rsidP="00617CE9">
      <w:pPr>
        <w:pStyle w:val="TH"/>
      </w:pPr>
      <w:r>
        <w:rPr>
          <w:rFonts w:hint="eastAsia"/>
          <w:noProof/>
        </w:rPr>
        <w:drawing>
          <wp:inline distT="0" distB="0" distL="0" distR="0" wp14:anchorId="5847D75B" wp14:editId="571DADDA">
            <wp:extent cx="8489950" cy="5365750"/>
            <wp:effectExtent l="0" t="0" r="6350" b="6350"/>
            <wp:docPr id="948607541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48607541" name="Picture 7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489950" cy="536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90A57B8" w14:textId="77777777" w:rsidR="00617CE9" w:rsidRDefault="00617CE9" w:rsidP="00617CE9">
      <w:pPr>
        <w:pStyle w:val="TF"/>
      </w:pPr>
      <w:r>
        <w:rPr>
          <w:rFonts w:hint="eastAsia"/>
        </w:rPr>
        <w:t>Figure 7.1.3.1.2 - 1</w:t>
      </w:r>
    </w:p>
    <w:p w14:paraId="14BF31BB" w14:textId="0A242E21" w:rsidR="0038276D" w:rsidRDefault="00B410C8" w:rsidP="00617CE9">
      <w:pPr>
        <w:pStyle w:val="TH"/>
      </w:pPr>
      <w:r>
        <w:lastRenderedPageBreak/>
        <w:t xml:space="preserve">Table </w:t>
      </w:r>
      <w:r>
        <w:rPr>
          <w:rFonts w:hint="eastAsia"/>
        </w:rPr>
        <w:t>7.1.3.1.2 - 1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82"/>
        <w:gridCol w:w="1371"/>
        <w:gridCol w:w="1371"/>
        <w:gridCol w:w="811"/>
        <w:gridCol w:w="694"/>
        <w:gridCol w:w="802"/>
        <w:gridCol w:w="846"/>
        <w:gridCol w:w="851"/>
        <w:gridCol w:w="1184"/>
        <w:gridCol w:w="997"/>
        <w:gridCol w:w="1184"/>
        <w:gridCol w:w="1254"/>
        <w:gridCol w:w="1834"/>
      </w:tblGrid>
      <w:tr w:rsidR="0038276D" w:rsidRPr="002E0AAE" w14:paraId="08798FD9" w14:textId="77777777">
        <w:trPr>
          <w:trHeight w:val="280"/>
        </w:trPr>
        <w:tc>
          <w:tcPr>
            <w:tcW w:w="5000" w:type="pct"/>
            <w:gridSpan w:val="13"/>
            <w:shd w:val="clear" w:color="auto" w:fill="auto"/>
            <w:noWrap/>
            <w:vAlign w:val="center"/>
          </w:tcPr>
          <w:p w14:paraId="05E39FE4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  <w:lang w:val="fr-FR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  <w:lang w:val="fr-FR"/>
              </w:rPr>
              <w:t xml:space="preserve">TDL-A, </w:t>
            </w:r>
            <w:proofErr w:type="spellStart"/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  <w:lang w:val="fr-FR"/>
              </w:rPr>
              <w:t>device</w:t>
            </w:r>
            <w:proofErr w:type="spellEnd"/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  <w:lang w:val="fr-FR"/>
              </w:rPr>
              <w:t xml:space="preserve"> 1, non-</w:t>
            </w:r>
            <w:proofErr w:type="spellStart"/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  <w:lang w:val="fr-FR"/>
              </w:rPr>
              <w:t>coherent</w:t>
            </w:r>
            <w:proofErr w:type="spellEnd"/>
          </w:p>
        </w:tc>
      </w:tr>
      <w:tr w:rsidR="0038276D" w:rsidRPr="00617CE9" w14:paraId="4A866897" w14:textId="77777777">
        <w:trPr>
          <w:trHeight w:val="320"/>
        </w:trPr>
        <w:tc>
          <w:tcPr>
            <w:tcW w:w="5000" w:type="pct"/>
            <w:gridSpan w:val="13"/>
            <w:shd w:val="clear" w:color="auto" w:fill="auto"/>
          </w:tcPr>
          <w:p w14:paraId="3A903D24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D2R LLS</w:t>
            </w:r>
          </w:p>
        </w:tc>
      </w:tr>
      <w:tr w:rsidR="0038276D" w:rsidRPr="00617CE9" w14:paraId="73B05AFD" w14:textId="77777777">
        <w:trPr>
          <w:trHeight w:val="280"/>
        </w:trPr>
        <w:tc>
          <w:tcPr>
            <w:tcW w:w="409" w:type="pct"/>
            <w:shd w:val="clear" w:color="D9E1F2" w:fill="D9E1F2"/>
            <w:noWrap/>
            <w:vAlign w:val="center"/>
          </w:tcPr>
          <w:p w14:paraId="216752E2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BLER</w:t>
            </w:r>
          </w:p>
        </w:tc>
        <w:tc>
          <w:tcPr>
            <w:tcW w:w="510" w:type="pct"/>
            <w:shd w:val="clear" w:color="D9E1F2" w:fill="D9E1F2"/>
            <w:noWrap/>
            <w:vAlign w:val="center"/>
          </w:tcPr>
          <w:p w14:paraId="13E35C68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SE[bps/Hz]</w:t>
            </w:r>
          </w:p>
        </w:tc>
        <w:tc>
          <w:tcPr>
            <w:tcW w:w="510" w:type="pct"/>
            <w:shd w:val="clear" w:color="D9E1F2" w:fill="D9E1F2"/>
            <w:noWrap/>
            <w:vAlign w:val="center"/>
          </w:tcPr>
          <w:p w14:paraId="145CAD05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Source</w:t>
            </w:r>
          </w:p>
        </w:tc>
        <w:tc>
          <w:tcPr>
            <w:tcW w:w="314" w:type="pct"/>
            <w:shd w:val="clear" w:color="D9E1F2" w:fill="D9E1F2"/>
            <w:noWrap/>
            <w:vAlign w:val="center"/>
          </w:tcPr>
          <w:p w14:paraId="426644E0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617CE9"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MinSNR</w:t>
            </w:r>
            <w:proofErr w:type="spellEnd"/>
          </w:p>
        </w:tc>
        <w:tc>
          <w:tcPr>
            <w:tcW w:w="273" w:type="pct"/>
            <w:shd w:val="clear" w:color="D9E1F2" w:fill="D9E1F2"/>
            <w:noWrap/>
            <w:vAlign w:val="center"/>
          </w:tcPr>
          <w:p w14:paraId="686D17B8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617CE9"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MaxSNR</w:t>
            </w:r>
            <w:proofErr w:type="spellEnd"/>
          </w:p>
        </w:tc>
        <w:tc>
          <w:tcPr>
            <w:tcW w:w="311" w:type="pct"/>
            <w:shd w:val="clear" w:color="D9E1F2" w:fill="D9E1F2"/>
            <w:noWrap/>
            <w:vAlign w:val="center"/>
          </w:tcPr>
          <w:p w14:paraId="3C33DF96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FEC?</w:t>
            </w:r>
          </w:p>
        </w:tc>
        <w:tc>
          <w:tcPr>
            <w:tcW w:w="273" w:type="pct"/>
            <w:shd w:val="clear" w:color="D9E1F2" w:fill="D9E1F2"/>
            <w:noWrap/>
            <w:vAlign w:val="center"/>
          </w:tcPr>
          <w:p w14:paraId="2D154CFE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Line Code</w:t>
            </w:r>
          </w:p>
        </w:tc>
        <w:tc>
          <w:tcPr>
            <w:tcW w:w="328" w:type="pct"/>
            <w:shd w:val="clear" w:color="D9E1F2" w:fill="D9E1F2"/>
            <w:noWrap/>
            <w:vAlign w:val="center"/>
          </w:tcPr>
          <w:p w14:paraId="25377B66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#ofRx</w:t>
            </w:r>
          </w:p>
        </w:tc>
        <w:tc>
          <w:tcPr>
            <w:tcW w:w="351" w:type="pct"/>
            <w:shd w:val="clear" w:color="D9E1F2" w:fill="D9E1F2"/>
            <w:noWrap/>
            <w:vAlign w:val="center"/>
          </w:tcPr>
          <w:p w14:paraId="5C85CAB3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617CE9"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DataRate</w:t>
            </w:r>
            <w:proofErr w:type="spellEnd"/>
            <w:r w:rsidRPr="00617CE9"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[kbps]</w:t>
            </w:r>
          </w:p>
        </w:tc>
        <w:tc>
          <w:tcPr>
            <w:tcW w:w="302" w:type="pct"/>
            <w:shd w:val="clear" w:color="D9E1F2" w:fill="D9E1F2"/>
            <w:noWrap/>
            <w:vAlign w:val="center"/>
          </w:tcPr>
          <w:p w14:paraId="13BE1C48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info-</w:t>
            </w:r>
            <w:proofErr w:type="spellStart"/>
            <w:r w:rsidRPr="00617CE9"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recv_bw</w:t>
            </w:r>
            <w:proofErr w:type="spellEnd"/>
          </w:p>
        </w:tc>
        <w:tc>
          <w:tcPr>
            <w:tcW w:w="351" w:type="pct"/>
            <w:shd w:val="clear" w:color="D9E1F2" w:fill="D9E1F2"/>
            <w:noWrap/>
            <w:vAlign w:val="center"/>
          </w:tcPr>
          <w:p w14:paraId="7F4FB52B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617CE9"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ChipRate</w:t>
            </w:r>
            <w:proofErr w:type="spellEnd"/>
            <w:r w:rsidRPr="00617CE9"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[</w:t>
            </w:r>
            <w:proofErr w:type="spellStart"/>
            <w:r w:rsidRPr="00617CE9"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kcps</w:t>
            </w:r>
            <w:proofErr w:type="spellEnd"/>
            <w:r w:rsidRPr="00617CE9"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]</w:t>
            </w:r>
          </w:p>
        </w:tc>
        <w:tc>
          <w:tcPr>
            <w:tcW w:w="469" w:type="pct"/>
            <w:shd w:val="clear" w:color="D9E1F2" w:fill="D9E1F2"/>
            <w:noWrap/>
            <w:vAlign w:val="center"/>
          </w:tcPr>
          <w:p w14:paraId="2FE6299C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617CE9"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MessageSize</w:t>
            </w:r>
            <w:proofErr w:type="spellEnd"/>
            <w:r w:rsidRPr="00617CE9"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[b]</w:t>
            </w:r>
          </w:p>
        </w:tc>
        <w:tc>
          <w:tcPr>
            <w:tcW w:w="599" w:type="pct"/>
            <w:shd w:val="clear" w:color="D9E1F2" w:fill="D9E1F2"/>
            <w:noWrap/>
            <w:vAlign w:val="center"/>
          </w:tcPr>
          <w:p w14:paraId="2BD70A3C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Row Indices</w:t>
            </w:r>
          </w:p>
        </w:tc>
      </w:tr>
      <w:tr w:rsidR="0038276D" w:rsidRPr="00617CE9" w14:paraId="549B9FE7" w14:textId="77777777">
        <w:trPr>
          <w:trHeight w:val="280"/>
        </w:trPr>
        <w:tc>
          <w:tcPr>
            <w:tcW w:w="409" w:type="pct"/>
            <w:vMerge w:val="restart"/>
            <w:shd w:val="clear" w:color="auto" w:fill="auto"/>
            <w:vAlign w:val="center"/>
          </w:tcPr>
          <w:p w14:paraId="4F9F88C8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510" w:type="pct"/>
            <w:vMerge w:val="restart"/>
            <w:shd w:val="clear" w:color="auto" w:fill="auto"/>
            <w:vAlign w:val="center"/>
          </w:tcPr>
          <w:p w14:paraId="364F37A6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0.02</w:t>
            </w:r>
          </w:p>
        </w:tc>
        <w:tc>
          <w:tcPr>
            <w:tcW w:w="510" w:type="pct"/>
            <w:vMerge w:val="restart"/>
            <w:shd w:val="clear" w:color="auto" w:fill="auto"/>
            <w:vAlign w:val="center"/>
          </w:tcPr>
          <w:p w14:paraId="1816B0BA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[197]</w:t>
            </w:r>
          </w:p>
        </w:tc>
        <w:tc>
          <w:tcPr>
            <w:tcW w:w="314" w:type="pct"/>
            <w:vMerge w:val="restart"/>
            <w:shd w:val="clear" w:color="auto" w:fill="auto"/>
            <w:vAlign w:val="center"/>
          </w:tcPr>
          <w:p w14:paraId="398685BF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10.5</w:t>
            </w:r>
          </w:p>
        </w:tc>
        <w:tc>
          <w:tcPr>
            <w:tcW w:w="273" w:type="pct"/>
            <w:vMerge w:val="restart"/>
            <w:shd w:val="clear" w:color="auto" w:fill="auto"/>
            <w:vAlign w:val="center"/>
          </w:tcPr>
          <w:p w14:paraId="78C5B05F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13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</w:tcPr>
          <w:p w14:paraId="530C315C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no FEC</w:t>
            </w:r>
          </w:p>
        </w:tc>
        <w:tc>
          <w:tcPr>
            <w:tcW w:w="273" w:type="pct"/>
            <w:vMerge w:val="restart"/>
            <w:shd w:val="clear" w:color="auto" w:fill="auto"/>
            <w:vAlign w:val="center"/>
          </w:tcPr>
          <w:p w14:paraId="15CE7236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Manchester</w:t>
            </w:r>
          </w:p>
        </w:tc>
        <w:tc>
          <w:tcPr>
            <w:tcW w:w="328" w:type="pct"/>
            <w:shd w:val="clear" w:color="auto" w:fill="auto"/>
            <w:vAlign w:val="center"/>
          </w:tcPr>
          <w:p w14:paraId="2C0048A7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51" w:type="pct"/>
            <w:vMerge w:val="restart"/>
            <w:shd w:val="clear" w:color="auto" w:fill="auto"/>
            <w:vAlign w:val="center"/>
          </w:tcPr>
          <w:p w14:paraId="21EFE9A4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02" w:type="pct"/>
            <w:vMerge w:val="restart"/>
            <w:shd w:val="clear" w:color="auto" w:fill="auto"/>
            <w:vAlign w:val="center"/>
          </w:tcPr>
          <w:p w14:paraId="0BE2EA2F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60</w:t>
            </w:r>
          </w:p>
        </w:tc>
        <w:tc>
          <w:tcPr>
            <w:tcW w:w="351" w:type="pct"/>
            <w:vMerge w:val="restart"/>
            <w:shd w:val="clear" w:color="auto" w:fill="auto"/>
            <w:vAlign w:val="center"/>
          </w:tcPr>
          <w:p w14:paraId="1B3EC9FE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proofErr w:type="spellStart"/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NaN</w:t>
            </w:r>
            <w:proofErr w:type="spellEnd"/>
          </w:p>
        </w:tc>
        <w:tc>
          <w:tcPr>
            <w:tcW w:w="469" w:type="pct"/>
            <w:vMerge w:val="restart"/>
            <w:shd w:val="clear" w:color="auto" w:fill="auto"/>
            <w:vAlign w:val="center"/>
          </w:tcPr>
          <w:p w14:paraId="52D7E299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599" w:type="pct"/>
            <w:shd w:val="clear" w:color="auto" w:fill="auto"/>
            <w:vAlign w:val="center"/>
          </w:tcPr>
          <w:p w14:paraId="3F1CF2CE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656</w:t>
            </w:r>
          </w:p>
        </w:tc>
      </w:tr>
      <w:tr w:rsidR="0038276D" w:rsidRPr="00617CE9" w14:paraId="2FA7545C" w14:textId="77777777">
        <w:trPr>
          <w:trHeight w:val="280"/>
        </w:trPr>
        <w:tc>
          <w:tcPr>
            <w:tcW w:w="409" w:type="pct"/>
            <w:vMerge/>
            <w:vAlign w:val="center"/>
          </w:tcPr>
          <w:p w14:paraId="71523D4D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0" w:type="pct"/>
            <w:vMerge/>
            <w:vAlign w:val="center"/>
          </w:tcPr>
          <w:p w14:paraId="7B06B1BF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0" w:type="pct"/>
            <w:vMerge/>
            <w:vAlign w:val="center"/>
          </w:tcPr>
          <w:p w14:paraId="4ADDF97A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4" w:type="pct"/>
            <w:vMerge/>
            <w:vAlign w:val="center"/>
          </w:tcPr>
          <w:p w14:paraId="40B8985C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3" w:type="pct"/>
            <w:vMerge/>
            <w:vAlign w:val="center"/>
          </w:tcPr>
          <w:p w14:paraId="04B9CF80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</w:tcPr>
          <w:p w14:paraId="675A1F50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3" w:type="pct"/>
            <w:vMerge/>
            <w:vAlign w:val="center"/>
          </w:tcPr>
          <w:p w14:paraId="07703AA6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vMerge w:val="restart"/>
            <w:shd w:val="clear" w:color="auto" w:fill="auto"/>
            <w:vAlign w:val="center"/>
          </w:tcPr>
          <w:p w14:paraId="7786AC12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51" w:type="pct"/>
            <w:vMerge/>
            <w:vAlign w:val="center"/>
          </w:tcPr>
          <w:p w14:paraId="04843078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2" w:type="pct"/>
            <w:vMerge/>
            <w:vAlign w:val="center"/>
          </w:tcPr>
          <w:p w14:paraId="5E441DDE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51" w:type="pct"/>
            <w:vMerge/>
            <w:vAlign w:val="center"/>
          </w:tcPr>
          <w:p w14:paraId="763AC947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69" w:type="pct"/>
            <w:vMerge/>
            <w:vAlign w:val="center"/>
          </w:tcPr>
          <w:p w14:paraId="48489DC1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99" w:type="pct"/>
            <w:shd w:val="clear" w:color="auto" w:fill="auto"/>
            <w:vAlign w:val="center"/>
          </w:tcPr>
          <w:p w14:paraId="24D8E3C9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664</w:t>
            </w:r>
          </w:p>
        </w:tc>
      </w:tr>
      <w:tr w:rsidR="0038276D" w:rsidRPr="00617CE9" w14:paraId="59E55284" w14:textId="77777777">
        <w:trPr>
          <w:trHeight w:val="280"/>
        </w:trPr>
        <w:tc>
          <w:tcPr>
            <w:tcW w:w="409" w:type="pct"/>
            <w:vMerge/>
            <w:vAlign w:val="center"/>
          </w:tcPr>
          <w:p w14:paraId="415C2C0E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0" w:type="pct"/>
            <w:vMerge w:val="restart"/>
            <w:shd w:val="clear" w:color="auto" w:fill="auto"/>
            <w:vAlign w:val="center"/>
          </w:tcPr>
          <w:p w14:paraId="0812FEBD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0.03</w:t>
            </w:r>
          </w:p>
        </w:tc>
        <w:tc>
          <w:tcPr>
            <w:tcW w:w="510" w:type="pct"/>
            <w:vMerge w:val="restart"/>
            <w:shd w:val="clear" w:color="auto" w:fill="auto"/>
            <w:vAlign w:val="center"/>
          </w:tcPr>
          <w:p w14:paraId="5BC3507B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[210]</w:t>
            </w:r>
          </w:p>
        </w:tc>
        <w:tc>
          <w:tcPr>
            <w:tcW w:w="314" w:type="pct"/>
            <w:vMerge w:val="restart"/>
            <w:shd w:val="clear" w:color="auto" w:fill="auto"/>
            <w:vAlign w:val="center"/>
          </w:tcPr>
          <w:p w14:paraId="6EF364E2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9.63</w:t>
            </w:r>
          </w:p>
        </w:tc>
        <w:tc>
          <w:tcPr>
            <w:tcW w:w="273" w:type="pct"/>
            <w:vMerge w:val="restart"/>
            <w:shd w:val="clear" w:color="auto" w:fill="auto"/>
            <w:vAlign w:val="center"/>
          </w:tcPr>
          <w:p w14:paraId="0A722904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30.73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</w:tcPr>
          <w:p w14:paraId="589C3C1E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CC</w:t>
            </w:r>
          </w:p>
        </w:tc>
        <w:tc>
          <w:tcPr>
            <w:tcW w:w="273" w:type="pct"/>
            <w:vMerge/>
            <w:vAlign w:val="center"/>
          </w:tcPr>
          <w:p w14:paraId="7CBB378B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vMerge/>
            <w:vAlign w:val="center"/>
          </w:tcPr>
          <w:p w14:paraId="354EB7DF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51" w:type="pct"/>
            <w:vMerge w:val="restart"/>
            <w:shd w:val="clear" w:color="auto" w:fill="auto"/>
            <w:vAlign w:val="center"/>
          </w:tcPr>
          <w:p w14:paraId="27F0C0E7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4.67</w:t>
            </w:r>
          </w:p>
        </w:tc>
        <w:tc>
          <w:tcPr>
            <w:tcW w:w="302" w:type="pct"/>
            <w:vMerge w:val="restart"/>
            <w:shd w:val="clear" w:color="auto" w:fill="auto"/>
            <w:vAlign w:val="center"/>
          </w:tcPr>
          <w:p w14:paraId="5A251E0E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180</w:t>
            </w:r>
          </w:p>
        </w:tc>
        <w:tc>
          <w:tcPr>
            <w:tcW w:w="351" w:type="pct"/>
            <w:vMerge/>
            <w:vAlign w:val="center"/>
          </w:tcPr>
          <w:p w14:paraId="5CFEEB81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69" w:type="pct"/>
            <w:vMerge w:val="restart"/>
            <w:shd w:val="clear" w:color="auto" w:fill="auto"/>
            <w:vAlign w:val="center"/>
          </w:tcPr>
          <w:p w14:paraId="3A9DADB3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599" w:type="pct"/>
            <w:shd w:val="clear" w:color="auto" w:fill="auto"/>
            <w:vAlign w:val="center"/>
          </w:tcPr>
          <w:p w14:paraId="4E1D6CD7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432</w:t>
            </w:r>
          </w:p>
        </w:tc>
      </w:tr>
      <w:tr w:rsidR="0038276D" w:rsidRPr="00617CE9" w14:paraId="122F6CF9" w14:textId="77777777">
        <w:trPr>
          <w:trHeight w:val="280"/>
        </w:trPr>
        <w:tc>
          <w:tcPr>
            <w:tcW w:w="409" w:type="pct"/>
            <w:vMerge/>
            <w:vAlign w:val="center"/>
          </w:tcPr>
          <w:p w14:paraId="4D9B66B2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0" w:type="pct"/>
            <w:vMerge/>
            <w:vAlign w:val="center"/>
          </w:tcPr>
          <w:p w14:paraId="5DBFA536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0" w:type="pct"/>
            <w:vMerge/>
            <w:vAlign w:val="center"/>
          </w:tcPr>
          <w:p w14:paraId="1C31EDB3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4" w:type="pct"/>
            <w:vMerge/>
            <w:vAlign w:val="center"/>
          </w:tcPr>
          <w:p w14:paraId="4278A0C7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3" w:type="pct"/>
            <w:vMerge/>
            <w:vAlign w:val="center"/>
          </w:tcPr>
          <w:p w14:paraId="28BCC757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</w:tcPr>
          <w:p w14:paraId="6D380E4C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3" w:type="pct"/>
            <w:shd w:val="clear" w:color="auto" w:fill="auto"/>
            <w:vAlign w:val="center"/>
          </w:tcPr>
          <w:p w14:paraId="1A897492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None</w:t>
            </w:r>
          </w:p>
        </w:tc>
        <w:tc>
          <w:tcPr>
            <w:tcW w:w="328" w:type="pct"/>
            <w:shd w:val="clear" w:color="auto" w:fill="auto"/>
            <w:vAlign w:val="center"/>
          </w:tcPr>
          <w:p w14:paraId="2649BB5D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51" w:type="pct"/>
            <w:vMerge/>
            <w:vAlign w:val="center"/>
          </w:tcPr>
          <w:p w14:paraId="75A5ACB5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2" w:type="pct"/>
            <w:vMerge/>
            <w:vAlign w:val="center"/>
          </w:tcPr>
          <w:p w14:paraId="6FDF985B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51" w:type="pct"/>
            <w:vMerge/>
            <w:vAlign w:val="center"/>
          </w:tcPr>
          <w:p w14:paraId="6FE4DDF5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69" w:type="pct"/>
            <w:vMerge/>
            <w:vAlign w:val="center"/>
          </w:tcPr>
          <w:p w14:paraId="3A23E66E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99" w:type="pct"/>
            <w:shd w:val="clear" w:color="auto" w:fill="auto"/>
            <w:vAlign w:val="center"/>
          </w:tcPr>
          <w:p w14:paraId="0E4BEF7E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436</w:t>
            </w:r>
          </w:p>
        </w:tc>
      </w:tr>
      <w:tr w:rsidR="0038276D" w:rsidRPr="00617CE9" w14:paraId="16E60279" w14:textId="77777777">
        <w:trPr>
          <w:trHeight w:val="280"/>
        </w:trPr>
        <w:tc>
          <w:tcPr>
            <w:tcW w:w="409" w:type="pct"/>
            <w:vMerge/>
            <w:vAlign w:val="center"/>
          </w:tcPr>
          <w:p w14:paraId="407448C6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0" w:type="pct"/>
            <w:vMerge/>
            <w:vAlign w:val="center"/>
          </w:tcPr>
          <w:p w14:paraId="4818B63C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0" w:type="pct"/>
            <w:vMerge w:val="restart"/>
            <w:shd w:val="clear" w:color="auto" w:fill="auto"/>
            <w:vAlign w:val="center"/>
          </w:tcPr>
          <w:p w14:paraId="7714019F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[202]</w:t>
            </w:r>
          </w:p>
        </w:tc>
        <w:tc>
          <w:tcPr>
            <w:tcW w:w="314" w:type="pct"/>
            <w:shd w:val="clear" w:color="auto" w:fill="auto"/>
            <w:vAlign w:val="center"/>
          </w:tcPr>
          <w:p w14:paraId="558F2B32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14</w:t>
            </w:r>
          </w:p>
        </w:tc>
        <w:tc>
          <w:tcPr>
            <w:tcW w:w="273" w:type="pct"/>
            <w:shd w:val="clear" w:color="auto" w:fill="auto"/>
            <w:vAlign w:val="center"/>
          </w:tcPr>
          <w:p w14:paraId="7078EF82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14</w:t>
            </w:r>
          </w:p>
        </w:tc>
        <w:tc>
          <w:tcPr>
            <w:tcW w:w="311" w:type="pct"/>
            <w:vMerge/>
            <w:vAlign w:val="center"/>
          </w:tcPr>
          <w:p w14:paraId="6A893FF7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3" w:type="pct"/>
            <w:vMerge w:val="restart"/>
            <w:shd w:val="clear" w:color="auto" w:fill="auto"/>
            <w:vAlign w:val="center"/>
          </w:tcPr>
          <w:p w14:paraId="2E67DCBE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Manchester encoding</w:t>
            </w:r>
          </w:p>
        </w:tc>
        <w:tc>
          <w:tcPr>
            <w:tcW w:w="328" w:type="pct"/>
            <w:vMerge w:val="restart"/>
            <w:shd w:val="clear" w:color="auto" w:fill="auto"/>
            <w:vAlign w:val="center"/>
          </w:tcPr>
          <w:p w14:paraId="618C4215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5CD01065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4.81</w:t>
            </w:r>
          </w:p>
        </w:tc>
        <w:tc>
          <w:tcPr>
            <w:tcW w:w="302" w:type="pct"/>
            <w:vMerge w:val="restart"/>
            <w:shd w:val="clear" w:color="auto" w:fill="auto"/>
            <w:vAlign w:val="center"/>
          </w:tcPr>
          <w:p w14:paraId="3511DAB1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150</w:t>
            </w:r>
          </w:p>
        </w:tc>
        <w:tc>
          <w:tcPr>
            <w:tcW w:w="351" w:type="pct"/>
            <w:vMerge w:val="restart"/>
            <w:shd w:val="clear" w:color="auto" w:fill="auto"/>
            <w:vAlign w:val="center"/>
          </w:tcPr>
          <w:p w14:paraId="08FF96A4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75</w:t>
            </w:r>
          </w:p>
        </w:tc>
        <w:tc>
          <w:tcPr>
            <w:tcW w:w="469" w:type="pct"/>
            <w:shd w:val="clear" w:color="auto" w:fill="auto"/>
            <w:vAlign w:val="center"/>
          </w:tcPr>
          <w:p w14:paraId="5042B8FD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599" w:type="pct"/>
            <w:shd w:val="clear" w:color="auto" w:fill="auto"/>
            <w:vAlign w:val="center"/>
          </w:tcPr>
          <w:p w14:paraId="2ABFB095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323</w:t>
            </w:r>
          </w:p>
        </w:tc>
      </w:tr>
      <w:tr w:rsidR="0038276D" w:rsidRPr="00617CE9" w14:paraId="7557000B" w14:textId="77777777">
        <w:trPr>
          <w:trHeight w:val="280"/>
        </w:trPr>
        <w:tc>
          <w:tcPr>
            <w:tcW w:w="409" w:type="pct"/>
            <w:vMerge/>
            <w:vAlign w:val="center"/>
          </w:tcPr>
          <w:p w14:paraId="10F9943B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0" w:type="pct"/>
            <w:vMerge w:val="restart"/>
            <w:shd w:val="clear" w:color="auto" w:fill="auto"/>
            <w:vAlign w:val="center"/>
          </w:tcPr>
          <w:p w14:paraId="51B85EB8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0.04</w:t>
            </w:r>
          </w:p>
        </w:tc>
        <w:tc>
          <w:tcPr>
            <w:tcW w:w="510" w:type="pct"/>
            <w:vMerge/>
            <w:vAlign w:val="center"/>
          </w:tcPr>
          <w:p w14:paraId="29169708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4" w:type="pct"/>
            <w:shd w:val="clear" w:color="auto" w:fill="auto"/>
            <w:vAlign w:val="center"/>
          </w:tcPr>
          <w:p w14:paraId="62ACCDBE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15.2</w:t>
            </w:r>
          </w:p>
        </w:tc>
        <w:tc>
          <w:tcPr>
            <w:tcW w:w="273" w:type="pct"/>
            <w:shd w:val="clear" w:color="auto" w:fill="auto"/>
            <w:vAlign w:val="center"/>
          </w:tcPr>
          <w:p w14:paraId="1A5DE8F0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15.2</w:t>
            </w:r>
          </w:p>
        </w:tc>
        <w:tc>
          <w:tcPr>
            <w:tcW w:w="311" w:type="pct"/>
            <w:vMerge/>
            <w:vAlign w:val="center"/>
          </w:tcPr>
          <w:p w14:paraId="1FBDFCC8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3" w:type="pct"/>
            <w:vMerge/>
            <w:vAlign w:val="center"/>
          </w:tcPr>
          <w:p w14:paraId="569743F8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vMerge/>
            <w:vAlign w:val="center"/>
          </w:tcPr>
          <w:p w14:paraId="04176D98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51" w:type="pct"/>
            <w:shd w:val="clear" w:color="auto" w:fill="auto"/>
            <w:vAlign w:val="center"/>
          </w:tcPr>
          <w:p w14:paraId="11D4144C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5.36</w:t>
            </w:r>
          </w:p>
        </w:tc>
        <w:tc>
          <w:tcPr>
            <w:tcW w:w="302" w:type="pct"/>
            <w:vMerge/>
            <w:vAlign w:val="center"/>
          </w:tcPr>
          <w:p w14:paraId="101B644E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51" w:type="pct"/>
            <w:vMerge/>
            <w:vAlign w:val="center"/>
          </w:tcPr>
          <w:p w14:paraId="05E3BCC3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69" w:type="pct"/>
            <w:shd w:val="clear" w:color="auto" w:fill="auto"/>
            <w:vAlign w:val="center"/>
          </w:tcPr>
          <w:p w14:paraId="0CCD2FB4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599" w:type="pct"/>
            <w:shd w:val="clear" w:color="auto" w:fill="auto"/>
            <w:vAlign w:val="center"/>
          </w:tcPr>
          <w:p w14:paraId="36ABBBF9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359</w:t>
            </w:r>
          </w:p>
        </w:tc>
      </w:tr>
      <w:tr w:rsidR="0038276D" w:rsidRPr="00617CE9" w14:paraId="6CFC1FA9" w14:textId="77777777">
        <w:trPr>
          <w:trHeight w:val="280"/>
        </w:trPr>
        <w:tc>
          <w:tcPr>
            <w:tcW w:w="409" w:type="pct"/>
            <w:vMerge/>
            <w:vAlign w:val="center"/>
          </w:tcPr>
          <w:p w14:paraId="25A995DE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0" w:type="pct"/>
            <w:vMerge/>
            <w:vAlign w:val="center"/>
          </w:tcPr>
          <w:p w14:paraId="75E72077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0" w:type="pct"/>
            <w:vMerge w:val="restart"/>
            <w:shd w:val="clear" w:color="auto" w:fill="auto"/>
            <w:vAlign w:val="center"/>
          </w:tcPr>
          <w:p w14:paraId="3ED565A0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[200]</w:t>
            </w:r>
          </w:p>
        </w:tc>
        <w:tc>
          <w:tcPr>
            <w:tcW w:w="314" w:type="pct"/>
            <w:vMerge w:val="restart"/>
            <w:shd w:val="clear" w:color="auto" w:fill="auto"/>
            <w:vAlign w:val="center"/>
          </w:tcPr>
          <w:p w14:paraId="1BA87049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8.65</w:t>
            </w:r>
          </w:p>
        </w:tc>
        <w:tc>
          <w:tcPr>
            <w:tcW w:w="273" w:type="pct"/>
            <w:vMerge w:val="restart"/>
            <w:shd w:val="clear" w:color="auto" w:fill="auto"/>
            <w:vAlign w:val="center"/>
          </w:tcPr>
          <w:p w14:paraId="27E86D19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10.84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</w:tcPr>
          <w:p w14:paraId="1AAE23FD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no FEC</w:t>
            </w:r>
          </w:p>
        </w:tc>
        <w:tc>
          <w:tcPr>
            <w:tcW w:w="273" w:type="pct"/>
            <w:vMerge/>
            <w:vAlign w:val="center"/>
          </w:tcPr>
          <w:p w14:paraId="25A75476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shd w:val="clear" w:color="auto" w:fill="auto"/>
            <w:vAlign w:val="center"/>
          </w:tcPr>
          <w:p w14:paraId="1F600B82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51" w:type="pct"/>
            <w:vMerge w:val="restart"/>
            <w:shd w:val="clear" w:color="auto" w:fill="auto"/>
            <w:vAlign w:val="center"/>
          </w:tcPr>
          <w:p w14:paraId="42A64F7F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7.5</w:t>
            </w:r>
          </w:p>
        </w:tc>
        <w:tc>
          <w:tcPr>
            <w:tcW w:w="302" w:type="pct"/>
            <w:vMerge w:val="restart"/>
            <w:shd w:val="clear" w:color="auto" w:fill="auto"/>
            <w:vAlign w:val="center"/>
          </w:tcPr>
          <w:p w14:paraId="014489BE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180</w:t>
            </w:r>
          </w:p>
        </w:tc>
        <w:tc>
          <w:tcPr>
            <w:tcW w:w="351" w:type="pct"/>
            <w:vMerge w:val="restart"/>
            <w:shd w:val="clear" w:color="auto" w:fill="auto"/>
            <w:vAlign w:val="center"/>
          </w:tcPr>
          <w:p w14:paraId="3D64DFE4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7.5</w:t>
            </w:r>
          </w:p>
        </w:tc>
        <w:tc>
          <w:tcPr>
            <w:tcW w:w="469" w:type="pct"/>
            <w:shd w:val="clear" w:color="auto" w:fill="auto"/>
            <w:vAlign w:val="center"/>
          </w:tcPr>
          <w:p w14:paraId="61EE0B90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599" w:type="pct"/>
            <w:shd w:val="clear" w:color="auto" w:fill="auto"/>
            <w:vAlign w:val="center"/>
          </w:tcPr>
          <w:p w14:paraId="043E8189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973,975</w:t>
            </w:r>
          </w:p>
        </w:tc>
      </w:tr>
      <w:tr w:rsidR="0038276D" w:rsidRPr="00617CE9" w14:paraId="39DF6937" w14:textId="77777777">
        <w:trPr>
          <w:trHeight w:val="280"/>
        </w:trPr>
        <w:tc>
          <w:tcPr>
            <w:tcW w:w="409" w:type="pct"/>
            <w:vMerge/>
            <w:vAlign w:val="center"/>
          </w:tcPr>
          <w:p w14:paraId="1F578DC2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0" w:type="pct"/>
            <w:vMerge/>
            <w:vAlign w:val="center"/>
          </w:tcPr>
          <w:p w14:paraId="7CE60C96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0" w:type="pct"/>
            <w:vMerge/>
            <w:vAlign w:val="center"/>
          </w:tcPr>
          <w:p w14:paraId="207DD0C7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4" w:type="pct"/>
            <w:vMerge/>
            <w:vAlign w:val="center"/>
          </w:tcPr>
          <w:p w14:paraId="15BF268E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3" w:type="pct"/>
            <w:vMerge/>
            <w:vAlign w:val="center"/>
          </w:tcPr>
          <w:p w14:paraId="6136DB44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</w:tcPr>
          <w:p w14:paraId="1086BD10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3" w:type="pct"/>
            <w:vMerge/>
            <w:vAlign w:val="center"/>
          </w:tcPr>
          <w:p w14:paraId="1C0FBDDF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shd w:val="clear" w:color="auto" w:fill="auto"/>
            <w:vAlign w:val="center"/>
          </w:tcPr>
          <w:p w14:paraId="22F3CA30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51" w:type="pct"/>
            <w:vMerge/>
            <w:vAlign w:val="center"/>
          </w:tcPr>
          <w:p w14:paraId="7DA0536C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2" w:type="pct"/>
            <w:vMerge/>
            <w:vAlign w:val="center"/>
          </w:tcPr>
          <w:p w14:paraId="0AAD5B16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51" w:type="pct"/>
            <w:vMerge/>
            <w:vAlign w:val="center"/>
          </w:tcPr>
          <w:p w14:paraId="378C106B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69" w:type="pct"/>
            <w:shd w:val="clear" w:color="auto" w:fill="auto"/>
            <w:vAlign w:val="center"/>
          </w:tcPr>
          <w:p w14:paraId="135E9FE8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599" w:type="pct"/>
            <w:shd w:val="clear" w:color="auto" w:fill="auto"/>
            <w:vAlign w:val="center"/>
          </w:tcPr>
          <w:p w14:paraId="30294240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1018,1019</w:t>
            </w:r>
          </w:p>
        </w:tc>
      </w:tr>
      <w:tr w:rsidR="0038276D" w:rsidRPr="00617CE9" w14:paraId="0A7B3741" w14:textId="77777777">
        <w:trPr>
          <w:trHeight w:val="280"/>
        </w:trPr>
        <w:tc>
          <w:tcPr>
            <w:tcW w:w="409" w:type="pct"/>
            <w:vMerge/>
            <w:vAlign w:val="center"/>
          </w:tcPr>
          <w:p w14:paraId="4AD44643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0" w:type="pct"/>
            <w:vMerge w:val="restart"/>
            <w:shd w:val="clear" w:color="auto" w:fill="auto"/>
            <w:vAlign w:val="center"/>
          </w:tcPr>
          <w:p w14:paraId="4C9845AA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0.05</w:t>
            </w:r>
          </w:p>
        </w:tc>
        <w:tc>
          <w:tcPr>
            <w:tcW w:w="510" w:type="pct"/>
            <w:vMerge w:val="restart"/>
            <w:shd w:val="clear" w:color="auto" w:fill="auto"/>
            <w:vAlign w:val="center"/>
          </w:tcPr>
          <w:p w14:paraId="08B575FC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[202]</w:t>
            </w:r>
          </w:p>
        </w:tc>
        <w:tc>
          <w:tcPr>
            <w:tcW w:w="314" w:type="pct"/>
            <w:vMerge w:val="restart"/>
            <w:shd w:val="clear" w:color="auto" w:fill="auto"/>
            <w:vAlign w:val="center"/>
          </w:tcPr>
          <w:p w14:paraId="347BF540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-2</w:t>
            </w:r>
          </w:p>
        </w:tc>
        <w:tc>
          <w:tcPr>
            <w:tcW w:w="273" w:type="pct"/>
            <w:vMerge w:val="restart"/>
            <w:shd w:val="clear" w:color="auto" w:fill="auto"/>
            <w:vAlign w:val="center"/>
          </w:tcPr>
          <w:p w14:paraId="127C74A4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6.1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</w:tcPr>
          <w:p w14:paraId="4B9369A1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CC</w:t>
            </w:r>
          </w:p>
        </w:tc>
        <w:tc>
          <w:tcPr>
            <w:tcW w:w="273" w:type="pct"/>
            <w:vMerge/>
            <w:vAlign w:val="center"/>
          </w:tcPr>
          <w:p w14:paraId="71482C36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shd w:val="clear" w:color="auto" w:fill="auto"/>
            <w:vAlign w:val="center"/>
          </w:tcPr>
          <w:p w14:paraId="78D514F1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51" w:type="pct"/>
            <w:vMerge w:val="restart"/>
            <w:shd w:val="clear" w:color="auto" w:fill="auto"/>
            <w:vAlign w:val="center"/>
          </w:tcPr>
          <w:p w14:paraId="21914F2C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302" w:type="pct"/>
            <w:vMerge w:val="restart"/>
            <w:shd w:val="clear" w:color="auto" w:fill="auto"/>
            <w:vAlign w:val="center"/>
          </w:tcPr>
          <w:p w14:paraId="5E971AEE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351" w:type="pct"/>
            <w:vMerge/>
            <w:vAlign w:val="center"/>
          </w:tcPr>
          <w:p w14:paraId="65F11565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69" w:type="pct"/>
            <w:vMerge w:val="restart"/>
            <w:shd w:val="clear" w:color="auto" w:fill="auto"/>
            <w:vAlign w:val="center"/>
          </w:tcPr>
          <w:p w14:paraId="6CCEA3F9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599" w:type="pct"/>
            <w:shd w:val="clear" w:color="auto" w:fill="auto"/>
            <w:vAlign w:val="center"/>
          </w:tcPr>
          <w:p w14:paraId="4E7570F5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284</w:t>
            </w:r>
          </w:p>
        </w:tc>
      </w:tr>
      <w:tr w:rsidR="0038276D" w:rsidRPr="00617CE9" w14:paraId="591EEE2A" w14:textId="77777777">
        <w:trPr>
          <w:trHeight w:val="280"/>
        </w:trPr>
        <w:tc>
          <w:tcPr>
            <w:tcW w:w="409" w:type="pct"/>
            <w:vMerge/>
            <w:vAlign w:val="center"/>
          </w:tcPr>
          <w:p w14:paraId="340380B2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0" w:type="pct"/>
            <w:vMerge/>
            <w:vAlign w:val="center"/>
          </w:tcPr>
          <w:p w14:paraId="056CFC77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0" w:type="pct"/>
            <w:vMerge/>
            <w:vAlign w:val="center"/>
          </w:tcPr>
          <w:p w14:paraId="411E25DD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4" w:type="pct"/>
            <w:vMerge/>
            <w:vAlign w:val="center"/>
          </w:tcPr>
          <w:p w14:paraId="3C9F77D0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3" w:type="pct"/>
            <w:vMerge/>
            <w:vAlign w:val="center"/>
          </w:tcPr>
          <w:p w14:paraId="4CC428F3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</w:tcPr>
          <w:p w14:paraId="1C63C992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3" w:type="pct"/>
            <w:vMerge/>
            <w:vAlign w:val="center"/>
          </w:tcPr>
          <w:p w14:paraId="3B38B0F8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vMerge w:val="restart"/>
            <w:shd w:val="clear" w:color="auto" w:fill="auto"/>
            <w:vAlign w:val="center"/>
          </w:tcPr>
          <w:p w14:paraId="08E9E626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51" w:type="pct"/>
            <w:vMerge/>
            <w:vAlign w:val="center"/>
          </w:tcPr>
          <w:p w14:paraId="102F014C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2" w:type="pct"/>
            <w:vMerge/>
            <w:vAlign w:val="center"/>
          </w:tcPr>
          <w:p w14:paraId="76516AA4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51" w:type="pct"/>
            <w:vMerge/>
            <w:vAlign w:val="center"/>
          </w:tcPr>
          <w:p w14:paraId="2C7511F6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69" w:type="pct"/>
            <w:vMerge/>
            <w:vAlign w:val="center"/>
          </w:tcPr>
          <w:p w14:paraId="223ED1ED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99" w:type="pct"/>
            <w:shd w:val="clear" w:color="auto" w:fill="auto"/>
            <w:vAlign w:val="center"/>
          </w:tcPr>
          <w:p w14:paraId="5F08367B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287</w:t>
            </w:r>
          </w:p>
        </w:tc>
      </w:tr>
      <w:tr w:rsidR="0038276D" w:rsidRPr="00617CE9" w14:paraId="3356770E" w14:textId="77777777">
        <w:trPr>
          <w:trHeight w:val="280"/>
        </w:trPr>
        <w:tc>
          <w:tcPr>
            <w:tcW w:w="409" w:type="pct"/>
            <w:vMerge/>
            <w:vAlign w:val="center"/>
          </w:tcPr>
          <w:p w14:paraId="12A3A72A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0" w:type="pct"/>
            <w:shd w:val="clear" w:color="auto" w:fill="auto"/>
            <w:vAlign w:val="center"/>
          </w:tcPr>
          <w:p w14:paraId="2B50AAEF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0.06</w:t>
            </w:r>
          </w:p>
        </w:tc>
        <w:tc>
          <w:tcPr>
            <w:tcW w:w="510" w:type="pct"/>
            <w:vMerge/>
            <w:vAlign w:val="center"/>
          </w:tcPr>
          <w:p w14:paraId="50BA60E6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4" w:type="pct"/>
            <w:shd w:val="clear" w:color="auto" w:fill="auto"/>
            <w:vAlign w:val="center"/>
          </w:tcPr>
          <w:p w14:paraId="19243BBD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7.7</w:t>
            </w:r>
          </w:p>
        </w:tc>
        <w:tc>
          <w:tcPr>
            <w:tcW w:w="273" w:type="pct"/>
            <w:shd w:val="clear" w:color="auto" w:fill="auto"/>
            <w:vAlign w:val="center"/>
          </w:tcPr>
          <w:p w14:paraId="1E146F85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7.7</w:t>
            </w:r>
          </w:p>
        </w:tc>
        <w:tc>
          <w:tcPr>
            <w:tcW w:w="311" w:type="pct"/>
            <w:vMerge/>
            <w:vAlign w:val="center"/>
          </w:tcPr>
          <w:p w14:paraId="1106FB17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3" w:type="pct"/>
            <w:vMerge/>
            <w:vAlign w:val="center"/>
          </w:tcPr>
          <w:p w14:paraId="53DB568E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vMerge/>
            <w:vAlign w:val="center"/>
          </w:tcPr>
          <w:p w14:paraId="20945E14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51" w:type="pct"/>
            <w:shd w:val="clear" w:color="auto" w:fill="auto"/>
            <w:vAlign w:val="center"/>
          </w:tcPr>
          <w:p w14:paraId="76E9EC98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0.96</w:t>
            </w:r>
          </w:p>
        </w:tc>
        <w:tc>
          <w:tcPr>
            <w:tcW w:w="302" w:type="pct"/>
            <w:vMerge/>
            <w:vAlign w:val="center"/>
          </w:tcPr>
          <w:p w14:paraId="0726806D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51" w:type="pct"/>
            <w:vMerge/>
            <w:vAlign w:val="center"/>
          </w:tcPr>
          <w:p w14:paraId="6B199D27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69" w:type="pct"/>
            <w:vMerge/>
            <w:vAlign w:val="center"/>
          </w:tcPr>
          <w:p w14:paraId="50AECCEA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99" w:type="pct"/>
            <w:shd w:val="clear" w:color="auto" w:fill="auto"/>
            <w:vAlign w:val="center"/>
          </w:tcPr>
          <w:p w14:paraId="5CF80EA3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305</w:t>
            </w:r>
          </w:p>
        </w:tc>
      </w:tr>
      <w:tr w:rsidR="0038276D" w:rsidRPr="00617CE9" w14:paraId="088B0B01" w14:textId="77777777">
        <w:trPr>
          <w:trHeight w:val="280"/>
        </w:trPr>
        <w:tc>
          <w:tcPr>
            <w:tcW w:w="409" w:type="pct"/>
            <w:vMerge/>
            <w:vAlign w:val="center"/>
          </w:tcPr>
          <w:p w14:paraId="172226E2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0" w:type="pct"/>
            <w:vMerge w:val="restart"/>
            <w:shd w:val="clear" w:color="auto" w:fill="auto"/>
            <w:vAlign w:val="center"/>
          </w:tcPr>
          <w:p w14:paraId="143A7AEE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0.07</w:t>
            </w:r>
          </w:p>
        </w:tc>
        <w:tc>
          <w:tcPr>
            <w:tcW w:w="510" w:type="pct"/>
            <w:vMerge/>
            <w:vAlign w:val="center"/>
          </w:tcPr>
          <w:p w14:paraId="228AB33C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4" w:type="pct"/>
            <w:shd w:val="clear" w:color="auto" w:fill="auto"/>
            <w:vAlign w:val="center"/>
          </w:tcPr>
          <w:p w14:paraId="3E0AD62B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11.35</w:t>
            </w:r>
          </w:p>
        </w:tc>
        <w:tc>
          <w:tcPr>
            <w:tcW w:w="273" w:type="pct"/>
            <w:shd w:val="clear" w:color="auto" w:fill="auto"/>
            <w:vAlign w:val="center"/>
          </w:tcPr>
          <w:p w14:paraId="40C71380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11.35</w:t>
            </w:r>
          </w:p>
        </w:tc>
        <w:tc>
          <w:tcPr>
            <w:tcW w:w="311" w:type="pct"/>
            <w:vMerge/>
            <w:vAlign w:val="center"/>
          </w:tcPr>
          <w:p w14:paraId="3043F436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3" w:type="pct"/>
            <w:vMerge/>
            <w:vAlign w:val="center"/>
          </w:tcPr>
          <w:p w14:paraId="39FC85DF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vMerge/>
            <w:vAlign w:val="center"/>
          </w:tcPr>
          <w:p w14:paraId="27A89614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51" w:type="pct"/>
            <w:shd w:val="clear" w:color="auto" w:fill="auto"/>
            <w:vAlign w:val="center"/>
          </w:tcPr>
          <w:p w14:paraId="09923D7C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1.07</w:t>
            </w:r>
          </w:p>
        </w:tc>
        <w:tc>
          <w:tcPr>
            <w:tcW w:w="302" w:type="pct"/>
            <w:vMerge/>
            <w:vAlign w:val="center"/>
          </w:tcPr>
          <w:p w14:paraId="4A4D64B6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51" w:type="pct"/>
            <w:vMerge/>
            <w:vAlign w:val="center"/>
          </w:tcPr>
          <w:p w14:paraId="161D6978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69" w:type="pct"/>
            <w:shd w:val="clear" w:color="auto" w:fill="auto"/>
            <w:vAlign w:val="center"/>
          </w:tcPr>
          <w:p w14:paraId="0163E1C9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599" w:type="pct"/>
            <w:shd w:val="clear" w:color="auto" w:fill="auto"/>
            <w:vAlign w:val="center"/>
          </w:tcPr>
          <w:p w14:paraId="6FD9908B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341</w:t>
            </w:r>
          </w:p>
        </w:tc>
      </w:tr>
      <w:tr w:rsidR="0038276D" w:rsidRPr="00617CE9" w14:paraId="43E388F4" w14:textId="77777777">
        <w:trPr>
          <w:trHeight w:val="280"/>
        </w:trPr>
        <w:tc>
          <w:tcPr>
            <w:tcW w:w="409" w:type="pct"/>
            <w:vMerge/>
            <w:vAlign w:val="center"/>
          </w:tcPr>
          <w:p w14:paraId="5931D098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0" w:type="pct"/>
            <w:vMerge/>
            <w:vAlign w:val="center"/>
          </w:tcPr>
          <w:p w14:paraId="671C5000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0" w:type="pct"/>
            <w:vMerge w:val="restart"/>
            <w:shd w:val="clear" w:color="auto" w:fill="auto"/>
            <w:vAlign w:val="center"/>
          </w:tcPr>
          <w:p w14:paraId="443608B6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[215]</w:t>
            </w:r>
          </w:p>
        </w:tc>
        <w:tc>
          <w:tcPr>
            <w:tcW w:w="314" w:type="pct"/>
            <w:vMerge w:val="restart"/>
            <w:shd w:val="clear" w:color="auto" w:fill="auto"/>
            <w:vAlign w:val="center"/>
          </w:tcPr>
          <w:p w14:paraId="67F8F97E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9.87</w:t>
            </w:r>
          </w:p>
        </w:tc>
        <w:tc>
          <w:tcPr>
            <w:tcW w:w="273" w:type="pct"/>
            <w:vMerge w:val="restart"/>
            <w:shd w:val="clear" w:color="auto" w:fill="auto"/>
            <w:vAlign w:val="center"/>
          </w:tcPr>
          <w:p w14:paraId="55884CA2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13.92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</w:tcPr>
          <w:p w14:paraId="68F0D856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no FEC</w:t>
            </w:r>
          </w:p>
        </w:tc>
        <w:tc>
          <w:tcPr>
            <w:tcW w:w="273" w:type="pct"/>
            <w:vMerge w:val="restart"/>
            <w:shd w:val="clear" w:color="auto" w:fill="auto"/>
            <w:vAlign w:val="center"/>
          </w:tcPr>
          <w:p w14:paraId="7AA85440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Manchester</w:t>
            </w:r>
          </w:p>
        </w:tc>
        <w:tc>
          <w:tcPr>
            <w:tcW w:w="328" w:type="pct"/>
            <w:shd w:val="clear" w:color="auto" w:fill="auto"/>
            <w:vAlign w:val="center"/>
          </w:tcPr>
          <w:p w14:paraId="26B50281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51" w:type="pct"/>
            <w:vMerge w:val="restart"/>
            <w:shd w:val="clear" w:color="auto" w:fill="auto"/>
            <w:vAlign w:val="center"/>
          </w:tcPr>
          <w:p w14:paraId="092DCE08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02" w:type="pct"/>
            <w:vMerge/>
            <w:vAlign w:val="center"/>
          </w:tcPr>
          <w:p w14:paraId="3D45C11A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51" w:type="pct"/>
            <w:vMerge w:val="restart"/>
            <w:shd w:val="clear" w:color="auto" w:fill="auto"/>
            <w:vAlign w:val="center"/>
          </w:tcPr>
          <w:p w14:paraId="380DE520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proofErr w:type="spellStart"/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NaN</w:t>
            </w:r>
            <w:proofErr w:type="spellEnd"/>
          </w:p>
        </w:tc>
        <w:tc>
          <w:tcPr>
            <w:tcW w:w="469" w:type="pct"/>
            <w:vMerge w:val="restart"/>
            <w:shd w:val="clear" w:color="auto" w:fill="auto"/>
            <w:vAlign w:val="center"/>
          </w:tcPr>
          <w:p w14:paraId="081BDEEF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599" w:type="pct"/>
            <w:shd w:val="clear" w:color="auto" w:fill="auto"/>
            <w:vAlign w:val="center"/>
          </w:tcPr>
          <w:p w14:paraId="3044364A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1311</w:t>
            </w:r>
          </w:p>
        </w:tc>
      </w:tr>
      <w:tr w:rsidR="0038276D" w:rsidRPr="00617CE9" w14:paraId="4417EC14" w14:textId="77777777">
        <w:trPr>
          <w:trHeight w:val="280"/>
        </w:trPr>
        <w:tc>
          <w:tcPr>
            <w:tcW w:w="409" w:type="pct"/>
            <w:vMerge/>
            <w:vAlign w:val="center"/>
          </w:tcPr>
          <w:p w14:paraId="0B09CAD7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0" w:type="pct"/>
            <w:vMerge/>
            <w:vAlign w:val="center"/>
          </w:tcPr>
          <w:p w14:paraId="11B7578D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0" w:type="pct"/>
            <w:vMerge/>
            <w:vAlign w:val="center"/>
          </w:tcPr>
          <w:p w14:paraId="41A66D9A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4" w:type="pct"/>
            <w:vMerge/>
            <w:vAlign w:val="center"/>
          </w:tcPr>
          <w:p w14:paraId="28C77B52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3" w:type="pct"/>
            <w:vMerge/>
            <w:vAlign w:val="center"/>
          </w:tcPr>
          <w:p w14:paraId="07D2D27B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</w:tcPr>
          <w:p w14:paraId="3DE17C6B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3" w:type="pct"/>
            <w:vMerge/>
            <w:vAlign w:val="center"/>
          </w:tcPr>
          <w:p w14:paraId="0E6EF682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vMerge w:val="restart"/>
            <w:shd w:val="clear" w:color="auto" w:fill="auto"/>
            <w:vAlign w:val="center"/>
          </w:tcPr>
          <w:p w14:paraId="51F38057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51" w:type="pct"/>
            <w:vMerge/>
            <w:vAlign w:val="center"/>
          </w:tcPr>
          <w:p w14:paraId="058F5C68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2" w:type="pct"/>
            <w:vMerge/>
            <w:vAlign w:val="center"/>
          </w:tcPr>
          <w:p w14:paraId="67D8AA3E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51" w:type="pct"/>
            <w:vMerge/>
            <w:vAlign w:val="center"/>
          </w:tcPr>
          <w:p w14:paraId="7E07E9A8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69" w:type="pct"/>
            <w:vMerge/>
            <w:vAlign w:val="center"/>
          </w:tcPr>
          <w:p w14:paraId="109BC9C5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99" w:type="pct"/>
            <w:shd w:val="clear" w:color="auto" w:fill="auto"/>
            <w:vAlign w:val="center"/>
          </w:tcPr>
          <w:p w14:paraId="4398483C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1319</w:t>
            </w:r>
          </w:p>
        </w:tc>
      </w:tr>
      <w:tr w:rsidR="0038276D" w:rsidRPr="00617CE9" w14:paraId="71A322C4" w14:textId="77777777">
        <w:trPr>
          <w:trHeight w:val="280"/>
        </w:trPr>
        <w:tc>
          <w:tcPr>
            <w:tcW w:w="409" w:type="pct"/>
            <w:vMerge/>
            <w:vAlign w:val="center"/>
          </w:tcPr>
          <w:p w14:paraId="64C8A3A4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0" w:type="pct"/>
            <w:vMerge/>
            <w:vAlign w:val="center"/>
          </w:tcPr>
          <w:p w14:paraId="003AA565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0" w:type="pct"/>
            <w:vMerge w:val="restart"/>
            <w:shd w:val="clear" w:color="auto" w:fill="auto"/>
            <w:vAlign w:val="center"/>
          </w:tcPr>
          <w:p w14:paraId="64E7CCDC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[201]</w:t>
            </w:r>
          </w:p>
        </w:tc>
        <w:tc>
          <w:tcPr>
            <w:tcW w:w="314" w:type="pct"/>
            <w:vMerge w:val="restart"/>
            <w:shd w:val="clear" w:color="auto" w:fill="auto"/>
            <w:vAlign w:val="center"/>
          </w:tcPr>
          <w:p w14:paraId="2BAB0478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273" w:type="pct"/>
            <w:vMerge w:val="restart"/>
            <w:shd w:val="clear" w:color="auto" w:fill="auto"/>
            <w:vAlign w:val="center"/>
          </w:tcPr>
          <w:p w14:paraId="5AD72AB6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3.7</w:t>
            </w:r>
          </w:p>
        </w:tc>
        <w:tc>
          <w:tcPr>
            <w:tcW w:w="311" w:type="pct"/>
            <w:vMerge/>
            <w:vAlign w:val="center"/>
          </w:tcPr>
          <w:p w14:paraId="0B8E6E06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3" w:type="pct"/>
            <w:vMerge w:val="restart"/>
            <w:shd w:val="clear" w:color="auto" w:fill="auto"/>
            <w:vAlign w:val="center"/>
          </w:tcPr>
          <w:p w14:paraId="721F90DA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MC</w:t>
            </w:r>
          </w:p>
        </w:tc>
        <w:tc>
          <w:tcPr>
            <w:tcW w:w="328" w:type="pct"/>
            <w:vMerge/>
            <w:vAlign w:val="center"/>
          </w:tcPr>
          <w:p w14:paraId="4004EFA2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51" w:type="pct"/>
            <w:vMerge/>
            <w:vAlign w:val="center"/>
          </w:tcPr>
          <w:p w14:paraId="1869FE2F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2" w:type="pct"/>
            <w:vMerge/>
            <w:vAlign w:val="center"/>
          </w:tcPr>
          <w:p w14:paraId="35490CDE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51" w:type="pct"/>
            <w:vMerge/>
            <w:vAlign w:val="center"/>
          </w:tcPr>
          <w:p w14:paraId="4E7F788A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69" w:type="pct"/>
            <w:vMerge/>
            <w:vAlign w:val="center"/>
          </w:tcPr>
          <w:p w14:paraId="0B402273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99" w:type="pct"/>
            <w:shd w:val="clear" w:color="auto" w:fill="auto"/>
            <w:vAlign w:val="center"/>
          </w:tcPr>
          <w:p w14:paraId="367640DD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121</w:t>
            </w:r>
          </w:p>
        </w:tc>
      </w:tr>
      <w:tr w:rsidR="0038276D" w:rsidRPr="00617CE9" w14:paraId="2904255D" w14:textId="77777777">
        <w:trPr>
          <w:trHeight w:val="280"/>
        </w:trPr>
        <w:tc>
          <w:tcPr>
            <w:tcW w:w="409" w:type="pct"/>
            <w:vMerge/>
            <w:vAlign w:val="center"/>
          </w:tcPr>
          <w:p w14:paraId="1A79BA28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0" w:type="pct"/>
            <w:vMerge/>
            <w:vAlign w:val="center"/>
          </w:tcPr>
          <w:p w14:paraId="4AE75B3C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0" w:type="pct"/>
            <w:vMerge/>
            <w:vAlign w:val="center"/>
          </w:tcPr>
          <w:p w14:paraId="28A3EA4F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4" w:type="pct"/>
            <w:vMerge/>
            <w:vAlign w:val="center"/>
          </w:tcPr>
          <w:p w14:paraId="3360A68D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3" w:type="pct"/>
            <w:vMerge/>
            <w:vAlign w:val="center"/>
          </w:tcPr>
          <w:p w14:paraId="1DE23E80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</w:tcPr>
          <w:p w14:paraId="0B846EB9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3" w:type="pct"/>
            <w:vMerge/>
            <w:vAlign w:val="center"/>
          </w:tcPr>
          <w:p w14:paraId="729867DA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shd w:val="clear" w:color="auto" w:fill="auto"/>
            <w:vAlign w:val="center"/>
          </w:tcPr>
          <w:p w14:paraId="5BD4FC52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351" w:type="pct"/>
            <w:vMerge/>
            <w:vAlign w:val="center"/>
          </w:tcPr>
          <w:p w14:paraId="14E0C5CF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2" w:type="pct"/>
            <w:vMerge/>
            <w:vAlign w:val="center"/>
          </w:tcPr>
          <w:p w14:paraId="0E115EE2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51" w:type="pct"/>
            <w:vMerge/>
            <w:vAlign w:val="center"/>
          </w:tcPr>
          <w:p w14:paraId="4B71BEEB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69" w:type="pct"/>
            <w:vMerge/>
            <w:vAlign w:val="center"/>
          </w:tcPr>
          <w:p w14:paraId="65B62DC3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99" w:type="pct"/>
            <w:shd w:val="clear" w:color="auto" w:fill="auto"/>
            <w:vAlign w:val="center"/>
          </w:tcPr>
          <w:p w14:paraId="19067D5D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133</w:t>
            </w:r>
          </w:p>
        </w:tc>
      </w:tr>
      <w:tr w:rsidR="0038276D" w:rsidRPr="00617CE9" w14:paraId="198FE278" w14:textId="77777777">
        <w:trPr>
          <w:trHeight w:val="280"/>
        </w:trPr>
        <w:tc>
          <w:tcPr>
            <w:tcW w:w="409" w:type="pct"/>
            <w:vMerge/>
            <w:vAlign w:val="center"/>
          </w:tcPr>
          <w:p w14:paraId="1F1A2CB1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0" w:type="pct"/>
            <w:vMerge/>
            <w:vAlign w:val="center"/>
          </w:tcPr>
          <w:p w14:paraId="4A3135DA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0" w:type="pct"/>
            <w:vMerge w:val="restart"/>
            <w:shd w:val="clear" w:color="auto" w:fill="auto"/>
            <w:vAlign w:val="center"/>
          </w:tcPr>
          <w:p w14:paraId="5CEBC4D6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[211]</w:t>
            </w:r>
          </w:p>
        </w:tc>
        <w:tc>
          <w:tcPr>
            <w:tcW w:w="314" w:type="pct"/>
            <w:vMerge w:val="restart"/>
            <w:shd w:val="clear" w:color="auto" w:fill="auto"/>
            <w:vAlign w:val="center"/>
          </w:tcPr>
          <w:p w14:paraId="5BEB1B02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3.3</w:t>
            </w:r>
          </w:p>
        </w:tc>
        <w:tc>
          <w:tcPr>
            <w:tcW w:w="273" w:type="pct"/>
            <w:vMerge w:val="restart"/>
            <w:shd w:val="clear" w:color="auto" w:fill="auto"/>
            <w:vAlign w:val="center"/>
          </w:tcPr>
          <w:p w14:paraId="657810B0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25</w:t>
            </w:r>
          </w:p>
        </w:tc>
        <w:tc>
          <w:tcPr>
            <w:tcW w:w="311" w:type="pct"/>
            <w:vMerge/>
            <w:vAlign w:val="center"/>
          </w:tcPr>
          <w:p w14:paraId="4A251E88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3" w:type="pct"/>
            <w:vMerge w:val="restart"/>
            <w:shd w:val="clear" w:color="auto" w:fill="auto"/>
            <w:vAlign w:val="center"/>
          </w:tcPr>
          <w:p w14:paraId="0D112525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Manchester</w:t>
            </w:r>
          </w:p>
        </w:tc>
        <w:tc>
          <w:tcPr>
            <w:tcW w:w="328" w:type="pct"/>
            <w:shd w:val="clear" w:color="auto" w:fill="auto"/>
            <w:vAlign w:val="center"/>
          </w:tcPr>
          <w:p w14:paraId="65CAB8D5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51" w:type="pct"/>
            <w:vMerge/>
            <w:vAlign w:val="center"/>
          </w:tcPr>
          <w:p w14:paraId="2D21ACA8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2" w:type="pct"/>
            <w:vMerge/>
            <w:vAlign w:val="center"/>
          </w:tcPr>
          <w:p w14:paraId="7FE9645F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51" w:type="pct"/>
            <w:vMerge/>
            <w:vAlign w:val="center"/>
          </w:tcPr>
          <w:p w14:paraId="37BC8B52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69" w:type="pct"/>
            <w:shd w:val="clear" w:color="auto" w:fill="auto"/>
            <w:vAlign w:val="center"/>
          </w:tcPr>
          <w:p w14:paraId="5739978A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599" w:type="pct"/>
            <w:shd w:val="clear" w:color="auto" w:fill="auto"/>
            <w:vAlign w:val="center"/>
          </w:tcPr>
          <w:p w14:paraId="57775F4D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1505</w:t>
            </w:r>
          </w:p>
        </w:tc>
      </w:tr>
      <w:tr w:rsidR="0038276D" w:rsidRPr="00617CE9" w14:paraId="4DE38BE2" w14:textId="77777777">
        <w:trPr>
          <w:trHeight w:val="280"/>
        </w:trPr>
        <w:tc>
          <w:tcPr>
            <w:tcW w:w="409" w:type="pct"/>
            <w:vMerge/>
            <w:vAlign w:val="center"/>
          </w:tcPr>
          <w:p w14:paraId="3FEFD2BC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0" w:type="pct"/>
            <w:vMerge/>
            <w:vAlign w:val="center"/>
          </w:tcPr>
          <w:p w14:paraId="6E745886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0" w:type="pct"/>
            <w:vMerge/>
            <w:vAlign w:val="center"/>
          </w:tcPr>
          <w:p w14:paraId="007511E8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4" w:type="pct"/>
            <w:vMerge/>
            <w:vAlign w:val="center"/>
          </w:tcPr>
          <w:p w14:paraId="263CA343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3" w:type="pct"/>
            <w:vMerge/>
            <w:vAlign w:val="center"/>
          </w:tcPr>
          <w:p w14:paraId="7F4FFABC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</w:tcPr>
          <w:p w14:paraId="3A52E8E2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3" w:type="pct"/>
            <w:vMerge/>
            <w:vAlign w:val="center"/>
          </w:tcPr>
          <w:p w14:paraId="19BCFB99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shd w:val="clear" w:color="auto" w:fill="auto"/>
            <w:vAlign w:val="center"/>
          </w:tcPr>
          <w:p w14:paraId="020CD9BA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51" w:type="pct"/>
            <w:vMerge/>
            <w:vAlign w:val="center"/>
          </w:tcPr>
          <w:p w14:paraId="42097070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2" w:type="pct"/>
            <w:vMerge/>
            <w:vAlign w:val="center"/>
          </w:tcPr>
          <w:p w14:paraId="7F2B578C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51" w:type="pct"/>
            <w:vMerge/>
            <w:vAlign w:val="center"/>
          </w:tcPr>
          <w:p w14:paraId="3CCA850E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69" w:type="pct"/>
            <w:shd w:val="clear" w:color="auto" w:fill="auto"/>
            <w:vAlign w:val="center"/>
          </w:tcPr>
          <w:p w14:paraId="405F32D7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599" w:type="pct"/>
            <w:shd w:val="clear" w:color="auto" w:fill="auto"/>
            <w:vAlign w:val="center"/>
          </w:tcPr>
          <w:p w14:paraId="1F2E4A42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969</w:t>
            </w:r>
          </w:p>
        </w:tc>
      </w:tr>
      <w:tr w:rsidR="0038276D" w:rsidRPr="00617CE9" w14:paraId="4E54EB91" w14:textId="77777777">
        <w:trPr>
          <w:trHeight w:val="280"/>
        </w:trPr>
        <w:tc>
          <w:tcPr>
            <w:tcW w:w="409" w:type="pct"/>
            <w:vMerge/>
            <w:vAlign w:val="center"/>
          </w:tcPr>
          <w:p w14:paraId="2D7A4900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0" w:type="pct"/>
            <w:vMerge/>
            <w:vAlign w:val="center"/>
          </w:tcPr>
          <w:p w14:paraId="474F4E0E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0" w:type="pct"/>
            <w:shd w:val="clear" w:color="auto" w:fill="auto"/>
            <w:vAlign w:val="center"/>
          </w:tcPr>
          <w:p w14:paraId="48724CBF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[199]</w:t>
            </w:r>
          </w:p>
        </w:tc>
        <w:tc>
          <w:tcPr>
            <w:tcW w:w="314" w:type="pct"/>
            <w:shd w:val="clear" w:color="auto" w:fill="auto"/>
            <w:vAlign w:val="center"/>
          </w:tcPr>
          <w:p w14:paraId="63F7172C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18.8</w:t>
            </w:r>
          </w:p>
        </w:tc>
        <w:tc>
          <w:tcPr>
            <w:tcW w:w="273" w:type="pct"/>
            <w:shd w:val="clear" w:color="auto" w:fill="auto"/>
            <w:vAlign w:val="center"/>
          </w:tcPr>
          <w:p w14:paraId="1940E062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18.8</w:t>
            </w:r>
          </w:p>
        </w:tc>
        <w:tc>
          <w:tcPr>
            <w:tcW w:w="311" w:type="pct"/>
            <w:shd w:val="clear" w:color="auto" w:fill="auto"/>
            <w:vAlign w:val="center"/>
          </w:tcPr>
          <w:p w14:paraId="68ECCA91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CC</w:t>
            </w:r>
          </w:p>
        </w:tc>
        <w:tc>
          <w:tcPr>
            <w:tcW w:w="273" w:type="pct"/>
            <w:vMerge/>
            <w:vAlign w:val="center"/>
          </w:tcPr>
          <w:p w14:paraId="5F241B01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shd w:val="clear" w:color="auto" w:fill="auto"/>
            <w:vAlign w:val="center"/>
          </w:tcPr>
          <w:p w14:paraId="072CD8A6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5E7FFF44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15.6</w:t>
            </w:r>
          </w:p>
        </w:tc>
        <w:tc>
          <w:tcPr>
            <w:tcW w:w="302" w:type="pct"/>
            <w:shd w:val="clear" w:color="auto" w:fill="auto"/>
            <w:vAlign w:val="center"/>
          </w:tcPr>
          <w:p w14:paraId="6F70BEEC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224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5359612A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112</w:t>
            </w:r>
          </w:p>
        </w:tc>
        <w:tc>
          <w:tcPr>
            <w:tcW w:w="469" w:type="pct"/>
            <w:vMerge w:val="restart"/>
            <w:shd w:val="clear" w:color="auto" w:fill="auto"/>
            <w:vAlign w:val="center"/>
          </w:tcPr>
          <w:p w14:paraId="26F164CC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599" w:type="pct"/>
            <w:shd w:val="clear" w:color="auto" w:fill="auto"/>
            <w:vAlign w:val="center"/>
          </w:tcPr>
          <w:p w14:paraId="15B4A61A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236</w:t>
            </w:r>
          </w:p>
        </w:tc>
      </w:tr>
      <w:tr w:rsidR="0038276D" w:rsidRPr="00617CE9" w14:paraId="57E8B1BE" w14:textId="77777777">
        <w:trPr>
          <w:trHeight w:val="280"/>
        </w:trPr>
        <w:tc>
          <w:tcPr>
            <w:tcW w:w="409" w:type="pct"/>
            <w:vMerge/>
            <w:vAlign w:val="center"/>
          </w:tcPr>
          <w:p w14:paraId="2ADDF564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0" w:type="pct"/>
            <w:vMerge w:val="restart"/>
            <w:shd w:val="clear" w:color="auto" w:fill="auto"/>
            <w:vAlign w:val="center"/>
          </w:tcPr>
          <w:p w14:paraId="201BBD65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0.08</w:t>
            </w:r>
          </w:p>
        </w:tc>
        <w:tc>
          <w:tcPr>
            <w:tcW w:w="510" w:type="pct"/>
            <w:vMerge w:val="restart"/>
            <w:shd w:val="clear" w:color="auto" w:fill="auto"/>
            <w:vAlign w:val="center"/>
          </w:tcPr>
          <w:p w14:paraId="633D8AC7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[210]</w:t>
            </w:r>
          </w:p>
        </w:tc>
        <w:tc>
          <w:tcPr>
            <w:tcW w:w="314" w:type="pct"/>
            <w:vMerge w:val="restart"/>
            <w:shd w:val="clear" w:color="auto" w:fill="auto"/>
            <w:vAlign w:val="center"/>
          </w:tcPr>
          <w:p w14:paraId="4B01F23F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25</w:t>
            </w:r>
          </w:p>
        </w:tc>
        <w:tc>
          <w:tcPr>
            <w:tcW w:w="273" w:type="pct"/>
            <w:vMerge w:val="restart"/>
            <w:shd w:val="clear" w:color="auto" w:fill="auto"/>
            <w:vAlign w:val="center"/>
          </w:tcPr>
          <w:p w14:paraId="24B741B1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</w:tcPr>
          <w:p w14:paraId="255FDEDF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no FEC</w:t>
            </w:r>
          </w:p>
        </w:tc>
        <w:tc>
          <w:tcPr>
            <w:tcW w:w="273" w:type="pct"/>
            <w:vMerge/>
            <w:vAlign w:val="center"/>
          </w:tcPr>
          <w:p w14:paraId="69F5D3FF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vMerge w:val="restart"/>
            <w:shd w:val="clear" w:color="auto" w:fill="auto"/>
            <w:vAlign w:val="center"/>
          </w:tcPr>
          <w:p w14:paraId="16D2C650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51" w:type="pct"/>
            <w:vMerge w:val="restart"/>
            <w:shd w:val="clear" w:color="auto" w:fill="auto"/>
            <w:vAlign w:val="center"/>
          </w:tcPr>
          <w:p w14:paraId="2F0EBB63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14</w:t>
            </w:r>
          </w:p>
        </w:tc>
        <w:tc>
          <w:tcPr>
            <w:tcW w:w="302" w:type="pct"/>
            <w:vMerge w:val="restart"/>
            <w:shd w:val="clear" w:color="auto" w:fill="auto"/>
            <w:vAlign w:val="center"/>
          </w:tcPr>
          <w:p w14:paraId="63379403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180</w:t>
            </w:r>
          </w:p>
        </w:tc>
        <w:tc>
          <w:tcPr>
            <w:tcW w:w="351" w:type="pct"/>
            <w:vMerge w:val="restart"/>
            <w:shd w:val="clear" w:color="auto" w:fill="auto"/>
            <w:vAlign w:val="center"/>
          </w:tcPr>
          <w:p w14:paraId="66362921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proofErr w:type="spellStart"/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NaN</w:t>
            </w:r>
            <w:proofErr w:type="spellEnd"/>
          </w:p>
        </w:tc>
        <w:tc>
          <w:tcPr>
            <w:tcW w:w="469" w:type="pct"/>
            <w:vMerge/>
            <w:vAlign w:val="center"/>
          </w:tcPr>
          <w:p w14:paraId="46D4C25C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99" w:type="pct"/>
            <w:shd w:val="clear" w:color="auto" w:fill="auto"/>
            <w:vAlign w:val="center"/>
          </w:tcPr>
          <w:p w14:paraId="6B31286C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422</w:t>
            </w:r>
          </w:p>
        </w:tc>
      </w:tr>
      <w:tr w:rsidR="0038276D" w:rsidRPr="00617CE9" w14:paraId="7CDCF5AB" w14:textId="77777777">
        <w:trPr>
          <w:trHeight w:val="280"/>
        </w:trPr>
        <w:tc>
          <w:tcPr>
            <w:tcW w:w="409" w:type="pct"/>
            <w:vMerge/>
            <w:vAlign w:val="center"/>
          </w:tcPr>
          <w:p w14:paraId="14F79F44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0" w:type="pct"/>
            <w:vMerge/>
            <w:vAlign w:val="center"/>
          </w:tcPr>
          <w:p w14:paraId="7AA5B3FD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0" w:type="pct"/>
            <w:vMerge/>
            <w:vAlign w:val="center"/>
          </w:tcPr>
          <w:p w14:paraId="41F6EB45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4" w:type="pct"/>
            <w:vMerge/>
            <w:vAlign w:val="center"/>
          </w:tcPr>
          <w:p w14:paraId="38AC815F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3" w:type="pct"/>
            <w:vMerge/>
            <w:vAlign w:val="center"/>
          </w:tcPr>
          <w:p w14:paraId="4CEBE20B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</w:tcPr>
          <w:p w14:paraId="104B933F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3" w:type="pct"/>
            <w:shd w:val="clear" w:color="auto" w:fill="auto"/>
            <w:vAlign w:val="center"/>
          </w:tcPr>
          <w:p w14:paraId="3E5C83CC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None</w:t>
            </w:r>
          </w:p>
        </w:tc>
        <w:tc>
          <w:tcPr>
            <w:tcW w:w="328" w:type="pct"/>
            <w:vMerge/>
            <w:vAlign w:val="center"/>
          </w:tcPr>
          <w:p w14:paraId="7E38ED84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51" w:type="pct"/>
            <w:vMerge/>
            <w:vAlign w:val="center"/>
          </w:tcPr>
          <w:p w14:paraId="68FCDAEF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2" w:type="pct"/>
            <w:vMerge/>
            <w:vAlign w:val="center"/>
          </w:tcPr>
          <w:p w14:paraId="4767F7F0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51" w:type="pct"/>
            <w:vMerge/>
            <w:vAlign w:val="center"/>
          </w:tcPr>
          <w:p w14:paraId="7A9F885A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69" w:type="pct"/>
            <w:vMerge/>
            <w:vAlign w:val="center"/>
          </w:tcPr>
          <w:p w14:paraId="553EE08D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99" w:type="pct"/>
            <w:shd w:val="clear" w:color="auto" w:fill="auto"/>
            <w:vAlign w:val="center"/>
          </w:tcPr>
          <w:p w14:paraId="683964CD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416</w:t>
            </w:r>
          </w:p>
        </w:tc>
      </w:tr>
      <w:tr w:rsidR="0038276D" w:rsidRPr="00617CE9" w14:paraId="05269A5C" w14:textId="77777777">
        <w:trPr>
          <w:trHeight w:val="280"/>
        </w:trPr>
        <w:tc>
          <w:tcPr>
            <w:tcW w:w="409" w:type="pct"/>
            <w:vMerge/>
            <w:vAlign w:val="center"/>
          </w:tcPr>
          <w:p w14:paraId="43C9A239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0" w:type="pct"/>
            <w:vMerge/>
            <w:vAlign w:val="center"/>
          </w:tcPr>
          <w:p w14:paraId="29613D59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0" w:type="pct"/>
            <w:vMerge w:val="restart"/>
            <w:shd w:val="clear" w:color="auto" w:fill="auto"/>
            <w:vAlign w:val="center"/>
          </w:tcPr>
          <w:p w14:paraId="127B549B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[197]</w:t>
            </w:r>
          </w:p>
        </w:tc>
        <w:tc>
          <w:tcPr>
            <w:tcW w:w="314" w:type="pct"/>
            <w:vMerge w:val="restart"/>
            <w:shd w:val="clear" w:color="auto" w:fill="auto"/>
            <w:vAlign w:val="center"/>
          </w:tcPr>
          <w:p w14:paraId="2069668C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13</w:t>
            </w:r>
          </w:p>
        </w:tc>
        <w:tc>
          <w:tcPr>
            <w:tcW w:w="273" w:type="pct"/>
            <w:vMerge w:val="restart"/>
            <w:shd w:val="clear" w:color="auto" w:fill="auto"/>
            <w:vAlign w:val="center"/>
          </w:tcPr>
          <w:p w14:paraId="068FD118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22.5</w:t>
            </w:r>
          </w:p>
        </w:tc>
        <w:tc>
          <w:tcPr>
            <w:tcW w:w="311" w:type="pct"/>
            <w:vMerge/>
            <w:vAlign w:val="center"/>
          </w:tcPr>
          <w:p w14:paraId="56553D17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3" w:type="pct"/>
            <w:vMerge w:val="restart"/>
            <w:shd w:val="clear" w:color="auto" w:fill="auto"/>
            <w:vAlign w:val="center"/>
          </w:tcPr>
          <w:p w14:paraId="1F157E1D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Manchester</w:t>
            </w:r>
          </w:p>
        </w:tc>
        <w:tc>
          <w:tcPr>
            <w:tcW w:w="328" w:type="pct"/>
            <w:shd w:val="clear" w:color="auto" w:fill="auto"/>
            <w:vAlign w:val="center"/>
          </w:tcPr>
          <w:p w14:paraId="1693E173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423CB41F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302" w:type="pct"/>
            <w:shd w:val="clear" w:color="auto" w:fill="auto"/>
            <w:vAlign w:val="center"/>
          </w:tcPr>
          <w:p w14:paraId="2DD6DDB5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60</w:t>
            </w:r>
          </w:p>
        </w:tc>
        <w:tc>
          <w:tcPr>
            <w:tcW w:w="351" w:type="pct"/>
            <w:vMerge/>
            <w:vAlign w:val="center"/>
          </w:tcPr>
          <w:p w14:paraId="2704376E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69" w:type="pct"/>
            <w:shd w:val="clear" w:color="auto" w:fill="auto"/>
            <w:vAlign w:val="center"/>
          </w:tcPr>
          <w:p w14:paraId="67CF4628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599" w:type="pct"/>
            <w:shd w:val="clear" w:color="auto" w:fill="auto"/>
            <w:vAlign w:val="center"/>
          </w:tcPr>
          <w:p w14:paraId="15C36C83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624</w:t>
            </w:r>
          </w:p>
        </w:tc>
      </w:tr>
      <w:tr w:rsidR="0038276D" w:rsidRPr="00617CE9" w14:paraId="34544B80" w14:textId="77777777">
        <w:trPr>
          <w:trHeight w:val="280"/>
        </w:trPr>
        <w:tc>
          <w:tcPr>
            <w:tcW w:w="409" w:type="pct"/>
            <w:vMerge/>
            <w:vAlign w:val="center"/>
          </w:tcPr>
          <w:p w14:paraId="34FC7AD0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0" w:type="pct"/>
            <w:vMerge/>
            <w:vAlign w:val="center"/>
          </w:tcPr>
          <w:p w14:paraId="55004AAA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0" w:type="pct"/>
            <w:vMerge/>
            <w:vAlign w:val="center"/>
          </w:tcPr>
          <w:p w14:paraId="073D3214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4" w:type="pct"/>
            <w:vMerge/>
            <w:vAlign w:val="center"/>
          </w:tcPr>
          <w:p w14:paraId="51B6E655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3" w:type="pct"/>
            <w:vMerge/>
            <w:vAlign w:val="center"/>
          </w:tcPr>
          <w:p w14:paraId="70AF2624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</w:tcPr>
          <w:p w14:paraId="0A571610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3" w:type="pct"/>
            <w:vMerge/>
            <w:vAlign w:val="center"/>
          </w:tcPr>
          <w:p w14:paraId="49F61557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shd w:val="clear" w:color="auto" w:fill="auto"/>
            <w:vAlign w:val="center"/>
          </w:tcPr>
          <w:p w14:paraId="009D86EC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364DB6D2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55</w:t>
            </w:r>
          </w:p>
        </w:tc>
        <w:tc>
          <w:tcPr>
            <w:tcW w:w="302" w:type="pct"/>
            <w:shd w:val="clear" w:color="auto" w:fill="auto"/>
            <w:vAlign w:val="center"/>
          </w:tcPr>
          <w:p w14:paraId="5E6B5AC6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720</w:t>
            </w:r>
          </w:p>
        </w:tc>
        <w:tc>
          <w:tcPr>
            <w:tcW w:w="351" w:type="pct"/>
            <w:vMerge/>
            <w:vAlign w:val="center"/>
          </w:tcPr>
          <w:p w14:paraId="578643FB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69" w:type="pct"/>
            <w:vMerge w:val="restart"/>
            <w:shd w:val="clear" w:color="auto" w:fill="auto"/>
            <w:vAlign w:val="center"/>
          </w:tcPr>
          <w:p w14:paraId="54EADD28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599" w:type="pct"/>
            <w:shd w:val="clear" w:color="auto" w:fill="auto"/>
            <w:vAlign w:val="center"/>
          </w:tcPr>
          <w:p w14:paraId="513333BA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648</w:t>
            </w:r>
          </w:p>
        </w:tc>
      </w:tr>
      <w:tr w:rsidR="0038276D" w:rsidRPr="00617CE9" w14:paraId="4926A084" w14:textId="77777777">
        <w:trPr>
          <w:trHeight w:val="280"/>
        </w:trPr>
        <w:tc>
          <w:tcPr>
            <w:tcW w:w="409" w:type="pct"/>
            <w:vMerge/>
            <w:vAlign w:val="center"/>
          </w:tcPr>
          <w:p w14:paraId="20E13AAE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0" w:type="pct"/>
            <w:shd w:val="clear" w:color="auto" w:fill="auto"/>
            <w:vAlign w:val="center"/>
          </w:tcPr>
          <w:p w14:paraId="7B94DC21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510" w:type="pct"/>
            <w:shd w:val="clear" w:color="auto" w:fill="auto"/>
            <w:vAlign w:val="center"/>
          </w:tcPr>
          <w:p w14:paraId="18CDE3AA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[199]</w:t>
            </w:r>
          </w:p>
        </w:tc>
        <w:tc>
          <w:tcPr>
            <w:tcW w:w="314" w:type="pct"/>
            <w:shd w:val="clear" w:color="auto" w:fill="auto"/>
            <w:vAlign w:val="center"/>
          </w:tcPr>
          <w:p w14:paraId="2DA3A609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20.2</w:t>
            </w:r>
          </w:p>
        </w:tc>
        <w:tc>
          <w:tcPr>
            <w:tcW w:w="273" w:type="pct"/>
            <w:shd w:val="clear" w:color="auto" w:fill="auto"/>
            <w:vAlign w:val="center"/>
          </w:tcPr>
          <w:p w14:paraId="7A25605D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20.2</w:t>
            </w:r>
          </w:p>
        </w:tc>
        <w:tc>
          <w:tcPr>
            <w:tcW w:w="311" w:type="pct"/>
            <w:shd w:val="clear" w:color="auto" w:fill="auto"/>
            <w:vAlign w:val="center"/>
          </w:tcPr>
          <w:p w14:paraId="06EEB95D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CC</w:t>
            </w:r>
          </w:p>
        </w:tc>
        <w:tc>
          <w:tcPr>
            <w:tcW w:w="273" w:type="pct"/>
            <w:vMerge/>
            <w:vAlign w:val="center"/>
          </w:tcPr>
          <w:p w14:paraId="0F49D5B7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vMerge w:val="restart"/>
            <w:shd w:val="clear" w:color="auto" w:fill="auto"/>
            <w:vAlign w:val="center"/>
          </w:tcPr>
          <w:p w14:paraId="1E989869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5F1BC032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23.2</w:t>
            </w:r>
          </w:p>
        </w:tc>
        <w:tc>
          <w:tcPr>
            <w:tcW w:w="302" w:type="pct"/>
            <w:shd w:val="clear" w:color="auto" w:fill="auto"/>
            <w:vAlign w:val="center"/>
          </w:tcPr>
          <w:p w14:paraId="46A92604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224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622437D9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112</w:t>
            </w:r>
          </w:p>
        </w:tc>
        <w:tc>
          <w:tcPr>
            <w:tcW w:w="469" w:type="pct"/>
            <w:vMerge/>
            <w:vAlign w:val="center"/>
          </w:tcPr>
          <w:p w14:paraId="227F7C37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99" w:type="pct"/>
            <w:shd w:val="clear" w:color="auto" w:fill="auto"/>
            <w:vAlign w:val="center"/>
          </w:tcPr>
          <w:p w14:paraId="0FCD118A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240</w:t>
            </w:r>
          </w:p>
        </w:tc>
      </w:tr>
      <w:tr w:rsidR="0038276D" w:rsidRPr="00617CE9" w14:paraId="36E4B442" w14:textId="77777777">
        <w:trPr>
          <w:trHeight w:val="280"/>
        </w:trPr>
        <w:tc>
          <w:tcPr>
            <w:tcW w:w="409" w:type="pct"/>
            <w:vMerge/>
            <w:vAlign w:val="center"/>
          </w:tcPr>
          <w:p w14:paraId="69E8C96F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0" w:type="pct"/>
            <w:vMerge w:val="restart"/>
            <w:shd w:val="clear" w:color="auto" w:fill="auto"/>
            <w:vAlign w:val="center"/>
          </w:tcPr>
          <w:p w14:paraId="22848D3B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0.14</w:t>
            </w:r>
          </w:p>
        </w:tc>
        <w:tc>
          <w:tcPr>
            <w:tcW w:w="510" w:type="pct"/>
            <w:vMerge w:val="restart"/>
            <w:shd w:val="clear" w:color="auto" w:fill="auto"/>
            <w:vAlign w:val="center"/>
          </w:tcPr>
          <w:p w14:paraId="522AC51B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[191]</w:t>
            </w:r>
          </w:p>
        </w:tc>
        <w:tc>
          <w:tcPr>
            <w:tcW w:w="314" w:type="pct"/>
            <w:vMerge w:val="restart"/>
            <w:shd w:val="clear" w:color="auto" w:fill="auto"/>
            <w:vAlign w:val="center"/>
          </w:tcPr>
          <w:p w14:paraId="4DD8913F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17.8</w:t>
            </w:r>
          </w:p>
        </w:tc>
        <w:tc>
          <w:tcPr>
            <w:tcW w:w="273" w:type="pct"/>
            <w:vMerge w:val="restart"/>
            <w:shd w:val="clear" w:color="auto" w:fill="auto"/>
            <w:vAlign w:val="center"/>
          </w:tcPr>
          <w:p w14:paraId="08490212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34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</w:tcPr>
          <w:p w14:paraId="73E11A64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FEC</w:t>
            </w:r>
          </w:p>
        </w:tc>
        <w:tc>
          <w:tcPr>
            <w:tcW w:w="273" w:type="pct"/>
            <w:vMerge/>
            <w:vAlign w:val="center"/>
          </w:tcPr>
          <w:p w14:paraId="1DBE74D4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vMerge/>
            <w:vAlign w:val="center"/>
          </w:tcPr>
          <w:p w14:paraId="2E949E4B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51" w:type="pct"/>
            <w:vMerge w:val="restart"/>
            <w:shd w:val="clear" w:color="auto" w:fill="auto"/>
            <w:vAlign w:val="center"/>
          </w:tcPr>
          <w:p w14:paraId="16895C58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302" w:type="pct"/>
            <w:vMerge w:val="restart"/>
            <w:shd w:val="clear" w:color="auto" w:fill="auto"/>
            <w:vAlign w:val="center"/>
          </w:tcPr>
          <w:p w14:paraId="2EA85F2E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35</w:t>
            </w:r>
          </w:p>
        </w:tc>
        <w:tc>
          <w:tcPr>
            <w:tcW w:w="351" w:type="pct"/>
            <w:vMerge w:val="restart"/>
            <w:shd w:val="clear" w:color="auto" w:fill="auto"/>
            <w:vAlign w:val="center"/>
          </w:tcPr>
          <w:p w14:paraId="0C583EEE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proofErr w:type="spellStart"/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NaN</w:t>
            </w:r>
            <w:proofErr w:type="spellEnd"/>
          </w:p>
        </w:tc>
        <w:tc>
          <w:tcPr>
            <w:tcW w:w="469" w:type="pct"/>
            <w:shd w:val="clear" w:color="auto" w:fill="auto"/>
            <w:vAlign w:val="center"/>
          </w:tcPr>
          <w:p w14:paraId="3072F46C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599" w:type="pct"/>
            <w:shd w:val="clear" w:color="auto" w:fill="auto"/>
            <w:vAlign w:val="center"/>
          </w:tcPr>
          <w:p w14:paraId="4517A368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675</w:t>
            </w:r>
          </w:p>
        </w:tc>
      </w:tr>
      <w:tr w:rsidR="0038276D" w:rsidRPr="00617CE9" w14:paraId="2EB17B65" w14:textId="77777777">
        <w:trPr>
          <w:trHeight w:val="280"/>
        </w:trPr>
        <w:tc>
          <w:tcPr>
            <w:tcW w:w="409" w:type="pct"/>
            <w:vMerge/>
            <w:vAlign w:val="center"/>
          </w:tcPr>
          <w:p w14:paraId="7EE41BE5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0" w:type="pct"/>
            <w:vMerge/>
            <w:vAlign w:val="center"/>
          </w:tcPr>
          <w:p w14:paraId="100F0AD1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0" w:type="pct"/>
            <w:vMerge/>
            <w:vAlign w:val="center"/>
          </w:tcPr>
          <w:p w14:paraId="2C1EB9B0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4" w:type="pct"/>
            <w:vMerge/>
            <w:vAlign w:val="center"/>
          </w:tcPr>
          <w:p w14:paraId="31C64C89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3" w:type="pct"/>
            <w:vMerge/>
            <w:vAlign w:val="center"/>
          </w:tcPr>
          <w:p w14:paraId="1F72F512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</w:tcPr>
          <w:p w14:paraId="18306A17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3" w:type="pct"/>
            <w:vMerge/>
            <w:vAlign w:val="center"/>
          </w:tcPr>
          <w:p w14:paraId="1462B0D3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shd w:val="clear" w:color="auto" w:fill="auto"/>
            <w:vAlign w:val="center"/>
          </w:tcPr>
          <w:p w14:paraId="29265889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51" w:type="pct"/>
            <w:vMerge/>
            <w:vAlign w:val="center"/>
          </w:tcPr>
          <w:p w14:paraId="3F1F36FE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2" w:type="pct"/>
            <w:vMerge/>
            <w:vAlign w:val="center"/>
          </w:tcPr>
          <w:p w14:paraId="2B8D8318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51" w:type="pct"/>
            <w:vMerge/>
            <w:vAlign w:val="center"/>
          </w:tcPr>
          <w:p w14:paraId="6EEAFADF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69" w:type="pct"/>
            <w:vMerge w:val="restart"/>
            <w:shd w:val="clear" w:color="auto" w:fill="auto"/>
            <w:vAlign w:val="center"/>
          </w:tcPr>
          <w:p w14:paraId="47A71DF8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599" w:type="pct"/>
            <w:shd w:val="clear" w:color="auto" w:fill="auto"/>
            <w:vAlign w:val="center"/>
          </w:tcPr>
          <w:p w14:paraId="71358EBA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713</w:t>
            </w:r>
          </w:p>
        </w:tc>
      </w:tr>
      <w:tr w:rsidR="0038276D" w:rsidRPr="00617CE9" w14:paraId="1396B94F" w14:textId="77777777">
        <w:trPr>
          <w:trHeight w:val="280"/>
        </w:trPr>
        <w:tc>
          <w:tcPr>
            <w:tcW w:w="409" w:type="pct"/>
            <w:vMerge/>
            <w:vAlign w:val="center"/>
          </w:tcPr>
          <w:p w14:paraId="69D7950D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0" w:type="pct"/>
            <w:shd w:val="clear" w:color="auto" w:fill="auto"/>
            <w:vAlign w:val="center"/>
          </w:tcPr>
          <w:p w14:paraId="0E7DF8E1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510" w:type="pct"/>
            <w:shd w:val="clear" w:color="auto" w:fill="auto"/>
            <w:vAlign w:val="center"/>
          </w:tcPr>
          <w:p w14:paraId="11C18B76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[199]</w:t>
            </w:r>
          </w:p>
        </w:tc>
        <w:tc>
          <w:tcPr>
            <w:tcW w:w="314" w:type="pct"/>
            <w:shd w:val="clear" w:color="auto" w:fill="auto"/>
            <w:vAlign w:val="center"/>
          </w:tcPr>
          <w:p w14:paraId="490FD86D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29</w:t>
            </w:r>
          </w:p>
        </w:tc>
        <w:tc>
          <w:tcPr>
            <w:tcW w:w="273" w:type="pct"/>
            <w:shd w:val="clear" w:color="auto" w:fill="auto"/>
            <w:vAlign w:val="center"/>
          </w:tcPr>
          <w:p w14:paraId="7FEEAE07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29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</w:tcPr>
          <w:p w14:paraId="029739FC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no FEC</w:t>
            </w:r>
          </w:p>
        </w:tc>
        <w:tc>
          <w:tcPr>
            <w:tcW w:w="273" w:type="pct"/>
            <w:vMerge/>
            <w:vAlign w:val="center"/>
          </w:tcPr>
          <w:p w14:paraId="7E981A56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shd w:val="clear" w:color="auto" w:fill="auto"/>
            <w:vAlign w:val="center"/>
          </w:tcPr>
          <w:p w14:paraId="2C375260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61600477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44.8</w:t>
            </w:r>
          </w:p>
        </w:tc>
        <w:tc>
          <w:tcPr>
            <w:tcW w:w="302" w:type="pct"/>
            <w:shd w:val="clear" w:color="auto" w:fill="auto"/>
            <w:vAlign w:val="center"/>
          </w:tcPr>
          <w:p w14:paraId="3B983008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224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587784D6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112</w:t>
            </w:r>
          </w:p>
        </w:tc>
        <w:tc>
          <w:tcPr>
            <w:tcW w:w="469" w:type="pct"/>
            <w:vMerge/>
            <w:vAlign w:val="center"/>
          </w:tcPr>
          <w:p w14:paraId="7C2FEF17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99" w:type="pct"/>
            <w:shd w:val="clear" w:color="auto" w:fill="auto"/>
            <w:vAlign w:val="center"/>
          </w:tcPr>
          <w:p w14:paraId="55F42E07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232</w:t>
            </w:r>
          </w:p>
        </w:tc>
      </w:tr>
      <w:tr w:rsidR="0038276D" w:rsidRPr="00617CE9" w14:paraId="4DCD5B10" w14:textId="77777777">
        <w:trPr>
          <w:trHeight w:val="280"/>
        </w:trPr>
        <w:tc>
          <w:tcPr>
            <w:tcW w:w="409" w:type="pct"/>
            <w:vMerge/>
            <w:vAlign w:val="center"/>
          </w:tcPr>
          <w:p w14:paraId="184FBB5B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0" w:type="pct"/>
            <w:vMerge w:val="restart"/>
            <w:shd w:val="clear" w:color="auto" w:fill="auto"/>
            <w:vAlign w:val="center"/>
          </w:tcPr>
          <w:p w14:paraId="45D3599D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0.31</w:t>
            </w:r>
          </w:p>
        </w:tc>
        <w:tc>
          <w:tcPr>
            <w:tcW w:w="510" w:type="pct"/>
            <w:vMerge w:val="restart"/>
            <w:shd w:val="clear" w:color="auto" w:fill="auto"/>
            <w:vAlign w:val="center"/>
          </w:tcPr>
          <w:p w14:paraId="5821C7C8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[207]</w:t>
            </w:r>
          </w:p>
        </w:tc>
        <w:tc>
          <w:tcPr>
            <w:tcW w:w="314" w:type="pct"/>
            <w:vMerge w:val="restart"/>
            <w:shd w:val="clear" w:color="auto" w:fill="auto"/>
            <w:vAlign w:val="center"/>
          </w:tcPr>
          <w:p w14:paraId="22FA2524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8.9</w:t>
            </w:r>
          </w:p>
        </w:tc>
        <w:tc>
          <w:tcPr>
            <w:tcW w:w="273" w:type="pct"/>
            <w:vMerge w:val="restart"/>
            <w:shd w:val="clear" w:color="auto" w:fill="auto"/>
            <w:vAlign w:val="center"/>
          </w:tcPr>
          <w:p w14:paraId="716F959D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21.31</w:t>
            </w:r>
          </w:p>
        </w:tc>
        <w:tc>
          <w:tcPr>
            <w:tcW w:w="311" w:type="pct"/>
            <w:vMerge/>
            <w:vAlign w:val="center"/>
          </w:tcPr>
          <w:p w14:paraId="60CBA96F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3" w:type="pct"/>
            <w:vMerge/>
            <w:vAlign w:val="center"/>
          </w:tcPr>
          <w:p w14:paraId="002FFBD8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shd w:val="clear" w:color="auto" w:fill="auto"/>
            <w:vAlign w:val="center"/>
          </w:tcPr>
          <w:p w14:paraId="4BDD2BE4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51" w:type="pct"/>
            <w:vMerge w:val="restart"/>
            <w:shd w:val="clear" w:color="auto" w:fill="auto"/>
            <w:vAlign w:val="center"/>
          </w:tcPr>
          <w:p w14:paraId="7EE999ED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56</w:t>
            </w:r>
          </w:p>
        </w:tc>
        <w:tc>
          <w:tcPr>
            <w:tcW w:w="302" w:type="pct"/>
            <w:vMerge w:val="restart"/>
            <w:shd w:val="clear" w:color="auto" w:fill="auto"/>
            <w:vAlign w:val="center"/>
          </w:tcPr>
          <w:p w14:paraId="62C307FD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180</w:t>
            </w:r>
          </w:p>
        </w:tc>
        <w:tc>
          <w:tcPr>
            <w:tcW w:w="351" w:type="pct"/>
            <w:vMerge w:val="restart"/>
            <w:shd w:val="clear" w:color="auto" w:fill="auto"/>
            <w:vAlign w:val="center"/>
          </w:tcPr>
          <w:p w14:paraId="6F166E84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proofErr w:type="spellStart"/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NaN</w:t>
            </w:r>
            <w:proofErr w:type="spellEnd"/>
          </w:p>
        </w:tc>
        <w:tc>
          <w:tcPr>
            <w:tcW w:w="469" w:type="pct"/>
            <w:vMerge/>
            <w:vAlign w:val="center"/>
          </w:tcPr>
          <w:p w14:paraId="4A9AB696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99" w:type="pct"/>
            <w:shd w:val="clear" w:color="auto" w:fill="auto"/>
            <w:vAlign w:val="center"/>
          </w:tcPr>
          <w:p w14:paraId="2C5B836B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407</w:t>
            </w:r>
          </w:p>
        </w:tc>
      </w:tr>
      <w:tr w:rsidR="0038276D" w:rsidRPr="00617CE9" w14:paraId="7EEAB63F" w14:textId="77777777">
        <w:trPr>
          <w:trHeight w:val="280"/>
        </w:trPr>
        <w:tc>
          <w:tcPr>
            <w:tcW w:w="409" w:type="pct"/>
            <w:vMerge/>
            <w:vAlign w:val="center"/>
          </w:tcPr>
          <w:p w14:paraId="5A2B61AF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0" w:type="pct"/>
            <w:vMerge/>
            <w:vAlign w:val="center"/>
          </w:tcPr>
          <w:p w14:paraId="4D4F4D7E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0" w:type="pct"/>
            <w:vMerge/>
            <w:vAlign w:val="center"/>
          </w:tcPr>
          <w:p w14:paraId="765CA938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4" w:type="pct"/>
            <w:vMerge/>
            <w:vAlign w:val="center"/>
          </w:tcPr>
          <w:p w14:paraId="5BD4D05D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3" w:type="pct"/>
            <w:vMerge/>
            <w:vAlign w:val="center"/>
          </w:tcPr>
          <w:p w14:paraId="0E4A65EA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shd w:val="clear" w:color="auto" w:fill="auto"/>
            <w:vAlign w:val="center"/>
          </w:tcPr>
          <w:p w14:paraId="57348B96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CC (1/3)</w:t>
            </w:r>
          </w:p>
        </w:tc>
        <w:tc>
          <w:tcPr>
            <w:tcW w:w="273" w:type="pct"/>
            <w:vMerge/>
            <w:vAlign w:val="center"/>
          </w:tcPr>
          <w:p w14:paraId="15DBE192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vMerge w:val="restart"/>
            <w:shd w:val="clear" w:color="auto" w:fill="auto"/>
            <w:vAlign w:val="center"/>
          </w:tcPr>
          <w:p w14:paraId="2F695CFB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51" w:type="pct"/>
            <w:vMerge/>
            <w:vAlign w:val="center"/>
          </w:tcPr>
          <w:p w14:paraId="7820D2D6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2" w:type="pct"/>
            <w:vMerge/>
            <w:vAlign w:val="center"/>
          </w:tcPr>
          <w:p w14:paraId="1E454ACA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51" w:type="pct"/>
            <w:vMerge/>
            <w:vAlign w:val="center"/>
          </w:tcPr>
          <w:p w14:paraId="6352E259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69" w:type="pct"/>
            <w:vMerge/>
            <w:vAlign w:val="center"/>
          </w:tcPr>
          <w:p w14:paraId="7DC26EA8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99" w:type="pct"/>
            <w:shd w:val="clear" w:color="auto" w:fill="auto"/>
            <w:vAlign w:val="center"/>
          </w:tcPr>
          <w:p w14:paraId="271C2CAD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371</w:t>
            </w:r>
          </w:p>
        </w:tc>
      </w:tr>
      <w:tr w:rsidR="0038276D" w:rsidRPr="00617CE9" w14:paraId="0C197CDA" w14:textId="77777777">
        <w:trPr>
          <w:trHeight w:val="280"/>
        </w:trPr>
        <w:tc>
          <w:tcPr>
            <w:tcW w:w="409" w:type="pct"/>
            <w:vMerge/>
            <w:vAlign w:val="center"/>
          </w:tcPr>
          <w:p w14:paraId="0D5E8115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0" w:type="pct"/>
            <w:vMerge w:val="restart"/>
            <w:shd w:val="clear" w:color="auto" w:fill="auto"/>
            <w:vAlign w:val="center"/>
          </w:tcPr>
          <w:p w14:paraId="7D8AAF35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0.33</w:t>
            </w:r>
          </w:p>
        </w:tc>
        <w:tc>
          <w:tcPr>
            <w:tcW w:w="510" w:type="pct"/>
            <w:vMerge w:val="restart"/>
            <w:shd w:val="clear" w:color="auto" w:fill="auto"/>
            <w:vAlign w:val="center"/>
          </w:tcPr>
          <w:p w14:paraId="4C708761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[214]</w:t>
            </w:r>
          </w:p>
        </w:tc>
        <w:tc>
          <w:tcPr>
            <w:tcW w:w="314" w:type="pct"/>
            <w:vMerge w:val="restart"/>
            <w:shd w:val="clear" w:color="auto" w:fill="auto"/>
            <w:vAlign w:val="center"/>
          </w:tcPr>
          <w:p w14:paraId="14066949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8</w:t>
            </w:r>
          </w:p>
        </w:tc>
        <w:tc>
          <w:tcPr>
            <w:tcW w:w="273" w:type="pct"/>
            <w:vMerge w:val="restart"/>
            <w:shd w:val="clear" w:color="auto" w:fill="auto"/>
            <w:vAlign w:val="center"/>
          </w:tcPr>
          <w:p w14:paraId="5501CF37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11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</w:tcPr>
          <w:p w14:paraId="41774593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no FEC</w:t>
            </w:r>
          </w:p>
        </w:tc>
        <w:tc>
          <w:tcPr>
            <w:tcW w:w="273" w:type="pct"/>
            <w:vMerge/>
            <w:vAlign w:val="center"/>
          </w:tcPr>
          <w:p w14:paraId="17B4F504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vMerge/>
            <w:vAlign w:val="center"/>
          </w:tcPr>
          <w:p w14:paraId="1428616A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51" w:type="pct"/>
            <w:vMerge w:val="restart"/>
            <w:shd w:val="clear" w:color="auto" w:fill="auto"/>
            <w:vAlign w:val="center"/>
          </w:tcPr>
          <w:p w14:paraId="6C2DD381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302" w:type="pct"/>
            <w:vMerge w:val="restart"/>
            <w:shd w:val="clear" w:color="auto" w:fill="auto"/>
            <w:vAlign w:val="center"/>
          </w:tcPr>
          <w:p w14:paraId="3517FE50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351" w:type="pct"/>
            <w:vMerge/>
            <w:vAlign w:val="center"/>
          </w:tcPr>
          <w:p w14:paraId="7484260A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69" w:type="pct"/>
            <w:vMerge w:val="restart"/>
            <w:shd w:val="clear" w:color="auto" w:fill="auto"/>
            <w:vAlign w:val="center"/>
          </w:tcPr>
          <w:p w14:paraId="0CB44BD1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599" w:type="pct"/>
            <w:shd w:val="clear" w:color="auto" w:fill="auto"/>
            <w:vAlign w:val="center"/>
          </w:tcPr>
          <w:p w14:paraId="7BCD3FE7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1379</w:t>
            </w:r>
          </w:p>
        </w:tc>
      </w:tr>
      <w:tr w:rsidR="0038276D" w:rsidRPr="00617CE9" w14:paraId="64293404" w14:textId="77777777">
        <w:trPr>
          <w:trHeight w:val="280"/>
        </w:trPr>
        <w:tc>
          <w:tcPr>
            <w:tcW w:w="409" w:type="pct"/>
            <w:vMerge/>
            <w:vAlign w:val="center"/>
          </w:tcPr>
          <w:p w14:paraId="48D77B74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0" w:type="pct"/>
            <w:vMerge/>
            <w:vAlign w:val="center"/>
          </w:tcPr>
          <w:p w14:paraId="0DA7FD31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0" w:type="pct"/>
            <w:vMerge/>
            <w:vAlign w:val="center"/>
          </w:tcPr>
          <w:p w14:paraId="00A8F16F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4" w:type="pct"/>
            <w:vMerge/>
            <w:vAlign w:val="center"/>
          </w:tcPr>
          <w:p w14:paraId="6C42DE60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3" w:type="pct"/>
            <w:vMerge/>
            <w:vAlign w:val="center"/>
          </w:tcPr>
          <w:p w14:paraId="5C5A0BC6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</w:tcPr>
          <w:p w14:paraId="05829CE6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3" w:type="pct"/>
            <w:vMerge/>
            <w:vAlign w:val="center"/>
          </w:tcPr>
          <w:p w14:paraId="7EC9E198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shd w:val="clear" w:color="auto" w:fill="auto"/>
            <w:vAlign w:val="center"/>
          </w:tcPr>
          <w:p w14:paraId="21E06D58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51" w:type="pct"/>
            <w:vMerge/>
            <w:vAlign w:val="center"/>
          </w:tcPr>
          <w:p w14:paraId="39CF9CD0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2" w:type="pct"/>
            <w:vMerge/>
            <w:vAlign w:val="center"/>
          </w:tcPr>
          <w:p w14:paraId="6CBFBB37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51" w:type="pct"/>
            <w:vMerge/>
            <w:vAlign w:val="center"/>
          </w:tcPr>
          <w:p w14:paraId="127E1D27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69" w:type="pct"/>
            <w:vMerge/>
            <w:vAlign w:val="center"/>
          </w:tcPr>
          <w:p w14:paraId="0B311180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99" w:type="pct"/>
            <w:shd w:val="clear" w:color="auto" w:fill="auto"/>
            <w:vAlign w:val="center"/>
          </w:tcPr>
          <w:p w14:paraId="7479150B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1385</w:t>
            </w:r>
          </w:p>
        </w:tc>
      </w:tr>
      <w:tr w:rsidR="0038276D" w:rsidRPr="00617CE9" w14:paraId="0847ECF0" w14:textId="77777777">
        <w:trPr>
          <w:trHeight w:val="280"/>
        </w:trPr>
        <w:tc>
          <w:tcPr>
            <w:tcW w:w="409" w:type="pct"/>
            <w:vMerge/>
            <w:vAlign w:val="center"/>
          </w:tcPr>
          <w:p w14:paraId="1BBD6262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0" w:type="pct"/>
            <w:vMerge/>
            <w:vAlign w:val="center"/>
          </w:tcPr>
          <w:p w14:paraId="4B7416C7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0" w:type="pct"/>
            <w:vMerge w:val="restart"/>
            <w:shd w:val="clear" w:color="auto" w:fill="auto"/>
            <w:vAlign w:val="center"/>
          </w:tcPr>
          <w:p w14:paraId="3F9AAD94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[215]</w:t>
            </w:r>
          </w:p>
        </w:tc>
        <w:tc>
          <w:tcPr>
            <w:tcW w:w="314" w:type="pct"/>
            <w:vMerge w:val="restart"/>
            <w:shd w:val="clear" w:color="auto" w:fill="auto"/>
            <w:vAlign w:val="center"/>
          </w:tcPr>
          <w:p w14:paraId="2C01E613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11.76</w:t>
            </w:r>
          </w:p>
        </w:tc>
        <w:tc>
          <w:tcPr>
            <w:tcW w:w="273" w:type="pct"/>
            <w:vMerge w:val="restart"/>
            <w:shd w:val="clear" w:color="auto" w:fill="auto"/>
            <w:vAlign w:val="center"/>
          </w:tcPr>
          <w:p w14:paraId="5FE4428A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15.39</w:t>
            </w:r>
          </w:p>
        </w:tc>
        <w:tc>
          <w:tcPr>
            <w:tcW w:w="311" w:type="pct"/>
            <w:vMerge/>
            <w:vAlign w:val="center"/>
          </w:tcPr>
          <w:p w14:paraId="52D98797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3" w:type="pct"/>
            <w:vMerge/>
            <w:vAlign w:val="center"/>
          </w:tcPr>
          <w:p w14:paraId="7E33956D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shd w:val="clear" w:color="auto" w:fill="auto"/>
            <w:vAlign w:val="center"/>
          </w:tcPr>
          <w:p w14:paraId="1BF8742E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51" w:type="pct"/>
            <w:vMerge/>
            <w:vAlign w:val="center"/>
          </w:tcPr>
          <w:p w14:paraId="258DCCAC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2" w:type="pct"/>
            <w:vMerge/>
            <w:vAlign w:val="center"/>
          </w:tcPr>
          <w:p w14:paraId="4BF1B2A8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51" w:type="pct"/>
            <w:vMerge/>
            <w:vAlign w:val="center"/>
          </w:tcPr>
          <w:p w14:paraId="125FBE83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69" w:type="pct"/>
            <w:shd w:val="clear" w:color="auto" w:fill="auto"/>
            <w:vAlign w:val="center"/>
          </w:tcPr>
          <w:p w14:paraId="7E1C5525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599" w:type="pct"/>
            <w:shd w:val="clear" w:color="auto" w:fill="auto"/>
            <w:vAlign w:val="center"/>
          </w:tcPr>
          <w:p w14:paraId="1FFB5711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1297</w:t>
            </w:r>
          </w:p>
        </w:tc>
      </w:tr>
      <w:tr w:rsidR="0038276D" w:rsidRPr="00617CE9" w14:paraId="45259DC8" w14:textId="77777777">
        <w:trPr>
          <w:trHeight w:val="280"/>
        </w:trPr>
        <w:tc>
          <w:tcPr>
            <w:tcW w:w="409" w:type="pct"/>
            <w:vMerge/>
            <w:vAlign w:val="center"/>
          </w:tcPr>
          <w:p w14:paraId="4A596AC9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0" w:type="pct"/>
            <w:vMerge/>
            <w:vAlign w:val="center"/>
          </w:tcPr>
          <w:p w14:paraId="63627251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0" w:type="pct"/>
            <w:vMerge/>
            <w:vAlign w:val="center"/>
          </w:tcPr>
          <w:p w14:paraId="52C86A56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4" w:type="pct"/>
            <w:vMerge/>
            <w:vAlign w:val="center"/>
          </w:tcPr>
          <w:p w14:paraId="6DA44812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3" w:type="pct"/>
            <w:vMerge/>
            <w:vAlign w:val="center"/>
          </w:tcPr>
          <w:p w14:paraId="526DCAC8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</w:tcPr>
          <w:p w14:paraId="59093864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3" w:type="pct"/>
            <w:vMerge/>
            <w:vAlign w:val="center"/>
          </w:tcPr>
          <w:p w14:paraId="51C53715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shd w:val="clear" w:color="auto" w:fill="auto"/>
            <w:vAlign w:val="center"/>
          </w:tcPr>
          <w:p w14:paraId="15DF09E8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51" w:type="pct"/>
            <w:vMerge/>
            <w:vAlign w:val="center"/>
          </w:tcPr>
          <w:p w14:paraId="288BC4A0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2" w:type="pct"/>
            <w:vMerge/>
            <w:vAlign w:val="center"/>
          </w:tcPr>
          <w:p w14:paraId="15030292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51" w:type="pct"/>
            <w:vMerge/>
            <w:vAlign w:val="center"/>
          </w:tcPr>
          <w:p w14:paraId="2F8669B7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69" w:type="pct"/>
            <w:vMerge w:val="restart"/>
            <w:shd w:val="clear" w:color="auto" w:fill="auto"/>
            <w:vAlign w:val="center"/>
          </w:tcPr>
          <w:p w14:paraId="529260AE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599" w:type="pct"/>
            <w:shd w:val="clear" w:color="auto" w:fill="auto"/>
            <w:vAlign w:val="center"/>
          </w:tcPr>
          <w:p w14:paraId="5493CCD3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1321</w:t>
            </w:r>
          </w:p>
        </w:tc>
      </w:tr>
      <w:tr w:rsidR="0038276D" w:rsidRPr="00617CE9" w14:paraId="34EAE489" w14:textId="77777777">
        <w:trPr>
          <w:trHeight w:val="280"/>
        </w:trPr>
        <w:tc>
          <w:tcPr>
            <w:tcW w:w="409" w:type="pct"/>
            <w:vMerge/>
            <w:vAlign w:val="center"/>
          </w:tcPr>
          <w:p w14:paraId="4F22E769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0" w:type="pct"/>
            <w:vMerge w:val="restart"/>
            <w:shd w:val="clear" w:color="auto" w:fill="auto"/>
            <w:vAlign w:val="center"/>
          </w:tcPr>
          <w:p w14:paraId="09147440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0.37</w:t>
            </w:r>
          </w:p>
        </w:tc>
        <w:tc>
          <w:tcPr>
            <w:tcW w:w="510" w:type="pct"/>
            <w:vMerge w:val="restart"/>
            <w:shd w:val="clear" w:color="auto" w:fill="auto"/>
            <w:vAlign w:val="center"/>
          </w:tcPr>
          <w:p w14:paraId="70BC6B34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[211]</w:t>
            </w:r>
          </w:p>
        </w:tc>
        <w:tc>
          <w:tcPr>
            <w:tcW w:w="314" w:type="pct"/>
            <w:vMerge w:val="restart"/>
            <w:shd w:val="clear" w:color="auto" w:fill="auto"/>
            <w:vAlign w:val="center"/>
          </w:tcPr>
          <w:p w14:paraId="07698D53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11.1</w:t>
            </w:r>
          </w:p>
        </w:tc>
        <w:tc>
          <w:tcPr>
            <w:tcW w:w="273" w:type="pct"/>
            <w:vMerge w:val="restart"/>
            <w:shd w:val="clear" w:color="auto" w:fill="auto"/>
            <w:vAlign w:val="center"/>
          </w:tcPr>
          <w:p w14:paraId="775F5E20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18.5</w:t>
            </w:r>
          </w:p>
        </w:tc>
        <w:tc>
          <w:tcPr>
            <w:tcW w:w="311" w:type="pct"/>
            <w:vMerge/>
            <w:vAlign w:val="center"/>
          </w:tcPr>
          <w:p w14:paraId="20AADB93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3" w:type="pct"/>
            <w:vMerge/>
            <w:vAlign w:val="center"/>
          </w:tcPr>
          <w:p w14:paraId="55B66A3F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vMerge w:val="restart"/>
            <w:shd w:val="clear" w:color="auto" w:fill="auto"/>
            <w:vAlign w:val="center"/>
          </w:tcPr>
          <w:p w14:paraId="5216D68A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51" w:type="pct"/>
            <w:vMerge w:val="restart"/>
            <w:shd w:val="clear" w:color="auto" w:fill="auto"/>
            <w:vAlign w:val="center"/>
          </w:tcPr>
          <w:p w14:paraId="51315C4D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5.5</w:t>
            </w:r>
          </w:p>
        </w:tc>
        <w:tc>
          <w:tcPr>
            <w:tcW w:w="302" w:type="pct"/>
            <w:vMerge/>
            <w:vAlign w:val="center"/>
          </w:tcPr>
          <w:p w14:paraId="6DAECC96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51" w:type="pct"/>
            <w:vMerge/>
            <w:vAlign w:val="center"/>
          </w:tcPr>
          <w:p w14:paraId="65EB95CB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69" w:type="pct"/>
            <w:vMerge/>
            <w:vAlign w:val="center"/>
          </w:tcPr>
          <w:p w14:paraId="19DE7DF7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99" w:type="pct"/>
            <w:shd w:val="clear" w:color="auto" w:fill="auto"/>
            <w:vAlign w:val="center"/>
          </w:tcPr>
          <w:p w14:paraId="079331D1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1495</w:t>
            </w:r>
          </w:p>
        </w:tc>
      </w:tr>
      <w:tr w:rsidR="0038276D" w:rsidRPr="00617CE9" w14:paraId="4CFC157F" w14:textId="77777777">
        <w:trPr>
          <w:trHeight w:val="280"/>
        </w:trPr>
        <w:tc>
          <w:tcPr>
            <w:tcW w:w="409" w:type="pct"/>
            <w:vMerge/>
            <w:vAlign w:val="center"/>
          </w:tcPr>
          <w:p w14:paraId="324E2BCB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0" w:type="pct"/>
            <w:vMerge/>
            <w:vAlign w:val="center"/>
          </w:tcPr>
          <w:p w14:paraId="7BF2E448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0" w:type="pct"/>
            <w:vMerge/>
            <w:vAlign w:val="center"/>
          </w:tcPr>
          <w:p w14:paraId="302CA0AF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4" w:type="pct"/>
            <w:vMerge/>
            <w:vAlign w:val="center"/>
          </w:tcPr>
          <w:p w14:paraId="3B1D1D3C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3" w:type="pct"/>
            <w:vMerge/>
            <w:vAlign w:val="center"/>
          </w:tcPr>
          <w:p w14:paraId="66F76175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</w:tcPr>
          <w:p w14:paraId="3B62BD77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3" w:type="pct"/>
            <w:vMerge/>
            <w:vAlign w:val="center"/>
          </w:tcPr>
          <w:p w14:paraId="560B50A7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vMerge/>
            <w:vAlign w:val="center"/>
          </w:tcPr>
          <w:p w14:paraId="0B21E905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51" w:type="pct"/>
            <w:vMerge/>
            <w:vAlign w:val="center"/>
          </w:tcPr>
          <w:p w14:paraId="2EF509D5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2" w:type="pct"/>
            <w:vMerge/>
            <w:vAlign w:val="center"/>
          </w:tcPr>
          <w:p w14:paraId="0986FFE2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51" w:type="pct"/>
            <w:vMerge/>
            <w:vAlign w:val="center"/>
          </w:tcPr>
          <w:p w14:paraId="1B1329DD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69" w:type="pct"/>
            <w:vMerge/>
            <w:vAlign w:val="center"/>
          </w:tcPr>
          <w:p w14:paraId="4939D5EE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99" w:type="pct"/>
            <w:shd w:val="clear" w:color="auto" w:fill="auto"/>
            <w:vAlign w:val="center"/>
          </w:tcPr>
          <w:p w14:paraId="4AD0F2B6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1491</w:t>
            </w:r>
          </w:p>
        </w:tc>
      </w:tr>
      <w:tr w:rsidR="0038276D" w:rsidRPr="00617CE9" w14:paraId="6E9111D3" w14:textId="77777777">
        <w:trPr>
          <w:trHeight w:val="280"/>
        </w:trPr>
        <w:tc>
          <w:tcPr>
            <w:tcW w:w="409" w:type="pct"/>
            <w:vMerge/>
            <w:vAlign w:val="center"/>
          </w:tcPr>
          <w:p w14:paraId="7DD179C2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0" w:type="pct"/>
            <w:vMerge w:val="restart"/>
            <w:shd w:val="clear" w:color="auto" w:fill="auto"/>
            <w:vAlign w:val="center"/>
          </w:tcPr>
          <w:p w14:paraId="6838F266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0.38</w:t>
            </w:r>
          </w:p>
        </w:tc>
        <w:tc>
          <w:tcPr>
            <w:tcW w:w="510" w:type="pct"/>
            <w:vMerge/>
            <w:vAlign w:val="center"/>
          </w:tcPr>
          <w:p w14:paraId="6BB814AF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4" w:type="pct"/>
            <w:vMerge w:val="restart"/>
            <w:shd w:val="clear" w:color="auto" w:fill="auto"/>
            <w:vAlign w:val="center"/>
          </w:tcPr>
          <w:p w14:paraId="0FFE716B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9.8</w:t>
            </w:r>
          </w:p>
        </w:tc>
        <w:tc>
          <w:tcPr>
            <w:tcW w:w="273" w:type="pct"/>
            <w:vMerge w:val="restart"/>
            <w:shd w:val="clear" w:color="auto" w:fill="auto"/>
            <w:vAlign w:val="center"/>
          </w:tcPr>
          <w:p w14:paraId="2F51C274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16.5</w:t>
            </w:r>
          </w:p>
        </w:tc>
        <w:tc>
          <w:tcPr>
            <w:tcW w:w="311" w:type="pct"/>
            <w:vMerge/>
            <w:vAlign w:val="center"/>
          </w:tcPr>
          <w:p w14:paraId="6E9DB8E6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3" w:type="pct"/>
            <w:vMerge/>
            <w:vAlign w:val="center"/>
          </w:tcPr>
          <w:p w14:paraId="33CB4AD0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vMerge/>
            <w:vAlign w:val="center"/>
          </w:tcPr>
          <w:p w14:paraId="1901DFC3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51" w:type="pct"/>
            <w:vMerge w:val="restart"/>
            <w:shd w:val="clear" w:color="auto" w:fill="auto"/>
            <w:vAlign w:val="center"/>
          </w:tcPr>
          <w:p w14:paraId="77F1F947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5.7</w:t>
            </w:r>
          </w:p>
        </w:tc>
        <w:tc>
          <w:tcPr>
            <w:tcW w:w="302" w:type="pct"/>
            <w:vMerge/>
            <w:vAlign w:val="center"/>
          </w:tcPr>
          <w:p w14:paraId="18F516E6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51" w:type="pct"/>
            <w:vMerge/>
            <w:vAlign w:val="center"/>
          </w:tcPr>
          <w:p w14:paraId="0D7C4402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69" w:type="pct"/>
            <w:vMerge w:val="restart"/>
            <w:shd w:val="clear" w:color="auto" w:fill="auto"/>
            <w:vAlign w:val="center"/>
          </w:tcPr>
          <w:p w14:paraId="7349BB05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599" w:type="pct"/>
            <w:shd w:val="clear" w:color="auto" w:fill="auto"/>
            <w:vAlign w:val="center"/>
          </w:tcPr>
          <w:p w14:paraId="6E9894CB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1483</w:t>
            </w:r>
          </w:p>
        </w:tc>
      </w:tr>
      <w:tr w:rsidR="0038276D" w:rsidRPr="00617CE9" w14:paraId="0F218F02" w14:textId="77777777">
        <w:trPr>
          <w:trHeight w:val="280"/>
        </w:trPr>
        <w:tc>
          <w:tcPr>
            <w:tcW w:w="409" w:type="pct"/>
            <w:vMerge/>
            <w:vAlign w:val="center"/>
          </w:tcPr>
          <w:p w14:paraId="4E65C303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0" w:type="pct"/>
            <w:vMerge/>
            <w:vAlign w:val="center"/>
          </w:tcPr>
          <w:p w14:paraId="30F73191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0" w:type="pct"/>
            <w:vMerge/>
            <w:vAlign w:val="center"/>
          </w:tcPr>
          <w:p w14:paraId="16355B99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4" w:type="pct"/>
            <w:vMerge/>
            <w:vAlign w:val="center"/>
          </w:tcPr>
          <w:p w14:paraId="1807C0D8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3" w:type="pct"/>
            <w:vMerge/>
            <w:vAlign w:val="center"/>
          </w:tcPr>
          <w:p w14:paraId="7C7DE426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</w:tcPr>
          <w:p w14:paraId="04A6832A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3" w:type="pct"/>
            <w:vMerge/>
            <w:vAlign w:val="center"/>
          </w:tcPr>
          <w:p w14:paraId="03029164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vMerge/>
            <w:vAlign w:val="center"/>
          </w:tcPr>
          <w:p w14:paraId="14906679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51" w:type="pct"/>
            <w:vMerge/>
            <w:vAlign w:val="center"/>
          </w:tcPr>
          <w:p w14:paraId="02B7EBD5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2" w:type="pct"/>
            <w:vMerge/>
            <w:vAlign w:val="center"/>
          </w:tcPr>
          <w:p w14:paraId="64DEF383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51" w:type="pct"/>
            <w:vMerge/>
            <w:vAlign w:val="center"/>
          </w:tcPr>
          <w:p w14:paraId="5830DE14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69" w:type="pct"/>
            <w:vMerge/>
            <w:vAlign w:val="center"/>
          </w:tcPr>
          <w:p w14:paraId="65C48EEA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99" w:type="pct"/>
            <w:shd w:val="clear" w:color="auto" w:fill="auto"/>
            <w:vAlign w:val="center"/>
          </w:tcPr>
          <w:p w14:paraId="40AB8531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1479</w:t>
            </w:r>
          </w:p>
        </w:tc>
      </w:tr>
      <w:tr w:rsidR="0038276D" w:rsidRPr="00617CE9" w14:paraId="3998C6FB" w14:textId="77777777">
        <w:trPr>
          <w:trHeight w:val="280"/>
        </w:trPr>
        <w:tc>
          <w:tcPr>
            <w:tcW w:w="409" w:type="pct"/>
            <w:vMerge/>
            <w:vAlign w:val="center"/>
          </w:tcPr>
          <w:p w14:paraId="1577E9EA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0" w:type="pct"/>
            <w:vMerge w:val="restart"/>
            <w:shd w:val="clear" w:color="auto" w:fill="auto"/>
            <w:vAlign w:val="center"/>
          </w:tcPr>
          <w:p w14:paraId="3455739A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0.43</w:t>
            </w:r>
          </w:p>
        </w:tc>
        <w:tc>
          <w:tcPr>
            <w:tcW w:w="510" w:type="pct"/>
            <w:vMerge/>
            <w:vAlign w:val="center"/>
          </w:tcPr>
          <w:p w14:paraId="4D409A42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4" w:type="pct"/>
            <w:vMerge w:val="restart"/>
            <w:shd w:val="clear" w:color="auto" w:fill="auto"/>
            <w:vAlign w:val="center"/>
          </w:tcPr>
          <w:p w14:paraId="426AC279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15.1</w:t>
            </w:r>
          </w:p>
        </w:tc>
        <w:tc>
          <w:tcPr>
            <w:tcW w:w="273" w:type="pct"/>
            <w:vMerge w:val="restart"/>
            <w:shd w:val="clear" w:color="auto" w:fill="auto"/>
            <w:vAlign w:val="center"/>
          </w:tcPr>
          <w:p w14:paraId="14B37666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15.8</w:t>
            </w:r>
          </w:p>
        </w:tc>
        <w:tc>
          <w:tcPr>
            <w:tcW w:w="311" w:type="pct"/>
            <w:vMerge/>
            <w:vAlign w:val="center"/>
          </w:tcPr>
          <w:p w14:paraId="43D1E3BF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3" w:type="pct"/>
            <w:vMerge/>
            <w:vAlign w:val="center"/>
          </w:tcPr>
          <w:p w14:paraId="661AF52B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vMerge/>
            <w:vAlign w:val="center"/>
          </w:tcPr>
          <w:p w14:paraId="333C6A35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51" w:type="pct"/>
            <w:vMerge w:val="restart"/>
            <w:shd w:val="clear" w:color="auto" w:fill="auto"/>
            <w:vAlign w:val="center"/>
          </w:tcPr>
          <w:p w14:paraId="2FC34933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6.4</w:t>
            </w:r>
          </w:p>
        </w:tc>
        <w:tc>
          <w:tcPr>
            <w:tcW w:w="302" w:type="pct"/>
            <w:vMerge/>
            <w:vAlign w:val="center"/>
          </w:tcPr>
          <w:p w14:paraId="71DBEA1D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51" w:type="pct"/>
            <w:vMerge/>
            <w:vAlign w:val="center"/>
          </w:tcPr>
          <w:p w14:paraId="1CB14A68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69" w:type="pct"/>
            <w:vMerge w:val="restart"/>
            <w:shd w:val="clear" w:color="auto" w:fill="auto"/>
            <w:vAlign w:val="center"/>
          </w:tcPr>
          <w:p w14:paraId="58803299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599" w:type="pct"/>
            <w:shd w:val="clear" w:color="auto" w:fill="auto"/>
            <w:vAlign w:val="center"/>
          </w:tcPr>
          <w:p w14:paraId="492207F9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1463</w:t>
            </w:r>
          </w:p>
        </w:tc>
      </w:tr>
      <w:tr w:rsidR="0038276D" w:rsidRPr="00617CE9" w14:paraId="7079249B" w14:textId="77777777">
        <w:trPr>
          <w:trHeight w:val="280"/>
        </w:trPr>
        <w:tc>
          <w:tcPr>
            <w:tcW w:w="409" w:type="pct"/>
            <w:vMerge/>
            <w:vAlign w:val="center"/>
          </w:tcPr>
          <w:p w14:paraId="351657C3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0" w:type="pct"/>
            <w:vMerge/>
            <w:vAlign w:val="center"/>
          </w:tcPr>
          <w:p w14:paraId="35319FBE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0" w:type="pct"/>
            <w:vMerge/>
            <w:vAlign w:val="center"/>
          </w:tcPr>
          <w:p w14:paraId="4BCA15F0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4" w:type="pct"/>
            <w:vMerge/>
            <w:vAlign w:val="center"/>
          </w:tcPr>
          <w:p w14:paraId="22B870D4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3" w:type="pct"/>
            <w:vMerge/>
            <w:vAlign w:val="center"/>
          </w:tcPr>
          <w:p w14:paraId="18CD4A49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</w:tcPr>
          <w:p w14:paraId="16A7A11F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3" w:type="pct"/>
            <w:vMerge/>
            <w:vAlign w:val="center"/>
          </w:tcPr>
          <w:p w14:paraId="37DCEA7E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vMerge/>
            <w:vAlign w:val="center"/>
          </w:tcPr>
          <w:p w14:paraId="311CC183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51" w:type="pct"/>
            <w:vMerge/>
            <w:vAlign w:val="center"/>
          </w:tcPr>
          <w:p w14:paraId="37387AFC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2" w:type="pct"/>
            <w:vMerge/>
            <w:vAlign w:val="center"/>
          </w:tcPr>
          <w:p w14:paraId="0CD2D876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51" w:type="pct"/>
            <w:vMerge/>
            <w:vAlign w:val="center"/>
          </w:tcPr>
          <w:p w14:paraId="0FC6E237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69" w:type="pct"/>
            <w:vMerge/>
            <w:vAlign w:val="center"/>
          </w:tcPr>
          <w:p w14:paraId="5BE1060F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99" w:type="pct"/>
            <w:shd w:val="clear" w:color="auto" w:fill="auto"/>
            <w:vAlign w:val="center"/>
          </w:tcPr>
          <w:p w14:paraId="62B2627C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1467</w:t>
            </w:r>
          </w:p>
        </w:tc>
      </w:tr>
      <w:tr w:rsidR="0038276D" w:rsidRPr="00617CE9" w14:paraId="33376E9E" w14:textId="77777777">
        <w:trPr>
          <w:trHeight w:val="280"/>
        </w:trPr>
        <w:tc>
          <w:tcPr>
            <w:tcW w:w="409" w:type="pct"/>
            <w:vMerge/>
            <w:vAlign w:val="center"/>
          </w:tcPr>
          <w:p w14:paraId="727E4E49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0" w:type="pct"/>
            <w:vMerge w:val="restart"/>
            <w:shd w:val="clear" w:color="auto" w:fill="auto"/>
            <w:vAlign w:val="center"/>
          </w:tcPr>
          <w:p w14:paraId="728E29A6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0.47</w:t>
            </w:r>
          </w:p>
        </w:tc>
        <w:tc>
          <w:tcPr>
            <w:tcW w:w="510" w:type="pct"/>
            <w:vMerge w:val="restart"/>
            <w:shd w:val="clear" w:color="auto" w:fill="auto"/>
            <w:vAlign w:val="center"/>
          </w:tcPr>
          <w:p w14:paraId="52E0AB22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[212]</w:t>
            </w:r>
          </w:p>
        </w:tc>
        <w:tc>
          <w:tcPr>
            <w:tcW w:w="314" w:type="pct"/>
            <w:vMerge w:val="restart"/>
            <w:shd w:val="clear" w:color="auto" w:fill="auto"/>
            <w:vAlign w:val="center"/>
          </w:tcPr>
          <w:p w14:paraId="10120B80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11</w:t>
            </w:r>
          </w:p>
        </w:tc>
        <w:tc>
          <w:tcPr>
            <w:tcW w:w="273" w:type="pct"/>
            <w:vMerge w:val="restart"/>
            <w:shd w:val="clear" w:color="auto" w:fill="auto"/>
            <w:vAlign w:val="center"/>
          </w:tcPr>
          <w:p w14:paraId="1F4FE04E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16</w:t>
            </w:r>
          </w:p>
        </w:tc>
        <w:tc>
          <w:tcPr>
            <w:tcW w:w="311" w:type="pct"/>
            <w:vMerge/>
            <w:vAlign w:val="center"/>
          </w:tcPr>
          <w:p w14:paraId="565CC9A8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3" w:type="pct"/>
            <w:vMerge w:val="restart"/>
            <w:shd w:val="clear" w:color="auto" w:fill="auto"/>
            <w:vAlign w:val="center"/>
          </w:tcPr>
          <w:p w14:paraId="40B10A26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Manchester encoding</w:t>
            </w:r>
          </w:p>
        </w:tc>
        <w:tc>
          <w:tcPr>
            <w:tcW w:w="328" w:type="pct"/>
            <w:vMerge w:val="restart"/>
            <w:shd w:val="clear" w:color="auto" w:fill="auto"/>
            <w:vAlign w:val="center"/>
          </w:tcPr>
          <w:p w14:paraId="62DF1EA8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1,2</w:t>
            </w:r>
          </w:p>
        </w:tc>
        <w:tc>
          <w:tcPr>
            <w:tcW w:w="351" w:type="pct"/>
            <w:vMerge w:val="restart"/>
            <w:shd w:val="clear" w:color="auto" w:fill="auto"/>
            <w:vAlign w:val="center"/>
          </w:tcPr>
          <w:p w14:paraId="24A7FE7B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302" w:type="pct"/>
            <w:vMerge/>
            <w:vAlign w:val="center"/>
          </w:tcPr>
          <w:p w14:paraId="5BDA7A4A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51" w:type="pct"/>
            <w:vMerge w:val="restart"/>
            <w:shd w:val="clear" w:color="auto" w:fill="auto"/>
            <w:vAlign w:val="center"/>
          </w:tcPr>
          <w:p w14:paraId="67925F44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14</w:t>
            </w:r>
          </w:p>
        </w:tc>
        <w:tc>
          <w:tcPr>
            <w:tcW w:w="469" w:type="pct"/>
            <w:vMerge/>
            <w:vAlign w:val="center"/>
          </w:tcPr>
          <w:p w14:paraId="755DB39A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99" w:type="pct"/>
            <w:shd w:val="clear" w:color="auto" w:fill="auto"/>
            <w:vAlign w:val="center"/>
          </w:tcPr>
          <w:p w14:paraId="26C01D79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1221,1257</w:t>
            </w:r>
          </w:p>
        </w:tc>
      </w:tr>
      <w:tr w:rsidR="0038276D" w:rsidRPr="00617CE9" w14:paraId="37BE580D" w14:textId="77777777">
        <w:trPr>
          <w:trHeight w:val="280"/>
        </w:trPr>
        <w:tc>
          <w:tcPr>
            <w:tcW w:w="409" w:type="pct"/>
            <w:vMerge/>
            <w:vAlign w:val="center"/>
          </w:tcPr>
          <w:p w14:paraId="709B7E0F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0" w:type="pct"/>
            <w:vMerge/>
            <w:vAlign w:val="center"/>
          </w:tcPr>
          <w:p w14:paraId="183FFD6A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0" w:type="pct"/>
            <w:vMerge/>
            <w:vAlign w:val="center"/>
          </w:tcPr>
          <w:p w14:paraId="69E977A3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4" w:type="pct"/>
            <w:vMerge/>
            <w:vAlign w:val="center"/>
          </w:tcPr>
          <w:p w14:paraId="3C9FA7E5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3" w:type="pct"/>
            <w:vMerge/>
            <w:vAlign w:val="center"/>
          </w:tcPr>
          <w:p w14:paraId="53F8C373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</w:tcPr>
          <w:p w14:paraId="096EE2A8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3" w:type="pct"/>
            <w:vMerge/>
            <w:vAlign w:val="center"/>
          </w:tcPr>
          <w:p w14:paraId="7DF9EC44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vMerge/>
            <w:vAlign w:val="center"/>
          </w:tcPr>
          <w:p w14:paraId="77E9F778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51" w:type="pct"/>
            <w:vMerge/>
            <w:vAlign w:val="center"/>
          </w:tcPr>
          <w:p w14:paraId="65C79FB7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2" w:type="pct"/>
            <w:vMerge/>
            <w:vAlign w:val="center"/>
          </w:tcPr>
          <w:p w14:paraId="364729B0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51" w:type="pct"/>
            <w:vMerge/>
            <w:vAlign w:val="center"/>
          </w:tcPr>
          <w:p w14:paraId="63172897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69" w:type="pct"/>
            <w:vMerge/>
            <w:vAlign w:val="center"/>
          </w:tcPr>
          <w:p w14:paraId="0A7D1907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99" w:type="pct"/>
            <w:shd w:val="clear" w:color="auto" w:fill="auto"/>
            <w:vAlign w:val="center"/>
          </w:tcPr>
          <w:p w14:paraId="7C35D1CB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1225,1261</w:t>
            </w:r>
          </w:p>
        </w:tc>
      </w:tr>
      <w:tr w:rsidR="0038276D" w:rsidRPr="00617CE9" w14:paraId="62F48865" w14:textId="77777777">
        <w:trPr>
          <w:trHeight w:val="280"/>
        </w:trPr>
        <w:tc>
          <w:tcPr>
            <w:tcW w:w="409" w:type="pct"/>
            <w:vMerge/>
            <w:vAlign w:val="center"/>
          </w:tcPr>
          <w:p w14:paraId="1C44B594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0" w:type="pct"/>
            <w:vMerge/>
            <w:vAlign w:val="center"/>
          </w:tcPr>
          <w:p w14:paraId="12F6B3DA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0" w:type="pct"/>
            <w:vMerge w:val="restart"/>
            <w:shd w:val="clear" w:color="auto" w:fill="auto"/>
            <w:vAlign w:val="center"/>
          </w:tcPr>
          <w:p w14:paraId="1D5E77CE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[207]</w:t>
            </w:r>
          </w:p>
        </w:tc>
        <w:tc>
          <w:tcPr>
            <w:tcW w:w="314" w:type="pct"/>
            <w:vMerge w:val="restart"/>
            <w:shd w:val="clear" w:color="auto" w:fill="auto"/>
            <w:vAlign w:val="center"/>
          </w:tcPr>
          <w:p w14:paraId="4C26E9DC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3.94</w:t>
            </w:r>
          </w:p>
        </w:tc>
        <w:tc>
          <w:tcPr>
            <w:tcW w:w="273" w:type="pct"/>
            <w:vMerge w:val="restart"/>
            <w:shd w:val="clear" w:color="auto" w:fill="auto"/>
            <w:vAlign w:val="center"/>
          </w:tcPr>
          <w:p w14:paraId="0BE67677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15.9</w:t>
            </w:r>
          </w:p>
        </w:tc>
        <w:tc>
          <w:tcPr>
            <w:tcW w:w="311" w:type="pct"/>
            <w:vMerge/>
            <w:vAlign w:val="center"/>
          </w:tcPr>
          <w:p w14:paraId="235B6908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3" w:type="pct"/>
            <w:vMerge w:val="restart"/>
            <w:shd w:val="clear" w:color="auto" w:fill="auto"/>
            <w:vAlign w:val="center"/>
          </w:tcPr>
          <w:p w14:paraId="04D91B6C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Manchester</w:t>
            </w:r>
          </w:p>
        </w:tc>
        <w:tc>
          <w:tcPr>
            <w:tcW w:w="328" w:type="pct"/>
            <w:shd w:val="clear" w:color="auto" w:fill="auto"/>
            <w:vAlign w:val="center"/>
          </w:tcPr>
          <w:p w14:paraId="17FDA49A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51" w:type="pct"/>
            <w:vMerge/>
            <w:vAlign w:val="center"/>
          </w:tcPr>
          <w:p w14:paraId="78A05B6B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2" w:type="pct"/>
            <w:vMerge/>
            <w:vAlign w:val="center"/>
          </w:tcPr>
          <w:p w14:paraId="3AE00FE8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51" w:type="pct"/>
            <w:vMerge w:val="restart"/>
            <w:shd w:val="clear" w:color="auto" w:fill="auto"/>
            <w:vAlign w:val="center"/>
          </w:tcPr>
          <w:p w14:paraId="40CF10D2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proofErr w:type="spellStart"/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NaN</w:t>
            </w:r>
            <w:proofErr w:type="spellEnd"/>
          </w:p>
        </w:tc>
        <w:tc>
          <w:tcPr>
            <w:tcW w:w="469" w:type="pct"/>
            <w:vMerge/>
            <w:vAlign w:val="center"/>
          </w:tcPr>
          <w:p w14:paraId="62C52473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99" w:type="pct"/>
            <w:shd w:val="clear" w:color="auto" w:fill="auto"/>
            <w:vAlign w:val="center"/>
          </w:tcPr>
          <w:p w14:paraId="401439A7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401</w:t>
            </w:r>
          </w:p>
        </w:tc>
      </w:tr>
      <w:tr w:rsidR="0038276D" w:rsidRPr="00617CE9" w14:paraId="6B659A25" w14:textId="77777777">
        <w:trPr>
          <w:trHeight w:val="280"/>
        </w:trPr>
        <w:tc>
          <w:tcPr>
            <w:tcW w:w="409" w:type="pct"/>
            <w:vMerge/>
            <w:vAlign w:val="center"/>
          </w:tcPr>
          <w:p w14:paraId="5A216487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0" w:type="pct"/>
            <w:vMerge/>
            <w:vAlign w:val="center"/>
          </w:tcPr>
          <w:p w14:paraId="4E1A8714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0" w:type="pct"/>
            <w:vMerge/>
            <w:vAlign w:val="center"/>
          </w:tcPr>
          <w:p w14:paraId="6ABCE3A7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4" w:type="pct"/>
            <w:vMerge/>
            <w:vAlign w:val="center"/>
          </w:tcPr>
          <w:p w14:paraId="6B767241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3" w:type="pct"/>
            <w:vMerge/>
            <w:vAlign w:val="center"/>
          </w:tcPr>
          <w:p w14:paraId="3A0A19BB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shd w:val="clear" w:color="auto" w:fill="auto"/>
            <w:vAlign w:val="center"/>
          </w:tcPr>
          <w:p w14:paraId="3089E6FD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CC (1/3)</w:t>
            </w:r>
          </w:p>
        </w:tc>
        <w:tc>
          <w:tcPr>
            <w:tcW w:w="273" w:type="pct"/>
            <w:vMerge/>
            <w:vAlign w:val="center"/>
          </w:tcPr>
          <w:p w14:paraId="356F3966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shd w:val="clear" w:color="auto" w:fill="auto"/>
            <w:vAlign w:val="center"/>
          </w:tcPr>
          <w:p w14:paraId="06F9CE75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51" w:type="pct"/>
            <w:vMerge/>
            <w:vAlign w:val="center"/>
          </w:tcPr>
          <w:p w14:paraId="38720E29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2" w:type="pct"/>
            <w:vMerge/>
            <w:vAlign w:val="center"/>
          </w:tcPr>
          <w:p w14:paraId="0A960274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51" w:type="pct"/>
            <w:vMerge/>
            <w:vAlign w:val="center"/>
          </w:tcPr>
          <w:p w14:paraId="37E8E186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69" w:type="pct"/>
            <w:vMerge/>
            <w:vAlign w:val="center"/>
          </w:tcPr>
          <w:p w14:paraId="7C20B328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99" w:type="pct"/>
            <w:shd w:val="clear" w:color="auto" w:fill="auto"/>
            <w:vAlign w:val="center"/>
          </w:tcPr>
          <w:p w14:paraId="0D8611CD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365</w:t>
            </w:r>
          </w:p>
        </w:tc>
      </w:tr>
      <w:tr w:rsidR="0038276D" w:rsidRPr="00617CE9" w14:paraId="74F7B7B5" w14:textId="77777777">
        <w:trPr>
          <w:trHeight w:val="280"/>
        </w:trPr>
        <w:tc>
          <w:tcPr>
            <w:tcW w:w="409" w:type="pct"/>
            <w:vMerge/>
            <w:vAlign w:val="center"/>
          </w:tcPr>
          <w:p w14:paraId="33D771E2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0" w:type="pct"/>
            <w:vMerge w:val="restart"/>
            <w:shd w:val="clear" w:color="auto" w:fill="auto"/>
            <w:vAlign w:val="center"/>
          </w:tcPr>
          <w:p w14:paraId="6B38A911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510" w:type="pct"/>
            <w:shd w:val="clear" w:color="auto" w:fill="auto"/>
            <w:vAlign w:val="center"/>
          </w:tcPr>
          <w:p w14:paraId="77BAD354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[185]</w:t>
            </w:r>
          </w:p>
        </w:tc>
        <w:tc>
          <w:tcPr>
            <w:tcW w:w="314" w:type="pct"/>
            <w:shd w:val="clear" w:color="auto" w:fill="auto"/>
            <w:vAlign w:val="center"/>
          </w:tcPr>
          <w:p w14:paraId="554A3BEB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16</w:t>
            </w:r>
          </w:p>
        </w:tc>
        <w:tc>
          <w:tcPr>
            <w:tcW w:w="273" w:type="pct"/>
            <w:shd w:val="clear" w:color="auto" w:fill="auto"/>
            <w:vAlign w:val="center"/>
          </w:tcPr>
          <w:p w14:paraId="1BE990B2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16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</w:tcPr>
          <w:p w14:paraId="6A60CCD6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no FEC</w:t>
            </w:r>
          </w:p>
        </w:tc>
        <w:tc>
          <w:tcPr>
            <w:tcW w:w="273" w:type="pct"/>
            <w:shd w:val="clear" w:color="auto" w:fill="auto"/>
            <w:vAlign w:val="center"/>
          </w:tcPr>
          <w:p w14:paraId="1E9F1538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Manchester encoding</w:t>
            </w:r>
          </w:p>
        </w:tc>
        <w:tc>
          <w:tcPr>
            <w:tcW w:w="328" w:type="pct"/>
            <w:shd w:val="clear" w:color="auto" w:fill="auto"/>
            <w:vAlign w:val="center"/>
          </w:tcPr>
          <w:p w14:paraId="57FDD943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4084C9F7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7.5</w:t>
            </w:r>
          </w:p>
        </w:tc>
        <w:tc>
          <w:tcPr>
            <w:tcW w:w="302" w:type="pct"/>
            <w:vMerge/>
            <w:vAlign w:val="center"/>
          </w:tcPr>
          <w:p w14:paraId="4144CE6A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51" w:type="pct"/>
            <w:shd w:val="clear" w:color="auto" w:fill="auto"/>
            <w:vAlign w:val="center"/>
          </w:tcPr>
          <w:p w14:paraId="07AF8F81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469" w:type="pct"/>
            <w:vMerge/>
            <w:vAlign w:val="center"/>
          </w:tcPr>
          <w:p w14:paraId="7520F6EA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99" w:type="pct"/>
            <w:shd w:val="clear" w:color="auto" w:fill="auto"/>
            <w:vAlign w:val="center"/>
          </w:tcPr>
          <w:p w14:paraId="0CAD71E9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957</w:t>
            </w:r>
          </w:p>
        </w:tc>
      </w:tr>
      <w:tr w:rsidR="0038276D" w:rsidRPr="00617CE9" w14:paraId="77BB9170" w14:textId="77777777">
        <w:trPr>
          <w:trHeight w:val="280"/>
        </w:trPr>
        <w:tc>
          <w:tcPr>
            <w:tcW w:w="409" w:type="pct"/>
            <w:vMerge/>
            <w:vAlign w:val="center"/>
          </w:tcPr>
          <w:p w14:paraId="5E4F8035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0" w:type="pct"/>
            <w:vMerge/>
            <w:vAlign w:val="center"/>
          </w:tcPr>
          <w:p w14:paraId="2AF648FF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0" w:type="pct"/>
            <w:vMerge w:val="restart"/>
            <w:shd w:val="clear" w:color="auto" w:fill="auto"/>
            <w:vAlign w:val="center"/>
          </w:tcPr>
          <w:p w14:paraId="455B2D03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[191]</w:t>
            </w:r>
          </w:p>
        </w:tc>
        <w:tc>
          <w:tcPr>
            <w:tcW w:w="314" w:type="pct"/>
            <w:vMerge w:val="restart"/>
            <w:shd w:val="clear" w:color="auto" w:fill="auto"/>
            <w:vAlign w:val="center"/>
          </w:tcPr>
          <w:p w14:paraId="55DAA5C7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18.6</w:t>
            </w:r>
          </w:p>
        </w:tc>
        <w:tc>
          <w:tcPr>
            <w:tcW w:w="273" w:type="pct"/>
            <w:vMerge w:val="restart"/>
            <w:shd w:val="clear" w:color="auto" w:fill="auto"/>
            <w:vAlign w:val="center"/>
          </w:tcPr>
          <w:p w14:paraId="4016AD64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40</w:t>
            </w:r>
          </w:p>
        </w:tc>
        <w:tc>
          <w:tcPr>
            <w:tcW w:w="311" w:type="pct"/>
            <w:vMerge/>
            <w:vAlign w:val="center"/>
          </w:tcPr>
          <w:p w14:paraId="4106B6F6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3" w:type="pct"/>
            <w:vMerge w:val="restart"/>
            <w:shd w:val="clear" w:color="auto" w:fill="auto"/>
            <w:vAlign w:val="center"/>
          </w:tcPr>
          <w:p w14:paraId="39A5C8D8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Manchester</w:t>
            </w:r>
          </w:p>
        </w:tc>
        <w:tc>
          <w:tcPr>
            <w:tcW w:w="328" w:type="pct"/>
            <w:shd w:val="clear" w:color="auto" w:fill="auto"/>
            <w:vAlign w:val="center"/>
          </w:tcPr>
          <w:p w14:paraId="2816D944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51" w:type="pct"/>
            <w:vMerge w:val="restart"/>
            <w:shd w:val="clear" w:color="auto" w:fill="auto"/>
            <w:vAlign w:val="center"/>
          </w:tcPr>
          <w:p w14:paraId="0F99D488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302" w:type="pct"/>
            <w:vMerge w:val="restart"/>
            <w:shd w:val="clear" w:color="auto" w:fill="auto"/>
            <w:vAlign w:val="center"/>
          </w:tcPr>
          <w:p w14:paraId="1B7B1C2E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351" w:type="pct"/>
            <w:vMerge w:val="restart"/>
            <w:shd w:val="clear" w:color="auto" w:fill="auto"/>
            <w:vAlign w:val="center"/>
          </w:tcPr>
          <w:p w14:paraId="5CF4E215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proofErr w:type="spellStart"/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NaN</w:t>
            </w:r>
            <w:proofErr w:type="spellEnd"/>
          </w:p>
        </w:tc>
        <w:tc>
          <w:tcPr>
            <w:tcW w:w="469" w:type="pct"/>
            <w:shd w:val="clear" w:color="auto" w:fill="auto"/>
            <w:vAlign w:val="center"/>
          </w:tcPr>
          <w:p w14:paraId="39922382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599" w:type="pct"/>
            <w:shd w:val="clear" w:color="auto" w:fill="auto"/>
            <w:vAlign w:val="center"/>
          </w:tcPr>
          <w:p w14:paraId="366910F0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669,681</w:t>
            </w:r>
          </w:p>
        </w:tc>
      </w:tr>
      <w:tr w:rsidR="0038276D" w:rsidRPr="00617CE9" w14:paraId="2B8D3A14" w14:textId="77777777">
        <w:trPr>
          <w:trHeight w:val="280"/>
        </w:trPr>
        <w:tc>
          <w:tcPr>
            <w:tcW w:w="409" w:type="pct"/>
            <w:vMerge/>
            <w:vAlign w:val="center"/>
          </w:tcPr>
          <w:p w14:paraId="71C7761D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0" w:type="pct"/>
            <w:vMerge/>
            <w:vAlign w:val="center"/>
          </w:tcPr>
          <w:p w14:paraId="0C0B1D44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0" w:type="pct"/>
            <w:vMerge/>
            <w:vAlign w:val="center"/>
          </w:tcPr>
          <w:p w14:paraId="216E6E61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4" w:type="pct"/>
            <w:vMerge/>
            <w:vAlign w:val="center"/>
          </w:tcPr>
          <w:p w14:paraId="248D4D51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3" w:type="pct"/>
            <w:vMerge/>
            <w:vAlign w:val="center"/>
          </w:tcPr>
          <w:p w14:paraId="5BDBDA3E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</w:tcPr>
          <w:p w14:paraId="1C5050BF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3" w:type="pct"/>
            <w:vMerge/>
            <w:vAlign w:val="center"/>
          </w:tcPr>
          <w:p w14:paraId="50366928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vMerge w:val="restart"/>
            <w:shd w:val="clear" w:color="auto" w:fill="auto"/>
            <w:vAlign w:val="center"/>
          </w:tcPr>
          <w:p w14:paraId="526CFF18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51" w:type="pct"/>
            <w:vMerge/>
            <w:vAlign w:val="center"/>
          </w:tcPr>
          <w:p w14:paraId="3A831436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2" w:type="pct"/>
            <w:vMerge/>
            <w:vAlign w:val="center"/>
          </w:tcPr>
          <w:p w14:paraId="51AB22F3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51" w:type="pct"/>
            <w:vMerge/>
            <w:vAlign w:val="center"/>
          </w:tcPr>
          <w:p w14:paraId="2D689B1F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69" w:type="pct"/>
            <w:shd w:val="clear" w:color="auto" w:fill="auto"/>
            <w:vAlign w:val="center"/>
          </w:tcPr>
          <w:p w14:paraId="2113BBBF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599" w:type="pct"/>
            <w:shd w:val="clear" w:color="auto" w:fill="auto"/>
            <w:vAlign w:val="center"/>
          </w:tcPr>
          <w:p w14:paraId="0D164CCE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697</w:t>
            </w:r>
          </w:p>
        </w:tc>
      </w:tr>
      <w:tr w:rsidR="0038276D" w:rsidRPr="00617CE9" w14:paraId="7161E71A" w14:textId="77777777">
        <w:trPr>
          <w:trHeight w:val="280"/>
        </w:trPr>
        <w:tc>
          <w:tcPr>
            <w:tcW w:w="409" w:type="pct"/>
            <w:vMerge/>
            <w:vAlign w:val="center"/>
          </w:tcPr>
          <w:p w14:paraId="63F9D06E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0" w:type="pct"/>
            <w:shd w:val="clear" w:color="auto" w:fill="auto"/>
            <w:vAlign w:val="center"/>
          </w:tcPr>
          <w:p w14:paraId="01BDEA86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510" w:type="pct"/>
            <w:shd w:val="clear" w:color="auto" w:fill="auto"/>
            <w:vAlign w:val="center"/>
          </w:tcPr>
          <w:p w14:paraId="6DDAD2FF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[185]</w:t>
            </w:r>
          </w:p>
        </w:tc>
        <w:tc>
          <w:tcPr>
            <w:tcW w:w="314" w:type="pct"/>
            <w:shd w:val="clear" w:color="auto" w:fill="auto"/>
            <w:vAlign w:val="center"/>
          </w:tcPr>
          <w:p w14:paraId="7EDD62F1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18</w:t>
            </w:r>
          </w:p>
        </w:tc>
        <w:tc>
          <w:tcPr>
            <w:tcW w:w="273" w:type="pct"/>
            <w:shd w:val="clear" w:color="auto" w:fill="auto"/>
            <w:vAlign w:val="center"/>
          </w:tcPr>
          <w:p w14:paraId="0E29B476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18</w:t>
            </w:r>
          </w:p>
        </w:tc>
        <w:tc>
          <w:tcPr>
            <w:tcW w:w="311" w:type="pct"/>
            <w:vMerge/>
            <w:vAlign w:val="center"/>
          </w:tcPr>
          <w:p w14:paraId="70FCBE8C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3" w:type="pct"/>
            <w:shd w:val="clear" w:color="auto" w:fill="auto"/>
            <w:vAlign w:val="center"/>
          </w:tcPr>
          <w:p w14:paraId="2B26FD18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Manchester encoding</w:t>
            </w:r>
          </w:p>
        </w:tc>
        <w:tc>
          <w:tcPr>
            <w:tcW w:w="328" w:type="pct"/>
            <w:vMerge/>
            <w:vAlign w:val="center"/>
          </w:tcPr>
          <w:p w14:paraId="11C83B7E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51" w:type="pct"/>
            <w:shd w:val="clear" w:color="auto" w:fill="auto"/>
            <w:vAlign w:val="center"/>
          </w:tcPr>
          <w:p w14:paraId="499F05F9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302" w:type="pct"/>
            <w:shd w:val="clear" w:color="auto" w:fill="auto"/>
            <w:vAlign w:val="center"/>
          </w:tcPr>
          <w:p w14:paraId="74B4F9F2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5DE5A69C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30</w:t>
            </w:r>
          </w:p>
        </w:tc>
        <w:tc>
          <w:tcPr>
            <w:tcW w:w="469" w:type="pct"/>
            <w:shd w:val="clear" w:color="auto" w:fill="auto"/>
            <w:vAlign w:val="center"/>
          </w:tcPr>
          <w:p w14:paraId="4E358583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599" w:type="pct"/>
            <w:shd w:val="clear" w:color="auto" w:fill="auto"/>
            <w:vAlign w:val="center"/>
          </w:tcPr>
          <w:p w14:paraId="764FE06F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959</w:t>
            </w:r>
          </w:p>
        </w:tc>
      </w:tr>
      <w:tr w:rsidR="0038276D" w:rsidRPr="00617CE9" w14:paraId="084AE0B2" w14:textId="77777777">
        <w:trPr>
          <w:trHeight w:val="280"/>
        </w:trPr>
        <w:tc>
          <w:tcPr>
            <w:tcW w:w="409" w:type="pct"/>
            <w:vMerge w:val="restart"/>
            <w:shd w:val="clear" w:color="auto" w:fill="auto"/>
            <w:vAlign w:val="center"/>
          </w:tcPr>
          <w:p w14:paraId="53EBB61F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510" w:type="pct"/>
            <w:vMerge w:val="restart"/>
            <w:shd w:val="clear" w:color="auto" w:fill="auto"/>
            <w:vAlign w:val="center"/>
          </w:tcPr>
          <w:p w14:paraId="14B6AFD6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510" w:type="pct"/>
            <w:vMerge w:val="restart"/>
            <w:shd w:val="clear" w:color="auto" w:fill="auto"/>
            <w:vAlign w:val="center"/>
          </w:tcPr>
          <w:p w14:paraId="3F845FC9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[195]</w:t>
            </w:r>
          </w:p>
        </w:tc>
        <w:tc>
          <w:tcPr>
            <w:tcW w:w="314" w:type="pct"/>
            <w:vMerge w:val="restart"/>
            <w:shd w:val="clear" w:color="auto" w:fill="auto"/>
            <w:vAlign w:val="center"/>
          </w:tcPr>
          <w:p w14:paraId="545B80F4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273" w:type="pct"/>
            <w:vMerge w:val="restart"/>
            <w:shd w:val="clear" w:color="auto" w:fill="auto"/>
            <w:vAlign w:val="center"/>
          </w:tcPr>
          <w:p w14:paraId="556EEFCC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4.9</w:t>
            </w:r>
          </w:p>
        </w:tc>
        <w:tc>
          <w:tcPr>
            <w:tcW w:w="311" w:type="pct"/>
            <w:vMerge/>
            <w:vAlign w:val="center"/>
          </w:tcPr>
          <w:p w14:paraId="1BF2592D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3" w:type="pct"/>
            <w:vMerge w:val="restart"/>
            <w:shd w:val="clear" w:color="auto" w:fill="auto"/>
            <w:vAlign w:val="center"/>
          </w:tcPr>
          <w:p w14:paraId="3B53D4B0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Manchester</w:t>
            </w:r>
          </w:p>
        </w:tc>
        <w:tc>
          <w:tcPr>
            <w:tcW w:w="328" w:type="pct"/>
            <w:shd w:val="clear" w:color="auto" w:fill="auto"/>
            <w:vAlign w:val="center"/>
          </w:tcPr>
          <w:p w14:paraId="1A132667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51" w:type="pct"/>
            <w:vMerge w:val="restart"/>
            <w:shd w:val="clear" w:color="auto" w:fill="auto"/>
            <w:vAlign w:val="center"/>
          </w:tcPr>
          <w:p w14:paraId="6BB4F550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1.06</w:t>
            </w:r>
          </w:p>
        </w:tc>
        <w:tc>
          <w:tcPr>
            <w:tcW w:w="302" w:type="pct"/>
            <w:vMerge w:val="restart"/>
            <w:shd w:val="clear" w:color="auto" w:fill="auto"/>
            <w:vAlign w:val="center"/>
          </w:tcPr>
          <w:p w14:paraId="1833EB3C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80</w:t>
            </w:r>
          </w:p>
        </w:tc>
        <w:tc>
          <w:tcPr>
            <w:tcW w:w="351" w:type="pct"/>
            <w:vMerge w:val="restart"/>
            <w:shd w:val="clear" w:color="auto" w:fill="auto"/>
            <w:vAlign w:val="center"/>
          </w:tcPr>
          <w:p w14:paraId="1AD4294D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40</w:t>
            </w:r>
          </w:p>
        </w:tc>
        <w:tc>
          <w:tcPr>
            <w:tcW w:w="469" w:type="pct"/>
            <w:vMerge w:val="restart"/>
            <w:shd w:val="clear" w:color="auto" w:fill="auto"/>
            <w:vAlign w:val="center"/>
          </w:tcPr>
          <w:p w14:paraId="584133E8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599" w:type="pct"/>
            <w:shd w:val="clear" w:color="auto" w:fill="auto"/>
            <w:vAlign w:val="center"/>
          </w:tcPr>
          <w:p w14:paraId="58712951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1429</w:t>
            </w:r>
          </w:p>
        </w:tc>
      </w:tr>
      <w:tr w:rsidR="0038276D" w:rsidRPr="00617CE9" w14:paraId="3BDD4D1C" w14:textId="77777777">
        <w:trPr>
          <w:trHeight w:val="280"/>
        </w:trPr>
        <w:tc>
          <w:tcPr>
            <w:tcW w:w="409" w:type="pct"/>
            <w:vMerge/>
            <w:vAlign w:val="center"/>
          </w:tcPr>
          <w:p w14:paraId="3B9ABF17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0" w:type="pct"/>
            <w:vMerge/>
            <w:vAlign w:val="center"/>
          </w:tcPr>
          <w:p w14:paraId="3AA1B890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0" w:type="pct"/>
            <w:vMerge/>
            <w:vAlign w:val="center"/>
          </w:tcPr>
          <w:p w14:paraId="693232AB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4" w:type="pct"/>
            <w:vMerge/>
            <w:vAlign w:val="center"/>
          </w:tcPr>
          <w:p w14:paraId="45CEB977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3" w:type="pct"/>
            <w:vMerge/>
            <w:vAlign w:val="center"/>
          </w:tcPr>
          <w:p w14:paraId="26ADE0ED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</w:tcPr>
          <w:p w14:paraId="779A9DA4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3" w:type="pct"/>
            <w:vMerge/>
            <w:vAlign w:val="center"/>
          </w:tcPr>
          <w:p w14:paraId="019E899A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shd w:val="clear" w:color="auto" w:fill="auto"/>
            <w:vAlign w:val="center"/>
          </w:tcPr>
          <w:p w14:paraId="3A119783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51" w:type="pct"/>
            <w:vMerge/>
            <w:vAlign w:val="center"/>
          </w:tcPr>
          <w:p w14:paraId="4FEE49C4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2" w:type="pct"/>
            <w:vMerge/>
            <w:vAlign w:val="center"/>
          </w:tcPr>
          <w:p w14:paraId="0390CCF5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51" w:type="pct"/>
            <w:vMerge/>
            <w:vAlign w:val="center"/>
          </w:tcPr>
          <w:p w14:paraId="651383EE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69" w:type="pct"/>
            <w:vMerge/>
            <w:vAlign w:val="center"/>
          </w:tcPr>
          <w:p w14:paraId="38B932C1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99" w:type="pct"/>
            <w:shd w:val="clear" w:color="auto" w:fill="auto"/>
            <w:vAlign w:val="center"/>
          </w:tcPr>
          <w:p w14:paraId="33DCE22B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1437</w:t>
            </w:r>
          </w:p>
        </w:tc>
      </w:tr>
      <w:tr w:rsidR="0038276D" w:rsidRPr="00617CE9" w14:paraId="48006079" w14:textId="77777777">
        <w:trPr>
          <w:trHeight w:val="280"/>
        </w:trPr>
        <w:tc>
          <w:tcPr>
            <w:tcW w:w="409" w:type="pct"/>
            <w:vMerge/>
            <w:vAlign w:val="center"/>
          </w:tcPr>
          <w:p w14:paraId="33E3FB92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0" w:type="pct"/>
            <w:vMerge w:val="restart"/>
            <w:shd w:val="clear" w:color="auto" w:fill="auto"/>
            <w:vAlign w:val="center"/>
          </w:tcPr>
          <w:p w14:paraId="4C36E60E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0.02</w:t>
            </w:r>
          </w:p>
        </w:tc>
        <w:tc>
          <w:tcPr>
            <w:tcW w:w="510" w:type="pct"/>
            <w:vMerge/>
            <w:vAlign w:val="center"/>
          </w:tcPr>
          <w:p w14:paraId="71249501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4" w:type="pct"/>
            <w:vMerge w:val="restart"/>
            <w:shd w:val="clear" w:color="auto" w:fill="auto"/>
            <w:vAlign w:val="center"/>
          </w:tcPr>
          <w:p w14:paraId="2375331D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273" w:type="pct"/>
            <w:vMerge w:val="restart"/>
            <w:shd w:val="clear" w:color="auto" w:fill="auto"/>
            <w:vAlign w:val="center"/>
          </w:tcPr>
          <w:p w14:paraId="62369ACD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4.7</w:t>
            </w:r>
          </w:p>
        </w:tc>
        <w:tc>
          <w:tcPr>
            <w:tcW w:w="311" w:type="pct"/>
            <w:vMerge/>
            <w:vAlign w:val="center"/>
          </w:tcPr>
          <w:p w14:paraId="63DD9E4F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3" w:type="pct"/>
            <w:vMerge/>
            <w:vAlign w:val="center"/>
          </w:tcPr>
          <w:p w14:paraId="480F35DC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shd w:val="clear" w:color="auto" w:fill="auto"/>
            <w:vAlign w:val="center"/>
          </w:tcPr>
          <w:p w14:paraId="0A9207C0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51" w:type="pct"/>
            <w:vMerge w:val="restart"/>
            <w:shd w:val="clear" w:color="auto" w:fill="auto"/>
            <w:vAlign w:val="center"/>
          </w:tcPr>
          <w:p w14:paraId="1F400786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1.14</w:t>
            </w:r>
          </w:p>
        </w:tc>
        <w:tc>
          <w:tcPr>
            <w:tcW w:w="302" w:type="pct"/>
            <w:vMerge w:val="restart"/>
            <w:shd w:val="clear" w:color="auto" w:fill="auto"/>
            <w:vAlign w:val="center"/>
          </w:tcPr>
          <w:p w14:paraId="766D710C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64</w:t>
            </w:r>
          </w:p>
        </w:tc>
        <w:tc>
          <w:tcPr>
            <w:tcW w:w="351" w:type="pct"/>
            <w:vMerge w:val="restart"/>
            <w:shd w:val="clear" w:color="auto" w:fill="auto"/>
            <w:vAlign w:val="center"/>
          </w:tcPr>
          <w:p w14:paraId="5F96E39A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64</w:t>
            </w:r>
          </w:p>
        </w:tc>
        <w:tc>
          <w:tcPr>
            <w:tcW w:w="469" w:type="pct"/>
            <w:vMerge w:val="restart"/>
            <w:shd w:val="clear" w:color="auto" w:fill="auto"/>
            <w:vAlign w:val="center"/>
          </w:tcPr>
          <w:p w14:paraId="3AA669BB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599" w:type="pct"/>
            <w:shd w:val="clear" w:color="auto" w:fill="auto"/>
            <w:vAlign w:val="center"/>
          </w:tcPr>
          <w:p w14:paraId="1D32FC29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1428</w:t>
            </w:r>
          </w:p>
        </w:tc>
      </w:tr>
      <w:tr w:rsidR="0038276D" w:rsidRPr="00617CE9" w14:paraId="1F2E1178" w14:textId="77777777">
        <w:trPr>
          <w:trHeight w:val="280"/>
        </w:trPr>
        <w:tc>
          <w:tcPr>
            <w:tcW w:w="409" w:type="pct"/>
            <w:vMerge/>
            <w:vAlign w:val="center"/>
          </w:tcPr>
          <w:p w14:paraId="5181E8E8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0" w:type="pct"/>
            <w:vMerge/>
            <w:vAlign w:val="center"/>
          </w:tcPr>
          <w:p w14:paraId="7FD0FC25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0" w:type="pct"/>
            <w:vMerge/>
            <w:vAlign w:val="center"/>
          </w:tcPr>
          <w:p w14:paraId="0F661EEA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4" w:type="pct"/>
            <w:vMerge/>
            <w:vAlign w:val="center"/>
          </w:tcPr>
          <w:p w14:paraId="5BBCBA11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3" w:type="pct"/>
            <w:vMerge/>
            <w:vAlign w:val="center"/>
          </w:tcPr>
          <w:p w14:paraId="723B0DD1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</w:tcPr>
          <w:p w14:paraId="5E8DFD7D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3" w:type="pct"/>
            <w:vMerge/>
            <w:vAlign w:val="center"/>
          </w:tcPr>
          <w:p w14:paraId="08429A47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shd w:val="clear" w:color="auto" w:fill="auto"/>
            <w:vAlign w:val="center"/>
          </w:tcPr>
          <w:p w14:paraId="7E253E8D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51" w:type="pct"/>
            <w:vMerge/>
            <w:vAlign w:val="center"/>
          </w:tcPr>
          <w:p w14:paraId="75DDA03B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2" w:type="pct"/>
            <w:vMerge/>
            <w:vAlign w:val="center"/>
          </w:tcPr>
          <w:p w14:paraId="5258DEC2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51" w:type="pct"/>
            <w:vMerge/>
            <w:vAlign w:val="center"/>
          </w:tcPr>
          <w:p w14:paraId="3666A4E6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69" w:type="pct"/>
            <w:vMerge/>
            <w:vAlign w:val="center"/>
          </w:tcPr>
          <w:p w14:paraId="1AD0DF07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99" w:type="pct"/>
            <w:shd w:val="clear" w:color="auto" w:fill="auto"/>
            <w:vAlign w:val="center"/>
          </w:tcPr>
          <w:p w14:paraId="5A08D05B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1436</w:t>
            </w:r>
          </w:p>
        </w:tc>
      </w:tr>
      <w:tr w:rsidR="0038276D" w:rsidRPr="00617CE9" w14:paraId="726C972E" w14:textId="77777777">
        <w:trPr>
          <w:trHeight w:val="280"/>
        </w:trPr>
        <w:tc>
          <w:tcPr>
            <w:tcW w:w="409" w:type="pct"/>
            <w:vMerge/>
            <w:vAlign w:val="center"/>
          </w:tcPr>
          <w:p w14:paraId="4560FD56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0" w:type="pct"/>
            <w:vMerge/>
            <w:vAlign w:val="center"/>
          </w:tcPr>
          <w:p w14:paraId="34E3B6CB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0" w:type="pct"/>
            <w:vMerge w:val="restart"/>
            <w:shd w:val="clear" w:color="auto" w:fill="auto"/>
            <w:vAlign w:val="center"/>
          </w:tcPr>
          <w:p w14:paraId="1EE84877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[197]</w:t>
            </w:r>
          </w:p>
        </w:tc>
        <w:tc>
          <w:tcPr>
            <w:tcW w:w="314" w:type="pct"/>
            <w:vMerge w:val="restart"/>
            <w:shd w:val="clear" w:color="auto" w:fill="auto"/>
            <w:vAlign w:val="center"/>
          </w:tcPr>
          <w:p w14:paraId="5030B1FB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273" w:type="pct"/>
            <w:vMerge w:val="restart"/>
            <w:shd w:val="clear" w:color="auto" w:fill="auto"/>
            <w:vAlign w:val="center"/>
          </w:tcPr>
          <w:p w14:paraId="7728BF39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4.5</w:t>
            </w:r>
          </w:p>
        </w:tc>
        <w:tc>
          <w:tcPr>
            <w:tcW w:w="311" w:type="pct"/>
            <w:vMerge/>
            <w:vAlign w:val="center"/>
          </w:tcPr>
          <w:p w14:paraId="713CF420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3" w:type="pct"/>
            <w:vMerge/>
            <w:vAlign w:val="center"/>
          </w:tcPr>
          <w:p w14:paraId="4A6E6ABB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shd w:val="clear" w:color="auto" w:fill="auto"/>
            <w:vAlign w:val="center"/>
          </w:tcPr>
          <w:p w14:paraId="0901728F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51" w:type="pct"/>
            <w:vMerge w:val="restart"/>
            <w:shd w:val="clear" w:color="auto" w:fill="auto"/>
            <w:vAlign w:val="center"/>
          </w:tcPr>
          <w:p w14:paraId="17949DA3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02" w:type="pct"/>
            <w:vMerge w:val="restart"/>
            <w:shd w:val="clear" w:color="auto" w:fill="auto"/>
            <w:vAlign w:val="center"/>
          </w:tcPr>
          <w:p w14:paraId="3B7026D8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60</w:t>
            </w:r>
          </w:p>
        </w:tc>
        <w:tc>
          <w:tcPr>
            <w:tcW w:w="351" w:type="pct"/>
            <w:vMerge w:val="restart"/>
            <w:shd w:val="clear" w:color="auto" w:fill="auto"/>
            <w:vAlign w:val="center"/>
          </w:tcPr>
          <w:p w14:paraId="588F01E3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proofErr w:type="spellStart"/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NaN</w:t>
            </w:r>
            <w:proofErr w:type="spellEnd"/>
          </w:p>
        </w:tc>
        <w:tc>
          <w:tcPr>
            <w:tcW w:w="469" w:type="pct"/>
            <w:vMerge w:val="restart"/>
            <w:shd w:val="clear" w:color="auto" w:fill="auto"/>
            <w:vAlign w:val="center"/>
          </w:tcPr>
          <w:p w14:paraId="01483E01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599" w:type="pct"/>
            <w:shd w:val="clear" w:color="auto" w:fill="auto"/>
            <w:vAlign w:val="center"/>
          </w:tcPr>
          <w:p w14:paraId="4B7F6C5A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652</w:t>
            </w:r>
          </w:p>
        </w:tc>
      </w:tr>
      <w:tr w:rsidR="0038276D" w:rsidRPr="00617CE9" w14:paraId="27B4169B" w14:textId="77777777">
        <w:trPr>
          <w:trHeight w:val="280"/>
        </w:trPr>
        <w:tc>
          <w:tcPr>
            <w:tcW w:w="409" w:type="pct"/>
            <w:vMerge/>
            <w:vAlign w:val="center"/>
          </w:tcPr>
          <w:p w14:paraId="4AF0A6E3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0" w:type="pct"/>
            <w:vMerge/>
            <w:vAlign w:val="center"/>
          </w:tcPr>
          <w:p w14:paraId="0D3F30F4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0" w:type="pct"/>
            <w:vMerge/>
            <w:vAlign w:val="center"/>
          </w:tcPr>
          <w:p w14:paraId="4C45B5FD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4" w:type="pct"/>
            <w:vMerge/>
            <w:vAlign w:val="center"/>
          </w:tcPr>
          <w:p w14:paraId="29639157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3" w:type="pct"/>
            <w:vMerge/>
            <w:vAlign w:val="center"/>
          </w:tcPr>
          <w:p w14:paraId="6BCB75B1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</w:tcPr>
          <w:p w14:paraId="776F0541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3" w:type="pct"/>
            <w:vMerge/>
            <w:vAlign w:val="center"/>
          </w:tcPr>
          <w:p w14:paraId="7929757D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vMerge w:val="restart"/>
            <w:shd w:val="clear" w:color="auto" w:fill="auto"/>
            <w:vAlign w:val="center"/>
          </w:tcPr>
          <w:p w14:paraId="468D2562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51" w:type="pct"/>
            <w:vMerge/>
            <w:vAlign w:val="center"/>
          </w:tcPr>
          <w:p w14:paraId="2FE00CE0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2" w:type="pct"/>
            <w:vMerge/>
            <w:vAlign w:val="center"/>
          </w:tcPr>
          <w:p w14:paraId="415AB2E9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51" w:type="pct"/>
            <w:vMerge/>
            <w:vAlign w:val="center"/>
          </w:tcPr>
          <w:p w14:paraId="4F8E5DB3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69" w:type="pct"/>
            <w:vMerge/>
            <w:vAlign w:val="center"/>
          </w:tcPr>
          <w:p w14:paraId="23AD79B1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99" w:type="pct"/>
            <w:shd w:val="clear" w:color="auto" w:fill="auto"/>
            <w:vAlign w:val="center"/>
          </w:tcPr>
          <w:p w14:paraId="512230B9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660</w:t>
            </w:r>
          </w:p>
        </w:tc>
      </w:tr>
      <w:tr w:rsidR="0038276D" w:rsidRPr="00617CE9" w14:paraId="2987B623" w14:textId="77777777">
        <w:trPr>
          <w:trHeight w:val="280"/>
        </w:trPr>
        <w:tc>
          <w:tcPr>
            <w:tcW w:w="409" w:type="pct"/>
            <w:vMerge/>
            <w:vAlign w:val="center"/>
          </w:tcPr>
          <w:p w14:paraId="42D3F347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0" w:type="pct"/>
            <w:vMerge w:val="restart"/>
            <w:shd w:val="clear" w:color="auto" w:fill="auto"/>
            <w:vAlign w:val="center"/>
          </w:tcPr>
          <w:p w14:paraId="5828C2C2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0.03</w:t>
            </w:r>
          </w:p>
        </w:tc>
        <w:tc>
          <w:tcPr>
            <w:tcW w:w="510" w:type="pct"/>
            <w:vMerge w:val="restart"/>
            <w:shd w:val="clear" w:color="auto" w:fill="auto"/>
            <w:vAlign w:val="center"/>
          </w:tcPr>
          <w:p w14:paraId="2EC46FC2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[210]</w:t>
            </w:r>
          </w:p>
        </w:tc>
        <w:tc>
          <w:tcPr>
            <w:tcW w:w="314" w:type="pct"/>
            <w:vMerge w:val="restart"/>
            <w:shd w:val="clear" w:color="auto" w:fill="auto"/>
            <w:vAlign w:val="center"/>
          </w:tcPr>
          <w:p w14:paraId="410032CE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9.63</w:t>
            </w:r>
          </w:p>
        </w:tc>
        <w:tc>
          <w:tcPr>
            <w:tcW w:w="273" w:type="pct"/>
            <w:vMerge w:val="restart"/>
            <w:shd w:val="clear" w:color="auto" w:fill="auto"/>
            <w:vAlign w:val="center"/>
          </w:tcPr>
          <w:p w14:paraId="3FA9CDB2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18.43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</w:tcPr>
          <w:p w14:paraId="7044FCBA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CC</w:t>
            </w:r>
          </w:p>
        </w:tc>
        <w:tc>
          <w:tcPr>
            <w:tcW w:w="273" w:type="pct"/>
            <w:vMerge/>
            <w:vAlign w:val="center"/>
          </w:tcPr>
          <w:p w14:paraId="21A06E53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vMerge/>
            <w:vAlign w:val="center"/>
          </w:tcPr>
          <w:p w14:paraId="22B51848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51" w:type="pct"/>
            <w:vMerge w:val="restart"/>
            <w:shd w:val="clear" w:color="auto" w:fill="auto"/>
            <w:vAlign w:val="center"/>
          </w:tcPr>
          <w:p w14:paraId="1871497E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4.67</w:t>
            </w:r>
          </w:p>
        </w:tc>
        <w:tc>
          <w:tcPr>
            <w:tcW w:w="302" w:type="pct"/>
            <w:vMerge w:val="restart"/>
            <w:shd w:val="clear" w:color="auto" w:fill="auto"/>
            <w:vAlign w:val="center"/>
          </w:tcPr>
          <w:p w14:paraId="4D1D1740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180</w:t>
            </w:r>
          </w:p>
        </w:tc>
        <w:tc>
          <w:tcPr>
            <w:tcW w:w="351" w:type="pct"/>
            <w:vMerge/>
            <w:vAlign w:val="center"/>
          </w:tcPr>
          <w:p w14:paraId="7011E018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69" w:type="pct"/>
            <w:vMerge w:val="restart"/>
            <w:shd w:val="clear" w:color="auto" w:fill="auto"/>
            <w:vAlign w:val="center"/>
          </w:tcPr>
          <w:p w14:paraId="78CEDD7F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599" w:type="pct"/>
            <w:shd w:val="clear" w:color="auto" w:fill="auto"/>
            <w:vAlign w:val="center"/>
          </w:tcPr>
          <w:p w14:paraId="331436D1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431</w:t>
            </w:r>
          </w:p>
        </w:tc>
      </w:tr>
      <w:tr w:rsidR="0038276D" w:rsidRPr="00617CE9" w14:paraId="54292E2B" w14:textId="77777777">
        <w:trPr>
          <w:trHeight w:val="280"/>
        </w:trPr>
        <w:tc>
          <w:tcPr>
            <w:tcW w:w="409" w:type="pct"/>
            <w:vMerge/>
            <w:vAlign w:val="center"/>
          </w:tcPr>
          <w:p w14:paraId="566317C2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0" w:type="pct"/>
            <w:vMerge/>
            <w:vAlign w:val="center"/>
          </w:tcPr>
          <w:p w14:paraId="32934C69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0" w:type="pct"/>
            <w:vMerge/>
            <w:vAlign w:val="center"/>
          </w:tcPr>
          <w:p w14:paraId="57E7374D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4" w:type="pct"/>
            <w:vMerge/>
            <w:vAlign w:val="center"/>
          </w:tcPr>
          <w:p w14:paraId="5C417909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3" w:type="pct"/>
            <w:vMerge/>
            <w:vAlign w:val="center"/>
          </w:tcPr>
          <w:p w14:paraId="56CD35F8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</w:tcPr>
          <w:p w14:paraId="199C53EC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3" w:type="pct"/>
            <w:shd w:val="clear" w:color="auto" w:fill="auto"/>
            <w:vAlign w:val="center"/>
          </w:tcPr>
          <w:p w14:paraId="1D4C3CA2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backscatter modulated by [1, -1] and [1, -1, 1, -1]</w:t>
            </w:r>
          </w:p>
        </w:tc>
        <w:tc>
          <w:tcPr>
            <w:tcW w:w="328" w:type="pct"/>
            <w:vMerge w:val="restart"/>
            <w:shd w:val="clear" w:color="auto" w:fill="auto"/>
            <w:vAlign w:val="center"/>
          </w:tcPr>
          <w:p w14:paraId="10BED9A9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51" w:type="pct"/>
            <w:vMerge/>
            <w:vAlign w:val="center"/>
          </w:tcPr>
          <w:p w14:paraId="04B0F4D3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2" w:type="pct"/>
            <w:vMerge/>
            <w:vAlign w:val="center"/>
          </w:tcPr>
          <w:p w14:paraId="13AD009F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51" w:type="pct"/>
            <w:vMerge/>
            <w:vAlign w:val="center"/>
          </w:tcPr>
          <w:p w14:paraId="6EFD8F8D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69" w:type="pct"/>
            <w:vMerge/>
            <w:vAlign w:val="center"/>
          </w:tcPr>
          <w:p w14:paraId="1079127B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99" w:type="pct"/>
            <w:shd w:val="clear" w:color="auto" w:fill="auto"/>
            <w:vAlign w:val="center"/>
          </w:tcPr>
          <w:p w14:paraId="0FC6AEB6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439</w:t>
            </w:r>
          </w:p>
        </w:tc>
      </w:tr>
      <w:tr w:rsidR="0038276D" w:rsidRPr="00617CE9" w14:paraId="1359E58C" w14:textId="77777777">
        <w:trPr>
          <w:trHeight w:val="280"/>
        </w:trPr>
        <w:tc>
          <w:tcPr>
            <w:tcW w:w="409" w:type="pct"/>
            <w:vMerge/>
            <w:vAlign w:val="center"/>
          </w:tcPr>
          <w:p w14:paraId="4ADD0E59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0" w:type="pct"/>
            <w:vMerge/>
            <w:vAlign w:val="center"/>
          </w:tcPr>
          <w:p w14:paraId="1D7C474C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0" w:type="pct"/>
            <w:vMerge w:val="restart"/>
            <w:shd w:val="clear" w:color="auto" w:fill="auto"/>
            <w:vAlign w:val="center"/>
          </w:tcPr>
          <w:p w14:paraId="43C7F5B7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[202]</w:t>
            </w:r>
          </w:p>
        </w:tc>
        <w:tc>
          <w:tcPr>
            <w:tcW w:w="314" w:type="pct"/>
            <w:vMerge w:val="restart"/>
            <w:shd w:val="clear" w:color="auto" w:fill="auto"/>
            <w:vAlign w:val="center"/>
          </w:tcPr>
          <w:p w14:paraId="692A55C7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3.1</w:t>
            </w:r>
          </w:p>
        </w:tc>
        <w:tc>
          <w:tcPr>
            <w:tcW w:w="273" w:type="pct"/>
            <w:vMerge w:val="restart"/>
            <w:shd w:val="clear" w:color="auto" w:fill="auto"/>
            <w:vAlign w:val="center"/>
          </w:tcPr>
          <w:p w14:paraId="1829AD81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8.7</w:t>
            </w:r>
          </w:p>
        </w:tc>
        <w:tc>
          <w:tcPr>
            <w:tcW w:w="311" w:type="pct"/>
            <w:vMerge/>
            <w:vAlign w:val="center"/>
          </w:tcPr>
          <w:p w14:paraId="11F1EB28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3" w:type="pct"/>
            <w:vMerge w:val="restart"/>
            <w:shd w:val="clear" w:color="auto" w:fill="auto"/>
            <w:vAlign w:val="center"/>
          </w:tcPr>
          <w:p w14:paraId="08D72757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Manchester encoding</w:t>
            </w:r>
          </w:p>
        </w:tc>
        <w:tc>
          <w:tcPr>
            <w:tcW w:w="328" w:type="pct"/>
            <w:vMerge/>
            <w:vAlign w:val="center"/>
          </w:tcPr>
          <w:p w14:paraId="410CE4DC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51" w:type="pct"/>
            <w:vMerge w:val="restart"/>
            <w:shd w:val="clear" w:color="auto" w:fill="auto"/>
            <w:vAlign w:val="center"/>
          </w:tcPr>
          <w:p w14:paraId="26B4A4DD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4.81</w:t>
            </w:r>
          </w:p>
        </w:tc>
        <w:tc>
          <w:tcPr>
            <w:tcW w:w="302" w:type="pct"/>
            <w:vMerge w:val="restart"/>
            <w:shd w:val="clear" w:color="auto" w:fill="auto"/>
            <w:vAlign w:val="center"/>
          </w:tcPr>
          <w:p w14:paraId="7B257D0F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150</w:t>
            </w:r>
          </w:p>
        </w:tc>
        <w:tc>
          <w:tcPr>
            <w:tcW w:w="351" w:type="pct"/>
            <w:vMerge w:val="restart"/>
            <w:shd w:val="clear" w:color="auto" w:fill="auto"/>
            <w:vAlign w:val="center"/>
          </w:tcPr>
          <w:p w14:paraId="683BB34A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75</w:t>
            </w:r>
          </w:p>
        </w:tc>
        <w:tc>
          <w:tcPr>
            <w:tcW w:w="469" w:type="pct"/>
            <w:vMerge w:val="restart"/>
            <w:shd w:val="clear" w:color="auto" w:fill="auto"/>
            <w:vAlign w:val="center"/>
          </w:tcPr>
          <w:p w14:paraId="555A0E0D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599" w:type="pct"/>
            <w:shd w:val="clear" w:color="auto" w:fill="auto"/>
            <w:vAlign w:val="center"/>
          </w:tcPr>
          <w:p w14:paraId="7AD9DF56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320</w:t>
            </w:r>
          </w:p>
        </w:tc>
      </w:tr>
      <w:tr w:rsidR="0038276D" w:rsidRPr="00617CE9" w14:paraId="37545673" w14:textId="77777777">
        <w:trPr>
          <w:trHeight w:val="280"/>
        </w:trPr>
        <w:tc>
          <w:tcPr>
            <w:tcW w:w="409" w:type="pct"/>
            <w:vMerge/>
            <w:vAlign w:val="center"/>
          </w:tcPr>
          <w:p w14:paraId="7AC7F6B6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0" w:type="pct"/>
            <w:vMerge/>
            <w:vAlign w:val="center"/>
          </w:tcPr>
          <w:p w14:paraId="64508F90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0" w:type="pct"/>
            <w:vMerge/>
            <w:vAlign w:val="center"/>
          </w:tcPr>
          <w:p w14:paraId="01A07370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4" w:type="pct"/>
            <w:vMerge/>
            <w:vAlign w:val="center"/>
          </w:tcPr>
          <w:p w14:paraId="0379474A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3" w:type="pct"/>
            <w:vMerge/>
            <w:vAlign w:val="center"/>
          </w:tcPr>
          <w:p w14:paraId="5EB08CD1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</w:tcPr>
          <w:p w14:paraId="36171656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3" w:type="pct"/>
            <w:vMerge/>
            <w:vAlign w:val="center"/>
          </w:tcPr>
          <w:p w14:paraId="2EC0A4C1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vMerge/>
            <w:vAlign w:val="center"/>
          </w:tcPr>
          <w:p w14:paraId="2F7D4CD7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51" w:type="pct"/>
            <w:vMerge/>
            <w:vAlign w:val="center"/>
          </w:tcPr>
          <w:p w14:paraId="74F9ADF1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2" w:type="pct"/>
            <w:vMerge/>
            <w:vAlign w:val="center"/>
          </w:tcPr>
          <w:p w14:paraId="2992EE96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51" w:type="pct"/>
            <w:vMerge/>
            <w:vAlign w:val="center"/>
          </w:tcPr>
          <w:p w14:paraId="04D7CA09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69" w:type="pct"/>
            <w:vMerge/>
            <w:vAlign w:val="center"/>
          </w:tcPr>
          <w:p w14:paraId="656E7111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99" w:type="pct"/>
            <w:shd w:val="clear" w:color="auto" w:fill="auto"/>
            <w:vAlign w:val="center"/>
          </w:tcPr>
          <w:p w14:paraId="58F4830C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311</w:t>
            </w:r>
          </w:p>
        </w:tc>
      </w:tr>
      <w:tr w:rsidR="0038276D" w:rsidRPr="00617CE9" w14:paraId="70F6C77B" w14:textId="77777777">
        <w:trPr>
          <w:trHeight w:val="280"/>
        </w:trPr>
        <w:tc>
          <w:tcPr>
            <w:tcW w:w="409" w:type="pct"/>
            <w:vMerge/>
            <w:vAlign w:val="center"/>
          </w:tcPr>
          <w:p w14:paraId="3985539E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0" w:type="pct"/>
            <w:vMerge/>
            <w:vAlign w:val="center"/>
          </w:tcPr>
          <w:p w14:paraId="4AE5A612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0" w:type="pct"/>
            <w:vMerge w:val="restart"/>
            <w:shd w:val="clear" w:color="auto" w:fill="auto"/>
            <w:vAlign w:val="center"/>
          </w:tcPr>
          <w:p w14:paraId="6720D9ED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[195]</w:t>
            </w:r>
          </w:p>
        </w:tc>
        <w:tc>
          <w:tcPr>
            <w:tcW w:w="314" w:type="pct"/>
            <w:vMerge w:val="restart"/>
            <w:shd w:val="clear" w:color="auto" w:fill="auto"/>
            <w:vAlign w:val="center"/>
          </w:tcPr>
          <w:p w14:paraId="72554DAF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1.3</w:t>
            </w:r>
          </w:p>
        </w:tc>
        <w:tc>
          <w:tcPr>
            <w:tcW w:w="273" w:type="pct"/>
            <w:vMerge w:val="restart"/>
            <w:shd w:val="clear" w:color="auto" w:fill="auto"/>
            <w:vAlign w:val="center"/>
          </w:tcPr>
          <w:p w14:paraId="4D9224B1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4.9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</w:tcPr>
          <w:p w14:paraId="7A96665A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no FEC</w:t>
            </w:r>
          </w:p>
        </w:tc>
        <w:tc>
          <w:tcPr>
            <w:tcW w:w="273" w:type="pct"/>
            <w:vMerge w:val="restart"/>
            <w:shd w:val="clear" w:color="auto" w:fill="auto"/>
            <w:vAlign w:val="center"/>
          </w:tcPr>
          <w:p w14:paraId="76E1728B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Manchester</w:t>
            </w:r>
          </w:p>
        </w:tc>
        <w:tc>
          <w:tcPr>
            <w:tcW w:w="328" w:type="pct"/>
            <w:vMerge/>
            <w:vAlign w:val="center"/>
          </w:tcPr>
          <w:p w14:paraId="41F43568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51" w:type="pct"/>
            <w:vMerge w:val="restart"/>
            <w:shd w:val="clear" w:color="auto" w:fill="auto"/>
            <w:vAlign w:val="center"/>
          </w:tcPr>
          <w:p w14:paraId="50B1BACF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5.49</w:t>
            </w:r>
          </w:p>
        </w:tc>
        <w:tc>
          <w:tcPr>
            <w:tcW w:w="302" w:type="pct"/>
            <w:vMerge w:val="restart"/>
            <w:shd w:val="clear" w:color="auto" w:fill="auto"/>
            <w:vAlign w:val="center"/>
          </w:tcPr>
          <w:p w14:paraId="4D5883D8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160</w:t>
            </w:r>
          </w:p>
        </w:tc>
        <w:tc>
          <w:tcPr>
            <w:tcW w:w="351" w:type="pct"/>
            <w:vMerge w:val="restart"/>
            <w:shd w:val="clear" w:color="auto" w:fill="auto"/>
            <w:vAlign w:val="center"/>
          </w:tcPr>
          <w:p w14:paraId="57C6DDD8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469" w:type="pct"/>
            <w:vMerge w:val="restart"/>
            <w:shd w:val="clear" w:color="auto" w:fill="auto"/>
            <w:vAlign w:val="center"/>
          </w:tcPr>
          <w:p w14:paraId="03398249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599" w:type="pct"/>
            <w:shd w:val="clear" w:color="auto" w:fill="auto"/>
            <w:vAlign w:val="center"/>
          </w:tcPr>
          <w:p w14:paraId="5047E3B0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1426</w:t>
            </w:r>
          </w:p>
        </w:tc>
      </w:tr>
      <w:tr w:rsidR="0038276D" w:rsidRPr="00617CE9" w14:paraId="4CF41919" w14:textId="77777777">
        <w:trPr>
          <w:trHeight w:val="280"/>
        </w:trPr>
        <w:tc>
          <w:tcPr>
            <w:tcW w:w="409" w:type="pct"/>
            <w:vMerge/>
            <w:vAlign w:val="center"/>
          </w:tcPr>
          <w:p w14:paraId="464FA3C8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0" w:type="pct"/>
            <w:vMerge/>
            <w:vAlign w:val="center"/>
          </w:tcPr>
          <w:p w14:paraId="784B1149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0" w:type="pct"/>
            <w:vMerge/>
            <w:vAlign w:val="center"/>
          </w:tcPr>
          <w:p w14:paraId="72E3115B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4" w:type="pct"/>
            <w:vMerge/>
            <w:vAlign w:val="center"/>
          </w:tcPr>
          <w:p w14:paraId="0C1DC95F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3" w:type="pct"/>
            <w:vMerge/>
            <w:vAlign w:val="center"/>
          </w:tcPr>
          <w:p w14:paraId="6DC2F7FB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</w:tcPr>
          <w:p w14:paraId="6BB05A68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3" w:type="pct"/>
            <w:vMerge/>
            <w:vAlign w:val="center"/>
          </w:tcPr>
          <w:p w14:paraId="67893C4B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shd w:val="clear" w:color="auto" w:fill="auto"/>
            <w:vAlign w:val="center"/>
          </w:tcPr>
          <w:p w14:paraId="16DAF479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51" w:type="pct"/>
            <w:vMerge/>
            <w:vAlign w:val="center"/>
          </w:tcPr>
          <w:p w14:paraId="68E176A9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2" w:type="pct"/>
            <w:vMerge/>
            <w:vAlign w:val="center"/>
          </w:tcPr>
          <w:p w14:paraId="2C920DC8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51" w:type="pct"/>
            <w:vMerge/>
            <w:vAlign w:val="center"/>
          </w:tcPr>
          <w:p w14:paraId="7A278A12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69" w:type="pct"/>
            <w:vMerge/>
            <w:vAlign w:val="center"/>
          </w:tcPr>
          <w:p w14:paraId="59E8BB44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99" w:type="pct"/>
            <w:shd w:val="clear" w:color="auto" w:fill="auto"/>
            <w:vAlign w:val="center"/>
          </w:tcPr>
          <w:p w14:paraId="5064FABE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1434</w:t>
            </w:r>
          </w:p>
        </w:tc>
      </w:tr>
      <w:tr w:rsidR="0038276D" w:rsidRPr="00617CE9" w14:paraId="09FB6D92" w14:textId="77777777">
        <w:trPr>
          <w:trHeight w:val="280"/>
        </w:trPr>
        <w:tc>
          <w:tcPr>
            <w:tcW w:w="409" w:type="pct"/>
            <w:vMerge/>
            <w:vAlign w:val="center"/>
          </w:tcPr>
          <w:p w14:paraId="4B73B843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0" w:type="pct"/>
            <w:vMerge w:val="restart"/>
            <w:shd w:val="clear" w:color="auto" w:fill="auto"/>
            <w:vAlign w:val="center"/>
          </w:tcPr>
          <w:p w14:paraId="3170B68F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0.04</w:t>
            </w:r>
          </w:p>
        </w:tc>
        <w:tc>
          <w:tcPr>
            <w:tcW w:w="510" w:type="pct"/>
            <w:vMerge w:val="restart"/>
            <w:shd w:val="clear" w:color="auto" w:fill="auto"/>
            <w:vAlign w:val="center"/>
          </w:tcPr>
          <w:p w14:paraId="4C186C15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[202]</w:t>
            </w:r>
          </w:p>
        </w:tc>
        <w:tc>
          <w:tcPr>
            <w:tcW w:w="314" w:type="pct"/>
            <w:vMerge w:val="restart"/>
            <w:shd w:val="clear" w:color="auto" w:fill="auto"/>
            <w:vAlign w:val="center"/>
          </w:tcPr>
          <w:p w14:paraId="5FF73D31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3.8</w:t>
            </w:r>
          </w:p>
        </w:tc>
        <w:tc>
          <w:tcPr>
            <w:tcW w:w="273" w:type="pct"/>
            <w:vMerge w:val="restart"/>
            <w:shd w:val="clear" w:color="auto" w:fill="auto"/>
            <w:vAlign w:val="center"/>
          </w:tcPr>
          <w:p w14:paraId="2AF3594B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14.8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</w:tcPr>
          <w:p w14:paraId="54B55994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CC</w:t>
            </w:r>
          </w:p>
        </w:tc>
        <w:tc>
          <w:tcPr>
            <w:tcW w:w="273" w:type="pct"/>
            <w:vMerge w:val="restart"/>
            <w:shd w:val="clear" w:color="auto" w:fill="auto"/>
            <w:vAlign w:val="center"/>
          </w:tcPr>
          <w:p w14:paraId="4C3A599B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Manchester encoding</w:t>
            </w:r>
          </w:p>
        </w:tc>
        <w:tc>
          <w:tcPr>
            <w:tcW w:w="328" w:type="pct"/>
            <w:shd w:val="clear" w:color="auto" w:fill="auto"/>
            <w:vAlign w:val="center"/>
          </w:tcPr>
          <w:p w14:paraId="758C7D27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51" w:type="pct"/>
            <w:vMerge w:val="restart"/>
            <w:shd w:val="clear" w:color="auto" w:fill="auto"/>
            <w:vAlign w:val="center"/>
          </w:tcPr>
          <w:p w14:paraId="29AA25F3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5.36</w:t>
            </w:r>
          </w:p>
        </w:tc>
        <w:tc>
          <w:tcPr>
            <w:tcW w:w="302" w:type="pct"/>
            <w:vMerge w:val="restart"/>
            <w:shd w:val="clear" w:color="auto" w:fill="auto"/>
            <w:vAlign w:val="center"/>
          </w:tcPr>
          <w:p w14:paraId="7F7E9A97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150</w:t>
            </w:r>
          </w:p>
        </w:tc>
        <w:tc>
          <w:tcPr>
            <w:tcW w:w="351" w:type="pct"/>
            <w:vMerge w:val="restart"/>
            <w:shd w:val="clear" w:color="auto" w:fill="auto"/>
            <w:vAlign w:val="center"/>
          </w:tcPr>
          <w:p w14:paraId="36FD7F5A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75</w:t>
            </w:r>
          </w:p>
        </w:tc>
        <w:tc>
          <w:tcPr>
            <w:tcW w:w="469" w:type="pct"/>
            <w:vMerge/>
            <w:vAlign w:val="center"/>
          </w:tcPr>
          <w:p w14:paraId="360B7A22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99" w:type="pct"/>
            <w:shd w:val="clear" w:color="auto" w:fill="auto"/>
            <w:vAlign w:val="center"/>
          </w:tcPr>
          <w:p w14:paraId="71594D67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356</w:t>
            </w:r>
          </w:p>
        </w:tc>
      </w:tr>
      <w:tr w:rsidR="0038276D" w:rsidRPr="00617CE9" w14:paraId="20F4DD87" w14:textId="77777777">
        <w:trPr>
          <w:trHeight w:val="280"/>
        </w:trPr>
        <w:tc>
          <w:tcPr>
            <w:tcW w:w="409" w:type="pct"/>
            <w:vMerge/>
            <w:vAlign w:val="center"/>
          </w:tcPr>
          <w:p w14:paraId="0DA724FA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0" w:type="pct"/>
            <w:vMerge/>
            <w:vAlign w:val="center"/>
          </w:tcPr>
          <w:p w14:paraId="6042415E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0" w:type="pct"/>
            <w:vMerge/>
            <w:vAlign w:val="center"/>
          </w:tcPr>
          <w:p w14:paraId="68D295FA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4" w:type="pct"/>
            <w:vMerge/>
            <w:vAlign w:val="center"/>
          </w:tcPr>
          <w:p w14:paraId="71D0880F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3" w:type="pct"/>
            <w:vMerge/>
            <w:vAlign w:val="center"/>
          </w:tcPr>
          <w:p w14:paraId="6800AB65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</w:tcPr>
          <w:p w14:paraId="7CBC3CF2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3" w:type="pct"/>
            <w:vMerge/>
            <w:vAlign w:val="center"/>
          </w:tcPr>
          <w:p w14:paraId="5C7B0866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vMerge w:val="restart"/>
            <w:shd w:val="clear" w:color="auto" w:fill="auto"/>
            <w:vAlign w:val="center"/>
          </w:tcPr>
          <w:p w14:paraId="76FE0DE3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51" w:type="pct"/>
            <w:vMerge/>
            <w:vAlign w:val="center"/>
          </w:tcPr>
          <w:p w14:paraId="0B67BFB2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2" w:type="pct"/>
            <w:vMerge/>
            <w:vAlign w:val="center"/>
          </w:tcPr>
          <w:p w14:paraId="2631B774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51" w:type="pct"/>
            <w:vMerge/>
            <w:vAlign w:val="center"/>
          </w:tcPr>
          <w:p w14:paraId="5C57A1EC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69" w:type="pct"/>
            <w:vMerge/>
            <w:vAlign w:val="center"/>
          </w:tcPr>
          <w:p w14:paraId="28EBD133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99" w:type="pct"/>
            <w:shd w:val="clear" w:color="auto" w:fill="auto"/>
            <w:vAlign w:val="center"/>
          </w:tcPr>
          <w:p w14:paraId="79C54BAB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350</w:t>
            </w:r>
          </w:p>
        </w:tc>
      </w:tr>
      <w:tr w:rsidR="0038276D" w:rsidRPr="00617CE9" w14:paraId="28A27347" w14:textId="77777777">
        <w:trPr>
          <w:trHeight w:val="280"/>
        </w:trPr>
        <w:tc>
          <w:tcPr>
            <w:tcW w:w="409" w:type="pct"/>
            <w:vMerge/>
            <w:vAlign w:val="center"/>
          </w:tcPr>
          <w:p w14:paraId="6CE34800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0" w:type="pct"/>
            <w:vMerge/>
            <w:vAlign w:val="center"/>
          </w:tcPr>
          <w:p w14:paraId="664E1E89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0" w:type="pct"/>
            <w:vMerge w:val="restart"/>
            <w:shd w:val="clear" w:color="auto" w:fill="auto"/>
            <w:vAlign w:val="center"/>
          </w:tcPr>
          <w:p w14:paraId="5DF65565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[200]</w:t>
            </w:r>
          </w:p>
        </w:tc>
        <w:tc>
          <w:tcPr>
            <w:tcW w:w="314" w:type="pct"/>
            <w:vMerge w:val="restart"/>
            <w:shd w:val="clear" w:color="auto" w:fill="auto"/>
            <w:vAlign w:val="center"/>
          </w:tcPr>
          <w:p w14:paraId="4E36E58C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6.49</w:t>
            </w:r>
          </w:p>
        </w:tc>
        <w:tc>
          <w:tcPr>
            <w:tcW w:w="273" w:type="pct"/>
            <w:vMerge w:val="restart"/>
            <w:shd w:val="clear" w:color="auto" w:fill="auto"/>
            <w:vAlign w:val="center"/>
          </w:tcPr>
          <w:p w14:paraId="2B110E3E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8.94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</w:tcPr>
          <w:p w14:paraId="485C26F5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no FEC</w:t>
            </w:r>
          </w:p>
        </w:tc>
        <w:tc>
          <w:tcPr>
            <w:tcW w:w="273" w:type="pct"/>
            <w:vMerge/>
            <w:vAlign w:val="center"/>
          </w:tcPr>
          <w:p w14:paraId="124F54F5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vMerge/>
            <w:vAlign w:val="center"/>
          </w:tcPr>
          <w:p w14:paraId="087AE737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51" w:type="pct"/>
            <w:vMerge w:val="restart"/>
            <w:shd w:val="clear" w:color="auto" w:fill="auto"/>
            <w:vAlign w:val="center"/>
          </w:tcPr>
          <w:p w14:paraId="6E04E2E6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7.5</w:t>
            </w:r>
          </w:p>
        </w:tc>
        <w:tc>
          <w:tcPr>
            <w:tcW w:w="302" w:type="pct"/>
            <w:vMerge w:val="restart"/>
            <w:shd w:val="clear" w:color="auto" w:fill="auto"/>
            <w:vAlign w:val="center"/>
          </w:tcPr>
          <w:p w14:paraId="4C817B0E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180</w:t>
            </w:r>
          </w:p>
        </w:tc>
        <w:tc>
          <w:tcPr>
            <w:tcW w:w="351" w:type="pct"/>
            <w:vMerge w:val="restart"/>
            <w:shd w:val="clear" w:color="auto" w:fill="auto"/>
            <w:vAlign w:val="center"/>
          </w:tcPr>
          <w:p w14:paraId="1E5A9856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7.5</w:t>
            </w:r>
          </w:p>
        </w:tc>
        <w:tc>
          <w:tcPr>
            <w:tcW w:w="469" w:type="pct"/>
            <w:shd w:val="clear" w:color="auto" w:fill="auto"/>
            <w:vAlign w:val="center"/>
          </w:tcPr>
          <w:p w14:paraId="1492E354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599" w:type="pct"/>
            <w:shd w:val="clear" w:color="auto" w:fill="auto"/>
            <w:vAlign w:val="center"/>
          </w:tcPr>
          <w:p w14:paraId="6227B6F3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1016,1017</w:t>
            </w:r>
          </w:p>
        </w:tc>
      </w:tr>
      <w:tr w:rsidR="0038276D" w:rsidRPr="00617CE9" w14:paraId="3476C36A" w14:textId="77777777">
        <w:trPr>
          <w:trHeight w:val="280"/>
        </w:trPr>
        <w:tc>
          <w:tcPr>
            <w:tcW w:w="409" w:type="pct"/>
            <w:vMerge/>
            <w:vAlign w:val="center"/>
          </w:tcPr>
          <w:p w14:paraId="7B2D2CF4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0" w:type="pct"/>
            <w:vMerge/>
            <w:vAlign w:val="center"/>
          </w:tcPr>
          <w:p w14:paraId="0F227565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0" w:type="pct"/>
            <w:vMerge/>
            <w:vAlign w:val="center"/>
          </w:tcPr>
          <w:p w14:paraId="37FE54C5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4" w:type="pct"/>
            <w:vMerge/>
            <w:vAlign w:val="center"/>
          </w:tcPr>
          <w:p w14:paraId="3306E26F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3" w:type="pct"/>
            <w:vMerge/>
            <w:vAlign w:val="center"/>
          </w:tcPr>
          <w:p w14:paraId="2A298023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</w:tcPr>
          <w:p w14:paraId="152580F4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3" w:type="pct"/>
            <w:vMerge/>
            <w:vAlign w:val="center"/>
          </w:tcPr>
          <w:p w14:paraId="5AD0D9FE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shd w:val="clear" w:color="auto" w:fill="auto"/>
            <w:vAlign w:val="center"/>
          </w:tcPr>
          <w:p w14:paraId="1947DECF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1,2</w:t>
            </w:r>
          </w:p>
        </w:tc>
        <w:tc>
          <w:tcPr>
            <w:tcW w:w="351" w:type="pct"/>
            <w:vMerge/>
            <w:vAlign w:val="center"/>
          </w:tcPr>
          <w:p w14:paraId="753B7680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2" w:type="pct"/>
            <w:vMerge/>
            <w:vAlign w:val="center"/>
          </w:tcPr>
          <w:p w14:paraId="053DFB66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51" w:type="pct"/>
            <w:vMerge/>
            <w:vAlign w:val="center"/>
          </w:tcPr>
          <w:p w14:paraId="35E224F0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69" w:type="pct"/>
            <w:vMerge w:val="restart"/>
            <w:shd w:val="clear" w:color="auto" w:fill="auto"/>
            <w:vAlign w:val="center"/>
          </w:tcPr>
          <w:p w14:paraId="3FAFDD76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599" w:type="pct"/>
            <w:shd w:val="clear" w:color="auto" w:fill="auto"/>
            <w:vAlign w:val="center"/>
          </w:tcPr>
          <w:p w14:paraId="58CFBC47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972,974,984,986,996,998</w:t>
            </w:r>
          </w:p>
        </w:tc>
      </w:tr>
      <w:tr w:rsidR="0038276D" w:rsidRPr="00617CE9" w14:paraId="6F800F81" w14:textId="77777777">
        <w:trPr>
          <w:trHeight w:val="280"/>
        </w:trPr>
        <w:tc>
          <w:tcPr>
            <w:tcW w:w="409" w:type="pct"/>
            <w:vMerge/>
            <w:vAlign w:val="center"/>
          </w:tcPr>
          <w:p w14:paraId="4B338842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0" w:type="pct"/>
            <w:vMerge w:val="restart"/>
            <w:shd w:val="clear" w:color="auto" w:fill="auto"/>
            <w:vAlign w:val="center"/>
          </w:tcPr>
          <w:p w14:paraId="12FF2226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0.06</w:t>
            </w:r>
          </w:p>
        </w:tc>
        <w:tc>
          <w:tcPr>
            <w:tcW w:w="510" w:type="pct"/>
            <w:vMerge w:val="restart"/>
            <w:shd w:val="clear" w:color="auto" w:fill="auto"/>
            <w:vAlign w:val="center"/>
          </w:tcPr>
          <w:p w14:paraId="60CDBAEF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[202]</w:t>
            </w:r>
          </w:p>
        </w:tc>
        <w:tc>
          <w:tcPr>
            <w:tcW w:w="314" w:type="pct"/>
            <w:vMerge w:val="restart"/>
            <w:shd w:val="clear" w:color="auto" w:fill="auto"/>
            <w:vAlign w:val="center"/>
          </w:tcPr>
          <w:p w14:paraId="4F894654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-2.5</w:t>
            </w:r>
          </w:p>
        </w:tc>
        <w:tc>
          <w:tcPr>
            <w:tcW w:w="273" w:type="pct"/>
            <w:vMerge w:val="restart"/>
            <w:shd w:val="clear" w:color="auto" w:fill="auto"/>
            <w:vAlign w:val="center"/>
          </w:tcPr>
          <w:p w14:paraId="605BE6BF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8.2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</w:tcPr>
          <w:p w14:paraId="40B00C3F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CC</w:t>
            </w:r>
          </w:p>
        </w:tc>
        <w:tc>
          <w:tcPr>
            <w:tcW w:w="273" w:type="pct"/>
            <w:vMerge/>
            <w:vAlign w:val="center"/>
          </w:tcPr>
          <w:p w14:paraId="3CD2A514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shd w:val="clear" w:color="auto" w:fill="auto"/>
            <w:vAlign w:val="center"/>
          </w:tcPr>
          <w:p w14:paraId="7813C216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51" w:type="pct"/>
            <w:vMerge w:val="restart"/>
            <w:shd w:val="clear" w:color="auto" w:fill="auto"/>
            <w:vAlign w:val="center"/>
          </w:tcPr>
          <w:p w14:paraId="2909AD52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0.96</w:t>
            </w:r>
          </w:p>
        </w:tc>
        <w:tc>
          <w:tcPr>
            <w:tcW w:w="302" w:type="pct"/>
            <w:vMerge w:val="restart"/>
            <w:shd w:val="clear" w:color="auto" w:fill="auto"/>
            <w:vAlign w:val="center"/>
          </w:tcPr>
          <w:p w14:paraId="734AE8D8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351" w:type="pct"/>
            <w:vMerge/>
            <w:vAlign w:val="center"/>
          </w:tcPr>
          <w:p w14:paraId="1BD3A04E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69" w:type="pct"/>
            <w:vMerge/>
            <w:vAlign w:val="center"/>
          </w:tcPr>
          <w:p w14:paraId="20B9914D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99" w:type="pct"/>
            <w:shd w:val="clear" w:color="auto" w:fill="auto"/>
            <w:vAlign w:val="center"/>
          </w:tcPr>
          <w:p w14:paraId="0A07FCF6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302</w:t>
            </w:r>
          </w:p>
        </w:tc>
      </w:tr>
      <w:tr w:rsidR="0038276D" w:rsidRPr="00617CE9" w14:paraId="1F83BA9A" w14:textId="77777777">
        <w:trPr>
          <w:trHeight w:val="280"/>
        </w:trPr>
        <w:tc>
          <w:tcPr>
            <w:tcW w:w="409" w:type="pct"/>
            <w:vMerge/>
            <w:vAlign w:val="center"/>
          </w:tcPr>
          <w:p w14:paraId="1EDFB32A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0" w:type="pct"/>
            <w:vMerge/>
            <w:vAlign w:val="center"/>
          </w:tcPr>
          <w:p w14:paraId="06E909EF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0" w:type="pct"/>
            <w:vMerge/>
            <w:vAlign w:val="center"/>
          </w:tcPr>
          <w:p w14:paraId="352EC7BA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4" w:type="pct"/>
            <w:vMerge/>
            <w:vAlign w:val="center"/>
          </w:tcPr>
          <w:p w14:paraId="5EB1035C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3" w:type="pct"/>
            <w:vMerge/>
            <w:vAlign w:val="center"/>
          </w:tcPr>
          <w:p w14:paraId="47DAC3A0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</w:tcPr>
          <w:p w14:paraId="2E8FBDD9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3" w:type="pct"/>
            <w:vMerge/>
            <w:vAlign w:val="center"/>
          </w:tcPr>
          <w:p w14:paraId="5B72F6D0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shd w:val="clear" w:color="auto" w:fill="auto"/>
            <w:vAlign w:val="center"/>
          </w:tcPr>
          <w:p w14:paraId="64736041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51" w:type="pct"/>
            <w:vMerge/>
            <w:vAlign w:val="center"/>
          </w:tcPr>
          <w:p w14:paraId="39407D86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2" w:type="pct"/>
            <w:vMerge/>
            <w:vAlign w:val="center"/>
          </w:tcPr>
          <w:p w14:paraId="7A1C4455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51" w:type="pct"/>
            <w:vMerge/>
            <w:vAlign w:val="center"/>
          </w:tcPr>
          <w:p w14:paraId="29767C19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69" w:type="pct"/>
            <w:vMerge/>
            <w:vAlign w:val="center"/>
          </w:tcPr>
          <w:p w14:paraId="41839171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99" w:type="pct"/>
            <w:shd w:val="clear" w:color="auto" w:fill="auto"/>
            <w:vAlign w:val="center"/>
          </w:tcPr>
          <w:p w14:paraId="6F6F6507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296</w:t>
            </w:r>
          </w:p>
        </w:tc>
      </w:tr>
      <w:tr w:rsidR="0038276D" w:rsidRPr="00617CE9" w14:paraId="0828C49B" w14:textId="77777777">
        <w:trPr>
          <w:trHeight w:val="280"/>
        </w:trPr>
        <w:tc>
          <w:tcPr>
            <w:tcW w:w="409" w:type="pct"/>
            <w:vMerge/>
            <w:vAlign w:val="center"/>
          </w:tcPr>
          <w:p w14:paraId="1B9A5F91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0" w:type="pct"/>
            <w:vMerge w:val="restart"/>
            <w:shd w:val="clear" w:color="auto" w:fill="auto"/>
            <w:vAlign w:val="center"/>
          </w:tcPr>
          <w:p w14:paraId="0C510B4E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0.07</w:t>
            </w:r>
          </w:p>
        </w:tc>
        <w:tc>
          <w:tcPr>
            <w:tcW w:w="510" w:type="pct"/>
            <w:vMerge/>
            <w:vAlign w:val="center"/>
          </w:tcPr>
          <w:p w14:paraId="1C2B69B5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4" w:type="pct"/>
            <w:vMerge w:val="restart"/>
            <w:shd w:val="clear" w:color="auto" w:fill="auto"/>
            <w:vAlign w:val="center"/>
          </w:tcPr>
          <w:p w14:paraId="48830B56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-0.3</w:t>
            </w:r>
          </w:p>
        </w:tc>
        <w:tc>
          <w:tcPr>
            <w:tcW w:w="273" w:type="pct"/>
            <w:vMerge w:val="restart"/>
            <w:shd w:val="clear" w:color="auto" w:fill="auto"/>
            <w:vAlign w:val="center"/>
          </w:tcPr>
          <w:p w14:paraId="6656C020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15.3</w:t>
            </w:r>
          </w:p>
        </w:tc>
        <w:tc>
          <w:tcPr>
            <w:tcW w:w="311" w:type="pct"/>
            <w:vMerge/>
            <w:vAlign w:val="center"/>
          </w:tcPr>
          <w:p w14:paraId="29157C52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3" w:type="pct"/>
            <w:vMerge/>
            <w:vAlign w:val="center"/>
          </w:tcPr>
          <w:p w14:paraId="384F1075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shd w:val="clear" w:color="auto" w:fill="auto"/>
            <w:vAlign w:val="center"/>
          </w:tcPr>
          <w:p w14:paraId="4C373AF6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51" w:type="pct"/>
            <w:vMerge w:val="restart"/>
            <w:shd w:val="clear" w:color="auto" w:fill="auto"/>
            <w:vAlign w:val="center"/>
          </w:tcPr>
          <w:p w14:paraId="7DDDBCC4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1.07</w:t>
            </w:r>
          </w:p>
        </w:tc>
        <w:tc>
          <w:tcPr>
            <w:tcW w:w="302" w:type="pct"/>
            <w:vMerge/>
            <w:vAlign w:val="center"/>
          </w:tcPr>
          <w:p w14:paraId="3E9F9D65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51" w:type="pct"/>
            <w:vMerge/>
            <w:vAlign w:val="center"/>
          </w:tcPr>
          <w:p w14:paraId="0C65FEA4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69" w:type="pct"/>
            <w:vMerge w:val="restart"/>
            <w:shd w:val="clear" w:color="auto" w:fill="auto"/>
            <w:vAlign w:val="center"/>
          </w:tcPr>
          <w:p w14:paraId="3FE68FFA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599" w:type="pct"/>
            <w:shd w:val="clear" w:color="auto" w:fill="auto"/>
            <w:vAlign w:val="center"/>
          </w:tcPr>
          <w:p w14:paraId="0B2E3EB8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338</w:t>
            </w:r>
          </w:p>
        </w:tc>
      </w:tr>
      <w:tr w:rsidR="0038276D" w:rsidRPr="00617CE9" w14:paraId="72F183CC" w14:textId="77777777">
        <w:trPr>
          <w:trHeight w:val="280"/>
        </w:trPr>
        <w:tc>
          <w:tcPr>
            <w:tcW w:w="409" w:type="pct"/>
            <w:vMerge/>
            <w:vAlign w:val="center"/>
          </w:tcPr>
          <w:p w14:paraId="1F0B24C9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0" w:type="pct"/>
            <w:vMerge/>
            <w:vAlign w:val="center"/>
          </w:tcPr>
          <w:p w14:paraId="098EE886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0" w:type="pct"/>
            <w:vMerge/>
            <w:vAlign w:val="center"/>
          </w:tcPr>
          <w:p w14:paraId="4A7B0451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4" w:type="pct"/>
            <w:vMerge/>
            <w:vAlign w:val="center"/>
          </w:tcPr>
          <w:p w14:paraId="6C6174A2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3" w:type="pct"/>
            <w:vMerge/>
            <w:vAlign w:val="center"/>
          </w:tcPr>
          <w:p w14:paraId="71C4698D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</w:tcPr>
          <w:p w14:paraId="17124C6C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3" w:type="pct"/>
            <w:vMerge/>
            <w:vAlign w:val="center"/>
          </w:tcPr>
          <w:p w14:paraId="340A8B00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shd w:val="clear" w:color="auto" w:fill="auto"/>
            <w:vAlign w:val="center"/>
          </w:tcPr>
          <w:p w14:paraId="13834895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51" w:type="pct"/>
            <w:vMerge/>
            <w:vAlign w:val="center"/>
          </w:tcPr>
          <w:p w14:paraId="2E843DD8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2" w:type="pct"/>
            <w:vMerge/>
            <w:vAlign w:val="center"/>
          </w:tcPr>
          <w:p w14:paraId="22454669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51" w:type="pct"/>
            <w:vMerge/>
            <w:vAlign w:val="center"/>
          </w:tcPr>
          <w:p w14:paraId="56AAF3CC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69" w:type="pct"/>
            <w:vMerge/>
            <w:vAlign w:val="center"/>
          </w:tcPr>
          <w:p w14:paraId="7757C826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99" w:type="pct"/>
            <w:shd w:val="clear" w:color="auto" w:fill="auto"/>
            <w:vAlign w:val="center"/>
          </w:tcPr>
          <w:p w14:paraId="7DA66159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332</w:t>
            </w:r>
          </w:p>
        </w:tc>
      </w:tr>
      <w:tr w:rsidR="0038276D" w:rsidRPr="00617CE9" w14:paraId="037F7C58" w14:textId="77777777">
        <w:trPr>
          <w:trHeight w:val="280"/>
        </w:trPr>
        <w:tc>
          <w:tcPr>
            <w:tcW w:w="409" w:type="pct"/>
            <w:vMerge/>
            <w:vAlign w:val="center"/>
          </w:tcPr>
          <w:p w14:paraId="365A1BAD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0" w:type="pct"/>
            <w:vMerge/>
            <w:vAlign w:val="center"/>
          </w:tcPr>
          <w:p w14:paraId="39E48B59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0" w:type="pct"/>
            <w:vMerge w:val="restart"/>
            <w:shd w:val="clear" w:color="auto" w:fill="auto"/>
            <w:vAlign w:val="center"/>
          </w:tcPr>
          <w:p w14:paraId="0FC2A476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[215]</w:t>
            </w:r>
          </w:p>
        </w:tc>
        <w:tc>
          <w:tcPr>
            <w:tcW w:w="314" w:type="pct"/>
            <w:vMerge w:val="restart"/>
            <w:shd w:val="clear" w:color="auto" w:fill="auto"/>
            <w:vAlign w:val="center"/>
          </w:tcPr>
          <w:p w14:paraId="392BEF27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-0.06</w:t>
            </w:r>
          </w:p>
        </w:tc>
        <w:tc>
          <w:tcPr>
            <w:tcW w:w="273" w:type="pct"/>
            <w:vMerge w:val="restart"/>
            <w:shd w:val="clear" w:color="auto" w:fill="auto"/>
            <w:vAlign w:val="center"/>
          </w:tcPr>
          <w:p w14:paraId="65826C0E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2.19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</w:tcPr>
          <w:p w14:paraId="57783A76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no FEC</w:t>
            </w:r>
          </w:p>
        </w:tc>
        <w:tc>
          <w:tcPr>
            <w:tcW w:w="273" w:type="pct"/>
            <w:vMerge w:val="restart"/>
            <w:shd w:val="clear" w:color="auto" w:fill="auto"/>
            <w:vAlign w:val="center"/>
          </w:tcPr>
          <w:p w14:paraId="3A67B7DB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Manchester</w:t>
            </w:r>
          </w:p>
        </w:tc>
        <w:tc>
          <w:tcPr>
            <w:tcW w:w="328" w:type="pct"/>
            <w:shd w:val="clear" w:color="auto" w:fill="auto"/>
            <w:vAlign w:val="center"/>
          </w:tcPr>
          <w:p w14:paraId="3805111E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51" w:type="pct"/>
            <w:vMerge w:val="restart"/>
            <w:shd w:val="clear" w:color="auto" w:fill="auto"/>
            <w:vAlign w:val="center"/>
          </w:tcPr>
          <w:p w14:paraId="356E8D75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02" w:type="pct"/>
            <w:vMerge/>
            <w:vAlign w:val="center"/>
          </w:tcPr>
          <w:p w14:paraId="6D358802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51" w:type="pct"/>
            <w:vMerge w:val="restart"/>
            <w:shd w:val="clear" w:color="auto" w:fill="auto"/>
            <w:vAlign w:val="center"/>
          </w:tcPr>
          <w:p w14:paraId="39AFB202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proofErr w:type="spellStart"/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NaN</w:t>
            </w:r>
            <w:proofErr w:type="spellEnd"/>
          </w:p>
        </w:tc>
        <w:tc>
          <w:tcPr>
            <w:tcW w:w="469" w:type="pct"/>
            <w:vMerge w:val="restart"/>
            <w:shd w:val="clear" w:color="auto" w:fill="auto"/>
            <w:vAlign w:val="center"/>
          </w:tcPr>
          <w:p w14:paraId="244CC52E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599" w:type="pct"/>
            <w:shd w:val="clear" w:color="auto" w:fill="auto"/>
            <w:vAlign w:val="center"/>
          </w:tcPr>
          <w:p w14:paraId="30353002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1310</w:t>
            </w:r>
          </w:p>
        </w:tc>
      </w:tr>
      <w:tr w:rsidR="0038276D" w:rsidRPr="00617CE9" w14:paraId="26E8C4AB" w14:textId="77777777">
        <w:trPr>
          <w:trHeight w:val="280"/>
        </w:trPr>
        <w:tc>
          <w:tcPr>
            <w:tcW w:w="409" w:type="pct"/>
            <w:vMerge/>
            <w:vAlign w:val="center"/>
          </w:tcPr>
          <w:p w14:paraId="4CD1F79C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0" w:type="pct"/>
            <w:vMerge/>
            <w:vAlign w:val="center"/>
          </w:tcPr>
          <w:p w14:paraId="2E150BFE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0" w:type="pct"/>
            <w:vMerge/>
            <w:vAlign w:val="center"/>
          </w:tcPr>
          <w:p w14:paraId="7879CD76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4" w:type="pct"/>
            <w:vMerge/>
            <w:vAlign w:val="center"/>
          </w:tcPr>
          <w:p w14:paraId="73CC1EED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3" w:type="pct"/>
            <w:vMerge/>
            <w:vAlign w:val="center"/>
          </w:tcPr>
          <w:p w14:paraId="78CB5C0F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</w:tcPr>
          <w:p w14:paraId="2C97B64B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3" w:type="pct"/>
            <w:vMerge/>
            <w:vAlign w:val="center"/>
          </w:tcPr>
          <w:p w14:paraId="5339250D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shd w:val="clear" w:color="auto" w:fill="auto"/>
            <w:vAlign w:val="center"/>
          </w:tcPr>
          <w:p w14:paraId="524F3A57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51" w:type="pct"/>
            <w:vMerge/>
            <w:vAlign w:val="center"/>
          </w:tcPr>
          <w:p w14:paraId="447DF48C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2" w:type="pct"/>
            <w:vMerge/>
            <w:vAlign w:val="center"/>
          </w:tcPr>
          <w:p w14:paraId="2F1B69A4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51" w:type="pct"/>
            <w:vMerge/>
            <w:vAlign w:val="center"/>
          </w:tcPr>
          <w:p w14:paraId="49B076B2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69" w:type="pct"/>
            <w:vMerge/>
            <w:vAlign w:val="center"/>
          </w:tcPr>
          <w:p w14:paraId="11C65466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99" w:type="pct"/>
            <w:shd w:val="clear" w:color="auto" w:fill="auto"/>
            <w:vAlign w:val="center"/>
          </w:tcPr>
          <w:p w14:paraId="00A07658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1318</w:t>
            </w:r>
          </w:p>
        </w:tc>
      </w:tr>
      <w:tr w:rsidR="0038276D" w:rsidRPr="00617CE9" w14:paraId="3D7252A2" w14:textId="77777777">
        <w:trPr>
          <w:trHeight w:val="280"/>
        </w:trPr>
        <w:tc>
          <w:tcPr>
            <w:tcW w:w="409" w:type="pct"/>
            <w:vMerge/>
            <w:vAlign w:val="center"/>
          </w:tcPr>
          <w:p w14:paraId="4ACD9E87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0" w:type="pct"/>
            <w:vMerge/>
            <w:vAlign w:val="center"/>
          </w:tcPr>
          <w:p w14:paraId="4D476E2E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0" w:type="pct"/>
            <w:vMerge w:val="restart"/>
            <w:shd w:val="clear" w:color="auto" w:fill="auto"/>
            <w:vAlign w:val="center"/>
          </w:tcPr>
          <w:p w14:paraId="485AC7A8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[211]</w:t>
            </w:r>
          </w:p>
        </w:tc>
        <w:tc>
          <w:tcPr>
            <w:tcW w:w="314" w:type="pct"/>
            <w:vMerge w:val="restart"/>
            <w:shd w:val="clear" w:color="auto" w:fill="auto"/>
            <w:vAlign w:val="center"/>
          </w:tcPr>
          <w:p w14:paraId="5DAA55EA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-0.5</w:t>
            </w:r>
          </w:p>
        </w:tc>
        <w:tc>
          <w:tcPr>
            <w:tcW w:w="273" w:type="pct"/>
            <w:vMerge w:val="restart"/>
            <w:shd w:val="clear" w:color="auto" w:fill="auto"/>
            <w:vAlign w:val="center"/>
          </w:tcPr>
          <w:p w14:paraId="6AAEE2B3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11</w:t>
            </w:r>
          </w:p>
        </w:tc>
        <w:tc>
          <w:tcPr>
            <w:tcW w:w="311" w:type="pct"/>
            <w:vMerge/>
            <w:vAlign w:val="center"/>
          </w:tcPr>
          <w:p w14:paraId="523BCE0F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3" w:type="pct"/>
            <w:vMerge/>
            <w:vAlign w:val="center"/>
          </w:tcPr>
          <w:p w14:paraId="5B5CF7E7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vMerge w:val="restart"/>
            <w:shd w:val="clear" w:color="auto" w:fill="auto"/>
            <w:vAlign w:val="center"/>
          </w:tcPr>
          <w:p w14:paraId="189F4CAF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51" w:type="pct"/>
            <w:vMerge/>
            <w:vAlign w:val="center"/>
          </w:tcPr>
          <w:p w14:paraId="324DA167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2" w:type="pct"/>
            <w:vMerge/>
            <w:vAlign w:val="center"/>
          </w:tcPr>
          <w:p w14:paraId="6735BF5D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51" w:type="pct"/>
            <w:vMerge/>
            <w:vAlign w:val="center"/>
          </w:tcPr>
          <w:p w14:paraId="13FB2F8D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69" w:type="pct"/>
            <w:vMerge w:val="restart"/>
            <w:shd w:val="clear" w:color="auto" w:fill="auto"/>
            <w:vAlign w:val="center"/>
          </w:tcPr>
          <w:p w14:paraId="265BE2C1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599" w:type="pct"/>
            <w:shd w:val="clear" w:color="auto" w:fill="auto"/>
            <w:vAlign w:val="center"/>
          </w:tcPr>
          <w:p w14:paraId="2E16D83C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970</w:t>
            </w:r>
          </w:p>
        </w:tc>
      </w:tr>
      <w:tr w:rsidR="0038276D" w:rsidRPr="00617CE9" w14:paraId="3BBE01FF" w14:textId="77777777">
        <w:trPr>
          <w:trHeight w:val="280"/>
        </w:trPr>
        <w:tc>
          <w:tcPr>
            <w:tcW w:w="409" w:type="pct"/>
            <w:vMerge/>
            <w:vAlign w:val="center"/>
          </w:tcPr>
          <w:p w14:paraId="65D8ECB6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0" w:type="pct"/>
            <w:vMerge/>
            <w:vAlign w:val="center"/>
          </w:tcPr>
          <w:p w14:paraId="4DFDF67B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0" w:type="pct"/>
            <w:vMerge/>
            <w:vAlign w:val="center"/>
          </w:tcPr>
          <w:p w14:paraId="22E5A9E6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4" w:type="pct"/>
            <w:vMerge/>
            <w:vAlign w:val="center"/>
          </w:tcPr>
          <w:p w14:paraId="5FB38E88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3" w:type="pct"/>
            <w:vMerge/>
            <w:vAlign w:val="center"/>
          </w:tcPr>
          <w:p w14:paraId="066FD72B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</w:tcPr>
          <w:p w14:paraId="0B9E4558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3" w:type="pct"/>
            <w:vMerge/>
            <w:vAlign w:val="center"/>
          </w:tcPr>
          <w:p w14:paraId="51D707B3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vMerge/>
            <w:vAlign w:val="center"/>
          </w:tcPr>
          <w:p w14:paraId="414F49D9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51" w:type="pct"/>
            <w:vMerge/>
            <w:vAlign w:val="center"/>
          </w:tcPr>
          <w:p w14:paraId="19D0F249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2" w:type="pct"/>
            <w:vMerge/>
            <w:vAlign w:val="center"/>
          </w:tcPr>
          <w:p w14:paraId="7FEB95EF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51" w:type="pct"/>
            <w:vMerge/>
            <w:vAlign w:val="center"/>
          </w:tcPr>
          <w:p w14:paraId="0BE3F39B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69" w:type="pct"/>
            <w:vMerge/>
            <w:vAlign w:val="center"/>
          </w:tcPr>
          <w:p w14:paraId="43052580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99" w:type="pct"/>
            <w:shd w:val="clear" w:color="auto" w:fill="auto"/>
            <w:vAlign w:val="center"/>
          </w:tcPr>
          <w:p w14:paraId="377C6F13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1504</w:t>
            </w:r>
          </w:p>
        </w:tc>
      </w:tr>
      <w:tr w:rsidR="0038276D" w:rsidRPr="00617CE9" w14:paraId="77CBE345" w14:textId="77777777">
        <w:trPr>
          <w:trHeight w:val="280"/>
        </w:trPr>
        <w:tc>
          <w:tcPr>
            <w:tcW w:w="409" w:type="pct"/>
            <w:vMerge/>
            <w:vAlign w:val="center"/>
          </w:tcPr>
          <w:p w14:paraId="035F622A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0" w:type="pct"/>
            <w:vMerge/>
            <w:vAlign w:val="center"/>
          </w:tcPr>
          <w:p w14:paraId="7D45A684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0" w:type="pct"/>
            <w:shd w:val="clear" w:color="auto" w:fill="auto"/>
            <w:vAlign w:val="center"/>
          </w:tcPr>
          <w:p w14:paraId="74121E2B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[199]</w:t>
            </w:r>
          </w:p>
        </w:tc>
        <w:tc>
          <w:tcPr>
            <w:tcW w:w="314" w:type="pct"/>
            <w:shd w:val="clear" w:color="auto" w:fill="auto"/>
            <w:vAlign w:val="center"/>
          </w:tcPr>
          <w:p w14:paraId="761C6083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8.2</w:t>
            </w:r>
          </w:p>
        </w:tc>
        <w:tc>
          <w:tcPr>
            <w:tcW w:w="273" w:type="pct"/>
            <w:shd w:val="clear" w:color="auto" w:fill="auto"/>
            <w:vAlign w:val="center"/>
          </w:tcPr>
          <w:p w14:paraId="39AF7C66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8.2</w:t>
            </w:r>
          </w:p>
        </w:tc>
        <w:tc>
          <w:tcPr>
            <w:tcW w:w="311" w:type="pct"/>
            <w:shd w:val="clear" w:color="auto" w:fill="auto"/>
            <w:vAlign w:val="center"/>
          </w:tcPr>
          <w:p w14:paraId="1C4423CF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CC</w:t>
            </w:r>
          </w:p>
        </w:tc>
        <w:tc>
          <w:tcPr>
            <w:tcW w:w="273" w:type="pct"/>
            <w:vMerge/>
            <w:vAlign w:val="center"/>
          </w:tcPr>
          <w:p w14:paraId="7D1E6C00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vMerge/>
            <w:vAlign w:val="center"/>
          </w:tcPr>
          <w:p w14:paraId="132237DC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51" w:type="pct"/>
            <w:shd w:val="clear" w:color="auto" w:fill="auto"/>
            <w:vAlign w:val="center"/>
          </w:tcPr>
          <w:p w14:paraId="22C5B024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15.6</w:t>
            </w:r>
          </w:p>
        </w:tc>
        <w:tc>
          <w:tcPr>
            <w:tcW w:w="302" w:type="pct"/>
            <w:shd w:val="clear" w:color="auto" w:fill="auto"/>
            <w:vAlign w:val="center"/>
          </w:tcPr>
          <w:p w14:paraId="150317EB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224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32B946BF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112</w:t>
            </w:r>
          </w:p>
        </w:tc>
        <w:tc>
          <w:tcPr>
            <w:tcW w:w="469" w:type="pct"/>
            <w:vMerge/>
            <w:vAlign w:val="center"/>
          </w:tcPr>
          <w:p w14:paraId="08DBE5F5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99" w:type="pct"/>
            <w:shd w:val="clear" w:color="auto" w:fill="auto"/>
            <w:vAlign w:val="center"/>
          </w:tcPr>
          <w:p w14:paraId="77118FF0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237</w:t>
            </w:r>
          </w:p>
        </w:tc>
      </w:tr>
      <w:tr w:rsidR="0038276D" w:rsidRPr="00617CE9" w14:paraId="0FB9C4B9" w14:textId="77777777">
        <w:trPr>
          <w:trHeight w:val="280"/>
        </w:trPr>
        <w:tc>
          <w:tcPr>
            <w:tcW w:w="409" w:type="pct"/>
            <w:vMerge/>
            <w:vAlign w:val="center"/>
          </w:tcPr>
          <w:p w14:paraId="63DABC49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0" w:type="pct"/>
            <w:vMerge/>
            <w:vAlign w:val="center"/>
          </w:tcPr>
          <w:p w14:paraId="59761DDA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0" w:type="pct"/>
            <w:vMerge w:val="restart"/>
            <w:shd w:val="clear" w:color="auto" w:fill="auto"/>
            <w:vAlign w:val="center"/>
          </w:tcPr>
          <w:p w14:paraId="23640C2A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[205]</w:t>
            </w:r>
          </w:p>
        </w:tc>
        <w:tc>
          <w:tcPr>
            <w:tcW w:w="314" w:type="pct"/>
            <w:vMerge w:val="restart"/>
            <w:shd w:val="clear" w:color="auto" w:fill="auto"/>
            <w:vAlign w:val="center"/>
          </w:tcPr>
          <w:p w14:paraId="5033642D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0.19</w:t>
            </w:r>
          </w:p>
        </w:tc>
        <w:tc>
          <w:tcPr>
            <w:tcW w:w="273" w:type="pct"/>
            <w:vMerge w:val="restart"/>
            <w:shd w:val="clear" w:color="auto" w:fill="auto"/>
            <w:vAlign w:val="center"/>
          </w:tcPr>
          <w:p w14:paraId="5E96DFAC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0.25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</w:tcPr>
          <w:p w14:paraId="5D0FB4B5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CC 1/3</w:t>
            </w:r>
          </w:p>
        </w:tc>
        <w:tc>
          <w:tcPr>
            <w:tcW w:w="273" w:type="pct"/>
            <w:vMerge w:val="restart"/>
            <w:shd w:val="clear" w:color="auto" w:fill="auto"/>
            <w:vAlign w:val="center"/>
          </w:tcPr>
          <w:p w14:paraId="3E945AD2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Manchester encoding</w:t>
            </w:r>
          </w:p>
        </w:tc>
        <w:tc>
          <w:tcPr>
            <w:tcW w:w="328" w:type="pct"/>
            <w:vMerge/>
            <w:vAlign w:val="center"/>
          </w:tcPr>
          <w:p w14:paraId="5C6D06AD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51" w:type="pct"/>
            <w:vMerge w:val="restart"/>
            <w:shd w:val="clear" w:color="auto" w:fill="auto"/>
            <w:vAlign w:val="center"/>
          </w:tcPr>
          <w:p w14:paraId="5DA5F343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02" w:type="pct"/>
            <w:vMerge w:val="restart"/>
            <w:shd w:val="clear" w:color="auto" w:fill="auto"/>
            <w:vAlign w:val="center"/>
          </w:tcPr>
          <w:p w14:paraId="42723811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351" w:type="pct"/>
            <w:vMerge w:val="restart"/>
            <w:shd w:val="clear" w:color="auto" w:fill="auto"/>
            <w:vAlign w:val="center"/>
          </w:tcPr>
          <w:p w14:paraId="32DDBF24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13.34</w:t>
            </w:r>
          </w:p>
        </w:tc>
        <w:tc>
          <w:tcPr>
            <w:tcW w:w="469" w:type="pct"/>
            <w:vMerge w:val="restart"/>
            <w:shd w:val="clear" w:color="auto" w:fill="auto"/>
            <w:vAlign w:val="center"/>
          </w:tcPr>
          <w:p w14:paraId="7FFA8F2E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599" w:type="pct"/>
            <w:shd w:val="clear" w:color="auto" w:fill="auto"/>
            <w:vAlign w:val="center"/>
          </w:tcPr>
          <w:p w14:paraId="4A53E660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1544</w:t>
            </w:r>
          </w:p>
        </w:tc>
      </w:tr>
      <w:tr w:rsidR="0038276D" w:rsidRPr="00617CE9" w14:paraId="7E61CD4C" w14:textId="77777777">
        <w:trPr>
          <w:trHeight w:val="280"/>
        </w:trPr>
        <w:tc>
          <w:tcPr>
            <w:tcW w:w="409" w:type="pct"/>
            <w:vMerge/>
            <w:vAlign w:val="center"/>
          </w:tcPr>
          <w:p w14:paraId="64BCAA7F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0" w:type="pct"/>
            <w:vMerge/>
            <w:vAlign w:val="center"/>
          </w:tcPr>
          <w:p w14:paraId="34E5BA4E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0" w:type="pct"/>
            <w:vMerge/>
            <w:vAlign w:val="center"/>
          </w:tcPr>
          <w:p w14:paraId="6C2918F3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4" w:type="pct"/>
            <w:vMerge/>
            <w:vAlign w:val="center"/>
          </w:tcPr>
          <w:p w14:paraId="7FAF2194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3" w:type="pct"/>
            <w:vMerge/>
            <w:vAlign w:val="center"/>
          </w:tcPr>
          <w:p w14:paraId="7CA81BFB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</w:tcPr>
          <w:p w14:paraId="584657B4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3" w:type="pct"/>
            <w:vMerge/>
            <w:vAlign w:val="center"/>
          </w:tcPr>
          <w:p w14:paraId="1D9F8768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vMerge/>
            <w:vAlign w:val="center"/>
          </w:tcPr>
          <w:p w14:paraId="0C1A73A8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51" w:type="pct"/>
            <w:vMerge/>
            <w:vAlign w:val="center"/>
          </w:tcPr>
          <w:p w14:paraId="6DD3A375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2" w:type="pct"/>
            <w:vMerge/>
            <w:vAlign w:val="center"/>
          </w:tcPr>
          <w:p w14:paraId="6B32BEE1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51" w:type="pct"/>
            <w:vMerge/>
            <w:vAlign w:val="center"/>
          </w:tcPr>
          <w:p w14:paraId="14D1B5DA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69" w:type="pct"/>
            <w:vMerge/>
            <w:vAlign w:val="center"/>
          </w:tcPr>
          <w:p w14:paraId="4C3A2644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99" w:type="pct"/>
            <w:shd w:val="clear" w:color="auto" w:fill="auto"/>
            <w:vAlign w:val="center"/>
          </w:tcPr>
          <w:p w14:paraId="6DDACFC6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1543</w:t>
            </w:r>
          </w:p>
        </w:tc>
      </w:tr>
      <w:tr w:rsidR="0038276D" w:rsidRPr="00617CE9" w14:paraId="6C2BA68D" w14:textId="77777777">
        <w:trPr>
          <w:trHeight w:val="280"/>
        </w:trPr>
        <w:tc>
          <w:tcPr>
            <w:tcW w:w="409" w:type="pct"/>
            <w:vMerge/>
            <w:vAlign w:val="center"/>
          </w:tcPr>
          <w:p w14:paraId="090DCBE2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0" w:type="pct"/>
            <w:vMerge w:val="restart"/>
            <w:shd w:val="clear" w:color="auto" w:fill="auto"/>
            <w:vAlign w:val="center"/>
          </w:tcPr>
          <w:p w14:paraId="71534689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0.08</w:t>
            </w:r>
          </w:p>
        </w:tc>
        <w:tc>
          <w:tcPr>
            <w:tcW w:w="510" w:type="pct"/>
            <w:vMerge w:val="restart"/>
            <w:shd w:val="clear" w:color="auto" w:fill="auto"/>
            <w:vAlign w:val="center"/>
          </w:tcPr>
          <w:p w14:paraId="22C5E0C5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[210]</w:t>
            </w:r>
          </w:p>
        </w:tc>
        <w:tc>
          <w:tcPr>
            <w:tcW w:w="314" w:type="pct"/>
            <w:vMerge w:val="restart"/>
            <w:shd w:val="clear" w:color="auto" w:fill="auto"/>
            <w:vAlign w:val="center"/>
          </w:tcPr>
          <w:p w14:paraId="1C4CA7BB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273" w:type="pct"/>
            <w:vMerge w:val="restart"/>
            <w:shd w:val="clear" w:color="auto" w:fill="auto"/>
            <w:vAlign w:val="center"/>
          </w:tcPr>
          <w:p w14:paraId="43CB7352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23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</w:tcPr>
          <w:p w14:paraId="6F13E814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no FEC</w:t>
            </w:r>
          </w:p>
        </w:tc>
        <w:tc>
          <w:tcPr>
            <w:tcW w:w="273" w:type="pct"/>
            <w:shd w:val="clear" w:color="auto" w:fill="auto"/>
            <w:vAlign w:val="center"/>
          </w:tcPr>
          <w:p w14:paraId="69BB388E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Manchester</w:t>
            </w:r>
          </w:p>
        </w:tc>
        <w:tc>
          <w:tcPr>
            <w:tcW w:w="328" w:type="pct"/>
            <w:vMerge w:val="restart"/>
            <w:shd w:val="clear" w:color="auto" w:fill="auto"/>
            <w:vAlign w:val="center"/>
          </w:tcPr>
          <w:p w14:paraId="4E759200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51" w:type="pct"/>
            <w:vMerge w:val="restart"/>
            <w:shd w:val="clear" w:color="auto" w:fill="auto"/>
            <w:vAlign w:val="center"/>
          </w:tcPr>
          <w:p w14:paraId="0F6EF1DB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14</w:t>
            </w:r>
          </w:p>
        </w:tc>
        <w:tc>
          <w:tcPr>
            <w:tcW w:w="302" w:type="pct"/>
            <w:vMerge w:val="restart"/>
            <w:shd w:val="clear" w:color="auto" w:fill="auto"/>
            <w:vAlign w:val="center"/>
          </w:tcPr>
          <w:p w14:paraId="2E410898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180</w:t>
            </w:r>
          </w:p>
        </w:tc>
        <w:tc>
          <w:tcPr>
            <w:tcW w:w="351" w:type="pct"/>
            <w:vMerge w:val="restart"/>
            <w:shd w:val="clear" w:color="auto" w:fill="auto"/>
            <w:vAlign w:val="center"/>
          </w:tcPr>
          <w:p w14:paraId="0FF3853D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proofErr w:type="spellStart"/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NaN</w:t>
            </w:r>
            <w:proofErr w:type="spellEnd"/>
          </w:p>
        </w:tc>
        <w:tc>
          <w:tcPr>
            <w:tcW w:w="469" w:type="pct"/>
            <w:vMerge w:val="restart"/>
            <w:shd w:val="clear" w:color="auto" w:fill="auto"/>
            <w:vAlign w:val="center"/>
          </w:tcPr>
          <w:p w14:paraId="0C4B3CB8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599" w:type="pct"/>
            <w:shd w:val="clear" w:color="auto" w:fill="auto"/>
            <w:vAlign w:val="center"/>
          </w:tcPr>
          <w:p w14:paraId="3D65243A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421</w:t>
            </w:r>
          </w:p>
        </w:tc>
      </w:tr>
      <w:tr w:rsidR="0038276D" w:rsidRPr="00617CE9" w14:paraId="14B23AA6" w14:textId="77777777">
        <w:trPr>
          <w:trHeight w:val="280"/>
        </w:trPr>
        <w:tc>
          <w:tcPr>
            <w:tcW w:w="409" w:type="pct"/>
            <w:vMerge/>
            <w:vAlign w:val="center"/>
          </w:tcPr>
          <w:p w14:paraId="61A15520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0" w:type="pct"/>
            <w:vMerge/>
            <w:vAlign w:val="center"/>
          </w:tcPr>
          <w:p w14:paraId="054B87AB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0" w:type="pct"/>
            <w:vMerge/>
            <w:vAlign w:val="center"/>
          </w:tcPr>
          <w:p w14:paraId="3DA052D5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4" w:type="pct"/>
            <w:vMerge/>
            <w:vAlign w:val="center"/>
          </w:tcPr>
          <w:p w14:paraId="4A96998F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3" w:type="pct"/>
            <w:vMerge/>
            <w:vAlign w:val="center"/>
          </w:tcPr>
          <w:p w14:paraId="0E8DD72C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</w:tcPr>
          <w:p w14:paraId="72846CC0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3" w:type="pct"/>
            <w:shd w:val="clear" w:color="auto" w:fill="auto"/>
            <w:vAlign w:val="center"/>
          </w:tcPr>
          <w:p w14:paraId="5D4D03AD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None</w:t>
            </w:r>
          </w:p>
        </w:tc>
        <w:tc>
          <w:tcPr>
            <w:tcW w:w="328" w:type="pct"/>
            <w:vMerge/>
            <w:vAlign w:val="center"/>
          </w:tcPr>
          <w:p w14:paraId="6E92DC7C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51" w:type="pct"/>
            <w:vMerge/>
            <w:vAlign w:val="center"/>
          </w:tcPr>
          <w:p w14:paraId="13217CAE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2" w:type="pct"/>
            <w:vMerge/>
            <w:vAlign w:val="center"/>
          </w:tcPr>
          <w:p w14:paraId="06B8EDF7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51" w:type="pct"/>
            <w:vMerge/>
            <w:vAlign w:val="center"/>
          </w:tcPr>
          <w:p w14:paraId="7F8DCC88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69" w:type="pct"/>
            <w:vMerge/>
            <w:vAlign w:val="center"/>
          </w:tcPr>
          <w:p w14:paraId="7DEC7942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99" w:type="pct"/>
            <w:shd w:val="clear" w:color="auto" w:fill="auto"/>
            <w:vAlign w:val="center"/>
          </w:tcPr>
          <w:p w14:paraId="73F4E2EB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415</w:t>
            </w:r>
          </w:p>
        </w:tc>
      </w:tr>
      <w:tr w:rsidR="0038276D" w:rsidRPr="00617CE9" w14:paraId="6C4408E2" w14:textId="77777777">
        <w:trPr>
          <w:trHeight w:val="280"/>
        </w:trPr>
        <w:tc>
          <w:tcPr>
            <w:tcW w:w="409" w:type="pct"/>
            <w:vMerge/>
            <w:vAlign w:val="center"/>
          </w:tcPr>
          <w:p w14:paraId="1480ADBA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0" w:type="pct"/>
            <w:vMerge/>
            <w:vAlign w:val="center"/>
          </w:tcPr>
          <w:p w14:paraId="27956D9F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0" w:type="pct"/>
            <w:vMerge w:val="restart"/>
            <w:shd w:val="clear" w:color="auto" w:fill="auto"/>
            <w:vAlign w:val="center"/>
          </w:tcPr>
          <w:p w14:paraId="2A9B3751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[197]</w:t>
            </w:r>
          </w:p>
        </w:tc>
        <w:tc>
          <w:tcPr>
            <w:tcW w:w="314" w:type="pct"/>
            <w:vMerge w:val="restart"/>
            <w:shd w:val="clear" w:color="auto" w:fill="auto"/>
            <w:vAlign w:val="center"/>
          </w:tcPr>
          <w:p w14:paraId="1FA5EE00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4.5</w:t>
            </w:r>
          </w:p>
        </w:tc>
        <w:tc>
          <w:tcPr>
            <w:tcW w:w="273" w:type="pct"/>
            <w:vMerge w:val="restart"/>
            <w:shd w:val="clear" w:color="auto" w:fill="auto"/>
            <w:vAlign w:val="center"/>
          </w:tcPr>
          <w:p w14:paraId="3BA84C18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13</w:t>
            </w:r>
          </w:p>
        </w:tc>
        <w:tc>
          <w:tcPr>
            <w:tcW w:w="311" w:type="pct"/>
            <w:vMerge/>
            <w:vAlign w:val="center"/>
          </w:tcPr>
          <w:p w14:paraId="427C033E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3" w:type="pct"/>
            <w:vMerge w:val="restart"/>
            <w:shd w:val="clear" w:color="auto" w:fill="auto"/>
            <w:vAlign w:val="center"/>
          </w:tcPr>
          <w:p w14:paraId="2A954927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Manchester</w:t>
            </w:r>
          </w:p>
        </w:tc>
        <w:tc>
          <w:tcPr>
            <w:tcW w:w="328" w:type="pct"/>
            <w:shd w:val="clear" w:color="auto" w:fill="auto"/>
            <w:vAlign w:val="center"/>
          </w:tcPr>
          <w:p w14:paraId="3C2418A9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4FD2EDC6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302" w:type="pct"/>
            <w:shd w:val="clear" w:color="auto" w:fill="auto"/>
            <w:vAlign w:val="center"/>
          </w:tcPr>
          <w:p w14:paraId="69F8B1B9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60</w:t>
            </w:r>
          </w:p>
        </w:tc>
        <w:tc>
          <w:tcPr>
            <w:tcW w:w="351" w:type="pct"/>
            <w:vMerge/>
            <w:vAlign w:val="center"/>
          </w:tcPr>
          <w:p w14:paraId="04C6FC86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69" w:type="pct"/>
            <w:shd w:val="clear" w:color="auto" w:fill="auto"/>
            <w:vAlign w:val="center"/>
          </w:tcPr>
          <w:p w14:paraId="60D24CE3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599" w:type="pct"/>
            <w:shd w:val="clear" w:color="auto" w:fill="auto"/>
            <w:vAlign w:val="center"/>
          </w:tcPr>
          <w:p w14:paraId="7EDC80BF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620</w:t>
            </w:r>
          </w:p>
        </w:tc>
      </w:tr>
      <w:tr w:rsidR="0038276D" w:rsidRPr="00617CE9" w14:paraId="50507C5E" w14:textId="77777777">
        <w:trPr>
          <w:trHeight w:val="280"/>
        </w:trPr>
        <w:tc>
          <w:tcPr>
            <w:tcW w:w="409" w:type="pct"/>
            <w:vMerge/>
            <w:vAlign w:val="center"/>
          </w:tcPr>
          <w:p w14:paraId="0915BCB7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0" w:type="pct"/>
            <w:vMerge/>
            <w:vAlign w:val="center"/>
          </w:tcPr>
          <w:p w14:paraId="21F580A3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0" w:type="pct"/>
            <w:vMerge/>
            <w:vAlign w:val="center"/>
          </w:tcPr>
          <w:p w14:paraId="6254C3FB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4" w:type="pct"/>
            <w:vMerge/>
            <w:vAlign w:val="center"/>
          </w:tcPr>
          <w:p w14:paraId="68EF5B0F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3" w:type="pct"/>
            <w:vMerge/>
            <w:vAlign w:val="center"/>
          </w:tcPr>
          <w:p w14:paraId="41853759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</w:tcPr>
          <w:p w14:paraId="2EA93690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3" w:type="pct"/>
            <w:vMerge/>
            <w:vAlign w:val="center"/>
          </w:tcPr>
          <w:p w14:paraId="2C9EF500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shd w:val="clear" w:color="auto" w:fill="auto"/>
            <w:vAlign w:val="center"/>
          </w:tcPr>
          <w:p w14:paraId="6929CDCD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03C91249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55</w:t>
            </w:r>
          </w:p>
        </w:tc>
        <w:tc>
          <w:tcPr>
            <w:tcW w:w="302" w:type="pct"/>
            <w:shd w:val="clear" w:color="auto" w:fill="auto"/>
            <w:vAlign w:val="center"/>
          </w:tcPr>
          <w:p w14:paraId="53CF21B5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720</w:t>
            </w:r>
          </w:p>
        </w:tc>
        <w:tc>
          <w:tcPr>
            <w:tcW w:w="351" w:type="pct"/>
            <w:vMerge/>
            <w:vAlign w:val="center"/>
          </w:tcPr>
          <w:p w14:paraId="4C4CF684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69" w:type="pct"/>
            <w:vMerge w:val="restart"/>
            <w:shd w:val="clear" w:color="auto" w:fill="auto"/>
            <w:vAlign w:val="center"/>
          </w:tcPr>
          <w:p w14:paraId="3F9A1705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599" w:type="pct"/>
            <w:shd w:val="clear" w:color="auto" w:fill="auto"/>
            <w:vAlign w:val="center"/>
          </w:tcPr>
          <w:p w14:paraId="1571F854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644</w:t>
            </w:r>
          </w:p>
        </w:tc>
      </w:tr>
      <w:tr w:rsidR="0038276D" w:rsidRPr="00617CE9" w14:paraId="29AA7992" w14:textId="77777777">
        <w:trPr>
          <w:trHeight w:val="280"/>
        </w:trPr>
        <w:tc>
          <w:tcPr>
            <w:tcW w:w="409" w:type="pct"/>
            <w:vMerge/>
            <w:vAlign w:val="center"/>
          </w:tcPr>
          <w:p w14:paraId="3ABFF16C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0" w:type="pct"/>
            <w:vMerge/>
            <w:vAlign w:val="center"/>
          </w:tcPr>
          <w:p w14:paraId="709D9CD0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0" w:type="pct"/>
            <w:vMerge w:val="restart"/>
            <w:shd w:val="clear" w:color="auto" w:fill="auto"/>
            <w:vAlign w:val="center"/>
          </w:tcPr>
          <w:p w14:paraId="6995DCEF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[205]</w:t>
            </w:r>
          </w:p>
        </w:tc>
        <w:tc>
          <w:tcPr>
            <w:tcW w:w="314" w:type="pct"/>
            <w:vMerge w:val="restart"/>
            <w:shd w:val="clear" w:color="auto" w:fill="auto"/>
            <w:vAlign w:val="center"/>
          </w:tcPr>
          <w:p w14:paraId="3549A2F4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1.54</w:t>
            </w:r>
          </w:p>
        </w:tc>
        <w:tc>
          <w:tcPr>
            <w:tcW w:w="273" w:type="pct"/>
            <w:vMerge w:val="restart"/>
            <w:shd w:val="clear" w:color="auto" w:fill="auto"/>
            <w:vAlign w:val="center"/>
          </w:tcPr>
          <w:p w14:paraId="64FD3438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1.73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</w:tcPr>
          <w:p w14:paraId="60C9306B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CC 1/3</w:t>
            </w:r>
          </w:p>
        </w:tc>
        <w:tc>
          <w:tcPr>
            <w:tcW w:w="273" w:type="pct"/>
            <w:vMerge w:val="restart"/>
            <w:shd w:val="clear" w:color="auto" w:fill="auto"/>
            <w:vAlign w:val="center"/>
          </w:tcPr>
          <w:p w14:paraId="21535E2D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Manchester encoding</w:t>
            </w:r>
          </w:p>
        </w:tc>
        <w:tc>
          <w:tcPr>
            <w:tcW w:w="328" w:type="pct"/>
            <w:vMerge w:val="restart"/>
            <w:shd w:val="clear" w:color="auto" w:fill="auto"/>
            <w:vAlign w:val="center"/>
          </w:tcPr>
          <w:p w14:paraId="1650AE01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51" w:type="pct"/>
            <w:vMerge w:val="restart"/>
            <w:shd w:val="clear" w:color="auto" w:fill="auto"/>
            <w:vAlign w:val="center"/>
          </w:tcPr>
          <w:p w14:paraId="3030250C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1.14</w:t>
            </w:r>
          </w:p>
        </w:tc>
        <w:tc>
          <w:tcPr>
            <w:tcW w:w="302" w:type="pct"/>
            <w:vMerge w:val="restart"/>
            <w:shd w:val="clear" w:color="auto" w:fill="auto"/>
            <w:vAlign w:val="center"/>
          </w:tcPr>
          <w:p w14:paraId="4209F82E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351" w:type="pct"/>
            <w:vMerge w:val="restart"/>
            <w:shd w:val="clear" w:color="auto" w:fill="auto"/>
            <w:vAlign w:val="center"/>
          </w:tcPr>
          <w:p w14:paraId="1382C6BE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13.72</w:t>
            </w:r>
          </w:p>
        </w:tc>
        <w:tc>
          <w:tcPr>
            <w:tcW w:w="469" w:type="pct"/>
            <w:vMerge/>
            <w:vAlign w:val="center"/>
          </w:tcPr>
          <w:p w14:paraId="1B0F2C2F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99" w:type="pct"/>
            <w:shd w:val="clear" w:color="auto" w:fill="auto"/>
            <w:vAlign w:val="center"/>
          </w:tcPr>
          <w:p w14:paraId="301ED3A7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1547</w:t>
            </w:r>
          </w:p>
        </w:tc>
      </w:tr>
      <w:tr w:rsidR="0038276D" w:rsidRPr="00617CE9" w14:paraId="5A2014C5" w14:textId="77777777">
        <w:trPr>
          <w:trHeight w:val="280"/>
        </w:trPr>
        <w:tc>
          <w:tcPr>
            <w:tcW w:w="409" w:type="pct"/>
            <w:vMerge/>
            <w:vAlign w:val="center"/>
          </w:tcPr>
          <w:p w14:paraId="0C06AFF5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0" w:type="pct"/>
            <w:vMerge/>
            <w:vAlign w:val="center"/>
          </w:tcPr>
          <w:p w14:paraId="7798FC47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0" w:type="pct"/>
            <w:vMerge/>
            <w:vAlign w:val="center"/>
          </w:tcPr>
          <w:p w14:paraId="43132B6D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4" w:type="pct"/>
            <w:vMerge/>
            <w:vAlign w:val="center"/>
          </w:tcPr>
          <w:p w14:paraId="5175C359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3" w:type="pct"/>
            <w:vMerge/>
            <w:vAlign w:val="center"/>
          </w:tcPr>
          <w:p w14:paraId="2DD40380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</w:tcPr>
          <w:p w14:paraId="39971AFE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3" w:type="pct"/>
            <w:vMerge/>
            <w:vAlign w:val="center"/>
          </w:tcPr>
          <w:p w14:paraId="74F365C6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vMerge/>
            <w:vAlign w:val="center"/>
          </w:tcPr>
          <w:p w14:paraId="38946586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51" w:type="pct"/>
            <w:vMerge/>
            <w:vAlign w:val="center"/>
          </w:tcPr>
          <w:p w14:paraId="3007A49D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2" w:type="pct"/>
            <w:vMerge/>
            <w:vAlign w:val="center"/>
          </w:tcPr>
          <w:p w14:paraId="3042FA32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51" w:type="pct"/>
            <w:vMerge/>
            <w:vAlign w:val="center"/>
          </w:tcPr>
          <w:p w14:paraId="14851DDE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69" w:type="pct"/>
            <w:vMerge/>
            <w:vAlign w:val="center"/>
          </w:tcPr>
          <w:p w14:paraId="51D78EFC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99" w:type="pct"/>
            <w:shd w:val="clear" w:color="auto" w:fill="auto"/>
            <w:vAlign w:val="center"/>
          </w:tcPr>
          <w:p w14:paraId="5595425F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1546</w:t>
            </w:r>
          </w:p>
        </w:tc>
      </w:tr>
      <w:tr w:rsidR="0038276D" w:rsidRPr="00617CE9" w14:paraId="4E702F8E" w14:textId="77777777">
        <w:trPr>
          <w:trHeight w:val="280"/>
        </w:trPr>
        <w:tc>
          <w:tcPr>
            <w:tcW w:w="409" w:type="pct"/>
            <w:vMerge/>
            <w:vAlign w:val="center"/>
          </w:tcPr>
          <w:p w14:paraId="1BC9B6BD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0" w:type="pct"/>
            <w:shd w:val="clear" w:color="auto" w:fill="auto"/>
            <w:vAlign w:val="center"/>
          </w:tcPr>
          <w:p w14:paraId="24743D17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510" w:type="pct"/>
            <w:shd w:val="clear" w:color="auto" w:fill="auto"/>
            <w:vAlign w:val="center"/>
          </w:tcPr>
          <w:p w14:paraId="1A585953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[199]</w:t>
            </w:r>
          </w:p>
        </w:tc>
        <w:tc>
          <w:tcPr>
            <w:tcW w:w="314" w:type="pct"/>
            <w:shd w:val="clear" w:color="auto" w:fill="auto"/>
            <w:vAlign w:val="center"/>
          </w:tcPr>
          <w:p w14:paraId="4A6780F2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10.2</w:t>
            </w:r>
          </w:p>
        </w:tc>
        <w:tc>
          <w:tcPr>
            <w:tcW w:w="273" w:type="pct"/>
            <w:shd w:val="clear" w:color="auto" w:fill="auto"/>
            <w:vAlign w:val="center"/>
          </w:tcPr>
          <w:p w14:paraId="7FCA9BCD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10.2</w:t>
            </w:r>
          </w:p>
        </w:tc>
        <w:tc>
          <w:tcPr>
            <w:tcW w:w="311" w:type="pct"/>
            <w:shd w:val="clear" w:color="auto" w:fill="auto"/>
            <w:vAlign w:val="center"/>
          </w:tcPr>
          <w:p w14:paraId="1AC80A26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CC</w:t>
            </w:r>
          </w:p>
        </w:tc>
        <w:tc>
          <w:tcPr>
            <w:tcW w:w="273" w:type="pct"/>
            <w:vMerge w:val="restart"/>
            <w:shd w:val="clear" w:color="auto" w:fill="auto"/>
            <w:vAlign w:val="center"/>
          </w:tcPr>
          <w:p w14:paraId="073A2541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Manchester</w:t>
            </w:r>
          </w:p>
        </w:tc>
        <w:tc>
          <w:tcPr>
            <w:tcW w:w="328" w:type="pct"/>
            <w:vMerge/>
            <w:vAlign w:val="center"/>
          </w:tcPr>
          <w:p w14:paraId="5CB3F319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51" w:type="pct"/>
            <w:shd w:val="clear" w:color="auto" w:fill="auto"/>
            <w:vAlign w:val="center"/>
          </w:tcPr>
          <w:p w14:paraId="7E81E0AB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23.2</w:t>
            </w:r>
          </w:p>
        </w:tc>
        <w:tc>
          <w:tcPr>
            <w:tcW w:w="302" w:type="pct"/>
            <w:shd w:val="clear" w:color="auto" w:fill="auto"/>
            <w:vAlign w:val="center"/>
          </w:tcPr>
          <w:p w14:paraId="5794F11D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224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07F2BC15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112</w:t>
            </w:r>
          </w:p>
        </w:tc>
        <w:tc>
          <w:tcPr>
            <w:tcW w:w="469" w:type="pct"/>
            <w:vMerge/>
            <w:vAlign w:val="center"/>
          </w:tcPr>
          <w:p w14:paraId="06261D3E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99" w:type="pct"/>
            <w:shd w:val="clear" w:color="auto" w:fill="auto"/>
            <w:vAlign w:val="center"/>
          </w:tcPr>
          <w:p w14:paraId="7F3C7C0E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241</w:t>
            </w:r>
          </w:p>
        </w:tc>
      </w:tr>
      <w:tr w:rsidR="0038276D" w:rsidRPr="00617CE9" w14:paraId="4261D7A2" w14:textId="77777777">
        <w:trPr>
          <w:trHeight w:val="280"/>
        </w:trPr>
        <w:tc>
          <w:tcPr>
            <w:tcW w:w="409" w:type="pct"/>
            <w:vMerge/>
            <w:vAlign w:val="center"/>
          </w:tcPr>
          <w:p w14:paraId="40DD27D6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0" w:type="pct"/>
            <w:vMerge w:val="restart"/>
            <w:shd w:val="clear" w:color="auto" w:fill="auto"/>
            <w:vAlign w:val="center"/>
          </w:tcPr>
          <w:p w14:paraId="7F4E20FE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0.14</w:t>
            </w:r>
          </w:p>
        </w:tc>
        <w:tc>
          <w:tcPr>
            <w:tcW w:w="510" w:type="pct"/>
            <w:vMerge w:val="restart"/>
            <w:shd w:val="clear" w:color="auto" w:fill="auto"/>
            <w:vAlign w:val="center"/>
          </w:tcPr>
          <w:p w14:paraId="7354B1D2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[191]</w:t>
            </w:r>
          </w:p>
        </w:tc>
        <w:tc>
          <w:tcPr>
            <w:tcW w:w="314" w:type="pct"/>
            <w:vMerge w:val="restart"/>
            <w:shd w:val="clear" w:color="auto" w:fill="auto"/>
            <w:vAlign w:val="center"/>
          </w:tcPr>
          <w:p w14:paraId="1336C7BE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12.9</w:t>
            </w:r>
          </w:p>
        </w:tc>
        <w:tc>
          <w:tcPr>
            <w:tcW w:w="273" w:type="pct"/>
            <w:vMerge w:val="restart"/>
            <w:shd w:val="clear" w:color="auto" w:fill="auto"/>
            <w:vAlign w:val="center"/>
          </w:tcPr>
          <w:p w14:paraId="379980A4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22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</w:tcPr>
          <w:p w14:paraId="16E8EB66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FEC</w:t>
            </w:r>
          </w:p>
        </w:tc>
        <w:tc>
          <w:tcPr>
            <w:tcW w:w="273" w:type="pct"/>
            <w:vMerge/>
            <w:vAlign w:val="center"/>
          </w:tcPr>
          <w:p w14:paraId="009B570A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vMerge/>
            <w:vAlign w:val="center"/>
          </w:tcPr>
          <w:p w14:paraId="6266C9D6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51" w:type="pct"/>
            <w:vMerge w:val="restart"/>
            <w:shd w:val="clear" w:color="auto" w:fill="auto"/>
            <w:vAlign w:val="center"/>
          </w:tcPr>
          <w:p w14:paraId="1C5A0138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302" w:type="pct"/>
            <w:vMerge w:val="restart"/>
            <w:shd w:val="clear" w:color="auto" w:fill="auto"/>
            <w:vAlign w:val="center"/>
          </w:tcPr>
          <w:p w14:paraId="43ED848E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35</w:t>
            </w:r>
          </w:p>
        </w:tc>
        <w:tc>
          <w:tcPr>
            <w:tcW w:w="351" w:type="pct"/>
            <w:vMerge w:val="restart"/>
            <w:shd w:val="clear" w:color="auto" w:fill="auto"/>
            <w:vAlign w:val="center"/>
          </w:tcPr>
          <w:p w14:paraId="0A0312CE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proofErr w:type="spellStart"/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NaN</w:t>
            </w:r>
            <w:proofErr w:type="spellEnd"/>
          </w:p>
        </w:tc>
        <w:tc>
          <w:tcPr>
            <w:tcW w:w="469" w:type="pct"/>
            <w:shd w:val="clear" w:color="auto" w:fill="auto"/>
            <w:vAlign w:val="center"/>
          </w:tcPr>
          <w:p w14:paraId="32F52CCC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599" w:type="pct"/>
            <w:shd w:val="clear" w:color="auto" w:fill="auto"/>
            <w:vAlign w:val="center"/>
          </w:tcPr>
          <w:p w14:paraId="02C45E49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674,686</w:t>
            </w:r>
          </w:p>
        </w:tc>
      </w:tr>
      <w:tr w:rsidR="0038276D" w:rsidRPr="00617CE9" w14:paraId="7F3F74C2" w14:textId="77777777">
        <w:trPr>
          <w:trHeight w:val="280"/>
        </w:trPr>
        <w:tc>
          <w:tcPr>
            <w:tcW w:w="409" w:type="pct"/>
            <w:vMerge/>
            <w:vAlign w:val="center"/>
          </w:tcPr>
          <w:p w14:paraId="3E9A35C6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0" w:type="pct"/>
            <w:vMerge/>
            <w:vAlign w:val="center"/>
          </w:tcPr>
          <w:p w14:paraId="3D0DC831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0" w:type="pct"/>
            <w:vMerge/>
            <w:vAlign w:val="center"/>
          </w:tcPr>
          <w:p w14:paraId="54C5E2C8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4" w:type="pct"/>
            <w:vMerge/>
            <w:vAlign w:val="center"/>
          </w:tcPr>
          <w:p w14:paraId="4699EA79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3" w:type="pct"/>
            <w:vMerge/>
            <w:vAlign w:val="center"/>
          </w:tcPr>
          <w:p w14:paraId="19C4F94E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</w:tcPr>
          <w:p w14:paraId="349CD48B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3" w:type="pct"/>
            <w:vMerge/>
            <w:vAlign w:val="center"/>
          </w:tcPr>
          <w:p w14:paraId="7F929C9A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shd w:val="clear" w:color="auto" w:fill="auto"/>
            <w:vAlign w:val="center"/>
          </w:tcPr>
          <w:p w14:paraId="368EC46B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51" w:type="pct"/>
            <w:vMerge/>
            <w:vAlign w:val="center"/>
          </w:tcPr>
          <w:p w14:paraId="1E121C1B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2" w:type="pct"/>
            <w:vMerge/>
            <w:vAlign w:val="center"/>
          </w:tcPr>
          <w:p w14:paraId="37CD0C7A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51" w:type="pct"/>
            <w:vMerge/>
            <w:vAlign w:val="center"/>
          </w:tcPr>
          <w:p w14:paraId="506487E6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69" w:type="pct"/>
            <w:vMerge w:val="restart"/>
            <w:shd w:val="clear" w:color="auto" w:fill="auto"/>
            <w:vAlign w:val="center"/>
          </w:tcPr>
          <w:p w14:paraId="3BBE6BC1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599" w:type="pct"/>
            <w:shd w:val="clear" w:color="auto" w:fill="auto"/>
            <w:vAlign w:val="center"/>
          </w:tcPr>
          <w:p w14:paraId="1338A5DB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712</w:t>
            </w:r>
          </w:p>
        </w:tc>
      </w:tr>
      <w:tr w:rsidR="0038276D" w:rsidRPr="00617CE9" w14:paraId="5AF5E3CD" w14:textId="77777777">
        <w:trPr>
          <w:trHeight w:val="280"/>
        </w:trPr>
        <w:tc>
          <w:tcPr>
            <w:tcW w:w="409" w:type="pct"/>
            <w:vMerge/>
            <w:vAlign w:val="center"/>
          </w:tcPr>
          <w:p w14:paraId="406F2B24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0" w:type="pct"/>
            <w:shd w:val="clear" w:color="auto" w:fill="auto"/>
            <w:vAlign w:val="center"/>
          </w:tcPr>
          <w:p w14:paraId="03D6D6E1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510" w:type="pct"/>
            <w:shd w:val="clear" w:color="auto" w:fill="auto"/>
            <w:vAlign w:val="center"/>
          </w:tcPr>
          <w:p w14:paraId="63FE1E33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[199]</w:t>
            </w:r>
          </w:p>
        </w:tc>
        <w:tc>
          <w:tcPr>
            <w:tcW w:w="314" w:type="pct"/>
            <w:shd w:val="clear" w:color="auto" w:fill="auto"/>
            <w:vAlign w:val="center"/>
          </w:tcPr>
          <w:p w14:paraId="26D967AA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18.3</w:t>
            </w:r>
          </w:p>
        </w:tc>
        <w:tc>
          <w:tcPr>
            <w:tcW w:w="273" w:type="pct"/>
            <w:shd w:val="clear" w:color="auto" w:fill="auto"/>
            <w:vAlign w:val="center"/>
          </w:tcPr>
          <w:p w14:paraId="7D6AB620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18.3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</w:tcPr>
          <w:p w14:paraId="01D9F3DF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no FEC</w:t>
            </w:r>
          </w:p>
        </w:tc>
        <w:tc>
          <w:tcPr>
            <w:tcW w:w="273" w:type="pct"/>
            <w:vMerge/>
            <w:vAlign w:val="center"/>
          </w:tcPr>
          <w:p w14:paraId="216D6A6F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shd w:val="clear" w:color="auto" w:fill="auto"/>
            <w:vAlign w:val="center"/>
          </w:tcPr>
          <w:p w14:paraId="7D98F58C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7010E8CD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44.8</w:t>
            </w:r>
          </w:p>
        </w:tc>
        <w:tc>
          <w:tcPr>
            <w:tcW w:w="302" w:type="pct"/>
            <w:shd w:val="clear" w:color="auto" w:fill="auto"/>
            <w:vAlign w:val="center"/>
          </w:tcPr>
          <w:p w14:paraId="53C004DF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224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0887B75B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112</w:t>
            </w:r>
          </w:p>
        </w:tc>
        <w:tc>
          <w:tcPr>
            <w:tcW w:w="469" w:type="pct"/>
            <w:vMerge/>
            <w:vAlign w:val="center"/>
          </w:tcPr>
          <w:p w14:paraId="5991D774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99" w:type="pct"/>
            <w:shd w:val="clear" w:color="auto" w:fill="auto"/>
            <w:vAlign w:val="center"/>
          </w:tcPr>
          <w:p w14:paraId="4B035C39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233</w:t>
            </w:r>
          </w:p>
        </w:tc>
      </w:tr>
      <w:tr w:rsidR="0038276D" w:rsidRPr="00617CE9" w14:paraId="19997DFF" w14:textId="77777777">
        <w:trPr>
          <w:trHeight w:val="280"/>
        </w:trPr>
        <w:tc>
          <w:tcPr>
            <w:tcW w:w="409" w:type="pct"/>
            <w:vMerge/>
            <w:vAlign w:val="center"/>
          </w:tcPr>
          <w:p w14:paraId="26311B4C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0" w:type="pct"/>
            <w:vMerge w:val="restart"/>
            <w:shd w:val="clear" w:color="auto" w:fill="auto"/>
            <w:vAlign w:val="center"/>
          </w:tcPr>
          <w:p w14:paraId="44F0F4B2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0.31</w:t>
            </w:r>
          </w:p>
        </w:tc>
        <w:tc>
          <w:tcPr>
            <w:tcW w:w="510" w:type="pct"/>
            <w:vMerge w:val="restart"/>
            <w:shd w:val="clear" w:color="auto" w:fill="auto"/>
            <w:vAlign w:val="center"/>
          </w:tcPr>
          <w:p w14:paraId="6AE83271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[207]</w:t>
            </w:r>
          </w:p>
        </w:tc>
        <w:tc>
          <w:tcPr>
            <w:tcW w:w="314" w:type="pct"/>
            <w:vMerge w:val="restart"/>
            <w:shd w:val="clear" w:color="auto" w:fill="auto"/>
            <w:vAlign w:val="center"/>
          </w:tcPr>
          <w:p w14:paraId="68E41AD3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3.43</w:t>
            </w:r>
          </w:p>
        </w:tc>
        <w:tc>
          <w:tcPr>
            <w:tcW w:w="273" w:type="pct"/>
            <w:vMerge w:val="restart"/>
            <w:shd w:val="clear" w:color="auto" w:fill="auto"/>
            <w:vAlign w:val="center"/>
          </w:tcPr>
          <w:p w14:paraId="11E60193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10.64</w:t>
            </w:r>
          </w:p>
        </w:tc>
        <w:tc>
          <w:tcPr>
            <w:tcW w:w="311" w:type="pct"/>
            <w:vMerge/>
            <w:vAlign w:val="center"/>
          </w:tcPr>
          <w:p w14:paraId="3FD70D9D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3" w:type="pct"/>
            <w:vMerge/>
            <w:vAlign w:val="center"/>
          </w:tcPr>
          <w:p w14:paraId="38321621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shd w:val="clear" w:color="auto" w:fill="auto"/>
            <w:vAlign w:val="center"/>
          </w:tcPr>
          <w:p w14:paraId="7487BE83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51" w:type="pct"/>
            <w:vMerge w:val="restart"/>
            <w:shd w:val="clear" w:color="auto" w:fill="auto"/>
            <w:vAlign w:val="center"/>
          </w:tcPr>
          <w:p w14:paraId="16A48F38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56</w:t>
            </w:r>
          </w:p>
        </w:tc>
        <w:tc>
          <w:tcPr>
            <w:tcW w:w="302" w:type="pct"/>
            <w:vMerge w:val="restart"/>
            <w:shd w:val="clear" w:color="auto" w:fill="auto"/>
            <w:vAlign w:val="center"/>
          </w:tcPr>
          <w:p w14:paraId="421712E9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180</w:t>
            </w:r>
          </w:p>
        </w:tc>
        <w:tc>
          <w:tcPr>
            <w:tcW w:w="351" w:type="pct"/>
            <w:vMerge w:val="restart"/>
            <w:shd w:val="clear" w:color="auto" w:fill="auto"/>
            <w:vAlign w:val="center"/>
          </w:tcPr>
          <w:p w14:paraId="0A3D5DFF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proofErr w:type="spellStart"/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NaN</w:t>
            </w:r>
            <w:proofErr w:type="spellEnd"/>
          </w:p>
        </w:tc>
        <w:tc>
          <w:tcPr>
            <w:tcW w:w="469" w:type="pct"/>
            <w:vMerge/>
            <w:vAlign w:val="center"/>
          </w:tcPr>
          <w:p w14:paraId="6F4BC1F2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99" w:type="pct"/>
            <w:shd w:val="clear" w:color="auto" w:fill="auto"/>
            <w:vAlign w:val="center"/>
          </w:tcPr>
          <w:p w14:paraId="485C579A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410</w:t>
            </w:r>
          </w:p>
        </w:tc>
      </w:tr>
      <w:tr w:rsidR="0038276D" w:rsidRPr="00617CE9" w14:paraId="0ADC8E91" w14:textId="77777777">
        <w:trPr>
          <w:trHeight w:val="280"/>
        </w:trPr>
        <w:tc>
          <w:tcPr>
            <w:tcW w:w="409" w:type="pct"/>
            <w:vMerge/>
            <w:vAlign w:val="center"/>
          </w:tcPr>
          <w:p w14:paraId="30836B51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0" w:type="pct"/>
            <w:vMerge/>
            <w:vAlign w:val="center"/>
          </w:tcPr>
          <w:p w14:paraId="3CB8C76F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0" w:type="pct"/>
            <w:vMerge/>
            <w:vAlign w:val="center"/>
          </w:tcPr>
          <w:p w14:paraId="17C7D255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4" w:type="pct"/>
            <w:vMerge/>
            <w:vAlign w:val="center"/>
          </w:tcPr>
          <w:p w14:paraId="67DCB4A8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3" w:type="pct"/>
            <w:vMerge/>
            <w:vAlign w:val="center"/>
          </w:tcPr>
          <w:p w14:paraId="190B9090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shd w:val="clear" w:color="auto" w:fill="auto"/>
            <w:vAlign w:val="center"/>
          </w:tcPr>
          <w:p w14:paraId="6BB59DA1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CC (1/3)</w:t>
            </w:r>
          </w:p>
        </w:tc>
        <w:tc>
          <w:tcPr>
            <w:tcW w:w="273" w:type="pct"/>
            <w:vMerge/>
            <w:vAlign w:val="center"/>
          </w:tcPr>
          <w:p w14:paraId="316D27F8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vMerge w:val="restart"/>
            <w:shd w:val="clear" w:color="auto" w:fill="auto"/>
            <w:vAlign w:val="center"/>
          </w:tcPr>
          <w:p w14:paraId="43A31FF2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51" w:type="pct"/>
            <w:vMerge/>
            <w:vAlign w:val="center"/>
          </w:tcPr>
          <w:p w14:paraId="640D725C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2" w:type="pct"/>
            <w:vMerge/>
            <w:vAlign w:val="center"/>
          </w:tcPr>
          <w:p w14:paraId="72E91F64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51" w:type="pct"/>
            <w:vMerge/>
            <w:vAlign w:val="center"/>
          </w:tcPr>
          <w:p w14:paraId="746635B6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69" w:type="pct"/>
            <w:vMerge/>
            <w:vAlign w:val="center"/>
          </w:tcPr>
          <w:p w14:paraId="10278706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99" w:type="pct"/>
            <w:shd w:val="clear" w:color="auto" w:fill="auto"/>
            <w:vAlign w:val="center"/>
          </w:tcPr>
          <w:p w14:paraId="5773A70D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374</w:t>
            </w:r>
          </w:p>
        </w:tc>
      </w:tr>
      <w:tr w:rsidR="0038276D" w:rsidRPr="00617CE9" w14:paraId="3FB03CD8" w14:textId="77777777">
        <w:trPr>
          <w:trHeight w:val="280"/>
        </w:trPr>
        <w:tc>
          <w:tcPr>
            <w:tcW w:w="409" w:type="pct"/>
            <w:vMerge/>
            <w:vAlign w:val="center"/>
          </w:tcPr>
          <w:p w14:paraId="4A561948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0" w:type="pct"/>
            <w:vMerge w:val="restart"/>
            <w:shd w:val="clear" w:color="auto" w:fill="auto"/>
            <w:vAlign w:val="center"/>
          </w:tcPr>
          <w:p w14:paraId="6414B95E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0.33</w:t>
            </w:r>
          </w:p>
        </w:tc>
        <w:tc>
          <w:tcPr>
            <w:tcW w:w="510" w:type="pct"/>
            <w:vMerge w:val="restart"/>
            <w:shd w:val="clear" w:color="auto" w:fill="auto"/>
            <w:vAlign w:val="center"/>
          </w:tcPr>
          <w:p w14:paraId="0A183FAA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[214]</w:t>
            </w:r>
          </w:p>
        </w:tc>
        <w:tc>
          <w:tcPr>
            <w:tcW w:w="314" w:type="pct"/>
            <w:vMerge w:val="restart"/>
            <w:shd w:val="clear" w:color="auto" w:fill="auto"/>
            <w:vAlign w:val="center"/>
          </w:tcPr>
          <w:p w14:paraId="5F4F218A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273" w:type="pct"/>
            <w:vMerge w:val="restart"/>
            <w:shd w:val="clear" w:color="auto" w:fill="auto"/>
            <w:vAlign w:val="center"/>
          </w:tcPr>
          <w:p w14:paraId="79C6A197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8.9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</w:tcPr>
          <w:p w14:paraId="543224BA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no FEC</w:t>
            </w:r>
          </w:p>
        </w:tc>
        <w:tc>
          <w:tcPr>
            <w:tcW w:w="273" w:type="pct"/>
            <w:vMerge/>
            <w:vAlign w:val="center"/>
          </w:tcPr>
          <w:p w14:paraId="22B7CB9D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vMerge/>
            <w:vAlign w:val="center"/>
          </w:tcPr>
          <w:p w14:paraId="000B09ED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51" w:type="pct"/>
            <w:vMerge w:val="restart"/>
            <w:shd w:val="clear" w:color="auto" w:fill="auto"/>
            <w:vAlign w:val="center"/>
          </w:tcPr>
          <w:p w14:paraId="42886BF1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302" w:type="pct"/>
            <w:vMerge w:val="restart"/>
            <w:shd w:val="clear" w:color="auto" w:fill="auto"/>
            <w:vAlign w:val="center"/>
          </w:tcPr>
          <w:p w14:paraId="06A1C1CA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351" w:type="pct"/>
            <w:vMerge/>
            <w:vAlign w:val="center"/>
          </w:tcPr>
          <w:p w14:paraId="06941D35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69" w:type="pct"/>
            <w:vMerge w:val="restart"/>
            <w:shd w:val="clear" w:color="auto" w:fill="auto"/>
            <w:vAlign w:val="center"/>
          </w:tcPr>
          <w:p w14:paraId="7B311DEB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599" w:type="pct"/>
            <w:shd w:val="clear" w:color="auto" w:fill="auto"/>
            <w:vAlign w:val="center"/>
          </w:tcPr>
          <w:p w14:paraId="2655ABE5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1378</w:t>
            </w:r>
          </w:p>
        </w:tc>
      </w:tr>
      <w:tr w:rsidR="0038276D" w:rsidRPr="00617CE9" w14:paraId="3412636F" w14:textId="77777777">
        <w:trPr>
          <w:trHeight w:val="280"/>
        </w:trPr>
        <w:tc>
          <w:tcPr>
            <w:tcW w:w="409" w:type="pct"/>
            <w:vMerge/>
            <w:vAlign w:val="center"/>
          </w:tcPr>
          <w:p w14:paraId="671AFD56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0" w:type="pct"/>
            <w:vMerge/>
            <w:vAlign w:val="center"/>
          </w:tcPr>
          <w:p w14:paraId="1175C867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0" w:type="pct"/>
            <w:vMerge/>
            <w:vAlign w:val="center"/>
          </w:tcPr>
          <w:p w14:paraId="6E95CA11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4" w:type="pct"/>
            <w:vMerge/>
            <w:vAlign w:val="center"/>
          </w:tcPr>
          <w:p w14:paraId="0375E64A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3" w:type="pct"/>
            <w:vMerge/>
            <w:vAlign w:val="center"/>
          </w:tcPr>
          <w:p w14:paraId="5D105EF3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</w:tcPr>
          <w:p w14:paraId="581787B6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3" w:type="pct"/>
            <w:vMerge/>
            <w:vAlign w:val="center"/>
          </w:tcPr>
          <w:p w14:paraId="19BE3F7D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shd w:val="clear" w:color="auto" w:fill="auto"/>
            <w:vAlign w:val="center"/>
          </w:tcPr>
          <w:p w14:paraId="3296673E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51" w:type="pct"/>
            <w:vMerge/>
            <w:vAlign w:val="center"/>
          </w:tcPr>
          <w:p w14:paraId="4F037E47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2" w:type="pct"/>
            <w:vMerge/>
            <w:vAlign w:val="center"/>
          </w:tcPr>
          <w:p w14:paraId="541051F1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51" w:type="pct"/>
            <w:vMerge/>
            <w:vAlign w:val="center"/>
          </w:tcPr>
          <w:p w14:paraId="112476D3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69" w:type="pct"/>
            <w:vMerge/>
            <w:vAlign w:val="center"/>
          </w:tcPr>
          <w:p w14:paraId="3EEF4230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99" w:type="pct"/>
            <w:shd w:val="clear" w:color="auto" w:fill="auto"/>
            <w:vAlign w:val="center"/>
          </w:tcPr>
          <w:p w14:paraId="7BCAF47D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1384</w:t>
            </w:r>
          </w:p>
        </w:tc>
      </w:tr>
      <w:tr w:rsidR="0038276D" w:rsidRPr="00617CE9" w14:paraId="07DCA821" w14:textId="77777777">
        <w:trPr>
          <w:trHeight w:val="280"/>
        </w:trPr>
        <w:tc>
          <w:tcPr>
            <w:tcW w:w="409" w:type="pct"/>
            <w:vMerge/>
            <w:vAlign w:val="center"/>
          </w:tcPr>
          <w:p w14:paraId="407D7543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0" w:type="pct"/>
            <w:vMerge/>
            <w:vAlign w:val="center"/>
          </w:tcPr>
          <w:p w14:paraId="2808604F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0" w:type="pct"/>
            <w:vMerge w:val="restart"/>
            <w:shd w:val="clear" w:color="auto" w:fill="auto"/>
            <w:vAlign w:val="center"/>
          </w:tcPr>
          <w:p w14:paraId="64638FC9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[215]</w:t>
            </w:r>
          </w:p>
        </w:tc>
        <w:tc>
          <w:tcPr>
            <w:tcW w:w="314" w:type="pct"/>
            <w:vMerge w:val="restart"/>
            <w:shd w:val="clear" w:color="auto" w:fill="auto"/>
            <w:vAlign w:val="center"/>
          </w:tcPr>
          <w:p w14:paraId="5A901119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1.46</w:t>
            </w:r>
          </w:p>
        </w:tc>
        <w:tc>
          <w:tcPr>
            <w:tcW w:w="273" w:type="pct"/>
            <w:vMerge w:val="restart"/>
            <w:shd w:val="clear" w:color="auto" w:fill="auto"/>
            <w:vAlign w:val="center"/>
          </w:tcPr>
          <w:p w14:paraId="63ECC851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4.42</w:t>
            </w:r>
          </w:p>
        </w:tc>
        <w:tc>
          <w:tcPr>
            <w:tcW w:w="311" w:type="pct"/>
            <w:vMerge/>
            <w:vAlign w:val="center"/>
          </w:tcPr>
          <w:p w14:paraId="0DCDBC45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3" w:type="pct"/>
            <w:vMerge/>
            <w:vAlign w:val="center"/>
          </w:tcPr>
          <w:p w14:paraId="28BC6BAC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shd w:val="clear" w:color="auto" w:fill="auto"/>
            <w:vAlign w:val="center"/>
          </w:tcPr>
          <w:p w14:paraId="5F7B7FB2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51" w:type="pct"/>
            <w:vMerge/>
            <w:vAlign w:val="center"/>
          </w:tcPr>
          <w:p w14:paraId="1FDEC42E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2" w:type="pct"/>
            <w:vMerge/>
            <w:vAlign w:val="center"/>
          </w:tcPr>
          <w:p w14:paraId="4018DD7F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51" w:type="pct"/>
            <w:vMerge/>
            <w:vAlign w:val="center"/>
          </w:tcPr>
          <w:p w14:paraId="14F6213D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69" w:type="pct"/>
            <w:shd w:val="clear" w:color="auto" w:fill="auto"/>
            <w:vAlign w:val="center"/>
          </w:tcPr>
          <w:p w14:paraId="4165DB4E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599" w:type="pct"/>
            <w:shd w:val="clear" w:color="auto" w:fill="auto"/>
            <w:vAlign w:val="center"/>
          </w:tcPr>
          <w:p w14:paraId="7B9B1760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1296</w:t>
            </w:r>
          </w:p>
        </w:tc>
      </w:tr>
      <w:tr w:rsidR="0038276D" w:rsidRPr="00617CE9" w14:paraId="2F2C6AF5" w14:textId="77777777">
        <w:trPr>
          <w:trHeight w:val="280"/>
        </w:trPr>
        <w:tc>
          <w:tcPr>
            <w:tcW w:w="409" w:type="pct"/>
            <w:vMerge/>
            <w:vAlign w:val="center"/>
          </w:tcPr>
          <w:p w14:paraId="372A9CFB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0" w:type="pct"/>
            <w:vMerge/>
            <w:vAlign w:val="center"/>
          </w:tcPr>
          <w:p w14:paraId="78D51C5A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0" w:type="pct"/>
            <w:vMerge/>
            <w:vAlign w:val="center"/>
          </w:tcPr>
          <w:p w14:paraId="22AD9A5D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4" w:type="pct"/>
            <w:vMerge/>
            <w:vAlign w:val="center"/>
          </w:tcPr>
          <w:p w14:paraId="7907AA63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3" w:type="pct"/>
            <w:vMerge/>
            <w:vAlign w:val="center"/>
          </w:tcPr>
          <w:p w14:paraId="3620988B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</w:tcPr>
          <w:p w14:paraId="1B88DAA6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3" w:type="pct"/>
            <w:vMerge/>
            <w:vAlign w:val="center"/>
          </w:tcPr>
          <w:p w14:paraId="6C38D716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shd w:val="clear" w:color="auto" w:fill="auto"/>
            <w:vAlign w:val="center"/>
          </w:tcPr>
          <w:p w14:paraId="5BA05D74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51" w:type="pct"/>
            <w:vMerge/>
            <w:vAlign w:val="center"/>
          </w:tcPr>
          <w:p w14:paraId="322E0BB9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2" w:type="pct"/>
            <w:vMerge/>
            <w:vAlign w:val="center"/>
          </w:tcPr>
          <w:p w14:paraId="2B849738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51" w:type="pct"/>
            <w:vMerge/>
            <w:vAlign w:val="center"/>
          </w:tcPr>
          <w:p w14:paraId="18A9FF1C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69" w:type="pct"/>
            <w:vMerge w:val="restart"/>
            <w:shd w:val="clear" w:color="auto" w:fill="auto"/>
            <w:vAlign w:val="center"/>
          </w:tcPr>
          <w:p w14:paraId="4CAC9EC0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599" w:type="pct"/>
            <w:shd w:val="clear" w:color="auto" w:fill="auto"/>
            <w:vAlign w:val="center"/>
          </w:tcPr>
          <w:p w14:paraId="155313D4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1320</w:t>
            </w:r>
          </w:p>
        </w:tc>
      </w:tr>
      <w:tr w:rsidR="0038276D" w:rsidRPr="00617CE9" w14:paraId="7C198DD6" w14:textId="77777777">
        <w:trPr>
          <w:trHeight w:val="280"/>
        </w:trPr>
        <w:tc>
          <w:tcPr>
            <w:tcW w:w="409" w:type="pct"/>
            <w:vMerge/>
            <w:vAlign w:val="center"/>
          </w:tcPr>
          <w:p w14:paraId="561002A8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0" w:type="pct"/>
            <w:vMerge/>
            <w:vAlign w:val="center"/>
          </w:tcPr>
          <w:p w14:paraId="3F42D613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0" w:type="pct"/>
            <w:shd w:val="clear" w:color="auto" w:fill="auto"/>
            <w:vAlign w:val="center"/>
          </w:tcPr>
          <w:p w14:paraId="021B7817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[196]</w:t>
            </w:r>
          </w:p>
        </w:tc>
        <w:tc>
          <w:tcPr>
            <w:tcW w:w="314" w:type="pct"/>
            <w:shd w:val="clear" w:color="auto" w:fill="auto"/>
            <w:vAlign w:val="center"/>
          </w:tcPr>
          <w:p w14:paraId="72DAAE05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6.5</w:t>
            </w:r>
          </w:p>
        </w:tc>
        <w:tc>
          <w:tcPr>
            <w:tcW w:w="273" w:type="pct"/>
            <w:shd w:val="clear" w:color="auto" w:fill="auto"/>
            <w:vAlign w:val="center"/>
          </w:tcPr>
          <w:p w14:paraId="4A52E157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6.5</w:t>
            </w:r>
          </w:p>
        </w:tc>
        <w:tc>
          <w:tcPr>
            <w:tcW w:w="311" w:type="pct"/>
            <w:vMerge/>
            <w:vAlign w:val="center"/>
          </w:tcPr>
          <w:p w14:paraId="689BAA2F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3" w:type="pct"/>
            <w:vMerge/>
            <w:vAlign w:val="center"/>
          </w:tcPr>
          <w:p w14:paraId="36DCB646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vMerge w:val="restart"/>
            <w:shd w:val="clear" w:color="auto" w:fill="auto"/>
            <w:vAlign w:val="center"/>
          </w:tcPr>
          <w:p w14:paraId="4C49762B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51" w:type="pct"/>
            <w:vMerge/>
            <w:vAlign w:val="center"/>
          </w:tcPr>
          <w:p w14:paraId="39472830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2" w:type="pct"/>
            <w:vMerge/>
            <w:vAlign w:val="center"/>
          </w:tcPr>
          <w:p w14:paraId="79DD87BC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51" w:type="pct"/>
            <w:shd w:val="clear" w:color="auto" w:fill="auto"/>
            <w:vAlign w:val="center"/>
          </w:tcPr>
          <w:p w14:paraId="42AD3062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14</w:t>
            </w:r>
          </w:p>
        </w:tc>
        <w:tc>
          <w:tcPr>
            <w:tcW w:w="469" w:type="pct"/>
            <w:vMerge/>
            <w:vAlign w:val="center"/>
          </w:tcPr>
          <w:p w14:paraId="0925E776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99" w:type="pct"/>
            <w:shd w:val="clear" w:color="auto" w:fill="auto"/>
            <w:vAlign w:val="center"/>
          </w:tcPr>
          <w:p w14:paraId="0E2D54C4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1522</w:t>
            </w:r>
          </w:p>
        </w:tc>
      </w:tr>
      <w:tr w:rsidR="0038276D" w:rsidRPr="00617CE9" w14:paraId="53549B66" w14:textId="77777777">
        <w:trPr>
          <w:trHeight w:val="280"/>
        </w:trPr>
        <w:tc>
          <w:tcPr>
            <w:tcW w:w="409" w:type="pct"/>
            <w:vMerge/>
            <w:vAlign w:val="center"/>
          </w:tcPr>
          <w:p w14:paraId="7B633224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0" w:type="pct"/>
            <w:vMerge w:val="restart"/>
            <w:shd w:val="clear" w:color="auto" w:fill="auto"/>
            <w:vAlign w:val="center"/>
          </w:tcPr>
          <w:p w14:paraId="27878265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0.37</w:t>
            </w:r>
          </w:p>
        </w:tc>
        <w:tc>
          <w:tcPr>
            <w:tcW w:w="510" w:type="pct"/>
            <w:vMerge w:val="restart"/>
            <w:shd w:val="clear" w:color="auto" w:fill="auto"/>
            <w:vAlign w:val="center"/>
          </w:tcPr>
          <w:p w14:paraId="14A22526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[211]</w:t>
            </w:r>
          </w:p>
        </w:tc>
        <w:tc>
          <w:tcPr>
            <w:tcW w:w="314" w:type="pct"/>
            <w:vMerge w:val="restart"/>
            <w:shd w:val="clear" w:color="auto" w:fill="auto"/>
            <w:vAlign w:val="center"/>
          </w:tcPr>
          <w:p w14:paraId="2B77EF15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5.8</w:t>
            </w:r>
          </w:p>
        </w:tc>
        <w:tc>
          <w:tcPr>
            <w:tcW w:w="273" w:type="pct"/>
            <w:vMerge w:val="restart"/>
            <w:shd w:val="clear" w:color="auto" w:fill="auto"/>
            <w:vAlign w:val="center"/>
          </w:tcPr>
          <w:p w14:paraId="331BCF06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13</w:t>
            </w:r>
          </w:p>
        </w:tc>
        <w:tc>
          <w:tcPr>
            <w:tcW w:w="311" w:type="pct"/>
            <w:vMerge/>
            <w:vAlign w:val="center"/>
          </w:tcPr>
          <w:p w14:paraId="4CE1DD37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3" w:type="pct"/>
            <w:vMerge/>
            <w:vAlign w:val="center"/>
          </w:tcPr>
          <w:p w14:paraId="0FF05E20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vMerge/>
            <w:vAlign w:val="center"/>
          </w:tcPr>
          <w:p w14:paraId="1357AE9F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51" w:type="pct"/>
            <w:vMerge w:val="restart"/>
            <w:shd w:val="clear" w:color="auto" w:fill="auto"/>
            <w:vAlign w:val="center"/>
          </w:tcPr>
          <w:p w14:paraId="25D2B7B2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5.5</w:t>
            </w:r>
          </w:p>
        </w:tc>
        <w:tc>
          <w:tcPr>
            <w:tcW w:w="302" w:type="pct"/>
            <w:vMerge/>
            <w:vAlign w:val="center"/>
          </w:tcPr>
          <w:p w14:paraId="1FDDE868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51" w:type="pct"/>
            <w:vMerge w:val="restart"/>
            <w:shd w:val="clear" w:color="auto" w:fill="auto"/>
            <w:vAlign w:val="center"/>
          </w:tcPr>
          <w:p w14:paraId="1F298EDD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proofErr w:type="spellStart"/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NaN</w:t>
            </w:r>
            <w:proofErr w:type="spellEnd"/>
          </w:p>
        </w:tc>
        <w:tc>
          <w:tcPr>
            <w:tcW w:w="469" w:type="pct"/>
            <w:vMerge/>
            <w:vAlign w:val="center"/>
          </w:tcPr>
          <w:p w14:paraId="185A66CA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99" w:type="pct"/>
            <w:shd w:val="clear" w:color="auto" w:fill="auto"/>
            <w:vAlign w:val="center"/>
          </w:tcPr>
          <w:p w14:paraId="5F261731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1490</w:t>
            </w:r>
          </w:p>
        </w:tc>
      </w:tr>
      <w:tr w:rsidR="0038276D" w:rsidRPr="00617CE9" w14:paraId="31A36F06" w14:textId="77777777">
        <w:trPr>
          <w:trHeight w:val="280"/>
        </w:trPr>
        <w:tc>
          <w:tcPr>
            <w:tcW w:w="409" w:type="pct"/>
            <w:vMerge/>
            <w:vAlign w:val="center"/>
          </w:tcPr>
          <w:p w14:paraId="6FDA87C5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0" w:type="pct"/>
            <w:vMerge/>
            <w:vAlign w:val="center"/>
          </w:tcPr>
          <w:p w14:paraId="2D978A1A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0" w:type="pct"/>
            <w:vMerge/>
            <w:vAlign w:val="center"/>
          </w:tcPr>
          <w:p w14:paraId="2999D2E6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4" w:type="pct"/>
            <w:vMerge/>
            <w:vAlign w:val="center"/>
          </w:tcPr>
          <w:p w14:paraId="0D3C9806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3" w:type="pct"/>
            <w:vMerge/>
            <w:vAlign w:val="center"/>
          </w:tcPr>
          <w:p w14:paraId="68A0E92E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</w:tcPr>
          <w:p w14:paraId="001E8319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3" w:type="pct"/>
            <w:vMerge/>
            <w:vAlign w:val="center"/>
          </w:tcPr>
          <w:p w14:paraId="2D981373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vMerge/>
            <w:vAlign w:val="center"/>
          </w:tcPr>
          <w:p w14:paraId="3E2EF38D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51" w:type="pct"/>
            <w:vMerge/>
            <w:vAlign w:val="center"/>
          </w:tcPr>
          <w:p w14:paraId="2A42491B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2" w:type="pct"/>
            <w:vMerge/>
            <w:vAlign w:val="center"/>
          </w:tcPr>
          <w:p w14:paraId="4BFB6554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51" w:type="pct"/>
            <w:vMerge/>
            <w:vAlign w:val="center"/>
          </w:tcPr>
          <w:p w14:paraId="066B1D2A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69" w:type="pct"/>
            <w:vMerge/>
            <w:vAlign w:val="center"/>
          </w:tcPr>
          <w:p w14:paraId="564A78F9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99" w:type="pct"/>
            <w:shd w:val="clear" w:color="auto" w:fill="auto"/>
            <w:vAlign w:val="center"/>
          </w:tcPr>
          <w:p w14:paraId="020FC273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1494</w:t>
            </w:r>
          </w:p>
        </w:tc>
      </w:tr>
      <w:tr w:rsidR="0038276D" w:rsidRPr="00617CE9" w14:paraId="6F53945C" w14:textId="77777777">
        <w:trPr>
          <w:trHeight w:val="280"/>
        </w:trPr>
        <w:tc>
          <w:tcPr>
            <w:tcW w:w="409" w:type="pct"/>
            <w:vMerge/>
            <w:vAlign w:val="center"/>
          </w:tcPr>
          <w:p w14:paraId="65E70A54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0" w:type="pct"/>
            <w:vMerge w:val="restart"/>
            <w:shd w:val="clear" w:color="auto" w:fill="auto"/>
            <w:vAlign w:val="center"/>
          </w:tcPr>
          <w:p w14:paraId="6B841E7E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0.38</w:t>
            </w:r>
          </w:p>
        </w:tc>
        <w:tc>
          <w:tcPr>
            <w:tcW w:w="510" w:type="pct"/>
            <w:vMerge/>
            <w:vAlign w:val="center"/>
          </w:tcPr>
          <w:p w14:paraId="4692A9C8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4" w:type="pct"/>
            <w:vMerge w:val="restart"/>
            <w:shd w:val="clear" w:color="auto" w:fill="auto"/>
            <w:vAlign w:val="center"/>
          </w:tcPr>
          <w:p w14:paraId="0388279D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5.5</w:t>
            </w:r>
          </w:p>
        </w:tc>
        <w:tc>
          <w:tcPr>
            <w:tcW w:w="273" w:type="pct"/>
            <w:vMerge w:val="restart"/>
            <w:shd w:val="clear" w:color="auto" w:fill="auto"/>
            <w:vAlign w:val="center"/>
          </w:tcPr>
          <w:p w14:paraId="1964703A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12</w:t>
            </w:r>
          </w:p>
        </w:tc>
        <w:tc>
          <w:tcPr>
            <w:tcW w:w="311" w:type="pct"/>
            <w:vMerge/>
            <w:vAlign w:val="center"/>
          </w:tcPr>
          <w:p w14:paraId="3D3231C5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3" w:type="pct"/>
            <w:vMerge/>
            <w:vAlign w:val="center"/>
          </w:tcPr>
          <w:p w14:paraId="49AC1E18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vMerge/>
            <w:vAlign w:val="center"/>
          </w:tcPr>
          <w:p w14:paraId="6B0B5C27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51" w:type="pct"/>
            <w:vMerge w:val="restart"/>
            <w:shd w:val="clear" w:color="auto" w:fill="auto"/>
            <w:vAlign w:val="center"/>
          </w:tcPr>
          <w:p w14:paraId="2DDB316A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5.7</w:t>
            </w:r>
          </w:p>
        </w:tc>
        <w:tc>
          <w:tcPr>
            <w:tcW w:w="302" w:type="pct"/>
            <w:vMerge/>
            <w:vAlign w:val="center"/>
          </w:tcPr>
          <w:p w14:paraId="4D03830D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51" w:type="pct"/>
            <w:vMerge/>
            <w:vAlign w:val="center"/>
          </w:tcPr>
          <w:p w14:paraId="1AC777DF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69" w:type="pct"/>
            <w:vMerge w:val="restart"/>
            <w:shd w:val="clear" w:color="auto" w:fill="auto"/>
            <w:vAlign w:val="center"/>
          </w:tcPr>
          <w:p w14:paraId="714E59EF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599" w:type="pct"/>
            <w:shd w:val="clear" w:color="auto" w:fill="auto"/>
            <w:vAlign w:val="center"/>
          </w:tcPr>
          <w:p w14:paraId="65DD214E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1478</w:t>
            </w:r>
          </w:p>
        </w:tc>
      </w:tr>
      <w:tr w:rsidR="0038276D" w:rsidRPr="00617CE9" w14:paraId="230FC592" w14:textId="77777777">
        <w:trPr>
          <w:trHeight w:val="280"/>
        </w:trPr>
        <w:tc>
          <w:tcPr>
            <w:tcW w:w="409" w:type="pct"/>
            <w:vMerge/>
            <w:vAlign w:val="center"/>
          </w:tcPr>
          <w:p w14:paraId="746F8441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0" w:type="pct"/>
            <w:vMerge/>
            <w:vAlign w:val="center"/>
          </w:tcPr>
          <w:p w14:paraId="7531B51C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0" w:type="pct"/>
            <w:vMerge/>
            <w:vAlign w:val="center"/>
          </w:tcPr>
          <w:p w14:paraId="0EFDEAFC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4" w:type="pct"/>
            <w:vMerge/>
            <w:vAlign w:val="center"/>
          </w:tcPr>
          <w:p w14:paraId="3E2C8A1B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3" w:type="pct"/>
            <w:vMerge/>
            <w:vAlign w:val="center"/>
          </w:tcPr>
          <w:p w14:paraId="4DBB0F5D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</w:tcPr>
          <w:p w14:paraId="1C494FA9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3" w:type="pct"/>
            <w:vMerge/>
            <w:vAlign w:val="center"/>
          </w:tcPr>
          <w:p w14:paraId="4381B6F3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vMerge/>
            <w:vAlign w:val="center"/>
          </w:tcPr>
          <w:p w14:paraId="625456BA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51" w:type="pct"/>
            <w:vMerge/>
            <w:vAlign w:val="center"/>
          </w:tcPr>
          <w:p w14:paraId="588FFE3A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2" w:type="pct"/>
            <w:vMerge/>
            <w:vAlign w:val="center"/>
          </w:tcPr>
          <w:p w14:paraId="2718DD0D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51" w:type="pct"/>
            <w:vMerge/>
            <w:vAlign w:val="center"/>
          </w:tcPr>
          <w:p w14:paraId="7FE4F75D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69" w:type="pct"/>
            <w:vMerge/>
            <w:vAlign w:val="center"/>
          </w:tcPr>
          <w:p w14:paraId="0DF29B1B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99" w:type="pct"/>
            <w:shd w:val="clear" w:color="auto" w:fill="auto"/>
            <w:vAlign w:val="center"/>
          </w:tcPr>
          <w:p w14:paraId="2F351913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1482</w:t>
            </w:r>
          </w:p>
        </w:tc>
      </w:tr>
      <w:tr w:rsidR="0038276D" w:rsidRPr="00617CE9" w14:paraId="328903E3" w14:textId="77777777">
        <w:trPr>
          <w:trHeight w:val="280"/>
        </w:trPr>
        <w:tc>
          <w:tcPr>
            <w:tcW w:w="409" w:type="pct"/>
            <w:vMerge/>
            <w:vAlign w:val="center"/>
          </w:tcPr>
          <w:p w14:paraId="2F1B3972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0" w:type="pct"/>
            <w:vMerge w:val="restart"/>
            <w:shd w:val="clear" w:color="auto" w:fill="auto"/>
            <w:vAlign w:val="center"/>
          </w:tcPr>
          <w:p w14:paraId="4277A839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510" w:type="pct"/>
            <w:vMerge w:val="restart"/>
            <w:shd w:val="clear" w:color="auto" w:fill="auto"/>
            <w:vAlign w:val="center"/>
          </w:tcPr>
          <w:p w14:paraId="037D7C6F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[201]</w:t>
            </w:r>
          </w:p>
        </w:tc>
        <w:tc>
          <w:tcPr>
            <w:tcW w:w="314" w:type="pct"/>
            <w:vMerge w:val="restart"/>
            <w:shd w:val="clear" w:color="auto" w:fill="auto"/>
            <w:vAlign w:val="center"/>
          </w:tcPr>
          <w:p w14:paraId="001B6D1E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273" w:type="pct"/>
            <w:vMerge w:val="restart"/>
            <w:shd w:val="clear" w:color="auto" w:fill="auto"/>
            <w:vAlign w:val="center"/>
          </w:tcPr>
          <w:p w14:paraId="3735D39E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7.2</w:t>
            </w:r>
          </w:p>
        </w:tc>
        <w:tc>
          <w:tcPr>
            <w:tcW w:w="311" w:type="pct"/>
            <w:vMerge/>
            <w:vAlign w:val="center"/>
          </w:tcPr>
          <w:p w14:paraId="27042553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3" w:type="pct"/>
            <w:vMerge w:val="restart"/>
            <w:shd w:val="clear" w:color="auto" w:fill="auto"/>
            <w:vAlign w:val="center"/>
          </w:tcPr>
          <w:p w14:paraId="6518A99B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MC</w:t>
            </w:r>
          </w:p>
        </w:tc>
        <w:tc>
          <w:tcPr>
            <w:tcW w:w="328" w:type="pct"/>
            <w:shd w:val="clear" w:color="auto" w:fill="auto"/>
            <w:vAlign w:val="center"/>
          </w:tcPr>
          <w:p w14:paraId="7E2F91F2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51" w:type="pct"/>
            <w:vMerge w:val="restart"/>
            <w:shd w:val="clear" w:color="auto" w:fill="auto"/>
            <w:vAlign w:val="center"/>
          </w:tcPr>
          <w:p w14:paraId="01FEEDAC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302" w:type="pct"/>
            <w:vMerge/>
            <w:vAlign w:val="center"/>
          </w:tcPr>
          <w:p w14:paraId="2BF0A399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51" w:type="pct"/>
            <w:vMerge/>
            <w:vAlign w:val="center"/>
          </w:tcPr>
          <w:p w14:paraId="49C0DC55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69" w:type="pct"/>
            <w:vMerge w:val="restart"/>
            <w:shd w:val="clear" w:color="auto" w:fill="auto"/>
            <w:vAlign w:val="center"/>
          </w:tcPr>
          <w:p w14:paraId="06D178C2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599" w:type="pct"/>
            <w:shd w:val="clear" w:color="auto" w:fill="auto"/>
            <w:vAlign w:val="center"/>
          </w:tcPr>
          <w:p w14:paraId="2D124FB8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139</w:t>
            </w:r>
          </w:p>
        </w:tc>
      </w:tr>
      <w:tr w:rsidR="0038276D" w:rsidRPr="00617CE9" w14:paraId="340E4305" w14:textId="77777777">
        <w:trPr>
          <w:trHeight w:val="280"/>
        </w:trPr>
        <w:tc>
          <w:tcPr>
            <w:tcW w:w="409" w:type="pct"/>
            <w:vMerge/>
            <w:vAlign w:val="center"/>
          </w:tcPr>
          <w:p w14:paraId="4D66DE3A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0" w:type="pct"/>
            <w:vMerge/>
            <w:vAlign w:val="center"/>
          </w:tcPr>
          <w:p w14:paraId="7E682AD6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0" w:type="pct"/>
            <w:vMerge/>
            <w:vAlign w:val="center"/>
          </w:tcPr>
          <w:p w14:paraId="7D4056CA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4" w:type="pct"/>
            <w:vMerge/>
            <w:vAlign w:val="center"/>
          </w:tcPr>
          <w:p w14:paraId="284E77C0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3" w:type="pct"/>
            <w:vMerge/>
            <w:vAlign w:val="center"/>
          </w:tcPr>
          <w:p w14:paraId="6554B7AC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</w:tcPr>
          <w:p w14:paraId="7E1720CA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3" w:type="pct"/>
            <w:vMerge/>
            <w:vAlign w:val="center"/>
          </w:tcPr>
          <w:p w14:paraId="5851E762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shd w:val="clear" w:color="auto" w:fill="auto"/>
            <w:vAlign w:val="center"/>
          </w:tcPr>
          <w:p w14:paraId="59267A22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351" w:type="pct"/>
            <w:vMerge/>
            <w:vAlign w:val="center"/>
          </w:tcPr>
          <w:p w14:paraId="34285AE5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2" w:type="pct"/>
            <w:vMerge/>
            <w:vAlign w:val="center"/>
          </w:tcPr>
          <w:p w14:paraId="0B33D64A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51" w:type="pct"/>
            <w:vMerge/>
            <w:vAlign w:val="center"/>
          </w:tcPr>
          <w:p w14:paraId="5EB09937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69" w:type="pct"/>
            <w:vMerge/>
            <w:vAlign w:val="center"/>
          </w:tcPr>
          <w:p w14:paraId="37F2C5FF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99" w:type="pct"/>
            <w:shd w:val="clear" w:color="auto" w:fill="auto"/>
            <w:vAlign w:val="center"/>
          </w:tcPr>
          <w:p w14:paraId="77A29A81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151</w:t>
            </w:r>
          </w:p>
        </w:tc>
      </w:tr>
      <w:tr w:rsidR="0038276D" w:rsidRPr="00617CE9" w14:paraId="7C816D22" w14:textId="77777777">
        <w:trPr>
          <w:trHeight w:val="280"/>
        </w:trPr>
        <w:tc>
          <w:tcPr>
            <w:tcW w:w="409" w:type="pct"/>
            <w:vMerge/>
            <w:vAlign w:val="center"/>
          </w:tcPr>
          <w:p w14:paraId="222DEFE9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0" w:type="pct"/>
            <w:vMerge/>
            <w:vAlign w:val="center"/>
          </w:tcPr>
          <w:p w14:paraId="57596FFF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0" w:type="pct"/>
            <w:shd w:val="clear" w:color="auto" w:fill="auto"/>
            <w:vAlign w:val="center"/>
          </w:tcPr>
          <w:p w14:paraId="1D2A65E0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[196]</w:t>
            </w:r>
          </w:p>
        </w:tc>
        <w:tc>
          <w:tcPr>
            <w:tcW w:w="314" w:type="pct"/>
            <w:shd w:val="clear" w:color="auto" w:fill="auto"/>
            <w:vAlign w:val="center"/>
          </w:tcPr>
          <w:p w14:paraId="7E930CDA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8</w:t>
            </w:r>
          </w:p>
        </w:tc>
        <w:tc>
          <w:tcPr>
            <w:tcW w:w="273" w:type="pct"/>
            <w:shd w:val="clear" w:color="auto" w:fill="auto"/>
            <w:vAlign w:val="center"/>
          </w:tcPr>
          <w:p w14:paraId="6A60F629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8</w:t>
            </w:r>
          </w:p>
        </w:tc>
        <w:tc>
          <w:tcPr>
            <w:tcW w:w="311" w:type="pct"/>
            <w:vMerge/>
            <w:vAlign w:val="center"/>
          </w:tcPr>
          <w:p w14:paraId="24D0838C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3" w:type="pct"/>
            <w:vMerge w:val="restart"/>
            <w:shd w:val="clear" w:color="auto" w:fill="auto"/>
            <w:vAlign w:val="center"/>
          </w:tcPr>
          <w:p w14:paraId="6E5366FA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Manchester</w:t>
            </w:r>
          </w:p>
        </w:tc>
        <w:tc>
          <w:tcPr>
            <w:tcW w:w="328" w:type="pct"/>
            <w:vMerge w:val="restart"/>
            <w:shd w:val="clear" w:color="auto" w:fill="auto"/>
            <w:vAlign w:val="center"/>
          </w:tcPr>
          <w:p w14:paraId="10A26BDA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51" w:type="pct"/>
            <w:vMerge/>
            <w:vAlign w:val="center"/>
          </w:tcPr>
          <w:p w14:paraId="42103461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2" w:type="pct"/>
            <w:vMerge/>
            <w:vAlign w:val="center"/>
          </w:tcPr>
          <w:p w14:paraId="02B65132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51" w:type="pct"/>
            <w:shd w:val="clear" w:color="auto" w:fill="auto"/>
            <w:vAlign w:val="center"/>
          </w:tcPr>
          <w:p w14:paraId="2755AA7B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14</w:t>
            </w:r>
          </w:p>
        </w:tc>
        <w:tc>
          <w:tcPr>
            <w:tcW w:w="469" w:type="pct"/>
            <w:vMerge/>
            <w:vAlign w:val="center"/>
          </w:tcPr>
          <w:p w14:paraId="1C79F6D2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99" w:type="pct"/>
            <w:shd w:val="clear" w:color="auto" w:fill="auto"/>
            <w:vAlign w:val="center"/>
          </w:tcPr>
          <w:p w14:paraId="0DFEA15F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1524</w:t>
            </w:r>
          </w:p>
        </w:tc>
      </w:tr>
      <w:tr w:rsidR="0038276D" w:rsidRPr="00617CE9" w14:paraId="0DC15D6A" w14:textId="77777777">
        <w:trPr>
          <w:trHeight w:val="280"/>
        </w:trPr>
        <w:tc>
          <w:tcPr>
            <w:tcW w:w="409" w:type="pct"/>
            <w:vMerge/>
            <w:vAlign w:val="center"/>
          </w:tcPr>
          <w:p w14:paraId="0C44B754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0" w:type="pct"/>
            <w:vMerge w:val="restart"/>
            <w:shd w:val="clear" w:color="auto" w:fill="auto"/>
            <w:vAlign w:val="center"/>
          </w:tcPr>
          <w:p w14:paraId="4339BC4D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0.43</w:t>
            </w:r>
          </w:p>
        </w:tc>
        <w:tc>
          <w:tcPr>
            <w:tcW w:w="510" w:type="pct"/>
            <w:vMerge w:val="restart"/>
            <w:shd w:val="clear" w:color="auto" w:fill="auto"/>
            <w:vAlign w:val="center"/>
          </w:tcPr>
          <w:p w14:paraId="18F9A4F3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[211]</w:t>
            </w:r>
          </w:p>
        </w:tc>
        <w:tc>
          <w:tcPr>
            <w:tcW w:w="314" w:type="pct"/>
            <w:vMerge w:val="restart"/>
            <w:shd w:val="clear" w:color="auto" w:fill="auto"/>
            <w:vAlign w:val="center"/>
          </w:tcPr>
          <w:p w14:paraId="3C39C2FD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8.5</w:t>
            </w:r>
          </w:p>
        </w:tc>
        <w:tc>
          <w:tcPr>
            <w:tcW w:w="273" w:type="pct"/>
            <w:vMerge w:val="restart"/>
            <w:shd w:val="clear" w:color="auto" w:fill="auto"/>
            <w:vAlign w:val="center"/>
          </w:tcPr>
          <w:p w14:paraId="0EFA2D0B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9</w:t>
            </w:r>
          </w:p>
        </w:tc>
        <w:tc>
          <w:tcPr>
            <w:tcW w:w="311" w:type="pct"/>
            <w:vMerge/>
            <w:vAlign w:val="center"/>
          </w:tcPr>
          <w:p w14:paraId="2E9EBD43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3" w:type="pct"/>
            <w:vMerge/>
            <w:vAlign w:val="center"/>
          </w:tcPr>
          <w:p w14:paraId="1ACF8B02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vMerge/>
            <w:vAlign w:val="center"/>
          </w:tcPr>
          <w:p w14:paraId="27149323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51" w:type="pct"/>
            <w:vMerge w:val="restart"/>
            <w:shd w:val="clear" w:color="auto" w:fill="auto"/>
            <w:vAlign w:val="center"/>
          </w:tcPr>
          <w:p w14:paraId="5B5D5D29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6.4</w:t>
            </w:r>
          </w:p>
        </w:tc>
        <w:tc>
          <w:tcPr>
            <w:tcW w:w="302" w:type="pct"/>
            <w:vMerge/>
            <w:vAlign w:val="center"/>
          </w:tcPr>
          <w:p w14:paraId="27CBD79F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51" w:type="pct"/>
            <w:vMerge w:val="restart"/>
            <w:shd w:val="clear" w:color="auto" w:fill="auto"/>
            <w:vAlign w:val="center"/>
          </w:tcPr>
          <w:p w14:paraId="521BAD8D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proofErr w:type="spellStart"/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NaN</w:t>
            </w:r>
            <w:proofErr w:type="spellEnd"/>
          </w:p>
        </w:tc>
        <w:tc>
          <w:tcPr>
            <w:tcW w:w="469" w:type="pct"/>
            <w:vMerge/>
            <w:vAlign w:val="center"/>
          </w:tcPr>
          <w:p w14:paraId="0ADDDC4F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99" w:type="pct"/>
            <w:shd w:val="clear" w:color="auto" w:fill="auto"/>
            <w:vAlign w:val="center"/>
          </w:tcPr>
          <w:p w14:paraId="7C596D41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1462</w:t>
            </w:r>
          </w:p>
        </w:tc>
      </w:tr>
      <w:tr w:rsidR="0038276D" w:rsidRPr="00617CE9" w14:paraId="3D78F643" w14:textId="77777777">
        <w:trPr>
          <w:trHeight w:val="280"/>
        </w:trPr>
        <w:tc>
          <w:tcPr>
            <w:tcW w:w="409" w:type="pct"/>
            <w:vMerge/>
            <w:vAlign w:val="center"/>
          </w:tcPr>
          <w:p w14:paraId="4E29564B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0" w:type="pct"/>
            <w:vMerge/>
            <w:vAlign w:val="center"/>
          </w:tcPr>
          <w:p w14:paraId="22E04A39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0" w:type="pct"/>
            <w:vMerge/>
            <w:vAlign w:val="center"/>
          </w:tcPr>
          <w:p w14:paraId="118C316B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4" w:type="pct"/>
            <w:vMerge/>
            <w:vAlign w:val="center"/>
          </w:tcPr>
          <w:p w14:paraId="4A509F00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3" w:type="pct"/>
            <w:vMerge/>
            <w:vAlign w:val="center"/>
          </w:tcPr>
          <w:p w14:paraId="11F0A7A2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</w:tcPr>
          <w:p w14:paraId="585BA327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3" w:type="pct"/>
            <w:vMerge/>
            <w:vAlign w:val="center"/>
          </w:tcPr>
          <w:p w14:paraId="4E8EFCF0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vMerge/>
            <w:vAlign w:val="center"/>
          </w:tcPr>
          <w:p w14:paraId="5E8A60FF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51" w:type="pct"/>
            <w:vMerge/>
            <w:vAlign w:val="center"/>
          </w:tcPr>
          <w:p w14:paraId="7DB8005B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2" w:type="pct"/>
            <w:vMerge/>
            <w:vAlign w:val="center"/>
          </w:tcPr>
          <w:p w14:paraId="16F2AE94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51" w:type="pct"/>
            <w:vMerge/>
            <w:vAlign w:val="center"/>
          </w:tcPr>
          <w:p w14:paraId="77201FA1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69" w:type="pct"/>
            <w:vMerge/>
            <w:vAlign w:val="center"/>
          </w:tcPr>
          <w:p w14:paraId="266A68B6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99" w:type="pct"/>
            <w:shd w:val="clear" w:color="auto" w:fill="auto"/>
            <w:vAlign w:val="center"/>
          </w:tcPr>
          <w:p w14:paraId="5B3FE675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1466</w:t>
            </w:r>
          </w:p>
        </w:tc>
      </w:tr>
      <w:tr w:rsidR="0038276D" w:rsidRPr="00617CE9" w14:paraId="70D75931" w14:textId="77777777">
        <w:trPr>
          <w:trHeight w:val="280"/>
        </w:trPr>
        <w:tc>
          <w:tcPr>
            <w:tcW w:w="409" w:type="pct"/>
            <w:vMerge/>
            <w:vAlign w:val="center"/>
          </w:tcPr>
          <w:p w14:paraId="648C476C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0" w:type="pct"/>
            <w:vMerge/>
            <w:vAlign w:val="center"/>
          </w:tcPr>
          <w:p w14:paraId="749CE754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0" w:type="pct"/>
            <w:vMerge w:val="restart"/>
            <w:shd w:val="clear" w:color="auto" w:fill="auto"/>
            <w:vAlign w:val="center"/>
          </w:tcPr>
          <w:p w14:paraId="42636D56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[196]</w:t>
            </w:r>
          </w:p>
        </w:tc>
        <w:tc>
          <w:tcPr>
            <w:tcW w:w="314" w:type="pct"/>
            <w:shd w:val="clear" w:color="auto" w:fill="auto"/>
            <w:vAlign w:val="center"/>
          </w:tcPr>
          <w:p w14:paraId="7B6664C4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8.7</w:t>
            </w:r>
          </w:p>
        </w:tc>
        <w:tc>
          <w:tcPr>
            <w:tcW w:w="273" w:type="pct"/>
            <w:shd w:val="clear" w:color="auto" w:fill="auto"/>
            <w:vAlign w:val="center"/>
          </w:tcPr>
          <w:p w14:paraId="22349BF4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8.7</w:t>
            </w:r>
          </w:p>
        </w:tc>
        <w:tc>
          <w:tcPr>
            <w:tcW w:w="311" w:type="pct"/>
            <w:vMerge/>
            <w:vAlign w:val="center"/>
          </w:tcPr>
          <w:p w14:paraId="574FB715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3" w:type="pct"/>
            <w:vMerge/>
            <w:vAlign w:val="center"/>
          </w:tcPr>
          <w:p w14:paraId="282F797F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vMerge/>
            <w:vAlign w:val="center"/>
          </w:tcPr>
          <w:p w14:paraId="4054C0F2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51" w:type="pct"/>
            <w:vMerge/>
            <w:vAlign w:val="center"/>
          </w:tcPr>
          <w:p w14:paraId="0E7AEC84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2" w:type="pct"/>
            <w:vMerge/>
            <w:vAlign w:val="center"/>
          </w:tcPr>
          <w:p w14:paraId="1CD04D4F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51" w:type="pct"/>
            <w:vMerge w:val="restart"/>
            <w:shd w:val="clear" w:color="auto" w:fill="auto"/>
            <w:vAlign w:val="center"/>
          </w:tcPr>
          <w:p w14:paraId="7E32A2DE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14</w:t>
            </w:r>
          </w:p>
        </w:tc>
        <w:tc>
          <w:tcPr>
            <w:tcW w:w="469" w:type="pct"/>
            <w:vMerge/>
            <w:vAlign w:val="center"/>
          </w:tcPr>
          <w:p w14:paraId="779F1050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99" w:type="pct"/>
            <w:shd w:val="clear" w:color="auto" w:fill="auto"/>
            <w:vAlign w:val="center"/>
          </w:tcPr>
          <w:p w14:paraId="2C41BC08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1523</w:t>
            </w:r>
          </w:p>
        </w:tc>
      </w:tr>
      <w:tr w:rsidR="0038276D" w:rsidRPr="00617CE9" w14:paraId="5CABD69C" w14:textId="77777777">
        <w:trPr>
          <w:trHeight w:val="280"/>
        </w:trPr>
        <w:tc>
          <w:tcPr>
            <w:tcW w:w="409" w:type="pct"/>
            <w:vMerge/>
            <w:vAlign w:val="center"/>
          </w:tcPr>
          <w:p w14:paraId="1085A849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0" w:type="pct"/>
            <w:shd w:val="clear" w:color="auto" w:fill="auto"/>
            <w:vAlign w:val="center"/>
          </w:tcPr>
          <w:p w14:paraId="7295B92E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0.44</w:t>
            </w:r>
          </w:p>
        </w:tc>
        <w:tc>
          <w:tcPr>
            <w:tcW w:w="510" w:type="pct"/>
            <w:vMerge/>
            <w:vAlign w:val="center"/>
          </w:tcPr>
          <w:p w14:paraId="74EE108B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4" w:type="pct"/>
            <w:shd w:val="clear" w:color="auto" w:fill="auto"/>
            <w:vAlign w:val="center"/>
          </w:tcPr>
          <w:p w14:paraId="6BFDA7FE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8</w:t>
            </w:r>
          </w:p>
        </w:tc>
        <w:tc>
          <w:tcPr>
            <w:tcW w:w="273" w:type="pct"/>
            <w:shd w:val="clear" w:color="auto" w:fill="auto"/>
            <w:vAlign w:val="center"/>
          </w:tcPr>
          <w:p w14:paraId="7D22B315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8</w:t>
            </w:r>
          </w:p>
        </w:tc>
        <w:tc>
          <w:tcPr>
            <w:tcW w:w="311" w:type="pct"/>
            <w:vMerge/>
            <w:vAlign w:val="center"/>
          </w:tcPr>
          <w:p w14:paraId="373D178D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3" w:type="pct"/>
            <w:vMerge/>
            <w:vAlign w:val="center"/>
          </w:tcPr>
          <w:p w14:paraId="3DBD5DDB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vMerge/>
            <w:vAlign w:val="center"/>
          </w:tcPr>
          <w:p w14:paraId="24C66809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51" w:type="pct"/>
            <w:shd w:val="clear" w:color="auto" w:fill="auto"/>
            <w:vAlign w:val="center"/>
          </w:tcPr>
          <w:p w14:paraId="6A91F410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6.6</w:t>
            </w:r>
          </w:p>
        </w:tc>
        <w:tc>
          <w:tcPr>
            <w:tcW w:w="302" w:type="pct"/>
            <w:vMerge/>
            <w:vAlign w:val="center"/>
          </w:tcPr>
          <w:p w14:paraId="7C4CFEFF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51" w:type="pct"/>
            <w:vMerge/>
            <w:vAlign w:val="center"/>
          </w:tcPr>
          <w:p w14:paraId="30DF8023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69" w:type="pct"/>
            <w:shd w:val="clear" w:color="auto" w:fill="auto"/>
            <w:vAlign w:val="center"/>
          </w:tcPr>
          <w:p w14:paraId="0943902A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599" w:type="pct"/>
            <w:shd w:val="clear" w:color="auto" w:fill="auto"/>
            <w:vAlign w:val="center"/>
          </w:tcPr>
          <w:p w14:paraId="7FFE5FBD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1525</w:t>
            </w:r>
          </w:p>
        </w:tc>
      </w:tr>
      <w:tr w:rsidR="0038276D" w:rsidRPr="00617CE9" w14:paraId="04879FD4" w14:textId="77777777">
        <w:trPr>
          <w:trHeight w:val="280"/>
        </w:trPr>
        <w:tc>
          <w:tcPr>
            <w:tcW w:w="409" w:type="pct"/>
            <w:vMerge/>
            <w:vAlign w:val="center"/>
          </w:tcPr>
          <w:p w14:paraId="47550FBD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0" w:type="pct"/>
            <w:vMerge w:val="restart"/>
            <w:shd w:val="clear" w:color="auto" w:fill="auto"/>
            <w:vAlign w:val="center"/>
          </w:tcPr>
          <w:p w14:paraId="2549A32C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0.45</w:t>
            </w:r>
          </w:p>
        </w:tc>
        <w:tc>
          <w:tcPr>
            <w:tcW w:w="510" w:type="pct"/>
            <w:vMerge w:val="restart"/>
            <w:shd w:val="clear" w:color="auto" w:fill="auto"/>
            <w:vAlign w:val="center"/>
          </w:tcPr>
          <w:p w14:paraId="15059CD6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[205]</w:t>
            </w:r>
          </w:p>
        </w:tc>
        <w:tc>
          <w:tcPr>
            <w:tcW w:w="314" w:type="pct"/>
            <w:vMerge w:val="restart"/>
            <w:shd w:val="clear" w:color="auto" w:fill="auto"/>
            <w:vAlign w:val="center"/>
          </w:tcPr>
          <w:p w14:paraId="135E8D05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3.76</w:t>
            </w:r>
          </w:p>
        </w:tc>
        <w:tc>
          <w:tcPr>
            <w:tcW w:w="273" w:type="pct"/>
            <w:vMerge w:val="restart"/>
            <w:shd w:val="clear" w:color="auto" w:fill="auto"/>
            <w:vAlign w:val="center"/>
          </w:tcPr>
          <w:p w14:paraId="2D54B30A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3.77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</w:tcPr>
          <w:p w14:paraId="25653F48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CC 1/3</w:t>
            </w:r>
          </w:p>
        </w:tc>
        <w:tc>
          <w:tcPr>
            <w:tcW w:w="273" w:type="pct"/>
            <w:vMerge w:val="restart"/>
            <w:shd w:val="clear" w:color="auto" w:fill="auto"/>
            <w:vAlign w:val="center"/>
          </w:tcPr>
          <w:p w14:paraId="38396CEC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Manchester encoding</w:t>
            </w:r>
          </w:p>
        </w:tc>
        <w:tc>
          <w:tcPr>
            <w:tcW w:w="328" w:type="pct"/>
            <w:vMerge/>
            <w:vAlign w:val="center"/>
          </w:tcPr>
          <w:p w14:paraId="0E146351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51" w:type="pct"/>
            <w:vMerge w:val="restart"/>
            <w:shd w:val="clear" w:color="auto" w:fill="auto"/>
            <w:vAlign w:val="center"/>
          </w:tcPr>
          <w:p w14:paraId="3F32DC23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6.67</w:t>
            </w:r>
          </w:p>
        </w:tc>
        <w:tc>
          <w:tcPr>
            <w:tcW w:w="302" w:type="pct"/>
            <w:vMerge/>
            <w:vAlign w:val="center"/>
          </w:tcPr>
          <w:p w14:paraId="1D341005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51" w:type="pct"/>
            <w:vMerge w:val="restart"/>
            <w:shd w:val="clear" w:color="auto" w:fill="auto"/>
            <w:vAlign w:val="center"/>
          </w:tcPr>
          <w:p w14:paraId="71575978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13.34</w:t>
            </w:r>
          </w:p>
        </w:tc>
        <w:tc>
          <w:tcPr>
            <w:tcW w:w="469" w:type="pct"/>
            <w:vMerge w:val="restart"/>
            <w:shd w:val="clear" w:color="auto" w:fill="auto"/>
            <w:vAlign w:val="center"/>
          </w:tcPr>
          <w:p w14:paraId="3F103FA3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599" w:type="pct"/>
            <w:shd w:val="clear" w:color="auto" w:fill="auto"/>
            <w:vAlign w:val="center"/>
          </w:tcPr>
          <w:p w14:paraId="6D66318B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1535</w:t>
            </w:r>
          </w:p>
        </w:tc>
      </w:tr>
      <w:tr w:rsidR="0038276D" w:rsidRPr="00617CE9" w14:paraId="7CEFACAC" w14:textId="77777777">
        <w:trPr>
          <w:trHeight w:val="280"/>
        </w:trPr>
        <w:tc>
          <w:tcPr>
            <w:tcW w:w="409" w:type="pct"/>
            <w:vMerge/>
            <w:vAlign w:val="center"/>
          </w:tcPr>
          <w:p w14:paraId="620B4515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0" w:type="pct"/>
            <w:vMerge/>
            <w:vAlign w:val="center"/>
          </w:tcPr>
          <w:p w14:paraId="656611E4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0" w:type="pct"/>
            <w:vMerge/>
            <w:vAlign w:val="center"/>
          </w:tcPr>
          <w:p w14:paraId="17C93AD0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4" w:type="pct"/>
            <w:vMerge/>
            <w:vAlign w:val="center"/>
          </w:tcPr>
          <w:p w14:paraId="1DE1EF05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3" w:type="pct"/>
            <w:vMerge/>
            <w:vAlign w:val="center"/>
          </w:tcPr>
          <w:p w14:paraId="7F9B41CB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</w:tcPr>
          <w:p w14:paraId="023804AE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3" w:type="pct"/>
            <w:vMerge/>
            <w:vAlign w:val="center"/>
          </w:tcPr>
          <w:p w14:paraId="3A184B79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vMerge/>
            <w:vAlign w:val="center"/>
          </w:tcPr>
          <w:p w14:paraId="511426A4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51" w:type="pct"/>
            <w:vMerge/>
            <w:vAlign w:val="center"/>
          </w:tcPr>
          <w:p w14:paraId="0D1B4F94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2" w:type="pct"/>
            <w:vMerge/>
            <w:vAlign w:val="center"/>
          </w:tcPr>
          <w:p w14:paraId="6BC886C0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51" w:type="pct"/>
            <w:vMerge/>
            <w:vAlign w:val="center"/>
          </w:tcPr>
          <w:p w14:paraId="06E6777A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69" w:type="pct"/>
            <w:vMerge/>
            <w:vAlign w:val="center"/>
          </w:tcPr>
          <w:p w14:paraId="52824362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99" w:type="pct"/>
            <w:shd w:val="clear" w:color="auto" w:fill="auto"/>
            <w:vAlign w:val="center"/>
          </w:tcPr>
          <w:p w14:paraId="6A5FEC0D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1534</w:t>
            </w:r>
          </w:p>
        </w:tc>
      </w:tr>
      <w:tr w:rsidR="0038276D" w:rsidRPr="00617CE9" w14:paraId="6AD29936" w14:textId="77777777">
        <w:trPr>
          <w:trHeight w:val="280"/>
        </w:trPr>
        <w:tc>
          <w:tcPr>
            <w:tcW w:w="409" w:type="pct"/>
            <w:vMerge/>
            <w:vAlign w:val="center"/>
          </w:tcPr>
          <w:p w14:paraId="11C04FA7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0" w:type="pct"/>
            <w:vMerge w:val="restart"/>
            <w:shd w:val="clear" w:color="auto" w:fill="auto"/>
            <w:vAlign w:val="center"/>
          </w:tcPr>
          <w:p w14:paraId="19BC753D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0.46</w:t>
            </w:r>
          </w:p>
        </w:tc>
        <w:tc>
          <w:tcPr>
            <w:tcW w:w="510" w:type="pct"/>
            <w:vMerge/>
            <w:vAlign w:val="center"/>
          </w:tcPr>
          <w:p w14:paraId="6DEA6825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4" w:type="pct"/>
            <w:vMerge w:val="restart"/>
            <w:shd w:val="clear" w:color="auto" w:fill="auto"/>
            <w:vAlign w:val="center"/>
          </w:tcPr>
          <w:p w14:paraId="54AA3C1E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3.68</w:t>
            </w:r>
          </w:p>
        </w:tc>
        <w:tc>
          <w:tcPr>
            <w:tcW w:w="273" w:type="pct"/>
            <w:vMerge w:val="restart"/>
            <w:shd w:val="clear" w:color="auto" w:fill="auto"/>
            <w:vAlign w:val="center"/>
          </w:tcPr>
          <w:p w14:paraId="21D11B4C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4.05</w:t>
            </w:r>
          </w:p>
        </w:tc>
        <w:tc>
          <w:tcPr>
            <w:tcW w:w="311" w:type="pct"/>
            <w:vMerge/>
            <w:vAlign w:val="center"/>
          </w:tcPr>
          <w:p w14:paraId="6E1108A0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3" w:type="pct"/>
            <w:vMerge/>
            <w:vAlign w:val="center"/>
          </w:tcPr>
          <w:p w14:paraId="1E84D00C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vMerge/>
            <w:vAlign w:val="center"/>
          </w:tcPr>
          <w:p w14:paraId="682E21D1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51" w:type="pct"/>
            <w:vMerge w:val="restart"/>
            <w:shd w:val="clear" w:color="auto" w:fill="auto"/>
            <w:vAlign w:val="center"/>
          </w:tcPr>
          <w:p w14:paraId="4CD43760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6.86</w:t>
            </w:r>
          </w:p>
        </w:tc>
        <w:tc>
          <w:tcPr>
            <w:tcW w:w="302" w:type="pct"/>
            <w:vMerge/>
            <w:vAlign w:val="center"/>
          </w:tcPr>
          <w:p w14:paraId="045D3FA9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51" w:type="pct"/>
            <w:vMerge w:val="restart"/>
            <w:shd w:val="clear" w:color="auto" w:fill="auto"/>
            <w:vAlign w:val="center"/>
          </w:tcPr>
          <w:p w14:paraId="085FEB73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13.72</w:t>
            </w:r>
          </w:p>
        </w:tc>
        <w:tc>
          <w:tcPr>
            <w:tcW w:w="469" w:type="pct"/>
            <w:vMerge w:val="restart"/>
            <w:shd w:val="clear" w:color="auto" w:fill="auto"/>
            <w:vAlign w:val="center"/>
          </w:tcPr>
          <w:p w14:paraId="62D83EF7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599" w:type="pct"/>
            <w:shd w:val="clear" w:color="auto" w:fill="auto"/>
            <w:vAlign w:val="center"/>
          </w:tcPr>
          <w:p w14:paraId="1CF47FAC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1537</w:t>
            </w:r>
          </w:p>
        </w:tc>
      </w:tr>
      <w:tr w:rsidR="0038276D" w:rsidRPr="00617CE9" w14:paraId="2CBF823C" w14:textId="77777777">
        <w:trPr>
          <w:trHeight w:val="280"/>
        </w:trPr>
        <w:tc>
          <w:tcPr>
            <w:tcW w:w="409" w:type="pct"/>
            <w:vMerge/>
            <w:vAlign w:val="center"/>
          </w:tcPr>
          <w:p w14:paraId="2C4CA182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0" w:type="pct"/>
            <w:vMerge/>
            <w:vAlign w:val="center"/>
          </w:tcPr>
          <w:p w14:paraId="12DCB97E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0" w:type="pct"/>
            <w:vMerge/>
            <w:vAlign w:val="center"/>
          </w:tcPr>
          <w:p w14:paraId="38C4D244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4" w:type="pct"/>
            <w:vMerge/>
            <w:vAlign w:val="center"/>
          </w:tcPr>
          <w:p w14:paraId="71C35D15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3" w:type="pct"/>
            <w:vMerge/>
            <w:vAlign w:val="center"/>
          </w:tcPr>
          <w:p w14:paraId="6ED6DB6C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</w:tcPr>
          <w:p w14:paraId="43ACB48C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3" w:type="pct"/>
            <w:vMerge/>
            <w:vAlign w:val="center"/>
          </w:tcPr>
          <w:p w14:paraId="53973181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vMerge/>
            <w:vAlign w:val="center"/>
          </w:tcPr>
          <w:p w14:paraId="6A53091D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51" w:type="pct"/>
            <w:vMerge/>
            <w:vAlign w:val="center"/>
          </w:tcPr>
          <w:p w14:paraId="0E9182EB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2" w:type="pct"/>
            <w:vMerge/>
            <w:vAlign w:val="center"/>
          </w:tcPr>
          <w:p w14:paraId="7F581BA1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51" w:type="pct"/>
            <w:vMerge/>
            <w:vAlign w:val="center"/>
          </w:tcPr>
          <w:p w14:paraId="7228DA69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69" w:type="pct"/>
            <w:vMerge/>
            <w:vAlign w:val="center"/>
          </w:tcPr>
          <w:p w14:paraId="244FCFC7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99" w:type="pct"/>
            <w:shd w:val="clear" w:color="auto" w:fill="auto"/>
            <w:vAlign w:val="center"/>
          </w:tcPr>
          <w:p w14:paraId="24E2D2D9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1538</w:t>
            </w:r>
          </w:p>
        </w:tc>
      </w:tr>
      <w:tr w:rsidR="0038276D" w:rsidRPr="00617CE9" w14:paraId="375ABF4F" w14:textId="77777777">
        <w:trPr>
          <w:trHeight w:val="280"/>
        </w:trPr>
        <w:tc>
          <w:tcPr>
            <w:tcW w:w="409" w:type="pct"/>
            <w:vMerge/>
            <w:vAlign w:val="center"/>
          </w:tcPr>
          <w:p w14:paraId="49F40280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0" w:type="pct"/>
            <w:vMerge w:val="restart"/>
            <w:shd w:val="clear" w:color="auto" w:fill="auto"/>
            <w:vAlign w:val="center"/>
          </w:tcPr>
          <w:p w14:paraId="3110C603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0.47</w:t>
            </w:r>
          </w:p>
        </w:tc>
        <w:tc>
          <w:tcPr>
            <w:tcW w:w="510" w:type="pct"/>
            <w:vMerge w:val="restart"/>
            <w:shd w:val="clear" w:color="auto" w:fill="auto"/>
            <w:vAlign w:val="center"/>
          </w:tcPr>
          <w:p w14:paraId="6B892EF0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[212]</w:t>
            </w:r>
          </w:p>
        </w:tc>
        <w:tc>
          <w:tcPr>
            <w:tcW w:w="314" w:type="pct"/>
            <w:vMerge w:val="restart"/>
            <w:shd w:val="clear" w:color="auto" w:fill="auto"/>
            <w:vAlign w:val="center"/>
          </w:tcPr>
          <w:p w14:paraId="08DAA2D4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-1</w:t>
            </w:r>
          </w:p>
        </w:tc>
        <w:tc>
          <w:tcPr>
            <w:tcW w:w="273" w:type="pct"/>
            <w:vMerge w:val="restart"/>
            <w:shd w:val="clear" w:color="auto" w:fill="auto"/>
            <w:vAlign w:val="center"/>
          </w:tcPr>
          <w:p w14:paraId="46A55962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</w:tcPr>
          <w:p w14:paraId="5062F18C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no FEC</w:t>
            </w:r>
          </w:p>
        </w:tc>
        <w:tc>
          <w:tcPr>
            <w:tcW w:w="273" w:type="pct"/>
            <w:vMerge/>
            <w:vAlign w:val="center"/>
          </w:tcPr>
          <w:p w14:paraId="7ED965BE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vMerge w:val="restart"/>
            <w:shd w:val="clear" w:color="auto" w:fill="auto"/>
            <w:vAlign w:val="center"/>
          </w:tcPr>
          <w:p w14:paraId="75211AB6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1,2</w:t>
            </w:r>
          </w:p>
        </w:tc>
        <w:tc>
          <w:tcPr>
            <w:tcW w:w="351" w:type="pct"/>
            <w:vMerge w:val="restart"/>
            <w:shd w:val="clear" w:color="auto" w:fill="auto"/>
            <w:vAlign w:val="center"/>
          </w:tcPr>
          <w:p w14:paraId="120ABF84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302" w:type="pct"/>
            <w:vMerge/>
            <w:vAlign w:val="center"/>
          </w:tcPr>
          <w:p w14:paraId="4161E71F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51" w:type="pct"/>
            <w:vMerge w:val="restart"/>
            <w:shd w:val="clear" w:color="auto" w:fill="auto"/>
            <w:vAlign w:val="center"/>
          </w:tcPr>
          <w:p w14:paraId="63EC64A1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14</w:t>
            </w:r>
          </w:p>
        </w:tc>
        <w:tc>
          <w:tcPr>
            <w:tcW w:w="469" w:type="pct"/>
            <w:vMerge/>
            <w:vAlign w:val="center"/>
          </w:tcPr>
          <w:p w14:paraId="7EDD628E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99" w:type="pct"/>
            <w:shd w:val="clear" w:color="auto" w:fill="auto"/>
            <w:vAlign w:val="center"/>
          </w:tcPr>
          <w:p w14:paraId="0E1ADB46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1220,1256</w:t>
            </w:r>
          </w:p>
        </w:tc>
      </w:tr>
      <w:tr w:rsidR="0038276D" w:rsidRPr="00617CE9" w14:paraId="07E16C1E" w14:textId="77777777">
        <w:trPr>
          <w:trHeight w:val="280"/>
        </w:trPr>
        <w:tc>
          <w:tcPr>
            <w:tcW w:w="409" w:type="pct"/>
            <w:vMerge/>
            <w:vAlign w:val="center"/>
          </w:tcPr>
          <w:p w14:paraId="2F69F9FD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0" w:type="pct"/>
            <w:vMerge/>
            <w:vAlign w:val="center"/>
          </w:tcPr>
          <w:p w14:paraId="0FA832E8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0" w:type="pct"/>
            <w:vMerge/>
            <w:vAlign w:val="center"/>
          </w:tcPr>
          <w:p w14:paraId="42B5B982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4" w:type="pct"/>
            <w:vMerge/>
            <w:vAlign w:val="center"/>
          </w:tcPr>
          <w:p w14:paraId="509A9827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3" w:type="pct"/>
            <w:vMerge/>
            <w:vAlign w:val="center"/>
          </w:tcPr>
          <w:p w14:paraId="55CBE789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</w:tcPr>
          <w:p w14:paraId="0A7E44AB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3" w:type="pct"/>
            <w:vMerge/>
            <w:vAlign w:val="center"/>
          </w:tcPr>
          <w:p w14:paraId="291D1C0E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vMerge/>
            <w:vAlign w:val="center"/>
          </w:tcPr>
          <w:p w14:paraId="5CCA06F2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51" w:type="pct"/>
            <w:vMerge/>
            <w:vAlign w:val="center"/>
          </w:tcPr>
          <w:p w14:paraId="4D796527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2" w:type="pct"/>
            <w:vMerge/>
            <w:vAlign w:val="center"/>
          </w:tcPr>
          <w:p w14:paraId="452A70F2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51" w:type="pct"/>
            <w:vMerge/>
            <w:vAlign w:val="center"/>
          </w:tcPr>
          <w:p w14:paraId="083BBD59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69" w:type="pct"/>
            <w:vMerge/>
            <w:vAlign w:val="center"/>
          </w:tcPr>
          <w:p w14:paraId="76DBB31B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99" w:type="pct"/>
            <w:shd w:val="clear" w:color="auto" w:fill="auto"/>
            <w:vAlign w:val="center"/>
          </w:tcPr>
          <w:p w14:paraId="6573005A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1224,1260</w:t>
            </w:r>
          </w:p>
        </w:tc>
      </w:tr>
      <w:tr w:rsidR="0038276D" w:rsidRPr="00617CE9" w14:paraId="69B2D1CF" w14:textId="77777777">
        <w:trPr>
          <w:trHeight w:val="280"/>
        </w:trPr>
        <w:tc>
          <w:tcPr>
            <w:tcW w:w="409" w:type="pct"/>
            <w:vMerge/>
            <w:vAlign w:val="center"/>
          </w:tcPr>
          <w:p w14:paraId="6DFD7231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0" w:type="pct"/>
            <w:vMerge/>
            <w:vAlign w:val="center"/>
          </w:tcPr>
          <w:p w14:paraId="2F12C3F4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0" w:type="pct"/>
            <w:vMerge w:val="restart"/>
            <w:shd w:val="clear" w:color="auto" w:fill="auto"/>
            <w:vAlign w:val="center"/>
          </w:tcPr>
          <w:p w14:paraId="7DF42EBE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[207]</w:t>
            </w:r>
          </w:p>
        </w:tc>
        <w:tc>
          <w:tcPr>
            <w:tcW w:w="314" w:type="pct"/>
            <w:vMerge w:val="restart"/>
            <w:shd w:val="clear" w:color="auto" w:fill="auto"/>
            <w:vAlign w:val="center"/>
          </w:tcPr>
          <w:p w14:paraId="1BB23DB0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-1.35</w:t>
            </w:r>
          </w:p>
        </w:tc>
        <w:tc>
          <w:tcPr>
            <w:tcW w:w="273" w:type="pct"/>
            <w:vMerge w:val="restart"/>
            <w:shd w:val="clear" w:color="auto" w:fill="auto"/>
            <w:vAlign w:val="center"/>
          </w:tcPr>
          <w:p w14:paraId="1FF55CC9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5.21</w:t>
            </w:r>
          </w:p>
        </w:tc>
        <w:tc>
          <w:tcPr>
            <w:tcW w:w="311" w:type="pct"/>
            <w:vMerge/>
            <w:vAlign w:val="center"/>
          </w:tcPr>
          <w:p w14:paraId="22F54850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3" w:type="pct"/>
            <w:vMerge w:val="restart"/>
            <w:shd w:val="clear" w:color="auto" w:fill="auto"/>
            <w:vAlign w:val="center"/>
          </w:tcPr>
          <w:p w14:paraId="36E3EEDE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Manchester</w:t>
            </w:r>
          </w:p>
        </w:tc>
        <w:tc>
          <w:tcPr>
            <w:tcW w:w="328" w:type="pct"/>
            <w:shd w:val="clear" w:color="auto" w:fill="auto"/>
            <w:vAlign w:val="center"/>
          </w:tcPr>
          <w:p w14:paraId="614F9144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51" w:type="pct"/>
            <w:vMerge/>
            <w:vAlign w:val="center"/>
          </w:tcPr>
          <w:p w14:paraId="4484B6A5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2" w:type="pct"/>
            <w:vMerge/>
            <w:vAlign w:val="center"/>
          </w:tcPr>
          <w:p w14:paraId="325FA2B9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51" w:type="pct"/>
            <w:vMerge w:val="restart"/>
            <w:shd w:val="clear" w:color="auto" w:fill="auto"/>
            <w:vAlign w:val="center"/>
          </w:tcPr>
          <w:p w14:paraId="19F25153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proofErr w:type="spellStart"/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NaN</w:t>
            </w:r>
            <w:proofErr w:type="spellEnd"/>
          </w:p>
        </w:tc>
        <w:tc>
          <w:tcPr>
            <w:tcW w:w="469" w:type="pct"/>
            <w:vMerge/>
            <w:vAlign w:val="center"/>
          </w:tcPr>
          <w:p w14:paraId="0026A6E3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99" w:type="pct"/>
            <w:shd w:val="clear" w:color="auto" w:fill="auto"/>
            <w:vAlign w:val="center"/>
          </w:tcPr>
          <w:p w14:paraId="65DCFBC0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404</w:t>
            </w:r>
          </w:p>
        </w:tc>
      </w:tr>
      <w:tr w:rsidR="0038276D" w:rsidRPr="00617CE9" w14:paraId="0DE003D5" w14:textId="77777777">
        <w:trPr>
          <w:trHeight w:val="280"/>
        </w:trPr>
        <w:tc>
          <w:tcPr>
            <w:tcW w:w="409" w:type="pct"/>
            <w:vMerge/>
            <w:vAlign w:val="center"/>
          </w:tcPr>
          <w:p w14:paraId="0C27F15B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0" w:type="pct"/>
            <w:vMerge/>
            <w:vAlign w:val="center"/>
          </w:tcPr>
          <w:p w14:paraId="7362ECE6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0" w:type="pct"/>
            <w:vMerge/>
            <w:vAlign w:val="center"/>
          </w:tcPr>
          <w:p w14:paraId="35272047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4" w:type="pct"/>
            <w:vMerge/>
            <w:vAlign w:val="center"/>
          </w:tcPr>
          <w:p w14:paraId="390E0CD9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3" w:type="pct"/>
            <w:vMerge/>
            <w:vAlign w:val="center"/>
          </w:tcPr>
          <w:p w14:paraId="6B0FBE7D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shd w:val="clear" w:color="auto" w:fill="auto"/>
            <w:vAlign w:val="center"/>
          </w:tcPr>
          <w:p w14:paraId="560BC38F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CC (1/3)</w:t>
            </w:r>
          </w:p>
        </w:tc>
        <w:tc>
          <w:tcPr>
            <w:tcW w:w="273" w:type="pct"/>
            <w:vMerge/>
            <w:vAlign w:val="center"/>
          </w:tcPr>
          <w:p w14:paraId="1C5A326C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vMerge w:val="restart"/>
            <w:shd w:val="clear" w:color="auto" w:fill="auto"/>
            <w:vAlign w:val="center"/>
          </w:tcPr>
          <w:p w14:paraId="4B4D1B2C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51" w:type="pct"/>
            <w:vMerge/>
            <w:vAlign w:val="center"/>
          </w:tcPr>
          <w:p w14:paraId="68183AD4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2" w:type="pct"/>
            <w:vMerge/>
            <w:vAlign w:val="center"/>
          </w:tcPr>
          <w:p w14:paraId="0495BAAD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51" w:type="pct"/>
            <w:vMerge/>
            <w:vAlign w:val="center"/>
          </w:tcPr>
          <w:p w14:paraId="7F272249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69" w:type="pct"/>
            <w:vMerge/>
            <w:vAlign w:val="center"/>
          </w:tcPr>
          <w:p w14:paraId="1B5B4781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99" w:type="pct"/>
            <w:shd w:val="clear" w:color="auto" w:fill="auto"/>
            <w:vAlign w:val="center"/>
          </w:tcPr>
          <w:p w14:paraId="17D2D271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368</w:t>
            </w:r>
          </w:p>
        </w:tc>
      </w:tr>
      <w:tr w:rsidR="0038276D" w:rsidRPr="00617CE9" w14:paraId="36D44093" w14:textId="77777777">
        <w:trPr>
          <w:trHeight w:val="280"/>
        </w:trPr>
        <w:tc>
          <w:tcPr>
            <w:tcW w:w="409" w:type="pct"/>
            <w:vMerge/>
            <w:vAlign w:val="center"/>
          </w:tcPr>
          <w:p w14:paraId="65FFC07E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0" w:type="pct"/>
            <w:vMerge/>
            <w:vAlign w:val="center"/>
          </w:tcPr>
          <w:p w14:paraId="1F8891DE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0" w:type="pct"/>
            <w:vMerge w:val="restart"/>
            <w:shd w:val="clear" w:color="auto" w:fill="auto"/>
            <w:vAlign w:val="center"/>
          </w:tcPr>
          <w:p w14:paraId="5550C14C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[205]</w:t>
            </w:r>
          </w:p>
        </w:tc>
        <w:tc>
          <w:tcPr>
            <w:tcW w:w="314" w:type="pct"/>
            <w:vMerge w:val="restart"/>
            <w:shd w:val="clear" w:color="auto" w:fill="auto"/>
            <w:vAlign w:val="center"/>
          </w:tcPr>
          <w:p w14:paraId="16145DAC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4.81</w:t>
            </w:r>
          </w:p>
        </w:tc>
        <w:tc>
          <w:tcPr>
            <w:tcW w:w="273" w:type="pct"/>
            <w:vMerge w:val="restart"/>
            <w:shd w:val="clear" w:color="auto" w:fill="auto"/>
            <w:vAlign w:val="center"/>
          </w:tcPr>
          <w:p w14:paraId="265A59E4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4.97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</w:tcPr>
          <w:p w14:paraId="73374176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CC 1/3</w:t>
            </w:r>
          </w:p>
        </w:tc>
        <w:tc>
          <w:tcPr>
            <w:tcW w:w="273" w:type="pct"/>
            <w:vMerge w:val="restart"/>
            <w:shd w:val="clear" w:color="auto" w:fill="auto"/>
            <w:vAlign w:val="center"/>
          </w:tcPr>
          <w:p w14:paraId="29D75091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Manchester encoding</w:t>
            </w:r>
          </w:p>
        </w:tc>
        <w:tc>
          <w:tcPr>
            <w:tcW w:w="328" w:type="pct"/>
            <w:vMerge/>
            <w:vAlign w:val="center"/>
          </w:tcPr>
          <w:p w14:paraId="443A9887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51" w:type="pct"/>
            <w:vMerge w:val="restart"/>
            <w:shd w:val="clear" w:color="auto" w:fill="auto"/>
            <w:vAlign w:val="center"/>
          </w:tcPr>
          <w:p w14:paraId="16FA4252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7.02</w:t>
            </w:r>
          </w:p>
        </w:tc>
        <w:tc>
          <w:tcPr>
            <w:tcW w:w="302" w:type="pct"/>
            <w:vMerge/>
            <w:vAlign w:val="center"/>
          </w:tcPr>
          <w:p w14:paraId="19CEFE03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51" w:type="pct"/>
            <w:vMerge w:val="restart"/>
            <w:shd w:val="clear" w:color="auto" w:fill="auto"/>
            <w:vAlign w:val="center"/>
          </w:tcPr>
          <w:p w14:paraId="34F371BD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14.04</w:t>
            </w:r>
          </w:p>
        </w:tc>
        <w:tc>
          <w:tcPr>
            <w:tcW w:w="469" w:type="pct"/>
            <w:vMerge w:val="restart"/>
            <w:shd w:val="clear" w:color="auto" w:fill="auto"/>
            <w:vAlign w:val="center"/>
          </w:tcPr>
          <w:p w14:paraId="7A5F1F6C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599" w:type="pct"/>
            <w:shd w:val="clear" w:color="auto" w:fill="auto"/>
            <w:vAlign w:val="center"/>
          </w:tcPr>
          <w:p w14:paraId="2E45622E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1541</w:t>
            </w:r>
          </w:p>
        </w:tc>
      </w:tr>
      <w:tr w:rsidR="0038276D" w:rsidRPr="00617CE9" w14:paraId="4D8E3620" w14:textId="77777777">
        <w:trPr>
          <w:trHeight w:val="280"/>
        </w:trPr>
        <w:tc>
          <w:tcPr>
            <w:tcW w:w="409" w:type="pct"/>
            <w:vMerge/>
            <w:vAlign w:val="center"/>
          </w:tcPr>
          <w:p w14:paraId="07BE1448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0" w:type="pct"/>
            <w:vMerge/>
            <w:vAlign w:val="center"/>
          </w:tcPr>
          <w:p w14:paraId="221CCF92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0" w:type="pct"/>
            <w:vMerge/>
            <w:vAlign w:val="center"/>
          </w:tcPr>
          <w:p w14:paraId="4653DD78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4" w:type="pct"/>
            <w:vMerge/>
            <w:vAlign w:val="center"/>
          </w:tcPr>
          <w:p w14:paraId="1A641EBC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3" w:type="pct"/>
            <w:vMerge/>
            <w:vAlign w:val="center"/>
          </w:tcPr>
          <w:p w14:paraId="0DFBD97B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</w:tcPr>
          <w:p w14:paraId="11D30C98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3" w:type="pct"/>
            <w:vMerge/>
            <w:vAlign w:val="center"/>
          </w:tcPr>
          <w:p w14:paraId="6896CC94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vMerge/>
            <w:vAlign w:val="center"/>
          </w:tcPr>
          <w:p w14:paraId="7C332DCB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51" w:type="pct"/>
            <w:vMerge/>
            <w:vAlign w:val="center"/>
          </w:tcPr>
          <w:p w14:paraId="5270B164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2" w:type="pct"/>
            <w:vMerge/>
            <w:vAlign w:val="center"/>
          </w:tcPr>
          <w:p w14:paraId="485231DA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51" w:type="pct"/>
            <w:vMerge/>
            <w:vAlign w:val="center"/>
          </w:tcPr>
          <w:p w14:paraId="144F60F3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69" w:type="pct"/>
            <w:vMerge/>
            <w:vAlign w:val="center"/>
          </w:tcPr>
          <w:p w14:paraId="4446FB35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99" w:type="pct"/>
            <w:shd w:val="clear" w:color="auto" w:fill="auto"/>
            <w:vAlign w:val="center"/>
          </w:tcPr>
          <w:p w14:paraId="721FEB2E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1540</w:t>
            </w:r>
          </w:p>
        </w:tc>
      </w:tr>
      <w:tr w:rsidR="0038276D" w:rsidRPr="00617CE9" w14:paraId="14FC67B5" w14:textId="77777777">
        <w:trPr>
          <w:trHeight w:val="280"/>
        </w:trPr>
        <w:tc>
          <w:tcPr>
            <w:tcW w:w="409" w:type="pct"/>
            <w:vMerge/>
            <w:vAlign w:val="center"/>
          </w:tcPr>
          <w:p w14:paraId="63BF518C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0" w:type="pct"/>
            <w:vMerge w:val="restart"/>
            <w:shd w:val="clear" w:color="auto" w:fill="auto"/>
            <w:vAlign w:val="center"/>
          </w:tcPr>
          <w:p w14:paraId="3DA86597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510" w:type="pct"/>
            <w:shd w:val="clear" w:color="auto" w:fill="auto"/>
            <w:vAlign w:val="center"/>
          </w:tcPr>
          <w:p w14:paraId="004E23C2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[185]</w:t>
            </w:r>
          </w:p>
        </w:tc>
        <w:tc>
          <w:tcPr>
            <w:tcW w:w="314" w:type="pct"/>
            <w:shd w:val="clear" w:color="auto" w:fill="auto"/>
            <w:vAlign w:val="center"/>
          </w:tcPr>
          <w:p w14:paraId="50BE6B0B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273" w:type="pct"/>
            <w:shd w:val="clear" w:color="auto" w:fill="auto"/>
            <w:vAlign w:val="center"/>
          </w:tcPr>
          <w:p w14:paraId="341D6D39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</w:tcPr>
          <w:p w14:paraId="67F3FEF8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no FEC</w:t>
            </w:r>
          </w:p>
        </w:tc>
        <w:tc>
          <w:tcPr>
            <w:tcW w:w="273" w:type="pct"/>
            <w:vMerge/>
            <w:vAlign w:val="center"/>
          </w:tcPr>
          <w:p w14:paraId="16895314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shd w:val="clear" w:color="auto" w:fill="auto"/>
            <w:vAlign w:val="center"/>
          </w:tcPr>
          <w:p w14:paraId="2D44D7B8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45148330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7.5</w:t>
            </w:r>
          </w:p>
        </w:tc>
        <w:tc>
          <w:tcPr>
            <w:tcW w:w="302" w:type="pct"/>
            <w:vMerge/>
            <w:vAlign w:val="center"/>
          </w:tcPr>
          <w:p w14:paraId="3EF99E02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51" w:type="pct"/>
            <w:shd w:val="clear" w:color="auto" w:fill="auto"/>
            <w:vAlign w:val="center"/>
          </w:tcPr>
          <w:p w14:paraId="092F76D7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469" w:type="pct"/>
            <w:shd w:val="clear" w:color="auto" w:fill="auto"/>
            <w:vAlign w:val="center"/>
          </w:tcPr>
          <w:p w14:paraId="7CEECDD9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599" w:type="pct"/>
            <w:shd w:val="clear" w:color="auto" w:fill="auto"/>
            <w:vAlign w:val="center"/>
          </w:tcPr>
          <w:p w14:paraId="705C036D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956</w:t>
            </w:r>
          </w:p>
        </w:tc>
      </w:tr>
      <w:tr w:rsidR="0038276D" w:rsidRPr="00617CE9" w14:paraId="6A772D8D" w14:textId="77777777">
        <w:trPr>
          <w:trHeight w:val="280"/>
        </w:trPr>
        <w:tc>
          <w:tcPr>
            <w:tcW w:w="409" w:type="pct"/>
            <w:vMerge/>
            <w:vAlign w:val="center"/>
          </w:tcPr>
          <w:p w14:paraId="32234F04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0" w:type="pct"/>
            <w:vMerge/>
            <w:vAlign w:val="center"/>
          </w:tcPr>
          <w:p w14:paraId="0F9B1224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0" w:type="pct"/>
            <w:vMerge w:val="restart"/>
            <w:shd w:val="clear" w:color="auto" w:fill="auto"/>
            <w:vAlign w:val="center"/>
          </w:tcPr>
          <w:p w14:paraId="4B139FB5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[191]</w:t>
            </w:r>
          </w:p>
        </w:tc>
        <w:tc>
          <w:tcPr>
            <w:tcW w:w="314" w:type="pct"/>
            <w:vMerge w:val="restart"/>
            <w:shd w:val="clear" w:color="auto" w:fill="auto"/>
            <w:vAlign w:val="center"/>
          </w:tcPr>
          <w:p w14:paraId="4AE2B82C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13.8</w:t>
            </w:r>
          </w:p>
        </w:tc>
        <w:tc>
          <w:tcPr>
            <w:tcW w:w="273" w:type="pct"/>
            <w:vMerge w:val="restart"/>
            <w:shd w:val="clear" w:color="auto" w:fill="auto"/>
            <w:vAlign w:val="center"/>
          </w:tcPr>
          <w:p w14:paraId="76C04C85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27.5</w:t>
            </w:r>
          </w:p>
        </w:tc>
        <w:tc>
          <w:tcPr>
            <w:tcW w:w="311" w:type="pct"/>
            <w:vMerge/>
            <w:vAlign w:val="center"/>
          </w:tcPr>
          <w:p w14:paraId="4A4470AB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3" w:type="pct"/>
            <w:vMerge w:val="restart"/>
            <w:shd w:val="clear" w:color="auto" w:fill="auto"/>
            <w:vAlign w:val="center"/>
          </w:tcPr>
          <w:p w14:paraId="3EA32EC2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Manchester</w:t>
            </w:r>
          </w:p>
        </w:tc>
        <w:tc>
          <w:tcPr>
            <w:tcW w:w="328" w:type="pct"/>
            <w:shd w:val="clear" w:color="auto" w:fill="auto"/>
            <w:vAlign w:val="center"/>
          </w:tcPr>
          <w:p w14:paraId="15458BC4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51" w:type="pct"/>
            <w:vMerge w:val="restart"/>
            <w:shd w:val="clear" w:color="auto" w:fill="auto"/>
            <w:vAlign w:val="center"/>
          </w:tcPr>
          <w:p w14:paraId="280F9607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302" w:type="pct"/>
            <w:vMerge w:val="restart"/>
            <w:shd w:val="clear" w:color="auto" w:fill="auto"/>
            <w:vAlign w:val="center"/>
          </w:tcPr>
          <w:p w14:paraId="78FB4A61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351" w:type="pct"/>
            <w:vMerge w:val="restart"/>
            <w:shd w:val="clear" w:color="auto" w:fill="auto"/>
            <w:vAlign w:val="center"/>
          </w:tcPr>
          <w:p w14:paraId="5B616226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proofErr w:type="spellStart"/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NaN</w:t>
            </w:r>
            <w:proofErr w:type="spellEnd"/>
          </w:p>
        </w:tc>
        <w:tc>
          <w:tcPr>
            <w:tcW w:w="469" w:type="pct"/>
            <w:shd w:val="clear" w:color="auto" w:fill="auto"/>
            <w:vAlign w:val="center"/>
          </w:tcPr>
          <w:p w14:paraId="41FF2FD6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599" w:type="pct"/>
            <w:shd w:val="clear" w:color="auto" w:fill="auto"/>
            <w:vAlign w:val="center"/>
          </w:tcPr>
          <w:p w14:paraId="75DAEB06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668,680</w:t>
            </w:r>
          </w:p>
        </w:tc>
      </w:tr>
      <w:tr w:rsidR="0038276D" w:rsidRPr="00617CE9" w14:paraId="06DB0796" w14:textId="77777777">
        <w:trPr>
          <w:trHeight w:val="280"/>
        </w:trPr>
        <w:tc>
          <w:tcPr>
            <w:tcW w:w="409" w:type="pct"/>
            <w:vMerge/>
            <w:vAlign w:val="center"/>
          </w:tcPr>
          <w:p w14:paraId="791B7B79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0" w:type="pct"/>
            <w:vMerge/>
            <w:vAlign w:val="center"/>
          </w:tcPr>
          <w:p w14:paraId="2E5CB776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0" w:type="pct"/>
            <w:vMerge/>
            <w:vAlign w:val="center"/>
          </w:tcPr>
          <w:p w14:paraId="35F6EFED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4" w:type="pct"/>
            <w:vMerge/>
            <w:vAlign w:val="center"/>
          </w:tcPr>
          <w:p w14:paraId="5D5F2A91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3" w:type="pct"/>
            <w:vMerge/>
            <w:vAlign w:val="center"/>
          </w:tcPr>
          <w:p w14:paraId="26F0E3DB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</w:tcPr>
          <w:p w14:paraId="0262009C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3" w:type="pct"/>
            <w:vMerge/>
            <w:vAlign w:val="center"/>
          </w:tcPr>
          <w:p w14:paraId="04BE0F0E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vMerge w:val="restart"/>
            <w:shd w:val="clear" w:color="auto" w:fill="auto"/>
            <w:vAlign w:val="center"/>
          </w:tcPr>
          <w:p w14:paraId="0A545047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51" w:type="pct"/>
            <w:vMerge/>
            <w:vAlign w:val="center"/>
          </w:tcPr>
          <w:p w14:paraId="5F986323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2" w:type="pct"/>
            <w:vMerge/>
            <w:vAlign w:val="center"/>
          </w:tcPr>
          <w:p w14:paraId="74201EDD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51" w:type="pct"/>
            <w:vMerge/>
            <w:vAlign w:val="center"/>
          </w:tcPr>
          <w:p w14:paraId="0F4D05D7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69" w:type="pct"/>
            <w:shd w:val="clear" w:color="auto" w:fill="auto"/>
            <w:vAlign w:val="center"/>
          </w:tcPr>
          <w:p w14:paraId="18E5BED5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599" w:type="pct"/>
            <w:shd w:val="clear" w:color="auto" w:fill="auto"/>
            <w:vAlign w:val="center"/>
          </w:tcPr>
          <w:p w14:paraId="40D6ADEC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696</w:t>
            </w:r>
          </w:p>
        </w:tc>
      </w:tr>
      <w:tr w:rsidR="0038276D" w:rsidRPr="00617CE9" w14:paraId="20FF5B1F" w14:textId="77777777">
        <w:trPr>
          <w:trHeight w:val="280"/>
        </w:trPr>
        <w:tc>
          <w:tcPr>
            <w:tcW w:w="409" w:type="pct"/>
            <w:vMerge/>
            <w:vAlign w:val="center"/>
          </w:tcPr>
          <w:p w14:paraId="1BBEB899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0" w:type="pct"/>
            <w:shd w:val="clear" w:color="auto" w:fill="auto"/>
            <w:vAlign w:val="center"/>
          </w:tcPr>
          <w:p w14:paraId="7EBC7469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510" w:type="pct"/>
            <w:shd w:val="clear" w:color="auto" w:fill="auto"/>
            <w:vAlign w:val="center"/>
          </w:tcPr>
          <w:p w14:paraId="1ECACE24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[185]</w:t>
            </w:r>
          </w:p>
        </w:tc>
        <w:tc>
          <w:tcPr>
            <w:tcW w:w="314" w:type="pct"/>
            <w:shd w:val="clear" w:color="auto" w:fill="auto"/>
            <w:vAlign w:val="center"/>
          </w:tcPr>
          <w:p w14:paraId="6553076E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7.6</w:t>
            </w:r>
          </w:p>
        </w:tc>
        <w:tc>
          <w:tcPr>
            <w:tcW w:w="273" w:type="pct"/>
            <w:shd w:val="clear" w:color="auto" w:fill="auto"/>
            <w:vAlign w:val="center"/>
          </w:tcPr>
          <w:p w14:paraId="3D50E452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7.6</w:t>
            </w:r>
          </w:p>
        </w:tc>
        <w:tc>
          <w:tcPr>
            <w:tcW w:w="311" w:type="pct"/>
            <w:vMerge/>
            <w:vAlign w:val="center"/>
          </w:tcPr>
          <w:p w14:paraId="63540410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3" w:type="pct"/>
            <w:shd w:val="clear" w:color="auto" w:fill="auto"/>
            <w:vAlign w:val="center"/>
          </w:tcPr>
          <w:p w14:paraId="292CD7B2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Manchester encoding</w:t>
            </w:r>
          </w:p>
        </w:tc>
        <w:tc>
          <w:tcPr>
            <w:tcW w:w="328" w:type="pct"/>
            <w:vMerge/>
            <w:vAlign w:val="center"/>
          </w:tcPr>
          <w:p w14:paraId="385B8123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51" w:type="pct"/>
            <w:shd w:val="clear" w:color="auto" w:fill="auto"/>
            <w:vAlign w:val="center"/>
          </w:tcPr>
          <w:p w14:paraId="2975DB68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302" w:type="pct"/>
            <w:shd w:val="clear" w:color="auto" w:fill="auto"/>
            <w:vAlign w:val="center"/>
          </w:tcPr>
          <w:p w14:paraId="296EE765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1EAFD387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30</w:t>
            </w:r>
          </w:p>
        </w:tc>
        <w:tc>
          <w:tcPr>
            <w:tcW w:w="469" w:type="pct"/>
            <w:shd w:val="clear" w:color="auto" w:fill="auto"/>
            <w:vAlign w:val="center"/>
          </w:tcPr>
          <w:p w14:paraId="5A52A09B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599" w:type="pct"/>
            <w:shd w:val="clear" w:color="auto" w:fill="auto"/>
            <w:vAlign w:val="center"/>
          </w:tcPr>
          <w:p w14:paraId="2EE84DD9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958</w:t>
            </w:r>
          </w:p>
        </w:tc>
      </w:tr>
    </w:tbl>
    <w:p w14:paraId="7F576D34" w14:textId="77777777" w:rsidR="0038276D" w:rsidRDefault="0038276D" w:rsidP="00617CE9"/>
    <w:p w14:paraId="1B4D3A41" w14:textId="77777777" w:rsidR="0038276D" w:rsidRDefault="00B410C8" w:rsidP="00617CE9">
      <w:pPr>
        <w:pStyle w:val="TH"/>
      </w:pPr>
      <w:r>
        <w:rPr>
          <w:rFonts w:hint="eastAsia"/>
          <w:noProof/>
        </w:rPr>
        <w:lastRenderedPageBreak/>
        <w:drawing>
          <wp:inline distT="0" distB="0" distL="0" distR="0" wp14:anchorId="28A35E56" wp14:editId="1E66D06D">
            <wp:extent cx="7766685" cy="5457190"/>
            <wp:effectExtent l="0" t="0" r="5715" b="3810"/>
            <wp:docPr id="632737190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2737190" name="Picture 8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766685" cy="5457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5B0D6A4" w14:textId="77777777" w:rsidR="00617CE9" w:rsidRDefault="00617CE9" w:rsidP="00617CE9">
      <w:pPr>
        <w:pStyle w:val="TF"/>
      </w:pPr>
      <w:r>
        <w:rPr>
          <w:rFonts w:hint="eastAsia"/>
        </w:rPr>
        <w:t>Figure 7.1.3.1.2 - 2</w:t>
      </w:r>
    </w:p>
    <w:p w14:paraId="04A20ACB" w14:textId="77777777" w:rsidR="0038276D" w:rsidRDefault="00B410C8" w:rsidP="00617CE9">
      <w:pPr>
        <w:pStyle w:val="TH"/>
      </w:pPr>
      <w:r>
        <w:lastRenderedPageBreak/>
        <w:t xml:space="preserve">Table </w:t>
      </w:r>
      <w:r>
        <w:rPr>
          <w:rFonts w:hint="eastAsia"/>
        </w:rPr>
        <w:t>7.1.3.1.2 - 2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48"/>
        <w:gridCol w:w="1445"/>
        <w:gridCol w:w="1422"/>
        <w:gridCol w:w="871"/>
        <w:gridCol w:w="749"/>
        <w:gridCol w:w="869"/>
        <w:gridCol w:w="846"/>
        <w:gridCol w:w="923"/>
        <w:gridCol w:w="1184"/>
        <w:gridCol w:w="997"/>
        <w:gridCol w:w="1184"/>
        <w:gridCol w:w="1323"/>
        <w:gridCol w:w="1320"/>
      </w:tblGrid>
      <w:tr w:rsidR="0038276D" w:rsidRPr="00617CE9" w14:paraId="1A827E8E" w14:textId="77777777">
        <w:trPr>
          <w:trHeight w:val="280"/>
        </w:trPr>
        <w:tc>
          <w:tcPr>
            <w:tcW w:w="5000" w:type="pct"/>
            <w:gridSpan w:val="13"/>
            <w:shd w:val="clear" w:color="auto" w:fill="auto"/>
            <w:noWrap/>
            <w:vAlign w:val="center"/>
          </w:tcPr>
          <w:p w14:paraId="5784BE39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  <w:lang w:val="fr-FR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  <w:lang w:val="fr-FR"/>
              </w:rPr>
              <w:t xml:space="preserve">TDL-D, </w:t>
            </w:r>
            <w:proofErr w:type="spellStart"/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  <w:lang w:val="fr-FR"/>
              </w:rPr>
              <w:t>device</w:t>
            </w:r>
            <w:proofErr w:type="spellEnd"/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  <w:lang w:val="fr-FR"/>
              </w:rPr>
              <w:t xml:space="preserve"> 1, non-</w:t>
            </w:r>
            <w:proofErr w:type="spellStart"/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  <w:lang w:val="fr-FR"/>
              </w:rPr>
              <w:t>coherent</w:t>
            </w:r>
            <w:proofErr w:type="spellEnd"/>
          </w:p>
        </w:tc>
      </w:tr>
      <w:tr w:rsidR="0038276D" w14:paraId="2CC8019B" w14:textId="77777777">
        <w:trPr>
          <w:trHeight w:val="320"/>
        </w:trPr>
        <w:tc>
          <w:tcPr>
            <w:tcW w:w="5000" w:type="pct"/>
            <w:gridSpan w:val="13"/>
            <w:shd w:val="clear" w:color="auto" w:fill="auto"/>
          </w:tcPr>
          <w:p w14:paraId="1B3DCC01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D2R LLS</w:t>
            </w:r>
          </w:p>
        </w:tc>
      </w:tr>
      <w:tr w:rsidR="0038276D" w14:paraId="21AE4F86" w14:textId="77777777">
        <w:trPr>
          <w:trHeight w:val="280"/>
        </w:trPr>
        <w:tc>
          <w:tcPr>
            <w:tcW w:w="420" w:type="pct"/>
            <w:shd w:val="clear" w:color="D9E1F2" w:fill="D9E1F2"/>
            <w:noWrap/>
            <w:vAlign w:val="center"/>
          </w:tcPr>
          <w:p w14:paraId="0FF2567A" w14:textId="77777777" w:rsidR="0038276D" w:rsidRDefault="00B410C8">
            <w:pPr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BLER</w:t>
            </w:r>
          </w:p>
        </w:tc>
        <w:tc>
          <w:tcPr>
            <w:tcW w:w="524" w:type="pct"/>
            <w:shd w:val="clear" w:color="D9E1F2" w:fill="D9E1F2"/>
            <w:noWrap/>
            <w:vAlign w:val="center"/>
          </w:tcPr>
          <w:p w14:paraId="5EEC3E84" w14:textId="77777777" w:rsidR="0038276D" w:rsidRDefault="00B410C8">
            <w:pPr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SE[bps/Hz]</w:t>
            </w:r>
          </w:p>
        </w:tc>
        <w:tc>
          <w:tcPr>
            <w:tcW w:w="516" w:type="pct"/>
            <w:shd w:val="clear" w:color="D9E1F2" w:fill="D9E1F2"/>
            <w:noWrap/>
            <w:vAlign w:val="center"/>
          </w:tcPr>
          <w:p w14:paraId="282730A3" w14:textId="77777777" w:rsidR="0038276D" w:rsidRDefault="00B410C8">
            <w:pPr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Source</w:t>
            </w:r>
          </w:p>
        </w:tc>
        <w:tc>
          <w:tcPr>
            <w:tcW w:w="323" w:type="pct"/>
            <w:shd w:val="clear" w:color="D9E1F2" w:fill="D9E1F2"/>
            <w:noWrap/>
            <w:vAlign w:val="center"/>
          </w:tcPr>
          <w:p w14:paraId="02819929" w14:textId="77777777" w:rsidR="0038276D" w:rsidRDefault="00B410C8">
            <w:pPr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MinSNR</w:t>
            </w:r>
            <w:proofErr w:type="spellEnd"/>
          </w:p>
        </w:tc>
        <w:tc>
          <w:tcPr>
            <w:tcW w:w="280" w:type="pct"/>
            <w:shd w:val="clear" w:color="D9E1F2" w:fill="D9E1F2"/>
            <w:noWrap/>
            <w:vAlign w:val="center"/>
          </w:tcPr>
          <w:p w14:paraId="40DD795C" w14:textId="77777777" w:rsidR="0038276D" w:rsidRDefault="00B410C8">
            <w:pPr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MaxSNR</w:t>
            </w:r>
            <w:proofErr w:type="spellEnd"/>
          </w:p>
        </w:tc>
        <w:tc>
          <w:tcPr>
            <w:tcW w:w="322" w:type="pct"/>
            <w:shd w:val="clear" w:color="D9E1F2" w:fill="D9E1F2"/>
            <w:noWrap/>
            <w:vAlign w:val="center"/>
          </w:tcPr>
          <w:p w14:paraId="0B85927F" w14:textId="77777777" w:rsidR="0038276D" w:rsidRDefault="00B410C8">
            <w:pPr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FEC?</w:t>
            </w:r>
          </w:p>
        </w:tc>
        <w:tc>
          <w:tcPr>
            <w:tcW w:w="280" w:type="pct"/>
            <w:shd w:val="clear" w:color="D9E1F2" w:fill="D9E1F2"/>
            <w:noWrap/>
            <w:vAlign w:val="center"/>
          </w:tcPr>
          <w:p w14:paraId="1E51D4FA" w14:textId="77777777" w:rsidR="0038276D" w:rsidRDefault="00B410C8">
            <w:pPr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Line Code</w:t>
            </w:r>
          </w:p>
        </w:tc>
        <w:tc>
          <w:tcPr>
            <w:tcW w:w="341" w:type="pct"/>
            <w:shd w:val="clear" w:color="D9E1F2" w:fill="D9E1F2"/>
            <w:noWrap/>
            <w:vAlign w:val="center"/>
          </w:tcPr>
          <w:p w14:paraId="44642F32" w14:textId="77777777" w:rsidR="0038276D" w:rsidRDefault="00B410C8">
            <w:pPr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#ofRx</w:t>
            </w:r>
          </w:p>
        </w:tc>
        <w:tc>
          <w:tcPr>
            <w:tcW w:w="361" w:type="pct"/>
            <w:shd w:val="clear" w:color="D9E1F2" w:fill="D9E1F2"/>
            <w:noWrap/>
            <w:vAlign w:val="center"/>
          </w:tcPr>
          <w:p w14:paraId="527369BA" w14:textId="77777777" w:rsidR="0038276D" w:rsidRDefault="00B410C8">
            <w:pPr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DataRate</w:t>
            </w:r>
            <w:proofErr w:type="spellEnd"/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[kbps]</w:t>
            </w:r>
          </w:p>
        </w:tc>
        <w:tc>
          <w:tcPr>
            <w:tcW w:w="311" w:type="pct"/>
            <w:shd w:val="clear" w:color="D9E1F2" w:fill="D9E1F2"/>
            <w:noWrap/>
            <w:vAlign w:val="center"/>
          </w:tcPr>
          <w:p w14:paraId="30ABF93C" w14:textId="77777777" w:rsidR="0038276D" w:rsidRDefault="00B410C8">
            <w:pPr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info-</w:t>
            </w:r>
            <w:proofErr w:type="spellStart"/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recv_bw</w:t>
            </w:r>
            <w:proofErr w:type="spellEnd"/>
          </w:p>
        </w:tc>
        <w:tc>
          <w:tcPr>
            <w:tcW w:w="361" w:type="pct"/>
            <w:shd w:val="clear" w:color="D9E1F2" w:fill="D9E1F2"/>
            <w:noWrap/>
            <w:vAlign w:val="center"/>
          </w:tcPr>
          <w:p w14:paraId="50854584" w14:textId="77777777" w:rsidR="0038276D" w:rsidRDefault="00B410C8">
            <w:pPr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ChipRate</w:t>
            </w:r>
            <w:proofErr w:type="spellEnd"/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[</w:t>
            </w:r>
            <w:proofErr w:type="spellStart"/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kcps</w:t>
            </w:r>
            <w:proofErr w:type="spellEnd"/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]</w:t>
            </w:r>
          </w:p>
        </w:tc>
        <w:tc>
          <w:tcPr>
            <w:tcW w:w="481" w:type="pct"/>
            <w:shd w:val="clear" w:color="D9E1F2" w:fill="D9E1F2"/>
            <w:noWrap/>
            <w:vAlign w:val="center"/>
          </w:tcPr>
          <w:p w14:paraId="23C8C72D" w14:textId="77777777" w:rsidR="0038276D" w:rsidRDefault="00B410C8">
            <w:pPr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MessageSize</w:t>
            </w:r>
            <w:proofErr w:type="spellEnd"/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[b]</w:t>
            </w:r>
          </w:p>
        </w:tc>
        <w:tc>
          <w:tcPr>
            <w:tcW w:w="481" w:type="pct"/>
            <w:shd w:val="clear" w:color="D9E1F2" w:fill="D9E1F2"/>
            <w:noWrap/>
            <w:vAlign w:val="center"/>
          </w:tcPr>
          <w:p w14:paraId="688DC43D" w14:textId="77777777" w:rsidR="0038276D" w:rsidRDefault="00B410C8">
            <w:pPr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Row Indices</w:t>
            </w:r>
          </w:p>
        </w:tc>
      </w:tr>
      <w:tr w:rsidR="0038276D" w14:paraId="0659DA8D" w14:textId="77777777">
        <w:trPr>
          <w:trHeight w:val="280"/>
        </w:trPr>
        <w:tc>
          <w:tcPr>
            <w:tcW w:w="420" w:type="pct"/>
            <w:vMerge w:val="restart"/>
            <w:shd w:val="clear" w:color="auto" w:fill="auto"/>
            <w:vAlign w:val="center"/>
          </w:tcPr>
          <w:p w14:paraId="372D88B8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524" w:type="pct"/>
            <w:vMerge w:val="restart"/>
            <w:shd w:val="clear" w:color="auto" w:fill="auto"/>
            <w:vAlign w:val="center"/>
          </w:tcPr>
          <w:p w14:paraId="68E2C7CB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0.02</w:t>
            </w:r>
          </w:p>
        </w:tc>
        <w:tc>
          <w:tcPr>
            <w:tcW w:w="516" w:type="pct"/>
            <w:vMerge w:val="restart"/>
            <w:shd w:val="clear" w:color="auto" w:fill="auto"/>
            <w:vAlign w:val="center"/>
          </w:tcPr>
          <w:p w14:paraId="5F17A57D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 w:hint="eastAsia"/>
                <w:color w:val="000000"/>
                <w:sz w:val="16"/>
                <w:szCs w:val="16"/>
              </w:rPr>
              <w:t>[197]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</w:tcPr>
          <w:p w14:paraId="29349815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</w:tcPr>
          <w:p w14:paraId="61BB3824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322" w:type="pct"/>
            <w:vMerge w:val="restart"/>
            <w:shd w:val="clear" w:color="auto" w:fill="auto"/>
            <w:vAlign w:val="center"/>
          </w:tcPr>
          <w:p w14:paraId="6665A71A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no FEC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</w:tcPr>
          <w:p w14:paraId="64C86B1B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Manchester</w:t>
            </w:r>
          </w:p>
        </w:tc>
        <w:tc>
          <w:tcPr>
            <w:tcW w:w="341" w:type="pct"/>
            <w:shd w:val="clear" w:color="auto" w:fill="auto"/>
            <w:vAlign w:val="center"/>
          </w:tcPr>
          <w:p w14:paraId="77C1E2C4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</w:tcPr>
          <w:p w14:paraId="642571FC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</w:tcPr>
          <w:p w14:paraId="0B92C943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60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</w:tcPr>
          <w:p w14:paraId="193FB45B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NaN</w:t>
            </w:r>
            <w:proofErr w:type="spellEnd"/>
          </w:p>
        </w:tc>
        <w:tc>
          <w:tcPr>
            <w:tcW w:w="481" w:type="pct"/>
            <w:vMerge w:val="restart"/>
            <w:shd w:val="clear" w:color="auto" w:fill="auto"/>
            <w:vAlign w:val="center"/>
          </w:tcPr>
          <w:p w14:paraId="3BF6D68F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481" w:type="pct"/>
            <w:shd w:val="clear" w:color="auto" w:fill="auto"/>
            <w:vAlign w:val="center"/>
          </w:tcPr>
          <w:p w14:paraId="0791FB14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657</w:t>
            </w:r>
          </w:p>
        </w:tc>
      </w:tr>
      <w:tr w:rsidR="0038276D" w14:paraId="79400BF6" w14:textId="77777777">
        <w:trPr>
          <w:trHeight w:val="280"/>
        </w:trPr>
        <w:tc>
          <w:tcPr>
            <w:tcW w:w="420" w:type="pct"/>
            <w:vMerge/>
            <w:vAlign w:val="center"/>
          </w:tcPr>
          <w:p w14:paraId="4022141C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</w:tcPr>
          <w:p w14:paraId="766A5B8C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6" w:type="pct"/>
            <w:vMerge/>
            <w:vAlign w:val="center"/>
          </w:tcPr>
          <w:p w14:paraId="694700D8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</w:tcPr>
          <w:p w14:paraId="63F84964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</w:tcPr>
          <w:p w14:paraId="472462E2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2" w:type="pct"/>
            <w:vMerge/>
            <w:vAlign w:val="center"/>
          </w:tcPr>
          <w:p w14:paraId="59F264F9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</w:tcPr>
          <w:p w14:paraId="43187B60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1" w:type="pct"/>
            <w:vMerge w:val="restart"/>
            <w:shd w:val="clear" w:color="auto" w:fill="auto"/>
            <w:vAlign w:val="center"/>
          </w:tcPr>
          <w:p w14:paraId="1D41E054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61" w:type="pct"/>
            <w:vMerge/>
            <w:vAlign w:val="center"/>
          </w:tcPr>
          <w:p w14:paraId="0347B0D0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</w:tcPr>
          <w:p w14:paraId="7056DB2D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</w:tcPr>
          <w:p w14:paraId="4F232F5B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/>
            <w:vAlign w:val="center"/>
          </w:tcPr>
          <w:p w14:paraId="13DC9718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</w:tcPr>
          <w:p w14:paraId="109D2FD1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665</w:t>
            </w:r>
          </w:p>
        </w:tc>
      </w:tr>
      <w:tr w:rsidR="0038276D" w14:paraId="6960812C" w14:textId="77777777">
        <w:trPr>
          <w:trHeight w:val="280"/>
        </w:trPr>
        <w:tc>
          <w:tcPr>
            <w:tcW w:w="420" w:type="pct"/>
            <w:vMerge/>
            <w:vAlign w:val="center"/>
          </w:tcPr>
          <w:p w14:paraId="2917CE8F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shd w:val="clear" w:color="auto" w:fill="auto"/>
            <w:vAlign w:val="center"/>
          </w:tcPr>
          <w:p w14:paraId="115C16E6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0.03</w:t>
            </w:r>
          </w:p>
        </w:tc>
        <w:tc>
          <w:tcPr>
            <w:tcW w:w="516" w:type="pct"/>
            <w:vMerge w:val="restart"/>
            <w:shd w:val="clear" w:color="auto" w:fill="auto"/>
            <w:vAlign w:val="center"/>
          </w:tcPr>
          <w:p w14:paraId="14E72BF5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 w:hint="eastAsia"/>
                <w:color w:val="000000"/>
                <w:sz w:val="16"/>
                <w:szCs w:val="16"/>
              </w:rPr>
              <w:t>[202]</w:t>
            </w:r>
          </w:p>
        </w:tc>
        <w:tc>
          <w:tcPr>
            <w:tcW w:w="323" w:type="pct"/>
            <w:shd w:val="clear" w:color="auto" w:fill="auto"/>
            <w:vAlign w:val="center"/>
          </w:tcPr>
          <w:p w14:paraId="038E048A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2.5</w:t>
            </w:r>
          </w:p>
        </w:tc>
        <w:tc>
          <w:tcPr>
            <w:tcW w:w="280" w:type="pct"/>
            <w:shd w:val="clear" w:color="auto" w:fill="auto"/>
            <w:vAlign w:val="center"/>
          </w:tcPr>
          <w:p w14:paraId="7A50CDE3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2.5</w:t>
            </w:r>
          </w:p>
        </w:tc>
        <w:tc>
          <w:tcPr>
            <w:tcW w:w="322" w:type="pct"/>
            <w:vMerge w:val="restart"/>
            <w:shd w:val="clear" w:color="auto" w:fill="auto"/>
            <w:vAlign w:val="center"/>
          </w:tcPr>
          <w:p w14:paraId="08F780AB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CC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</w:tcPr>
          <w:p w14:paraId="1A0FD5B3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Manchester encoding</w:t>
            </w:r>
          </w:p>
        </w:tc>
        <w:tc>
          <w:tcPr>
            <w:tcW w:w="341" w:type="pct"/>
            <w:vMerge/>
            <w:vAlign w:val="center"/>
          </w:tcPr>
          <w:p w14:paraId="6C85E2A1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</w:tcPr>
          <w:p w14:paraId="675439F0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4.81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</w:tcPr>
          <w:p w14:paraId="253FAB58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150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</w:tcPr>
          <w:p w14:paraId="169D0BD0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75</w:t>
            </w:r>
          </w:p>
        </w:tc>
        <w:tc>
          <w:tcPr>
            <w:tcW w:w="481" w:type="pct"/>
            <w:vMerge/>
            <w:vAlign w:val="center"/>
          </w:tcPr>
          <w:p w14:paraId="21DAF0EC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</w:tcPr>
          <w:p w14:paraId="675956B6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326</w:t>
            </w:r>
          </w:p>
        </w:tc>
      </w:tr>
      <w:tr w:rsidR="0038276D" w14:paraId="7A7C36C7" w14:textId="77777777">
        <w:trPr>
          <w:trHeight w:val="280"/>
        </w:trPr>
        <w:tc>
          <w:tcPr>
            <w:tcW w:w="420" w:type="pct"/>
            <w:vMerge/>
            <w:vAlign w:val="center"/>
          </w:tcPr>
          <w:p w14:paraId="364854E5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shd w:val="clear" w:color="auto" w:fill="auto"/>
            <w:vAlign w:val="center"/>
          </w:tcPr>
          <w:p w14:paraId="0FED9BDA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0.04</w:t>
            </w:r>
          </w:p>
        </w:tc>
        <w:tc>
          <w:tcPr>
            <w:tcW w:w="516" w:type="pct"/>
            <w:vMerge/>
            <w:vAlign w:val="center"/>
          </w:tcPr>
          <w:p w14:paraId="2980B8B0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shd w:val="clear" w:color="auto" w:fill="auto"/>
            <w:vAlign w:val="center"/>
          </w:tcPr>
          <w:p w14:paraId="4A39FE25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1.5</w:t>
            </w:r>
          </w:p>
        </w:tc>
        <w:tc>
          <w:tcPr>
            <w:tcW w:w="280" w:type="pct"/>
            <w:shd w:val="clear" w:color="auto" w:fill="auto"/>
            <w:vAlign w:val="center"/>
          </w:tcPr>
          <w:p w14:paraId="2DD7B2DA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1.5</w:t>
            </w:r>
          </w:p>
        </w:tc>
        <w:tc>
          <w:tcPr>
            <w:tcW w:w="322" w:type="pct"/>
            <w:vMerge/>
            <w:vAlign w:val="center"/>
          </w:tcPr>
          <w:p w14:paraId="46F50DC4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</w:tcPr>
          <w:p w14:paraId="421DF75D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1" w:type="pct"/>
            <w:vMerge/>
            <w:vAlign w:val="center"/>
          </w:tcPr>
          <w:p w14:paraId="12A7787D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</w:tcPr>
          <w:p w14:paraId="3DC614C0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5.36</w:t>
            </w:r>
          </w:p>
        </w:tc>
        <w:tc>
          <w:tcPr>
            <w:tcW w:w="311" w:type="pct"/>
            <w:vMerge/>
            <w:vAlign w:val="center"/>
          </w:tcPr>
          <w:p w14:paraId="7316CC35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</w:tcPr>
          <w:p w14:paraId="4CA511E0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</w:tcPr>
          <w:p w14:paraId="73ABABB1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481" w:type="pct"/>
            <w:shd w:val="clear" w:color="auto" w:fill="auto"/>
            <w:vAlign w:val="center"/>
          </w:tcPr>
          <w:p w14:paraId="1BE6A608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362</w:t>
            </w:r>
          </w:p>
        </w:tc>
      </w:tr>
      <w:tr w:rsidR="0038276D" w14:paraId="7CFD515E" w14:textId="77777777">
        <w:trPr>
          <w:trHeight w:val="280"/>
        </w:trPr>
        <w:tc>
          <w:tcPr>
            <w:tcW w:w="420" w:type="pct"/>
            <w:vMerge/>
            <w:vAlign w:val="center"/>
          </w:tcPr>
          <w:p w14:paraId="0A4E6123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shd w:val="clear" w:color="auto" w:fill="auto"/>
            <w:vAlign w:val="center"/>
          </w:tcPr>
          <w:p w14:paraId="7BF14478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0.05</w:t>
            </w:r>
          </w:p>
        </w:tc>
        <w:tc>
          <w:tcPr>
            <w:tcW w:w="516" w:type="pct"/>
            <w:vMerge/>
            <w:vAlign w:val="center"/>
          </w:tcPr>
          <w:p w14:paraId="71DC97BE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shd w:val="clear" w:color="auto" w:fill="auto"/>
            <w:vAlign w:val="center"/>
          </w:tcPr>
          <w:p w14:paraId="36B64072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-8.5</w:t>
            </w:r>
          </w:p>
        </w:tc>
        <w:tc>
          <w:tcPr>
            <w:tcW w:w="280" w:type="pct"/>
            <w:shd w:val="clear" w:color="auto" w:fill="auto"/>
            <w:vAlign w:val="center"/>
          </w:tcPr>
          <w:p w14:paraId="08D328F6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-8.5</w:t>
            </w:r>
          </w:p>
        </w:tc>
        <w:tc>
          <w:tcPr>
            <w:tcW w:w="322" w:type="pct"/>
            <w:vMerge/>
            <w:vAlign w:val="center"/>
          </w:tcPr>
          <w:p w14:paraId="27D72D26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</w:tcPr>
          <w:p w14:paraId="04EBE519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1" w:type="pct"/>
            <w:vMerge/>
            <w:vAlign w:val="center"/>
          </w:tcPr>
          <w:p w14:paraId="68C09ED6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</w:tcPr>
          <w:p w14:paraId="409A5EC5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</w:tcPr>
          <w:p w14:paraId="7D327C09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</w:tcPr>
          <w:p w14:paraId="14CD689F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7.5</w:t>
            </w:r>
          </w:p>
        </w:tc>
        <w:tc>
          <w:tcPr>
            <w:tcW w:w="481" w:type="pct"/>
            <w:vMerge w:val="restart"/>
            <w:shd w:val="clear" w:color="auto" w:fill="auto"/>
            <w:vAlign w:val="center"/>
          </w:tcPr>
          <w:p w14:paraId="27335F46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481" w:type="pct"/>
            <w:shd w:val="clear" w:color="auto" w:fill="auto"/>
            <w:vAlign w:val="center"/>
          </w:tcPr>
          <w:p w14:paraId="78DACD27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290</w:t>
            </w:r>
          </w:p>
        </w:tc>
      </w:tr>
      <w:tr w:rsidR="0038276D" w14:paraId="298B90DF" w14:textId="77777777">
        <w:trPr>
          <w:trHeight w:val="280"/>
        </w:trPr>
        <w:tc>
          <w:tcPr>
            <w:tcW w:w="420" w:type="pct"/>
            <w:vMerge/>
            <w:vAlign w:val="center"/>
          </w:tcPr>
          <w:p w14:paraId="1D277B43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shd w:val="clear" w:color="auto" w:fill="auto"/>
            <w:vAlign w:val="center"/>
          </w:tcPr>
          <w:p w14:paraId="0EB0736A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0.06</w:t>
            </w:r>
          </w:p>
        </w:tc>
        <w:tc>
          <w:tcPr>
            <w:tcW w:w="516" w:type="pct"/>
            <w:vMerge/>
            <w:vAlign w:val="center"/>
          </w:tcPr>
          <w:p w14:paraId="22485438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shd w:val="clear" w:color="auto" w:fill="auto"/>
            <w:vAlign w:val="center"/>
          </w:tcPr>
          <w:p w14:paraId="4BD3B059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-3.3</w:t>
            </w:r>
          </w:p>
        </w:tc>
        <w:tc>
          <w:tcPr>
            <w:tcW w:w="280" w:type="pct"/>
            <w:shd w:val="clear" w:color="auto" w:fill="auto"/>
            <w:vAlign w:val="center"/>
          </w:tcPr>
          <w:p w14:paraId="13213587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-3.3</w:t>
            </w:r>
          </w:p>
        </w:tc>
        <w:tc>
          <w:tcPr>
            <w:tcW w:w="322" w:type="pct"/>
            <w:vMerge/>
            <w:vAlign w:val="center"/>
          </w:tcPr>
          <w:p w14:paraId="7C0F44CC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</w:tcPr>
          <w:p w14:paraId="70CF2E42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1" w:type="pct"/>
            <w:vMerge/>
            <w:vAlign w:val="center"/>
          </w:tcPr>
          <w:p w14:paraId="572E8666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</w:tcPr>
          <w:p w14:paraId="2EE6CA9A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0.96</w:t>
            </w:r>
          </w:p>
        </w:tc>
        <w:tc>
          <w:tcPr>
            <w:tcW w:w="311" w:type="pct"/>
            <w:vMerge/>
            <w:vAlign w:val="center"/>
          </w:tcPr>
          <w:p w14:paraId="66F73DB9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</w:tcPr>
          <w:p w14:paraId="3607E2DC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/>
            <w:vAlign w:val="center"/>
          </w:tcPr>
          <w:p w14:paraId="6796E70A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</w:tcPr>
          <w:p w14:paraId="232A51A9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308</w:t>
            </w:r>
          </w:p>
        </w:tc>
      </w:tr>
      <w:tr w:rsidR="0038276D" w14:paraId="6E587FED" w14:textId="77777777">
        <w:trPr>
          <w:trHeight w:val="280"/>
        </w:trPr>
        <w:tc>
          <w:tcPr>
            <w:tcW w:w="420" w:type="pct"/>
            <w:vMerge/>
            <w:vAlign w:val="center"/>
          </w:tcPr>
          <w:p w14:paraId="6A4171A2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</w:tcPr>
          <w:p w14:paraId="6BB13DA6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0.07</w:t>
            </w:r>
          </w:p>
        </w:tc>
        <w:tc>
          <w:tcPr>
            <w:tcW w:w="516" w:type="pct"/>
            <w:vMerge/>
            <w:vAlign w:val="center"/>
          </w:tcPr>
          <w:p w14:paraId="0996F56E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shd w:val="clear" w:color="auto" w:fill="auto"/>
            <w:vAlign w:val="center"/>
          </w:tcPr>
          <w:p w14:paraId="7F5234A1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-6.6</w:t>
            </w:r>
          </w:p>
        </w:tc>
        <w:tc>
          <w:tcPr>
            <w:tcW w:w="280" w:type="pct"/>
            <w:shd w:val="clear" w:color="auto" w:fill="auto"/>
            <w:vAlign w:val="center"/>
          </w:tcPr>
          <w:p w14:paraId="0FBA031F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-6.6</w:t>
            </w:r>
          </w:p>
        </w:tc>
        <w:tc>
          <w:tcPr>
            <w:tcW w:w="322" w:type="pct"/>
            <w:vMerge/>
            <w:vAlign w:val="center"/>
          </w:tcPr>
          <w:p w14:paraId="6E166ED6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</w:tcPr>
          <w:p w14:paraId="6DA6F8E2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1" w:type="pct"/>
            <w:vMerge/>
            <w:vAlign w:val="center"/>
          </w:tcPr>
          <w:p w14:paraId="39A6DABB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</w:tcPr>
          <w:p w14:paraId="51220FAD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1.07</w:t>
            </w:r>
          </w:p>
        </w:tc>
        <w:tc>
          <w:tcPr>
            <w:tcW w:w="311" w:type="pct"/>
            <w:vMerge/>
            <w:vAlign w:val="center"/>
          </w:tcPr>
          <w:p w14:paraId="22C02E3A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</w:tcPr>
          <w:p w14:paraId="41BA1A65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</w:tcPr>
          <w:p w14:paraId="1B937ECB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481" w:type="pct"/>
            <w:shd w:val="clear" w:color="auto" w:fill="auto"/>
            <w:vAlign w:val="center"/>
          </w:tcPr>
          <w:p w14:paraId="0473ED05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344</w:t>
            </w:r>
          </w:p>
        </w:tc>
      </w:tr>
      <w:tr w:rsidR="0038276D" w14:paraId="2B036DC4" w14:textId="77777777">
        <w:trPr>
          <w:trHeight w:val="280"/>
        </w:trPr>
        <w:tc>
          <w:tcPr>
            <w:tcW w:w="420" w:type="pct"/>
            <w:vMerge/>
            <w:vAlign w:val="center"/>
          </w:tcPr>
          <w:p w14:paraId="5430A041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</w:tcPr>
          <w:p w14:paraId="6880D2E0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6" w:type="pct"/>
            <w:vMerge w:val="restart"/>
            <w:shd w:val="clear" w:color="auto" w:fill="auto"/>
            <w:vAlign w:val="center"/>
          </w:tcPr>
          <w:p w14:paraId="3126BF7B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 w:hint="eastAsia"/>
                <w:color w:val="000000"/>
                <w:sz w:val="16"/>
                <w:szCs w:val="16"/>
              </w:rPr>
              <w:t>[215]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</w:tcPr>
          <w:p w14:paraId="368C9EF0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-1.15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</w:tcPr>
          <w:p w14:paraId="4BBA1B14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322" w:type="pct"/>
            <w:vMerge w:val="restart"/>
            <w:shd w:val="clear" w:color="auto" w:fill="auto"/>
            <w:vAlign w:val="center"/>
          </w:tcPr>
          <w:p w14:paraId="3DADA974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no FEC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</w:tcPr>
          <w:p w14:paraId="4A4AA327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Manchester</w:t>
            </w:r>
          </w:p>
        </w:tc>
        <w:tc>
          <w:tcPr>
            <w:tcW w:w="341" w:type="pct"/>
            <w:vMerge/>
            <w:vAlign w:val="center"/>
          </w:tcPr>
          <w:p w14:paraId="2C61EB1B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restart"/>
            <w:shd w:val="clear" w:color="auto" w:fill="auto"/>
            <w:vAlign w:val="center"/>
          </w:tcPr>
          <w:p w14:paraId="43853FC7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11" w:type="pct"/>
            <w:vMerge/>
            <w:vAlign w:val="center"/>
          </w:tcPr>
          <w:p w14:paraId="69EC8E61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restart"/>
            <w:shd w:val="clear" w:color="auto" w:fill="auto"/>
            <w:vAlign w:val="center"/>
          </w:tcPr>
          <w:p w14:paraId="331F1E51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NaN</w:t>
            </w:r>
            <w:proofErr w:type="spellEnd"/>
          </w:p>
        </w:tc>
        <w:tc>
          <w:tcPr>
            <w:tcW w:w="481" w:type="pct"/>
            <w:shd w:val="clear" w:color="auto" w:fill="auto"/>
            <w:vAlign w:val="center"/>
          </w:tcPr>
          <w:p w14:paraId="4BDAE5AA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481" w:type="pct"/>
            <w:shd w:val="clear" w:color="auto" w:fill="auto"/>
            <w:vAlign w:val="center"/>
          </w:tcPr>
          <w:p w14:paraId="27A9753D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1343</w:t>
            </w:r>
          </w:p>
        </w:tc>
      </w:tr>
      <w:tr w:rsidR="0038276D" w14:paraId="2AC32A38" w14:textId="77777777">
        <w:trPr>
          <w:trHeight w:val="280"/>
        </w:trPr>
        <w:tc>
          <w:tcPr>
            <w:tcW w:w="420" w:type="pct"/>
            <w:vMerge/>
            <w:vAlign w:val="center"/>
          </w:tcPr>
          <w:p w14:paraId="3D96D26B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</w:tcPr>
          <w:p w14:paraId="5E132105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6" w:type="pct"/>
            <w:vMerge/>
            <w:vAlign w:val="center"/>
          </w:tcPr>
          <w:p w14:paraId="1EE6A7F7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</w:tcPr>
          <w:p w14:paraId="11C67ED5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</w:tcPr>
          <w:p w14:paraId="06FC6B87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2" w:type="pct"/>
            <w:vMerge/>
            <w:vAlign w:val="center"/>
          </w:tcPr>
          <w:p w14:paraId="1CB5CBB9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</w:tcPr>
          <w:p w14:paraId="05553C19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1" w:type="pct"/>
            <w:vMerge/>
            <w:vAlign w:val="center"/>
          </w:tcPr>
          <w:p w14:paraId="31EF2DED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</w:tcPr>
          <w:p w14:paraId="3FC1A255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</w:tcPr>
          <w:p w14:paraId="027D6A6E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</w:tcPr>
          <w:p w14:paraId="20689F62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</w:tcPr>
          <w:p w14:paraId="68B72687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481" w:type="pct"/>
            <w:shd w:val="clear" w:color="auto" w:fill="auto"/>
            <w:vAlign w:val="center"/>
          </w:tcPr>
          <w:p w14:paraId="554DF52A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1351</w:t>
            </w:r>
          </w:p>
        </w:tc>
      </w:tr>
      <w:tr w:rsidR="0038276D" w14:paraId="6D6E960A" w14:textId="77777777">
        <w:trPr>
          <w:trHeight w:val="280"/>
        </w:trPr>
        <w:tc>
          <w:tcPr>
            <w:tcW w:w="420" w:type="pct"/>
            <w:vMerge/>
            <w:vAlign w:val="center"/>
          </w:tcPr>
          <w:p w14:paraId="1C3777A5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</w:tcPr>
          <w:p w14:paraId="16F5AB7E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6" w:type="pct"/>
            <w:vMerge w:val="restart"/>
            <w:shd w:val="clear" w:color="auto" w:fill="auto"/>
            <w:vAlign w:val="center"/>
          </w:tcPr>
          <w:p w14:paraId="69C0BD3D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 w:hint="eastAsia"/>
                <w:color w:val="000000"/>
                <w:sz w:val="16"/>
                <w:szCs w:val="16"/>
              </w:rPr>
              <w:t>[201]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</w:tcPr>
          <w:p w14:paraId="2228BD68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-10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</w:tcPr>
          <w:p w14:paraId="0FF6F602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-2</w:t>
            </w:r>
          </w:p>
        </w:tc>
        <w:tc>
          <w:tcPr>
            <w:tcW w:w="322" w:type="pct"/>
            <w:vMerge/>
            <w:vAlign w:val="center"/>
          </w:tcPr>
          <w:p w14:paraId="1048592F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 w:val="restart"/>
            <w:shd w:val="clear" w:color="auto" w:fill="auto"/>
            <w:vAlign w:val="center"/>
          </w:tcPr>
          <w:p w14:paraId="42922B3A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MC</w:t>
            </w:r>
          </w:p>
        </w:tc>
        <w:tc>
          <w:tcPr>
            <w:tcW w:w="341" w:type="pct"/>
            <w:vMerge/>
            <w:vAlign w:val="center"/>
          </w:tcPr>
          <w:p w14:paraId="7C913106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</w:tcPr>
          <w:p w14:paraId="6912B507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</w:tcPr>
          <w:p w14:paraId="0DB7C582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</w:tcPr>
          <w:p w14:paraId="5E20B848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 w:val="restart"/>
            <w:shd w:val="clear" w:color="auto" w:fill="auto"/>
            <w:vAlign w:val="center"/>
          </w:tcPr>
          <w:p w14:paraId="284A9ADE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481" w:type="pct"/>
            <w:shd w:val="clear" w:color="auto" w:fill="auto"/>
            <w:vAlign w:val="center"/>
          </w:tcPr>
          <w:p w14:paraId="51240207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124</w:t>
            </w:r>
          </w:p>
        </w:tc>
      </w:tr>
      <w:tr w:rsidR="0038276D" w14:paraId="4C3ED4D3" w14:textId="77777777">
        <w:trPr>
          <w:trHeight w:val="280"/>
        </w:trPr>
        <w:tc>
          <w:tcPr>
            <w:tcW w:w="420" w:type="pct"/>
            <w:vMerge/>
            <w:vAlign w:val="center"/>
          </w:tcPr>
          <w:p w14:paraId="467EF31F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</w:tcPr>
          <w:p w14:paraId="0F41BEE9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6" w:type="pct"/>
            <w:vMerge/>
            <w:vAlign w:val="center"/>
          </w:tcPr>
          <w:p w14:paraId="6845B188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</w:tcPr>
          <w:p w14:paraId="54B893C9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</w:tcPr>
          <w:p w14:paraId="480A56A4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2" w:type="pct"/>
            <w:vMerge/>
            <w:vAlign w:val="center"/>
          </w:tcPr>
          <w:p w14:paraId="4FAABC80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</w:tcPr>
          <w:p w14:paraId="640E5C0E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1" w:type="pct"/>
            <w:shd w:val="clear" w:color="auto" w:fill="auto"/>
            <w:vAlign w:val="center"/>
          </w:tcPr>
          <w:p w14:paraId="15EE71F6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361" w:type="pct"/>
            <w:vMerge/>
            <w:vAlign w:val="center"/>
          </w:tcPr>
          <w:p w14:paraId="77969AEB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</w:tcPr>
          <w:p w14:paraId="67C21E2F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</w:tcPr>
          <w:p w14:paraId="1D0CD1CF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/>
            <w:vAlign w:val="center"/>
          </w:tcPr>
          <w:p w14:paraId="0FD9B8C9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</w:tcPr>
          <w:p w14:paraId="2E92AE8B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136</w:t>
            </w:r>
          </w:p>
        </w:tc>
      </w:tr>
      <w:tr w:rsidR="0038276D" w14:paraId="6C0CA7F2" w14:textId="77777777">
        <w:trPr>
          <w:trHeight w:val="280"/>
        </w:trPr>
        <w:tc>
          <w:tcPr>
            <w:tcW w:w="420" w:type="pct"/>
            <w:vMerge/>
            <w:vAlign w:val="center"/>
          </w:tcPr>
          <w:p w14:paraId="217783B0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</w:tcPr>
          <w:p w14:paraId="0103B309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6" w:type="pct"/>
            <w:shd w:val="clear" w:color="auto" w:fill="auto"/>
            <w:vAlign w:val="center"/>
          </w:tcPr>
          <w:p w14:paraId="05F80750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 w:hint="eastAsia"/>
                <w:color w:val="000000"/>
                <w:sz w:val="16"/>
                <w:szCs w:val="16"/>
              </w:rPr>
              <w:t>[211]</w:t>
            </w:r>
          </w:p>
        </w:tc>
        <w:tc>
          <w:tcPr>
            <w:tcW w:w="323" w:type="pct"/>
            <w:shd w:val="clear" w:color="auto" w:fill="auto"/>
            <w:vAlign w:val="center"/>
          </w:tcPr>
          <w:p w14:paraId="173D2D88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-5.8</w:t>
            </w:r>
          </w:p>
        </w:tc>
        <w:tc>
          <w:tcPr>
            <w:tcW w:w="280" w:type="pct"/>
            <w:shd w:val="clear" w:color="auto" w:fill="auto"/>
            <w:vAlign w:val="center"/>
          </w:tcPr>
          <w:p w14:paraId="2108727D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-5.8</w:t>
            </w:r>
          </w:p>
        </w:tc>
        <w:tc>
          <w:tcPr>
            <w:tcW w:w="322" w:type="pct"/>
            <w:vMerge/>
            <w:vAlign w:val="center"/>
          </w:tcPr>
          <w:p w14:paraId="5C1CE2D5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 w:val="restart"/>
            <w:shd w:val="clear" w:color="auto" w:fill="auto"/>
            <w:vAlign w:val="center"/>
          </w:tcPr>
          <w:p w14:paraId="5B36E4FC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Manchester</w:t>
            </w:r>
          </w:p>
        </w:tc>
        <w:tc>
          <w:tcPr>
            <w:tcW w:w="341" w:type="pct"/>
            <w:shd w:val="clear" w:color="auto" w:fill="auto"/>
            <w:vAlign w:val="center"/>
          </w:tcPr>
          <w:p w14:paraId="63FB8F0E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61" w:type="pct"/>
            <w:vMerge/>
            <w:vAlign w:val="center"/>
          </w:tcPr>
          <w:p w14:paraId="44AC016C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</w:tcPr>
          <w:p w14:paraId="15BF774F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</w:tcPr>
          <w:p w14:paraId="6D50DAD4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 w:val="restart"/>
            <w:shd w:val="clear" w:color="auto" w:fill="auto"/>
            <w:vAlign w:val="center"/>
          </w:tcPr>
          <w:p w14:paraId="51E7DBA5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481" w:type="pct"/>
            <w:shd w:val="clear" w:color="auto" w:fill="auto"/>
            <w:vAlign w:val="center"/>
          </w:tcPr>
          <w:p w14:paraId="46E220AF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1509</w:t>
            </w:r>
          </w:p>
        </w:tc>
      </w:tr>
      <w:tr w:rsidR="0038276D" w14:paraId="0E449A5C" w14:textId="77777777">
        <w:trPr>
          <w:trHeight w:val="280"/>
        </w:trPr>
        <w:tc>
          <w:tcPr>
            <w:tcW w:w="420" w:type="pct"/>
            <w:vMerge/>
            <w:vAlign w:val="center"/>
          </w:tcPr>
          <w:p w14:paraId="3C93EEF8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</w:tcPr>
          <w:p w14:paraId="124363E8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6" w:type="pct"/>
            <w:shd w:val="clear" w:color="auto" w:fill="auto"/>
            <w:vAlign w:val="center"/>
          </w:tcPr>
          <w:p w14:paraId="3E5C7D85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 w:hint="eastAsia"/>
                <w:color w:val="000000"/>
                <w:sz w:val="16"/>
                <w:szCs w:val="16"/>
              </w:rPr>
              <w:t>[199]</w:t>
            </w:r>
          </w:p>
        </w:tc>
        <w:tc>
          <w:tcPr>
            <w:tcW w:w="323" w:type="pct"/>
            <w:shd w:val="clear" w:color="auto" w:fill="auto"/>
            <w:vAlign w:val="center"/>
          </w:tcPr>
          <w:p w14:paraId="7D4820AB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5.9</w:t>
            </w:r>
          </w:p>
        </w:tc>
        <w:tc>
          <w:tcPr>
            <w:tcW w:w="280" w:type="pct"/>
            <w:shd w:val="clear" w:color="auto" w:fill="auto"/>
            <w:vAlign w:val="center"/>
          </w:tcPr>
          <w:p w14:paraId="531A39A7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5.9</w:t>
            </w:r>
          </w:p>
        </w:tc>
        <w:tc>
          <w:tcPr>
            <w:tcW w:w="322" w:type="pct"/>
            <w:shd w:val="clear" w:color="auto" w:fill="auto"/>
            <w:vAlign w:val="center"/>
          </w:tcPr>
          <w:p w14:paraId="3022AD7C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CC</w:t>
            </w:r>
          </w:p>
        </w:tc>
        <w:tc>
          <w:tcPr>
            <w:tcW w:w="280" w:type="pct"/>
            <w:vMerge/>
            <w:vAlign w:val="center"/>
          </w:tcPr>
          <w:p w14:paraId="3D664484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1" w:type="pct"/>
            <w:shd w:val="clear" w:color="auto" w:fill="auto"/>
            <w:vAlign w:val="center"/>
          </w:tcPr>
          <w:p w14:paraId="175F46F6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61" w:type="pct"/>
            <w:shd w:val="clear" w:color="auto" w:fill="auto"/>
            <w:vAlign w:val="center"/>
          </w:tcPr>
          <w:p w14:paraId="3D31F806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15.6</w:t>
            </w:r>
          </w:p>
        </w:tc>
        <w:tc>
          <w:tcPr>
            <w:tcW w:w="311" w:type="pct"/>
            <w:shd w:val="clear" w:color="auto" w:fill="auto"/>
            <w:vAlign w:val="center"/>
          </w:tcPr>
          <w:p w14:paraId="4104E1E9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224</w:t>
            </w:r>
          </w:p>
        </w:tc>
        <w:tc>
          <w:tcPr>
            <w:tcW w:w="361" w:type="pct"/>
            <w:shd w:val="clear" w:color="auto" w:fill="auto"/>
            <w:vAlign w:val="center"/>
          </w:tcPr>
          <w:p w14:paraId="735B786A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112</w:t>
            </w:r>
          </w:p>
        </w:tc>
        <w:tc>
          <w:tcPr>
            <w:tcW w:w="481" w:type="pct"/>
            <w:vMerge/>
            <w:vAlign w:val="center"/>
          </w:tcPr>
          <w:p w14:paraId="1727735F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</w:tcPr>
          <w:p w14:paraId="5F81B689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238</w:t>
            </w:r>
          </w:p>
        </w:tc>
      </w:tr>
      <w:tr w:rsidR="0038276D" w14:paraId="50C5570E" w14:textId="77777777">
        <w:trPr>
          <w:trHeight w:val="280"/>
        </w:trPr>
        <w:tc>
          <w:tcPr>
            <w:tcW w:w="420" w:type="pct"/>
            <w:vMerge/>
            <w:vAlign w:val="center"/>
          </w:tcPr>
          <w:p w14:paraId="78E2872C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</w:tcPr>
          <w:p w14:paraId="25689554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0.08</w:t>
            </w:r>
          </w:p>
        </w:tc>
        <w:tc>
          <w:tcPr>
            <w:tcW w:w="516" w:type="pct"/>
            <w:vMerge w:val="restart"/>
            <w:shd w:val="clear" w:color="auto" w:fill="auto"/>
            <w:vAlign w:val="center"/>
          </w:tcPr>
          <w:p w14:paraId="3835722F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 w:hint="eastAsia"/>
                <w:color w:val="000000"/>
                <w:sz w:val="16"/>
                <w:szCs w:val="16"/>
              </w:rPr>
              <w:t>[197]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</w:tcPr>
          <w:p w14:paraId="756A5787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</w:tcPr>
          <w:p w14:paraId="0BACC9D0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12.5</w:t>
            </w:r>
          </w:p>
        </w:tc>
        <w:tc>
          <w:tcPr>
            <w:tcW w:w="322" w:type="pct"/>
            <w:vMerge w:val="restart"/>
            <w:shd w:val="clear" w:color="auto" w:fill="auto"/>
            <w:vAlign w:val="center"/>
          </w:tcPr>
          <w:p w14:paraId="7EC6D619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no FEC</w:t>
            </w:r>
          </w:p>
        </w:tc>
        <w:tc>
          <w:tcPr>
            <w:tcW w:w="280" w:type="pct"/>
            <w:vMerge/>
            <w:vAlign w:val="center"/>
          </w:tcPr>
          <w:p w14:paraId="2D107D5C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1" w:type="pct"/>
            <w:shd w:val="clear" w:color="auto" w:fill="auto"/>
            <w:vAlign w:val="center"/>
          </w:tcPr>
          <w:p w14:paraId="6CA60B0F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61" w:type="pct"/>
            <w:shd w:val="clear" w:color="auto" w:fill="auto"/>
            <w:vAlign w:val="center"/>
          </w:tcPr>
          <w:p w14:paraId="39033A15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311" w:type="pct"/>
            <w:shd w:val="clear" w:color="auto" w:fill="auto"/>
            <w:vAlign w:val="center"/>
          </w:tcPr>
          <w:p w14:paraId="4BD80661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60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</w:tcPr>
          <w:p w14:paraId="39798D68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NaN</w:t>
            </w:r>
            <w:proofErr w:type="spellEnd"/>
          </w:p>
        </w:tc>
        <w:tc>
          <w:tcPr>
            <w:tcW w:w="481" w:type="pct"/>
            <w:shd w:val="clear" w:color="auto" w:fill="auto"/>
            <w:vAlign w:val="center"/>
          </w:tcPr>
          <w:p w14:paraId="0732A447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481" w:type="pct"/>
            <w:shd w:val="clear" w:color="auto" w:fill="auto"/>
            <w:vAlign w:val="center"/>
          </w:tcPr>
          <w:p w14:paraId="3CD4F4EF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625</w:t>
            </w:r>
          </w:p>
        </w:tc>
      </w:tr>
      <w:tr w:rsidR="0038276D" w14:paraId="50CACAFD" w14:textId="77777777">
        <w:trPr>
          <w:trHeight w:val="280"/>
        </w:trPr>
        <w:tc>
          <w:tcPr>
            <w:tcW w:w="420" w:type="pct"/>
            <w:vMerge/>
            <w:vAlign w:val="center"/>
          </w:tcPr>
          <w:p w14:paraId="3DA992F2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</w:tcPr>
          <w:p w14:paraId="2D77261B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6" w:type="pct"/>
            <w:vMerge/>
            <w:vAlign w:val="center"/>
          </w:tcPr>
          <w:p w14:paraId="4EFDABA1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</w:tcPr>
          <w:p w14:paraId="74AE26D0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</w:tcPr>
          <w:p w14:paraId="5813E5E8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2" w:type="pct"/>
            <w:vMerge/>
            <w:vAlign w:val="center"/>
          </w:tcPr>
          <w:p w14:paraId="0E67E84D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</w:tcPr>
          <w:p w14:paraId="43477E7B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1" w:type="pct"/>
            <w:vMerge w:val="restart"/>
            <w:shd w:val="clear" w:color="auto" w:fill="auto"/>
            <w:vAlign w:val="center"/>
          </w:tcPr>
          <w:p w14:paraId="28CC0A7A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61" w:type="pct"/>
            <w:shd w:val="clear" w:color="auto" w:fill="auto"/>
            <w:vAlign w:val="center"/>
          </w:tcPr>
          <w:p w14:paraId="36BAC356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55</w:t>
            </w:r>
          </w:p>
        </w:tc>
        <w:tc>
          <w:tcPr>
            <w:tcW w:w="311" w:type="pct"/>
            <w:shd w:val="clear" w:color="auto" w:fill="auto"/>
            <w:vAlign w:val="center"/>
          </w:tcPr>
          <w:p w14:paraId="35E48BFD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720</w:t>
            </w:r>
          </w:p>
        </w:tc>
        <w:tc>
          <w:tcPr>
            <w:tcW w:w="361" w:type="pct"/>
            <w:vMerge/>
            <w:vAlign w:val="center"/>
          </w:tcPr>
          <w:p w14:paraId="1BDB4945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 w:val="restart"/>
            <w:shd w:val="clear" w:color="auto" w:fill="auto"/>
            <w:vAlign w:val="center"/>
          </w:tcPr>
          <w:p w14:paraId="4696A62C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481" w:type="pct"/>
            <w:shd w:val="clear" w:color="auto" w:fill="auto"/>
            <w:vAlign w:val="center"/>
          </w:tcPr>
          <w:p w14:paraId="1C71B21D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649</w:t>
            </w:r>
          </w:p>
        </w:tc>
      </w:tr>
      <w:tr w:rsidR="0038276D" w14:paraId="10B1BF63" w14:textId="77777777">
        <w:trPr>
          <w:trHeight w:val="280"/>
        </w:trPr>
        <w:tc>
          <w:tcPr>
            <w:tcW w:w="420" w:type="pct"/>
            <w:vMerge/>
            <w:vAlign w:val="center"/>
          </w:tcPr>
          <w:p w14:paraId="0EDA3E8E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shd w:val="clear" w:color="auto" w:fill="auto"/>
            <w:vAlign w:val="center"/>
          </w:tcPr>
          <w:p w14:paraId="659E7D9D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516" w:type="pct"/>
            <w:shd w:val="clear" w:color="auto" w:fill="auto"/>
            <w:vAlign w:val="center"/>
          </w:tcPr>
          <w:p w14:paraId="0C45DA70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 w:hint="eastAsia"/>
                <w:color w:val="000000"/>
                <w:sz w:val="16"/>
                <w:szCs w:val="16"/>
              </w:rPr>
              <w:t>[199]</w:t>
            </w:r>
          </w:p>
        </w:tc>
        <w:tc>
          <w:tcPr>
            <w:tcW w:w="323" w:type="pct"/>
            <w:shd w:val="clear" w:color="auto" w:fill="auto"/>
            <w:vAlign w:val="center"/>
          </w:tcPr>
          <w:p w14:paraId="6ED9AB77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7.6</w:t>
            </w:r>
          </w:p>
        </w:tc>
        <w:tc>
          <w:tcPr>
            <w:tcW w:w="280" w:type="pct"/>
            <w:shd w:val="clear" w:color="auto" w:fill="auto"/>
            <w:vAlign w:val="center"/>
          </w:tcPr>
          <w:p w14:paraId="2F93D796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7.6</w:t>
            </w:r>
          </w:p>
        </w:tc>
        <w:tc>
          <w:tcPr>
            <w:tcW w:w="322" w:type="pct"/>
            <w:shd w:val="clear" w:color="auto" w:fill="auto"/>
            <w:vAlign w:val="center"/>
          </w:tcPr>
          <w:p w14:paraId="55C269EF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CC</w:t>
            </w:r>
          </w:p>
        </w:tc>
        <w:tc>
          <w:tcPr>
            <w:tcW w:w="280" w:type="pct"/>
            <w:vMerge/>
            <w:vAlign w:val="center"/>
          </w:tcPr>
          <w:p w14:paraId="1E66EADD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1" w:type="pct"/>
            <w:vMerge/>
            <w:vAlign w:val="center"/>
          </w:tcPr>
          <w:p w14:paraId="6D4CEF7B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</w:tcPr>
          <w:p w14:paraId="3B8C41A9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23.2</w:t>
            </w:r>
          </w:p>
        </w:tc>
        <w:tc>
          <w:tcPr>
            <w:tcW w:w="311" w:type="pct"/>
            <w:shd w:val="clear" w:color="auto" w:fill="auto"/>
            <w:vAlign w:val="center"/>
          </w:tcPr>
          <w:p w14:paraId="0EBFD387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224</w:t>
            </w:r>
          </w:p>
        </w:tc>
        <w:tc>
          <w:tcPr>
            <w:tcW w:w="361" w:type="pct"/>
            <w:shd w:val="clear" w:color="auto" w:fill="auto"/>
            <w:vAlign w:val="center"/>
          </w:tcPr>
          <w:p w14:paraId="7022A16E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112</w:t>
            </w:r>
          </w:p>
        </w:tc>
        <w:tc>
          <w:tcPr>
            <w:tcW w:w="481" w:type="pct"/>
            <w:vMerge/>
            <w:vAlign w:val="center"/>
          </w:tcPr>
          <w:p w14:paraId="7B97EC6C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</w:tcPr>
          <w:p w14:paraId="0E55E7FE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242</w:t>
            </w:r>
          </w:p>
        </w:tc>
      </w:tr>
      <w:tr w:rsidR="0038276D" w14:paraId="22D04A43" w14:textId="77777777">
        <w:trPr>
          <w:trHeight w:val="280"/>
        </w:trPr>
        <w:tc>
          <w:tcPr>
            <w:tcW w:w="420" w:type="pct"/>
            <w:vMerge/>
            <w:vAlign w:val="center"/>
          </w:tcPr>
          <w:p w14:paraId="0E07F0B7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</w:tcPr>
          <w:p w14:paraId="61AA5559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0.14</w:t>
            </w:r>
          </w:p>
        </w:tc>
        <w:tc>
          <w:tcPr>
            <w:tcW w:w="516" w:type="pct"/>
            <w:vMerge w:val="restart"/>
            <w:shd w:val="clear" w:color="auto" w:fill="auto"/>
            <w:vAlign w:val="center"/>
          </w:tcPr>
          <w:p w14:paraId="5E99325D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 w:hint="eastAsia"/>
                <w:color w:val="000000"/>
                <w:sz w:val="16"/>
                <w:szCs w:val="16"/>
              </w:rPr>
              <w:t>[191]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</w:tcPr>
          <w:p w14:paraId="362DFD5E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12.2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</w:tcPr>
          <w:p w14:paraId="1D5DC1FD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16.2</w:t>
            </w:r>
          </w:p>
        </w:tc>
        <w:tc>
          <w:tcPr>
            <w:tcW w:w="322" w:type="pct"/>
            <w:vMerge w:val="restart"/>
            <w:shd w:val="clear" w:color="auto" w:fill="auto"/>
            <w:vAlign w:val="center"/>
          </w:tcPr>
          <w:p w14:paraId="30E7BB49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FEC</w:t>
            </w:r>
          </w:p>
        </w:tc>
        <w:tc>
          <w:tcPr>
            <w:tcW w:w="280" w:type="pct"/>
            <w:vMerge/>
            <w:vAlign w:val="center"/>
          </w:tcPr>
          <w:p w14:paraId="4508B816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1" w:type="pct"/>
            <w:vMerge/>
            <w:vAlign w:val="center"/>
          </w:tcPr>
          <w:p w14:paraId="7A8AF24A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restart"/>
            <w:shd w:val="clear" w:color="auto" w:fill="auto"/>
            <w:vAlign w:val="center"/>
          </w:tcPr>
          <w:p w14:paraId="3F7DF9F8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</w:tcPr>
          <w:p w14:paraId="5EEB66F3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35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</w:tcPr>
          <w:p w14:paraId="07D9598A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NaN</w:t>
            </w:r>
            <w:proofErr w:type="spellEnd"/>
          </w:p>
        </w:tc>
        <w:tc>
          <w:tcPr>
            <w:tcW w:w="481" w:type="pct"/>
            <w:vMerge/>
            <w:vAlign w:val="center"/>
          </w:tcPr>
          <w:p w14:paraId="384CADC5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</w:tcPr>
          <w:p w14:paraId="70B31F9A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737</w:t>
            </w:r>
          </w:p>
        </w:tc>
      </w:tr>
      <w:tr w:rsidR="0038276D" w14:paraId="69A64BBA" w14:textId="77777777">
        <w:trPr>
          <w:trHeight w:val="280"/>
        </w:trPr>
        <w:tc>
          <w:tcPr>
            <w:tcW w:w="420" w:type="pct"/>
            <w:vMerge/>
            <w:vAlign w:val="center"/>
          </w:tcPr>
          <w:p w14:paraId="2BBDB4CC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</w:tcPr>
          <w:p w14:paraId="27CDC263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6" w:type="pct"/>
            <w:vMerge/>
            <w:vAlign w:val="center"/>
          </w:tcPr>
          <w:p w14:paraId="1BA7265C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</w:tcPr>
          <w:p w14:paraId="76775B74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</w:tcPr>
          <w:p w14:paraId="5BFC6EA5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2" w:type="pct"/>
            <w:vMerge/>
            <w:vAlign w:val="center"/>
          </w:tcPr>
          <w:p w14:paraId="7E2D935E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</w:tcPr>
          <w:p w14:paraId="357B7EC6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1" w:type="pct"/>
            <w:vMerge/>
            <w:vAlign w:val="center"/>
          </w:tcPr>
          <w:p w14:paraId="5DBB550F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</w:tcPr>
          <w:p w14:paraId="76BB0633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</w:tcPr>
          <w:p w14:paraId="7FE9C5FD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</w:tcPr>
          <w:p w14:paraId="465D77AA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</w:tcPr>
          <w:p w14:paraId="0AC49F3C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481" w:type="pct"/>
            <w:shd w:val="clear" w:color="auto" w:fill="auto"/>
            <w:vAlign w:val="center"/>
          </w:tcPr>
          <w:p w14:paraId="341D788B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723</w:t>
            </w:r>
          </w:p>
        </w:tc>
      </w:tr>
      <w:tr w:rsidR="0038276D" w14:paraId="5BF3D937" w14:textId="77777777">
        <w:trPr>
          <w:trHeight w:val="280"/>
        </w:trPr>
        <w:tc>
          <w:tcPr>
            <w:tcW w:w="420" w:type="pct"/>
            <w:vMerge/>
            <w:vAlign w:val="center"/>
          </w:tcPr>
          <w:p w14:paraId="2BB4199B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shd w:val="clear" w:color="auto" w:fill="auto"/>
            <w:vAlign w:val="center"/>
          </w:tcPr>
          <w:p w14:paraId="37470C87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516" w:type="pct"/>
            <w:shd w:val="clear" w:color="auto" w:fill="auto"/>
            <w:vAlign w:val="center"/>
          </w:tcPr>
          <w:p w14:paraId="3BB859E1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 w:hint="eastAsia"/>
                <w:color w:val="000000"/>
                <w:sz w:val="16"/>
                <w:szCs w:val="16"/>
              </w:rPr>
              <w:t>[199]</w:t>
            </w:r>
          </w:p>
        </w:tc>
        <w:tc>
          <w:tcPr>
            <w:tcW w:w="323" w:type="pct"/>
            <w:shd w:val="clear" w:color="auto" w:fill="auto"/>
            <w:vAlign w:val="center"/>
          </w:tcPr>
          <w:p w14:paraId="2A5CE77A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16.3</w:t>
            </w:r>
          </w:p>
        </w:tc>
        <w:tc>
          <w:tcPr>
            <w:tcW w:w="280" w:type="pct"/>
            <w:shd w:val="clear" w:color="auto" w:fill="auto"/>
            <w:vAlign w:val="center"/>
          </w:tcPr>
          <w:p w14:paraId="49290BE3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16.3</w:t>
            </w:r>
          </w:p>
        </w:tc>
        <w:tc>
          <w:tcPr>
            <w:tcW w:w="322" w:type="pct"/>
            <w:vMerge w:val="restart"/>
            <w:shd w:val="clear" w:color="auto" w:fill="auto"/>
            <w:vAlign w:val="center"/>
          </w:tcPr>
          <w:p w14:paraId="46B9D1C4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no FEC</w:t>
            </w:r>
          </w:p>
        </w:tc>
        <w:tc>
          <w:tcPr>
            <w:tcW w:w="280" w:type="pct"/>
            <w:vMerge/>
            <w:vAlign w:val="center"/>
          </w:tcPr>
          <w:p w14:paraId="61B11EEC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1" w:type="pct"/>
            <w:vMerge/>
            <w:vAlign w:val="center"/>
          </w:tcPr>
          <w:p w14:paraId="62FC31F4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</w:tcPr>
          <w:p w14:paraId="00153EE7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44.8</w:t>
            </w:r>
          </w:p>
        </w:tc>
        <w:tc>
          <w:tcPr>
            <w:tcW w:w="311" w:type="pct"/>
            <w:shd w:val="clear" w:color="auto" w:fill="auto"/>
            <w:vAlign w:val="center"/>
          </w:tcPr>
          <w:p w14:paraId="4A1ACE8D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224</w:t>
            </w:r>
          </w:p>
        </w:tc>
        <w:tc>
          <w:tcPr>
            <w:tcW w:w="361" w:type="pct"/>
            <w:shd w:val="clear" w:color="auto" w:fill="auto"/>
            <w:vAlign w:val="center"/>
          </w:tcPr>
          <w:p w14:paraId="0172DEA1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112</w:t>
            </w:r>
          </w:p>
        </w:tc>
        <w:tc>
          <w:tcPr>
            <w:tcW w:w="481" w:type="pct"/>
            <w:shd w:val="clear" w:color="auto" w:fill="auto"/>
            <w:vAlign w:val="center"/>
          </w:tcPr>
          <w:p w14:paraId="2ED37AB7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481" w:type="pct"/>
            <w:shd w:val="clear" w:color="auto" w:fill="auto"/>
            <w:vAlign w:val="center"/>
          </w:tcPr>
          <w:p w14:paraId="0217891D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234</w:t>
            </w:r>
          </w:p>
        </w:tc>
      </w:tr>
      <w:tr w:rsidR="0038276D" w14:paraId="63DC67F3" w14:textId="77777777">
        <w:trPr>
          <w:trHeight w:val="280"/>
        </w:trPr>
        <w:tc>
          <w:tcPr>
            <w:tcW w:w="420" w:type="pct"/>
            <w:vMerge/>
            <w:vAlign w:val="center"/>
          </w:tcPr>
          <w:p w14:paraId="34E0F39B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</w:tcPr>
          <w:p w14:paraId="34EE4139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0.33</w:t>
            </w:r>
          </w:p>
        </w:tc>
        <w:tc>
          <w:tcPr>
            <w:tcW w:w="516" w:type="pct"/>
            <w:vMerge w:val="restart"/>
            <w:shd w:val="clear" w:color="auto" w:fill="auto"/>
            <w:vAlign w:val="center"/>
          </w:tcPr>
          <w:p w14:paraId="3348FF39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 w:hint="eastAsia"/>
                <w:color w:val="000000"/>
                <w:sz w:val="16"/>
                <w:szCs w:val="16"/>
              </w:rPr>
              <w:t>[215]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</w:tcPr>
          <w:p w14:paraId="12740D8B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2.26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</w:tcPr>
          <w:p w14:paraId="09384D30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4.03</w:t>
            </w:r>
          </w:p>
        </w:tc>
        <w:tc>
          <w:tcPr>
            <w:tcW w:w="322" w:type="pct"/>
            <w:vMerge/>
            <w:vAlign w:val="center"/>
          </w:tcPr>
          <w:p w14:paraId="4FF5ED0C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</w:tcPr>
          <w:p w14:paraId="2893D18F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1" w:type="pct"/>
            <w:vMerge/>
            <w:vAlign w:val="center"/>
          </w:tcPr>
          <w:p w14:paraId="49DB1984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restart"/>
            <w:shd w:val="clear" w:color="auto" w:fill="auto"/>
            <w:vAlign w:val="center"/>
          </w:tcPr>
          <w:p w14:paraId="756EAA20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</w:tcPr>
          <w:p w14:paraId="31819146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</w:tcPr>
          <w:p w14:paraId="52AF09D0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NaN</w:t>
            </w:r>
            <w:proofErr w:type="spellEnd"/>
          </w:p>
        </w:tc>
        <w:tc>
          <w:tcPr>
            <w:tcW w:w="481" w:type="pct"/>
            <w:shd w:val="clear" w:color="auto" w:fill="auto"/>
            <w:vAlign w:val="center"/>
          </w:tcPr>
          <w:p w14:paraId="2018532C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481" w:type="pct"/>
            <w:shd w:val="clear" w:color="auto" w:fill="auto"/>
            <w:vAlign w:val="center"/>
          </w:tcPr>
          <w:p w14:paraId="603B73F5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1345</w:t>
            </w:r>
          </w:p>
        </w:tc>
      </w:tr>
      <w:tr w:rsidR="0038276D" w14:paraId="5E6508E7" w14:textId="77777777">
        <w:trPr>
          <w:trHeight w:val="280"/>
        </w:trPr>
        <w:tc>
          <w:tcPr>
            <w:tcW w:w="420" w:type="pct"/>
            <w:vMerge/>
            <w:vAlign w:val="center"/>
          </w:tcPr>
          <w:p w14:paraId="198CCF57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</w:tcPr>
          <w:p w14:paraId="49FAEBF6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6" w:type="pct"/>
            <w:vMerge/>
            <w:vAlign w:val="center"/>
          </w:tcPr>
          <w:p w14:paraId="3A3B0E6A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</w:tcPr>
          <w:p w14:paraId="06A4CE61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</w:tcPr>
          <w:p w14:paraId="7B8E18DB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2" w:type="pct"/>
            <w:vMerge/>
            <w:vAlign w:val="center"/>
          </w:tcPr>
          <w:p w14:paraId="155C7D8D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</w:tcPr>
          <w:p w14:paraId="18494498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1" w:type="pct"/>
            <w:vMerge/>
            <w:vAlign w:val="center"/>
          </w:tcPr>
          <w:p w14:paraId="4DD941CD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</w:tcPr>
          <w:p w14:paraId="22BE335C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</w:tcPr>
          <w:p w14:paraId="75C51ABF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</w:tcPr>
          <w:p w14:paraId="25A018C9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</w:tcPr>
          <w:p w14:paraId="09E39331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481" w:type="pct"/>
            <w:shd w:val="clear" w:color="auto" w:fill="auto"/>
            <w:vAlign w:val="center"/>
          </w:tcPr>
          <w:p w14:paraId="7A926CCE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1353</w:t>
            </w:r>
          </w:p>
        </w:tc>
      </w:tr>
      <w:tr w:rsidR="0038276D" w14:paraId="6F7A3FE5" w14:textId="77777777">
        <w:trPr>
          <w:trHeight w:val="280"/>
        </w:trPr>
        <w:tc>
          <w:tcPr>
            <w:tcW w:w="420" w:type="pct"/>
            <w:vMerge/>
            <w:vAlign w:val="center"/>
          </w:tcPr>
          <w:p w14:paraId="65137FAD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shd w:val="clear" w:color="auto" w:fill="auto"/>
            <w:vAlign w:val="center"/>
          </w:tcPr>
          <w:p w14:paraId="3815F00E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0.37</w:t>
            </w:r>
          </w:p>
        </w:tc>
        <w:tc>
          <w:tcPr>
            <w:tcW w:w="516" w:type="pct"/>
            <w:vMerge w:val="restart"/>
            <w:shd w:val="clear" w:color="auto" w:fill="auto"/>
            <w:vAlign w:val="center"/>
          </w:tcPr>
          <w:p w14:paraId="3CA72B9E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 w:hint="eastAsia"/>
                <w:color w:val="000000"/>
                <w:sz w:val="16"/>
                <w:szCs w:val="16"/>
              </w:rPr>
              <w:t>[211]</w:t>
            </w:r>
          </w:p>
        </w:tc>
        <w:tc>
          <w:tcPr>
            <w:tcW w:w="323" w:type="pct"/>
            <w:shd w:val="clear" w:color="auto" w:fill="auto"/>
            <w:vAlign w:val="center"/>
          </w:tcPr>
          <w:p w14:paraId="744120C4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-1.8</w:t>
            </w:r>
          </w:p>
        </w:tc>
        <w:tc>
          <w:tcPr>
            <w:tcW w:w="280" w:type="pct"/>
            <w:shd w:val="clear" w:color="auto" w:fill="auto"/>
            <w:vAlign w:val="center"/>
          </w:tcPr>
          <w:p w14:paraId="0192ED47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-1.8</w:t>
            </w:r>
          </w:p>
        </w:tc>
        <w:tc>
          <w:tcPr>
            <w:tcW w:w="322" w:type="pct"/>
            <w:vMerge/>
            <w:vAlign w:val="center"/>
          </w:tcPr>
          <w:p w14:paraId="7CA569D2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</w:tcPr>
          <w:p w14:paraId="70D9A3DC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1" w:type="pct"/>
            <w:vMerge w:val="restart"/>
            <w:shd w:val="clear" w:color="auto" w:fill="auto"/>
            <w:vAlign w:val="center"/>
          </w:tcPr>
          <w:p w14:paraId="68701CFD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61" w:type="pct"/>
            <w:shd w:val="clear" w:color="auto" w:fill="auto"/>
            <w:vAlign w:val="center"/>
          </w:tcPr>
          <w:p w14:paraId="30150FAC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5.5</w:t>
            </w:r>
          </w:p>
        </w:tc>
        <w:tc>
          <w:tcPr>
            <w:tcW w:w="311" w:type="pct"/>
            <w:vMerge/>
            <w:vAlign w:val="center"/>
          </w:tcPr>
          <w:p w14:paraId="3306F355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</w:tcPr>
          <w:p w14:paraId="2CB1C00C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</w:tcPr>
          <w:p w14:paraId="3A2160BB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481" w:type="pct"/>
            <w:shd w:val="clear" w:color="auto" w:fill="auto"/>
            <w:vAlign w:val="center"/>
          </w:tcPr>
          <w:p w14:paraId="2D88ADA4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1501</w:t>
            </w:r>
          </w:p>
        </w:tc>
      </w:tr>
      <w:tr w:rsidR="0038276D" w14:paraId="58BEDB8C" w14:textId="77777777">
        <w:trPr>
          <w:trHeight w:val="280"/>
        </w:trPr>
        <w:tc>
          <w:tcPr>
            <w:tcW w:w="420" w:type="pct"/>
            <w:vMerge/>
            <w:vAlign w:val="center"/>
          </w:tcPr>
          <w:p w14:paraId="3FF233CB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shd w:val="clear" w:color="auto" w:fill="auto"/>
            <w:vAlign w:val="center"/>
          </w:tcPr>
          <w:p w14:paraId="49B9D979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0.38</w:t>
            </w:r>
          </w:p>
        </w:tc>
        <w:tc>
          <w:tcPr>
            <w:tcW w:w="516" w:type="pct"/>
            <w:vMerge/>
            <w:vAlign w:val="center"/>
          </w:tcPr>
          <w:p w14:paraId="79D8D1EB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 w:val="restart"/>
            <w:shd w:val="clear" w:color="auto" w:fill="auto"/>
            <w:vAlign w:val="center"/>
          </w:tcPr>
          <w:p w14:paraId="0DFA11D8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-0.2</w:t>
            </w:r>
          </w:p>
        </w:tc>
        <w:tc>
          <w:tcPr>
            <w:tcW w:w="280" w:type="pct"/>
            <w:shd w:val="clear" w:color="auto" w:fill="auto"/>
            <w:vAlign w:val="center"/>
          </w:tcPr>
          <w:p w14:paraId="4D8B4D7B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-0.2</w:t>
            </w:r>
          </w:p>
        </w:tc>
        <w:tc>
          <w:tcPr>
            <w:tcW w:w="322" w:type="pct"/>
            <w:vMerge/>
            <w:vAlign w:val="center"/>
          </w:tcPr>
          <w:p w14:paraId="7428427E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</w:tcPr>
          <w:p w14:paraId="478BE1AC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1" w:type="pct"/>
            <w:vMerge/>
            <w:vAlign w:val="center"/>
          </w:tcPr>
          <w:p w14:paraId="5C5D4DBD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</w:tcPr>
          <w:p w14:paraId="027C25BA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5.7</w:t>
            </w:r>
          </w:p>
        </w:tc>
        <w:tc>
          <w:tcPr>
            <w:tcW w:w="311" w:type="pct"/>
            <w:vMerge/>
            <w:vAlign w:val="center"/>
          </w:tcPr>
          <w:p w14:paraId="6FC010C8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</w:tcPr>
          <w:p w14:paraId="3650BC0D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</w:tcPr>
          <w:p w14:paraId="524AFEC9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481" w:type="pct"/>
            <w:shd w:val="clear" w:color="auto" w:fill="auto"/>
            <w:vAlign w:val="center"/>
          </w:tcPr>
          <w:p w14:paraId="221D4A79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1489</w:t>
            </w:r>
          </w:p>
        </w:tc>
      </w:tr>
      <w:tr w:rsidR="0038276D" w14:paraId="6F431005" w14:textId="77777777">
        <w:trPr>
          <w:trHeight w:val="280"/>
        </w:trPr>
        <w:tc>
          <w:tcPr>
            <w:tcW w:w="420" w:type="pct"/>
            <w:vMerge/>
            <w:vAlign w:val="center"/>
          </w:tcPr>
          <w:p w14:paraId="2CF970AA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</w:tcPr>
          <w:p w14:paraId="7863E553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0.43</w:t>
            </w:r>
          </w:p>
        </w:tc>
        <w:tc>
          <w:tcPr>
            <w:tcW w:w="516" w:type="pct"/>
            <w:vMerge/>
            <w:vAlign w:val="center"/>
          </w:tcPr>
          <w:p w14:paraId="2B618A81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</w:tcPr>
          <w:p w14:paraId="580B3953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 w:val="restart"/>
            <w:shd w:val="clear" w:color="auto" w:fill="auto"/>
            <w:vAlign w:val="center"/>
          </w:tcPr>
          <w:p w14:paraId="41A3036A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322" w:type="pct"/>
            <w:vMerge/>
            <w:vAlign w:val="center"/>
          </w:tcPr>
          <w:p w14:paraId="25C6C051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</w:tcPr>
          <w:p w14:paraId="54CCAFDA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1" w:type="pct"/>
            <w:vMerge/>
            <w:vAlign w:val="center"/>
          </w:tcPr>
          <w:p w14:paraId="4B832286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restart"/>
            <w:shd w:val="clear" w:color="auto" w:fill="auto"/>
            <w:vAlign w:val="center"/>
          </w:tcPr>
          <w:p w14:paraId="00D050D7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6.4</w:t>
            </w:r>
          </w:p>
        </w:tc>
        <w:tc>
          <w:tcPr>
            <w:tcW w:w="311" w:type="pct"/>
            <w:vMerge/>
            <w:vAlign w:val="center"/>
          </w:tcPr>
          <w:p w14:paraId="52B9F9A2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</w:tcPr>
          <w:p w14:paraId="43AA982A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 w:val="restart"/>
            <w:shd w:val="clear" w:color="auto" w:fill="auto"/>
            <w:vAlign w:val="center"/>
          </w:tcPr>
          <w:p w14:paraId="029C602C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481" w:type="pct"/>
            <w:shd w:val="clear" w:color="auto" w:fill="auto"/>
            <w:vAlign w:val="center"/>
          </w:tcPr>
          <w:p w14:paraId="44223474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1475</w:t>
            </w:r>
          </w:p>
        </w:tc>
      </w:tr>
      <w:tr w:rsidR="0038276D" w14:paraId="7460E990" w14:textId="77777777">
        <w:trPr>
          <w:trHeight w:val="280"/>
        </w:trPr>
        <w:tc>
          <w:tcPr>
            <w:tcW w:w="420" w:type="pct"/>
            <w:vMerge/>
            <w:vAlign w:val="center"/>
          </w:tcPr>
          <w:p w14:paraId="7ACA8467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</w:tcPr>
          <w:p w14:paraId="46465589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6" w:type="pct"/>
            <w:vMerge/>
            <w:vAlign w:val="center"/>
          </w:tcPr>
          <w:p w14:paraId="134C34D3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</w:tcPr>
          <w:p w14:paraId="6D934423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</w:tcPr>
          <w:p w14:paraId="45A9E97A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2" w:type="pct"/>
            <w:vMerge/>
            <w:vAlign w:val="center"/>
          </w:tcPr>
          <w:p w14:paraId="226EC36A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</w:tcPr>
          <w:p w14:paraId="0E4B8809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1" w:type="pct"/>
            <w:vMerge/>
            <w:vAlign w:val="center"/>
          </w:tcPr>
          <w:p w14:paraId="02AE8289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</w:tcPr>
          <w:p w14:paraId="7BD27D42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</w:tcPr>
          <w:p w14:paraId="551C55B9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</w:tcPr>
          <w:p w14:paraId="3B1177A5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/>
            <w:vAlign w:val="center"/>
          </w:tcPr>
          <w:p w14:paraId="2827BBD3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</w:tcPr>
          <w:p w14:paraId="175D610D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1473</w:t>
            </w:r>
          </w:p>
        </w:tc>
      </w:tr>
      <w:tr w:rsidR="0038276D" w14:paraId="2A57242A" w14:textId="77777777">
        <w:trPr>
          <w:trHeight w:val="280"/>
        </w:trPr>
        <w:tc>
          <w:tcPr>
            <w:tcW w:w="420" w:type="pct"/>
            <w:vMerge/>
            <w:vAlign w:val="center"/>
          </w:tcPr>
          <w:p w14:paraId="44ED4235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</w:tcPr>
          <w:p w14:paraId="5D11BFB2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516" w:type="pct"/>
            <w:vMerge w:val="restart"/>
            <w:shd w:val="clear" w:color="auto" w:fill="auto"/>
            <w:vAlign w:val="center"/>
          </w:tcPr>
          <w:p w14:paraId="0CF404B5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 w:hint="eastAsia"/>
                <w:color w:val="000000"/>
                <w:sz w:val="16"/>
                <w:szCs w:val="16"/>
              </w:rPr>
              <w:t>[191]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</w:tcPr>
          <w:p w14:paraId="08653C98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14.5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</w:tcPr>
          <w:p w14:paraId="2ED24679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16</w:t>
            </w:r>
          </w:p>
        </w:tc>
        <w:tc>
          <w:tcPr>
            <w:tcW w:w="322" w:type="pct"/>
            <w:vMerge/>
            <w:vAlign w:val="center"/>
          </w:tcPr>
          <w:p w14:paraId="53E64CB9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</w:tcPr>
          <w:p w14:paraId="451A3AF6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1" w:type="pct"/>
            <w:vMerge w:val="restart"/>
            <w:shd w:val="clear" w:color="auto" w:fill="auto"/>
            <w:vAlign w:val="center"/>
          </w:tcPr>
          <w:p w14:paraId="1A54BC79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</w:tcPr>
          <w:p w14:paraId="3FCF1DE9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</w:tcPr>
          <w:p w14:paraId="07BB5714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361" w:type="pct"/>
            <w:vMerge/>
            <w:vAlign w:val="center"/>
          </w:tcPr>
          <w:p w14:paraId="39084F2A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</w:tcPr>
          <w:p w14:paraId="0ED1E13E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481" w:type="pct"/>
            <w:shd w:val="clear" w:color="auto" w:fill="auto"/>
            <w:vAlign w:val="center"/>
          </w:tcPr>
          <w:p w14:paraId="24BAB8FA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717,729</w:t>
            </w:r>
          </w:p>
        </w:tc>
      </w:tr>
      <w:tr w:rsidR="0038276D" w14:paraId="1B6E11C0" w14:textId="77777777">
        <w:trPr>
          <w:trHeight w:val="280"/>
        </w:trPr>
        <w:tc>
          <w:tcPr>
            <w:tcW w:w="420" w:type="pct"/>
            <w:vMerge/>
            <w:vAlign w:val="center"/>
          </w:tcPr>
          <w:p w14:paraId="6C1334D3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</w:tcPr>
          <w:p w14:paraId="37DE6D20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6" w:type="pct"/>
            <w:vMerge/>
            <w:vAlign w:val="center"/>
          </w:tcPr>
          <w:p w14:paraId="6B0D42CF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</w:tcPr>
          <w:p w14:paraId="76C8E566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</w:tcPr>
          <w:p w14:paraId="141570F8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2" w:type="pct"/>
            <w:vMerge/>
            <w:vAlign w:val="center"/>
          </w:tcPr>
          <w:p w14:paraId="159B97C3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</w:tcPr>
          <w:p w14:paraId="0D19DA20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1" w:type="pct"/>
            <w:vMerge/>
            <w:vAlign w:val="center"/>
          </w:tcPr>
          <w:p w14:paraId="33D1BFA3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</w:tcPr>
          <w:p w14:paraId="10B1AB08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</w:tcPr>
          <w:p w14:paraId="0AFB0B15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</w:tcPr>
          <w:p w14:paraId="5BE4C871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 w:val="restart"/>
            <w:shd w:val="clear" w:color="auto" w:fill="auto"/>
            <w:vAlign w:val="center"/>
          </w:tcPr>
          <w:p w14:paraId="72EA9082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481" w:type="pct"/>
            <w:shd w:val="clear" w:color="auto" w:fill="auto"/>
            <w:vAlign w:val="center"/>
          </w:tcPr>
          <w:p w14:paraId="2BB6B5ED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721</w:t>
            </w:r>
          </w:p>
        </w:tc>
      </w:tr>
      <w:tr w:rsidR="0038276D" w14:paraId="03994A9E" w14:textId="77777777">
        <w:trPr>
          <w:trHeight w:val="280"/>
        </w:trPr>
        <w:tc>
          <w:tcPr>
            <w:tcW w:w="420" w:type="pct"/>
            <w:vMerge w:val="restart"/>
            <w:shd w:val="clear" w:color="auto" w:fill="auto"/>
            <w:vAlign w:val="center"/>
          </w:tcPr>
          <w:p w14:paraId="68ABC59E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524" w:type="pct"/>
            <w:shd w:val="clear" w:color="auto" w:fill="auto"/>
            <w:vAlign w:val="center"/>
          </w:tcPr>
          <w:p w14:paraId="20C93A8F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516" w:type="pct"/>
            <w:vMerge w:val="restart"/>
            <w:shd w:val="clear" w:color="auto" w:fill="auto"/>
            <w:vAlign w:val="center"/>
          </w:tcPr>
          <w:p w14:paraId="62D83299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 w:hint="eastAsia"/>
                <w:color w:val="000000"/>
                <w:sz w:val="16"/>
                <w:szCs w:val="16"/>
              </w:rPr>
              <w:t>[195]</w:t>
            </w:r>
          </w:p>
        </w:tc>
        <w:tc>
          <w:tcPr>
            <w:tcW w:w="323" w:type="pct"/>
            <w:shd w:val="clear" w:color="auto" w:fill="auto"/>
            <w:vAlign w:val="center"/>
          </w:tcPr>
          <w:p w14:paraId="1B1A0FB2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-1.2</w:t>
            </w:r>
          </w:p>
        </w:tc>
        <w:tc>
          <w:tcPr>
            <w:tcW w:w="280" w:type="pct"/>
            <w:shd w:val="clear" w:color="auto" w:fill="auto"/>
            <w:vAlign w:val="center"/>
          </w:tcPr>
          <w:p w14:paraId="51D8D9A8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-1.2</w:t>
            </w:r>
          </w:p>
        </w:tc>
        <w:tc>
          <w:tcPr>
            <w:tcW w:w="322" w:type="pct"/>
            <w:vMerge/>
            <w:vAlign w:val="center"/>
          </w:tcPr>
          <w:p w14:paraId="0722F281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</w:tcPr>
          <w:p w14:paraId="62BDE4A0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1" w:type="pct"/>
            <w:vMerge/>
            <w:vAlign w:val="center"/>
          </w:tcPr>
          <w:p w14:paraId="29F8BCF2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</w:tcPr>
          <w:p w14:paraId="46755C31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1.06</w:t>
            </w:r>
          </w:p>
        </w:tc>
        <w:tc>
          <w:tcPr>
            <w:tcW w:w="311" w:type="pct"/>
            <w:shd w:val="clear" w:color="auto" w:fill="auto"/>
            <w:vAlign w:val="center"/>
          </w:tcPr>
          <w:p w14:paraId="1F5E9A32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80</w:t>
            </w:r>
          </w:p>
        </w:tc>
        <w:tc>
          <w:tcPr>
            <w:tcW w:w="361" w:type="pct"/>
            <w:shd w:val="clear" w:color="auto" w:fill="auto"/>
            <w:vAlign w:val="center"/>
          </w:tcPr>
          <w:p w14:paraId="0B4E3434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40</w:t>
            </w:r>
          </w:p>
        </w:tc>
        <w:tc>
          <w:tcPr>
            <w:tcW w:w="481" w:type="pct"/>
            <w:vMerge/>
            <w:vAlign w:val="center"/>
          </w:tcPr>
          <w:p w14:paraId="52355FAB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</w:tcPr>
          <w:p w14:paraId="64A40679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1433</w:t>
            </w:r>
          </w:p>
        </w:tc>
      </w:tr>
      <w:tr w:rsidR="0038276D" w14:paraId="6F636EBC" w14:textId="77777777">
        <w:trPr>
          <w:trHeight w:val="280"/>
        </w:trPr>
        <w:tc>
          <w:tcPr>
            <w:tcW w:w="420" w:type="pct"/>
            <w:vMerge/>
            <w:vAlign w:val="center"/>
          </w:tcPr>
          <w:p w14:paraId="2AD05023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</w:tcPr>
          <w:p w14:paraId="149F2629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0.02</w:t>
            </w:r>
          </w:p>
        </w:tc>
        <w:tc>
          <w:tcPr>
            <w:tcW w:w="516" w:type="pct"/>
            <w:vMerge/>
            <w:vAlign w:val="center"/>
          </w:tcPr>
          <w:p w14:paraId="3887A566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shd w:val="clear" w:color="auto" w:fill="auto"/>
            <w:vAlign w:val="center"/>
          </w:tcPr>
          <w:p w14:paraId="46E0FDDD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-1</w:t>
            </w:r>
          </w:p>
        </w:tc>
        <w:tc>
          <w:tcPr>
            <w:tcW w:w="280" w:type="pct"/>
            <w:shd w:val="clear" w:color="auto" w:fill="auto"/>
            <w:vAlign w:val="center"/>
          </w:tcPr>
          <w:p w14:paraId="4077EFE3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-1</w:t>
            </w:r>
          </w:p>
        </w:tc>
        <w:tc>
          <w:tcPr>
            <w:tcW w:w="322" w:type="pct"/>
            <w:vMerge/>
            <w:vAlign w:val="center"/>
          </w:tcPr>
          <w:p w14:paraId="543AA0D2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</w:tcPr>
          <w:p w14:paraId="68386B75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1" w:type="pct"/>
            <w:vMerge/>
            <w:vAlign w:val="center"/>
          </w:tcPr>
          <w:p w14:paraId="577F592B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</w:tcPr>
          <w:p w14:paraId="4B8CB584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1.14</w:t>
            </w:r>
          </w:p>
        </w:tc>
        <w:tc>
          <w:tcPr>
            <w:tcW w:w="311" w:type="pct"/>
            <w:shd w:val="clear" w:color="auto" w:fill="auto"/>
            <w:vAlign w:val="center"/>
          </w:tcPr>
          <w:p w14:paraId="701C5C32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64</w:t>
            </w:r>
          </w:p>
        </w:tc>
        <w:tc>
          <w:tcPr>
            <w:tcW w:w="361" w:type="pct"/>
            <w:shd w:val="clear" w:color="auto" w:fill="auto"/>
            <w:vAlign w:val="center"/>
          </w:tcPr>
          <w:p w14:paraId="0B09E2CD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64</w:t>
            </w:r>
          </w:p>
        </w:tc>
        <w:tc>
          <w:tcPr>
            <w:tcW w:w="481" w:type="pct"/>
            <w:shd w:val="clear" w:color="auto" w:fill="auto"/>
            <w:vAlign w:val="center"/>
          </w:tcPr>
          <w:p w14:paraId="154E9709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481" w:type="pct"/>
            <w:shd w:val="clear" w:color="auto" w:fill="auto"/>
            <w:vAlign w:val="center"/>
          </w:tcPr>
          <w:p w14:paraId="0304EF78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1432</w:t>
            </w:r>
          </w:p>
        </w:tc>
      </w:tr>
      <w:tr w:rsidR="0038276D" w14:paraId="7D1CF8A6" w14:textId="77777777">
        <w:trPr>
          <w:trHeight w:val="280"/>
        </w:trPr>
        <w:tc>
          <w:tcPr>
            <w:tcW w:w="420" w:type="pct"/>
            <w:vMerge/>
            <w:vAlign w:val="center"/>
          </w:tcPr>
          <w:p w14:paraId="549C1F94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</w:tcPr>
          <w:p w14:paraId="0474564C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6" w:type="pct"/>
            <w:vMerge w:val="restart"/>
            <w:shd w:val="clear" w:color="auto" w:fill="auto"/>
            <w:vAlign w:val="center"/>
          </w:tcPr>
          <w:p w14:paraId="7E1F59CD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 w:hint="eastAsia"/>
                <w:color w:val="000000"/>
                <w:sz w:val="16"/>
                <w:szCs w:val="16"/>
              </w:rPr>
              <w:t>[197]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</w:tcPr>
          <w:p w14:paraId="13C51685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-3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</w:tcPr>
          <w:p w14:paraId="0AFDA856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322" w:type="pct"/>
            <w:vMerge/>
            <w:vAlign w:val="center"/>
          </w:tcPr>
          <w:p w14:paraId="402FB1AD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</w:tcPr>
          <w:p w14:paraId="00C009CD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1" w:type="pct"/>
            <w:shd w:val="clear" w:color="auto" w:fill="auto"/>
            <w:vAlign w:val="center"/>
          </w:tcPr>
          <w:p w14:paraId="6244A9AE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</w:tcPr>
          <w:p w14:paraId="7F2E587E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</w:tcPr>
          <w:p w14:paraId="3005CEBD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60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</w:tcPr>
          <w:p w14:paraId="69D8F0F7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NaN</w:t>
            </w:r>
            <w:proofErr w:type="spellEnd"/>
          </w:p>
        </w:tc>
        <w:tc>
          <w:tcPr>
            <w:tcW w:w="481" w:type="pct"/>
            <w:vMerge w:val="restart"/>
            <w:shd w:val="clear" w:color="auto" w:fill="auto"/>
            <w:vAlign w:val="center"/>
          </w:tcPr>
          <w:p w14:paraId="42A1186F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481" w:type="pct"/>
            <w:shd w:val="clear" w:color="auto" w:fill="auto"/>
            <w:vAlign w:val="center"/>
          </w:tcPr>
          <w:p w14:paraId="393338F6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653</w:t>
            </w:r>
          </w:p>
        </w:tc>
      </w:tr>
      <w:tr w:rsidR="0038276D" w14:paraId="35F2D027" w14:textId="77777777">
        <w:trPr>
          <w:trHeight w:val="280"/>
        </w:trPr>
        <w:tc>
          <w:tcPr>
            <w:tcW w:w="420" w:type="pct"/>
            <w:vMerge/>
            <w:vAlign w:val="center"/>
          </w:tcPr>
          <w:p w14:paraId="5B7BFCDA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</w:tcPr>
          <w:p w14:paraId="3EA01D79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6" w:type="pct"/>
            <w:vMerge/>
            <w:vAlign w:val="center"/>
          </w:tcPr>
          <w:p w14:paraId="1F97827A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</w:tcPr>
          <w:p w14:paraId="12753BCB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</w:tcPr>
          <w:p w14:paraId="36839A70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2" w:type="pct"/>
            <w:vMerge/>
            <w:vAlign w:val="center"/>
          </w:tcPr>
          <w:p w14:paraId="71C87D4C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</w:tcPr>
          <w:p w14:paraId="337BB8CF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1" w:type="pct"/>
            <w:vMerge w:val="restart"/>
            <w:shd w:val="clear" w:color="auto" w:fill="auto"/>
            <w:vAlign w:val="center"/>
          </w:tcPr>
          <w:p w14:paraId="2C6D9BC4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61" w:type="pct"/>
            <w:vMerge/>
            <w:vAlign w:val="center"/>
          </w:tcPr>
          <w:p w14:paraId="03FD7B62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</w:tcPr>
          <w:p w14:paraId="2E731587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</w:tcPr>
          <w:p w14:paraId="100D94FE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/>
            <w:vAlign w:val="center"/>
          </w:tcPr>
          <w:p w14:paraId="7419898B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</w:tcPr>
          <w:p w14:paraId="12BE9F52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661</w:t>
            </w:r>
          </w:p>
        </w:tc>
      </w:tr>
      <w:tr w:rsidR="0038276D" w14:paraId="3FD33418" w14:textId="77777777">
        <w:trPr>
          <w:trHeight w:val="280"/>
        </w:trPr>
        <w:tc>
          <w:tcPr>
            <w:tcW w:w="420" w:type="pct"/>
            <w:vMerge/>
            <w:vAlign w:val="center"/>
          </w:tcPr>
          <w:p w14:paraId="3F2826F5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</w:tcPr>
          <w:p w14:paraId="026B6717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0.03</w:t>
            </w:r>
          </w:p>
        </w:tc>
        <w:tc>
          <w:tcPr>
            <w:tcW w:w="516" w:type="pct"/>
            <w:shd w:val="clear" w:color="auto" w:fill="auto"/>
            <w:vAlign w:val="center"/>
          </w:tcPr>
          <w:p w14:paraId="6D5E87EA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 w:hint="eastAsia"/>
                <w:color w:val="000000"/>
                <w:sz w:val="16"/>
                <w:szCs w:val="16"/>
              </w:rPr>
              <w:t>[202]</w:t>
            </w:r>
          </w:p>
        </w:tc>
        <w:tc>
          <w:tcPr>
            <w:tcW w:w="323" w:type="pct"/>
            <w:vMerge/>
            <w:vAlign w:val="center"/>
          </w:tcPr>
          <w:p w14:paraId="5E90FC71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shd w:val="clear" w:color="auto" w:fill="auto"/>
            <w:vAlign w:val="center"/>
          </w:tcPr>
          <w:p w14:paraId="7B31631F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-3</w:t>
            </w:r>
          </w:p>
        </w:tc>
        <w:tc>
          <w:tcPr>
            <w:tcW w:w="322" w:type="pct"/>
            <w:shd w:val="clear" w:color="auto" w:fill="auto"/>
            <w:vAlign w:val="center"/>
          </w:tcPr>
          <w:p w14:paraId="30B4A7EE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CC</w:t>
            </w:r>
          </w:p>
        </w:tc>
        <w:tc>
          <w:tcPr>
            <w:tcW w:w="280" w:type="pct"/>
            <w:shd w:val="clear" w:color="auto" w:fill="auto"/>
            <w:vAlign w:val="center"/>
          </w:tcPr>
          <w:p w14:paraId="1D9B1F1E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Manchester encoding</w:t>
            </w:r>
          </w:p>
        </w:tc>
        <w:tc>
          <w:tcPr>
            <w:tcW w:w="341" w:type="pct"/>
            <w:vMerge/>
            <w:vAlign w:val="center"/>
          </w:tcPr>
          <w:p w14:paraId="63058A94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</w:tcPr>
          <w:p w14:paraId="66A230F2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4.81</w:t>
            </w:r>
          </w:p>
        </w:tc>
        <w:tc>
          <w:tcPr>
            <w:tcW w:w="311" w:type="pct"/>
            <w:shd w:val="clear" w:color="auto" w:fill="auto"/>
            <w:vAlign w:val="center"/>
          </w:tcPr>
          <w:p w14:paraId="773CA44E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150</w:t>
            </w:r>
          </w:p>
        </w:tc>
        <w:tc>
          <w:tcPr>
            <w:tcW w:w="361" w:type="pct"/>
            <w:shd w:val="clear" w:color="auto" w:fill="auto"/>
            <w:vAlign w:val="center"/>
          </w:tcPr>
          <w:p w14:paraId="6C782FDB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75</w:t>
            </w:r>
          </w:p>
        </w:tc>
        <w:tc>
          <w:tcPr>
            <w:tcW w:w="481" w:type="pct"/>
            <w:vMerge/>
            <w:vAlign w:val="center"/>
          </w:tcPr>
          <w:p w14:paraId="59D0D793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</w:tcPr>
          <w:p w14:paraId="3BEAF559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317</w:t>
            </w:r>
          </w:p>
        </w:tc>
      </w:tr>
      <w:tr w:rsidR="0038276D" w14:paraId="6AFE50C5" w14:textId="77777777">
        <w:trPr>
          <w:trHeight w:val="280"/>
        </w:trPr>
        <w:tc>
          <w:tcPr>
            <w:tcW w:w="420" w:type="pct"/>
            <w:vMerge/>
            <w:vAlign w:val="center"/>
          </w:tcPr>
          <w:p w14:paraId="2482519D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</w:tcPr>
          <w:p w14:paraId="3681C628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6" w:type="pct"/>
            <w:vMerge w:val="restart"/>
            <w:shd w:val="clear" w:color="auto" w:fill="auto"/>
            <w:vAlign w:val="center"/>
          </w:tcPr>
          <w:p w14:paraId="2B9BC95E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 w:hint="eastAsia"/>
                <w:color w:val="000000"/>
                <w:sz w:val="16"/>
                <w:szCs w:val="16"/>
              </w:rPr>
              <w:t>[195]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</w:tcPr>
          <w:p w14:paraId="1288F703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-1.4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</w:tcPr>
          <w:p w14:paraId="2B78FC17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-1.13</w:t>
            </w:r>
          </w:p>
        </w:tc>
        <w:tc>
          <w:tcPr>
            <w:tcW w:w="322" w:type="pct"/>
            <w:vMerge w:val="restart"/>
            <w:shd w:val="clear" w:color="auto" w:fill="auto"/>
            <w:vAlign w:val="center"/>
          </w:tcPr>
          <w:p w14:paraId="5B6BDB91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no FEC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</w:tcPr>
          <w:p w14:paraId="53D32204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Manchester</w:t>
            </w:r>
          </w:p>
        </w:tc>
        <w:tc>
          <w:tcPr>
            <w:tcW w:w="341" w:type="pct"/>
            <w:vMerge/>
            <w:vAlign w:val="center"/>
          </w:tcPr>
          <w:p w14:paraId="65CCD336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</w:tcPr>
          <w:p w14:paraId="7DCF9DB3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5.08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</w:tcPr>
          <w:p w14:paraId="20E1C920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160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</w:tcPr>
          <w:p w14:paraId="10ED9616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481" w:type="pct"/>
            <w:shd w:val="clear" w:color="auto" w:fill="auto"/>
            <w:vAlign w:val="center"/>
          </w:tcPr>
          <w:p w14:paraId="05A38C15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481" w:type="pct"/>
            <w:shd w:val="clear" w:color="auto" w:fill="auto"/>
            <w:vAlign w:val="center"/>
          </w:tcPr>
          <w:p w14:paraId="6E41BD0B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1431</w:t>
            </w:r>
          </w:p>
        </w:tc>
      </w:tr>
      <w:tr w:rsidR="0038276D" w14:paraId="7123F56B" w14:textId="77777777">
        <w:trPr>
          <w:trHeight w:val="280"/>
        </w:trPr>
        <w:tc>
          <w:tcPr>
            <w:tcW w:w="420" w:type="pct"/>
            <w:vMerge/>
            <w:vAlign w:val="center"/>
          </w:tcPr>
          <w:p w14:paraId="396D867C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</w:tcPr>
          <w:p w14:paraId="39CD12B2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6" w:type="pct"/>
            <w:vMerge/>
            <w:vAlign w:val="center"/>
          </w:tcPr>
          <w:p w14:paraId="0B5313BB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</w:tcPr>
          <w:p w14:paraId="0D2890FA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</w:tcPr>
          <w:p w14:paraId="684E8875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2" w:type="pct"/>
            <w:vMerge/>
            <w:vAlign w:val="center"/>
          </w:tcPr>
          <w:p w14:paraId="27D5CED7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</w:tcPr>
          <w:p w14:paraId="506CDBE1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1" w:type="pct"/>
            <w:vMerge/>
            <w:vAlign w:val="center"/>
          </w:tcPr>
          <w:p w14:paraId="7B3C3567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</w:tcPr>
          <w:p w14:paraId="4FD9BB7C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5.49</w:t>
            </w:r>
          </w:p>
        </w:tc>
        <w:tc>
          <w:tcPr>
            <w:tcW w:w="311" w:type="pct"/>
            <w:vMerge/>
            <w:vAlign w:val="center"/>
          </w:tcPr>
          <w:p w14:paraId="6EFA62AE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</w:tcPr>
          <w:p w14:paraId="16A896DD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 w:val="restart"/>
            <w:shd w:val="clear" w:color="auto" w:fill="auto"/>
            <w:vAlign w:val="center"/>
          </w:tcPr>
          <w:p w14:paraId="5CB05441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481" w:type="pct"/>
            <w:shd w:val="clear" w:color="auto" w:fill="auto"/>
            <w:vAlign w:val="center"/>
          </w:tcPr>
          <w:p w14:paraId="739D35C0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1430</w:t>
            </w:r>
          </w:p>
        </w:tc>
      </w:tr>
      <w:tr w:rsidR="0038276D" w14:paraId="6FAF6A46" w14:textId="77777777">
        <w:trPr>
          <w:trHeight w:val="280"/>
        </w:trPr>
        <w:tc>
          <w:tcPr>
            <w:tcW w:w="420" w:type="pct"/>
            <w:vMerge/>
            <w:vAlign w:val="center"/>
          </w:tcPr>
          <w:p w14:paraId="0B8AEEA7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shd w:val="clear" w:color="auto" w:fill="auto"/>
            <w:vAlign w:val="center"/>
          </w:tcPr>
          <w:p w14:paraId="6BF23BFB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0.04</w:t>
            </w:r>
          </w:p>
        </w:tc>
        <w:tc>
          <w:tcPr>
            <w:tcW w:w="516" w:type="pct"/>
            <w:vMerge w:val="restart"/>
            <w:shd w:val="clear" w:color="auto" w:fill="auto"/>
            <w:vAlign w:val="center"/>
          </w:tcPr>
          <w:p w14:paraId="46F3F8AE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 w:hint="eastAsia"/>
                <w:color w:val="000000"/>
                <w:sz w:val="16"/>
                <w:szCs w:val="16"/>
              </w:rPr>
              <w:t>[202]</w:t>
            </w:r>
          </w:p>
        </w:tc>
        <w:tc>
          <w:tcPr>
            <w:tcW w:w="323" w:type="pct"/>
            <w:shd w:val="clear" w:color="auto" w:fill="auto"/>
            <w:vAlign w:val="center"/>
          </w:tcPr>
          <w:p w14:paraId="189805A7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-2.6</w:t>
            </w:r>
          </w:p>
        </w:tc>
        <w:tc>
          <w:tcPr>
            <w:tcW w:w="280" w:type="pct"/>
            <w:shd w:val="clear" w:color="auto" w:fill="auto"/>
            <w:vAlign w:val="center"/>
          </w:tcPr>
          <w:p w14:paraId="1B1D945D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-2.6</w:t>
            </w:r>
          </w:p>
        </w:tc>
        <w:tc>
          <w:tcPr>
            <w:tcW w:w="322" w:type="pct"/>
            <w:vMerge w:val="restart"/>
            <w:shd w:val="clear" w:color="auto" w:fill="auto"/>
            <w:vAlign w:val="center"/>
          </w:tcPr>
          <w:p w14:paraId="58D16C34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CC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</w:tcPr>
          <w:p w14:paraId="7530FE79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Manchester encoding</w:t>
            </w:r>
          </w:p>
        </w:tc>
        <w:tc>
          <w:tcPr>
            <w:tcW w:w="341" w:type="pct"/>
            <w:vMerge/>
            <w:vAlign w:val="center"/>
          </w:tcPr>
          <w:p w14:paraId="739F6443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</w:tcPr>
          <w:p w14:paraId="44D6455E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5.36</w:t>
            </w:r>
          </w:p>
        </w:tc>
        <w:tc>
          <w:tcPr>
            <w:tcW w:w="311" w:type="pct"/>
            <w:shd w:val="clear" w:color="auto" w:fill="auto"/>
            <w:vAlign w:val="center"/>
          </w:tcPr>
          <w:p w14:paraId="6B2FF7B2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150</w:t>
            </w:r>
          </w:p>
        </w:tc>
        <w:tc>
          <w:tcPr>
            <w:tcW w:w="361" w:type="pct"/>
            <w:shd w:val="clear" w:color="auto" w:fill="auto"/>
            <w:vAlign w:val="center"/>
          </w:tcPr>
          <w:p w14:paraId="2A3E4B9F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75</w:t>
            </w:r>
          </w:p>
        </w:tc>
        <w:tc>
          <w:tcPr>
            <w:tcW w:w="481" w:type="pct"/>
            <w:vMerge/>
            <w:vAlign w:val="center"/>
          </w:tcPr>
          <w:p w14:paraId="32E7D23A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</w:tcPr>
          <w:p w14:paraId="0278CF25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353</w:t>
            </w:r>
          </w:p>
        </w:tc>
      </w:tr>
      <w:tr w:rsidR="0038276D" w14:paraId="69244704" w14:textId="77777777">
        <w:trPr>
          <w:trHeight w:val="280"/>
        </w:trPr>
        <w:tc>
          <w:tcPr>
            <w:tcW w:w="420" w:type="pct"/>
            <w:vMerge/>
            <w:vAlign w:val="center"/>
          </w:tcPr>
          <w:p w14:paraId="378CE33D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shd w:val="clear" w:color="auto" w:fill="auto"/>
            <w:vAlign w:val="center"/>
          </w:tcPr>
          <w:p w14:paraId="32F6639E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0.06</w:t>
            </w:r>
          </w:p>
        </w:tc>
        <w:tc>
          <w:tcPr>
            <w:tcW w:w="516" w:type="pct"/>
            <w:vMerge/>
            <w:vAlign w:val="center"/>
          </w:tcPr>
          <w:p w14:paraId="315870AD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shd w:val="clear" w:color="auto" w:fill="auto"/>
            <w:vAlign w:val="center"/>
          </w:tcPr>
          <w:p w14:paraId="28E7733E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-8.7</w:t>
            </w:r>
          </w:p>
        </w:tc>
        <w:tc>
          <w:tcPr>
            <w:tcW w:w="280" w:type="pct"/>
            <w:shd w:val="clear" w:color="auto" w:fill="auto"/>
            <w:vAlign w:val="center"/>
          </w:tcPr>
          <w:p w14:paraId="523CD58F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-8.7</w:t>
            </w:r>
          </w:p>
        </w:tc>
        <w:tc>
          <w:tcPr>
            <w:tcW w:w="322" w:type="pct"/>
            <w:vMerge/>
            <w:vAlign w:val="center"/>
          </w:tcPr>
          <w:p w14:paraId="02D9A618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</w:tcPr>
          <w:p w14:paraId="72C5A3B5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1" w:type="pct"/>
            <w:vMerge/>
            <w:vAlign w:val="center"/>
          </w:tcPr>
          <w:p w14:paraId="2326516A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</w:tcPr>
          <w:p w14:paraId="100E2741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0.96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</w:tcPr>
          <w:p w14:paraId="0A0490A1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</w:tcPr>
          <w:p w14:paraId="6C2D23D0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7.5</w:t>
            </w:r>
          </w:p>
        </w:tc>
        <w:tc>
          <w:tcPr>
            <w:tcW w:w="481" w:type="pct"/>
            <w:shd w:val="clear" w:color="auto" w:fill="auto"/>
            <w:vAlign w:val="center"/>
          </w:tcPr>
          <w:p w14:paraId="1AC3CCAA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481" w:type="pct"/>
            <w:shd w:val="clear" w:color="auto" w:fill="auto"/>
            <w:vAlign w:val="center"/>
          </w:tcPr>
          <w:p w14:paraId="648F5106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299</w:t>
            </w:r>
          </w:p>
        </w:tc>
      </w:tr>
      <w:tr w:rsidR="0038276D" w14:paraId="3968DEDA" w14:textId="77777777">
        <w:trPr>
          <w:trHeight w:val="280"/>
        </w:trPr>
        <w:tc>
          <w:tcPr>
            <w:tcW w:w="420" w:type="pct"/>
            <w:vMerge/>
            <w:vAlign w:val="center"/>
          </w:tcPr>
          <w:p w14:paraId="2FC55D9D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</w:tcPr>
          <w:p w14:paraId="41A51EDC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0.07</w:t>
            </w:r>
          </w:p>
        </w:tc>
        <w:tc>
          <w:tcPr>
            <w:tcW w:w="516" w:type="pct"/>
            <w:vMerge/>
            <w:vAlign w:val="center"/>
          </w:tcPr>
          <w:p w14:paraId="769DBB0E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shd w:val="clear" w:color="auto" w:fill="auto"/>
            <w:vAlign w:val="center"/>
          </w:tcPr>
          <w:p w14:paraId="1C1DFFD3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-10.1</w:t>
            </w:r>
          </w:p>
        </w:tc>
        <w:tc>
          <w:tcPr>
            <w:tcW w:w="280" w:type="pct"/>
            <w:shd w:val="clear" w:color="auto" w:fill="auto"/>
            <w:vAlign w:val="center"/>
          </w:tcPr>
          <w:p w14:paraId="45EBFF51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-10.1</w:t>
            </w:r>
          </w:p>
        </w:tc>
        <w:tc>
          <w:tcPr>
            <w:tcW w:w="322" w:type="pct"/>
            <w:vMerge/>
            <w:vAlign w:val="center"/>
          </w:tcPr>
          <w:p w14:paraId="09AEB313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</w:tcPr>
          <w:p w14:paraId="0E18A1EB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1" w:type="pct"/>
            <w:vMerge/>
            <w:vAlign w:val="center"/>
          </w:tcPr>
          <w:p w14:paraId="620868D2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</w:tcPr>
          <w:p w14:paraId="77AA1FD2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1.07</w:t>
            </w:r>
          </w:p>
        </w:tc>
        <w:tc>
          <w:tcPr>
            <w:tcW w:w="311" w:type="pct"/>
            <w:vMerge/>
            <w:vAlign w:val="center"/>
          </w:tcPr>
          <w:p w14:paraId="5493ABD5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</w:tcPr>
          <w:p w14:paraId="4033DDA0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</w:tcPr>
          <w:p w14:paraId="20CA1566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481" w:type="pct"/>
            <w:shd w:val="clear" w:color="auto" w:fill="auto"/>
            <w:vAlign w:val="center"/>
          </w:tcPr>
          <w:p w14:paraId="03A3AE78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335</w:t>
            </w:r>
          </w:p>
        </w:tc>
      </w:tr>
      <w:tr w:rsidR="0038276D" w14:paraId="6B092618" w14:textId="77777777">
        <w:trPr>
          <w:trHeight w:val="280"/>
        </w:trPr>
        <w:tc>
          <w:tcPr>
            <w:tcW w:w="420" w:type="pct"/>
            <w:vMerge/>
            <w:vAlign w:val="center"/>
          </w:tcPr>
          <w:p w14:paraId="073A1FF3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</w:tcPr>
          <w:p w14:paraId="5BE85D15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6" w:type="pct"/>
            <w:vMerge w:val="restart"/>
            <w:shd w:val="clear" w:color="auto" w:fill="auto"/>
            <w:vAlign w:val="center"/>
          </w:tcPr>
          <w:p w14:paraId="7C47C41E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 w:hint="eastAsia"/>
                <w:color w:val="000000"/>
                <w:sz w:val="16"/>
                <w:szCs w:val="16"/>
              </w:rPr>
              <w:t>[215]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</w:tcPr>
          <w:p w14:paraId="683BBCC4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-5.24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</w:tcPr>
          <w:p w14:paraId="56C58D6F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-3.65</w:t>
            </w:r>
          </w:p>
        </w:tc>
        <w:tc>
          <w:tcPr>
            <w:tcW w:w="322" w:type="pct"/>
            <w:vMerge w:val="restart"/>
            <w:shd w:val="clear" w:color="auto" w:fill="auto"/>
            <w:vAlign w:val="center"/>
          </w:tcPr>
          <w:p w14:paraId="73CFBA2E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no FEC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</w:tcPr>
          <w:p w14:paraId="03267545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Manchester</w:t>
            </w:r>
          </w:p>
        </w:tc>
        <w:tc>
          <w:tcPr>
            <w:tcW w:w="341" w:type="pct"/>
            <w:vMerge/>
            <w:vAlign w:val="center"/>
          </w:tcPr>
          <w:p w14:paraId="756D8399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restart"/>
            <w:shd w:val="clear" w:color="auto" w:fill="auto"/>
            <w:vAlign w:val="center"/>
          </w:tcPr>
          <w:p w14:paraId="055E72E2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11" w:type="pct"/>
            <w:vMerge/>
            <w:vAlign w:val="center"/>
          </w:tcPr>
          <w:p w14:paraId="1369FAAE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restart"/>
            <w:shd w:val="clear" w:color="auto" w:fill="auto"/>
            <w:vAlign w:val="center"/>
          </w:tcPr>
          <w:p w14:paraId="63C2AFFD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NaN</w:t>
            </w:r>
            <w:proofErr w:type="spellEnd"/>
          </w:p>
        </w:tc>
        <w:tc>
          <w:tcPr>
            <w:tcW w:w="481" w:type="pct"/>
            <w:shd w:val="clear" w:color="auto" w:fill="auto"/>
            <w:vAlign w:val="center"/>
          </w:tcPr>
          <w:p w14:paraId="3EE66164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481" w:type="pct"/>
            <w:shd w:val="clear" w:color="auto" w:fill="auto"/>
            <w:vAlign w:val="center"/>
          </w:tcPr>
          <w:p w14:paraId="2733030F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1342</w:t>
            </w:r>
          </w:p>
        </w:tc>
      </w:tr>
      <w:tr w:rsidR="0038276D" w14:paraId="3A579973" w14:textId="77777777">
        <w:trPr>
          <w:trHeight w:val="280"/>
        </w:trPr>
        <w:tc>
          <w:tcPr>
            <w:tcW w:w="420" w:type="pct"/>
            <w:vMerge/>
            <w:vAlign w:val="center"/>
          </w:tcPr>
          <w:p w14:paraId="59076A24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</w:tcPr>
          <w:p w14:paraId="0C7FD800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6" w:type="pct"/>
            <w:vMerge/>
            <w:vAlign w:val="center"/>
          </w:tcPr>
          <w:p w14:paraId="1F8E2136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</w:tcPr>
          <w:p w14:paraId="2A9CEAB6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</w:tcPr>
          <w:p w14:paraId="60E516A4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2" w:type="pct"/>
            <w:vMerge/>
            <w:vAlign w:val="center"/>
          </w:tcPr>
          <w:p w14:paraId="4FA27934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</w:tcPr>
          <w:p w14:paraId="2710A1C0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1" w:type="pct"/>
            <w:vMerge/>
            <w:vAlign w:val="center"/>
          </w:tcPr>
          <w:p w14:paraId="4419FEC5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</w:tcPr>
          <w:p w14:paraId="344F9200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</w:tcPr>
          <w:p w14:paraId="6BA0D9F2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</w:tcPr>
          <w:p w14:paraId="14D611DA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</w:tcPr>
          <w:p w14:paraId="73779243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481" w:type="pct"/>
            <w:shd w:val="clear" w:color="auto" w:fill="auto"/>
            <w:vAlign w:val="center"/>
          </w:tcPr>
          <w:p w14:paraId="4D330BC6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1350</w:t>
            </w:r>
          </w:p>
        </w:tc>
      </w:tr>
      <w:tr w:rsidR="0038276D" w14:paraId="37357F61" w14:textId="77777777">
        <w:trPr>
          <w:trHeight w:val="280"/>
        </w:trPr>
        <w:tc>
          <w:tcPr>
            <w:tcW w:w="420" w:type="pct"/>
            <w:vMerge/>
            <w:vAlign w:val="center"/>
          </w:tcPr>
          <w:p w14:paraId="4DA6A78B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</w:tcPr>
          <w:p w14:paraId="0D766660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6" w:type="pct"/>
            <w:shd w:val="clear" w:color="auto" w:fill="auto"/>
            <w:vAlign w:val="center"/>
          </w:tcPr>
          <w:p w14:paraId="1242336A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 w:hint="eastAsia"/>
                <w:color w:val="000000"/>
                <w:sz w:val="16"/>
                <w:szCs w:val="16"/>
              </w:rPr>
              <w:t>[211]</w:t>
            </w:r>
          </w:p>
        </w:tc>
        <w:tc>
          <w:tcPr>
            <w:tcW w:w="323" w:type="pct"/>
            <w:shd w:val="clear" w:color="auto" w:fill="auto"/>
            <w:vAlign w:val="center"/>
          </w:tcPr>
          <w:p w14:paraId="10BB2860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-7.3</w:t>
            </w:r>
          </w:p>
        </w:tc>
        <w:tc>
          <w:tcPr>
            <w:tcW w:w="280" w:type="pct"/>
            <w:shd w:val="clear" w:color="auto" w:fill="auto"/>
            <w:vAlign w:val="center"/>
          </w:tcPr>
          <w:p w14:paraId="7708AD8F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-7.3</w:t>
            </w:r>
          </w:p>
        </w:tc>
        <w:tc>
          <w:tcPr>
            <w:tcW w:w="322" w:type="pct"/>
            <w:vMerge/>
            <w:vAlign w:val="center"/>
          </w:tcPr>
          <w:p w14:paraId="22F73A1E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</w:tcPr>
          <w:p w14:paraId="017D4B6C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1" w:type="pct"/>
            <w:shd w:val="clear" w:color="auto" w:fill="auto"/>
            <w:vAlign w:val="center"/>
          </w:tcPr>
          <w:p w14:paraId="3EC31C64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61" w:type="pct"/>
            <w:vMerge/>
            <w:vAlign w:val="center"/>
          </w:tcPr>
          <w:p w14:paraId="5E24FDF9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</w:tcPr>
          <w:p w14:paraId="4C301000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</w:tcPr>
          <w:p w14:paraId="6AE2A1F8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 w:val="restart"/>
            <w:shd w:val="clear" w:color="auto" w:fill="auto"/>
            <w:vAlign w:val="center"/>
          </w:tcPr>
          <w:p w14:paraId="136C9C5C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481" w:type="pct"/>
            <w:shd w:val="clear" w:color="auto" w:fill="auto"/>
            <w:vAlign w:val="center"/>
          </w:tcPr>
          <w:p w14:paraId="48B7333D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1508</w:t>
            </w:r>
          </w:p>
        </w:tc>
      </w:tr>
      <w:tr w:rsidR="0038276D" w14:paraId="03B178B1" w14:textId="77777777">
        <w:trPr>
          <w:trHeight w:val="280"/>
        </w:trPr>
        <w:tc>
          <w:tcPr>
            <w:tcW w:w="420" w:type="pct"/>
            <w:vMerge/>
            <w:vAlign w:val="center"/>
          </w:tcPr>
          <w:p w14:paraId="1A648C60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</w:tcPr>
          <w:p w14:paraId="1E69F414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6" w:type="pct"/>
            <w:shd w:val="clear" w:color="auto" w:fill="auto"/>
            <w:vAlign w:val="center"/>
          </w:tcPr>
          <w:p w14:paraId="61C55564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 w:hint="eastAsia"/>
                <w:color w:val="000000"/>
                <w:sz w:val="16"/>
                <w:szCs w:val="16"/>
              </w:rPr>
              <w:t>[199]</w:t>
            </w:r>
          </w:p>
        </w:tc>
        <w:tc>
          <w:tcPr>
            <w:tcW w:w="323" w:type="pct"/>
            <w:shd w:val="clear" w:color="auto" w:fill="auto"/>
            <w:vAlign w:val="center"/>
          </w:tcPr>
          <w:p w14:paraId="6A69CB05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2.1</w:t>
            </w:r>
          </w:p>
        </w:tc>
        <w:tc>
          <w:tcPr>
            <w:tcW w:w="280" w:type="pct"/>
            <w:shd w:val="clear" w:color="auto" w:fill="auto"/>
            <w:vAlign w:val="center"/>
          </w:tcPr>
          <w:p w14:paraId="779E7C05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2.1</w:t>
            </w:r>
          </w:p>
        </w:tc>
        <w:tc>
          <w:tcPr>
            <w:tcW w:w="322" w:type="pct"/>
            <w:shd w:val="clear" w:color="auto" w:fill="auto"/>
            <w:vAlign w:val="center"/>
          </w:tcPr>
          <w:p w14:paraId="1608B9AA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CC</w:t>
            </w:r>
          </w:p>
        </w:tc>
        <w:tc>
          <w:tcPr>
            <w:tcW w:w="280" w:type="pct"/>
            <w:vMerge/>
            <w:vAlign w:val="center"/>
          </w:tcPr>
          <w:p w14:paraId="67C76D52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1" w:type="pct"/>
            <w:shd w:val="clear" w:color="auto" w:fill="auto"/>
            <w:vAlign w:val="center"/>
          </w:tcPr>
          <w:p w14:paraId="68B9D654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61" w:type="pct"/>
            <w:shd w:val="clear" w:color="auto" w:fill="auto"/>
            <w:vAlign w:val="center"/>
          </w:tcPr>
          <w:p w14:paraId="3C6031CD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15.6</w:t>
            </w:r>
          </w:p>
        </w:tc>
        <w:tc>
          <w:tcPr>
            <w:tcW w:w="311" w:type="pct"/>
            <w:shd w:val="clear" w:color="auto" w:fill="auto"/>
            <w:vAlign w:val="center"/>
          </w:tcPr>
          <w:p w14:paraId="516364C8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224</w:t>
            </w:r>
          </w:p>
        </w:tc>
        <w:tc>
          <w:tcPr>
            <w:tcW w:w="361" w:type="pct"/>
            <w:shd w:val="clear" w:color="auto" w:fill="auto"/>
            <w:vAlign w:val="center"/>
          </w:tcPr>
          <w:p w14:paraId="6D1E284B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112</w:t>
            </w:r>
          </w:p>
        </w:tc>
        <w:tc>
          <w:tcPr>
            <w:tcW w:w="481" w:type="pct"/>
            <w:vMerge/>
            <w:vAlign w:val="center"/>
          </w:tcPr>
          <w:p w14:paraId="38FCA4B5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</w:tcPr>
          <w:p w14:paraId="4F47771D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239</w:t>
            </w:r>
          </w:p>
        </w:tc>
      </w:tr>
      <w:tr w:rsidR="0038276D" w14:paraId="67D06E06" w14:textId="77777777">
        <w:trPr>
          <w:trHeight w:val="280"/>
        </w:trPr>
        <w:tc>
          <w:tcPr>
            <w:tcW w:w="420" w:type="pct"/>
            <w:vMerge/>
            <w:vAlign w:val="center"/>
          </w:tcPr>
          <w:p w14:paraId="4A6FDA05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</w:tcPr>
          <w:p w14:paraId="400BC2BD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6" w:type="pct"/>
            <w:vMerge w:val="restart"/>
            <w:shd w:val="clear" w:color="auto" w:fill="auto"/>
            <w:vAlign w:val="center"/>
          </w:tcPr>
          <w:p w14:paraId="1E3AAD18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 w:hint="eastAsia"/>
                <w:color w:val="000000"/>
                <w:sz w:val="16"/>
                <w:szCs w:val="16"/>
              </w:rPr>
              <w:t>[205]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</w:tcPr>
          <w:p w14:paraId="4C0F42CA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-3.4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</w:tcPr>
          <w:p w14:paraId="00822DC2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-3.3</w:t>
            </w:r>
          </w:p>
        </w:tc>
        <w:tc>
          <w:tcPr>
            <w:tcW w:w="322" w:type="pct"/>
            <w:vMerge w:val="restart"/>
            <w:shd w:val="clear" w:color="auto" w:fill="auto"/>
            <w:vAlign w:val="center"/>
          </w:tcPr>
          <w:p w14:paraId="1D220DF2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CC 1/3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</w:tcPr>
          <w:p w14:paraId="3E7DC5AC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Manchester encoding</w:t>
            </w:r>
          </w:p>
        </w:tc>
        <w:tc>
          <w:tcPr>
            <w:tcW w:w="341" w:type="pct"/>
            <w:vMerge w:val="restart"/>
            <w:shd w:val="clear" w:color="auto" w:fill="auto"/>
            <w:vAlign w:val="center"/>
          </w:tcPr>
          <w:p w14:paraId="7A1524C5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</w:tcPr>
          <w:p w14:paraId="18309474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</w:tcPr>
          <w:p w14:paraId="1ABBD56C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</w:tcPr>
          <w:p w14:paraId="32F75B50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13.34</w:t>
            </w:r>
          </w:p>
        </w:tc>
        <w:tc>
          <w:tcPr>
            <w:tcW w:w="481" w:type="pct"/>
            <w:vMerge w:val="restart"/>
            <w:shd w:val="clear" w:color="auto" w:fill="auto"/>
            <w:vAlign w:val="center"/>
          </w:tcPr>
          <w:p w14:paraId="5676E60D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481" w:type="pct"/>
            <w:shd w:val="clear" w:color="auto" w:fill="auto"/>
            <w:vAlign w:val="center"/>
          </w:tcPr>
          <w:p w14:paraId="2A646055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1558</w:t>
            </w:r>
          </w:p>
        </w:tc>
      </w:tr>
      <w:tr w:rsidR="0038276D" w14:paraId="39E14C33" w14:textId="77777777">
        <w:trPr>
          <w:trHeight w:val="280"/>
        </w:trPr>
        <w:tc>
          <w:tcPr>
            <w:tcW w:w="420" w:type="pct"/>
            <w:vMerge/>
            <w:vAlign w:val="center"/>
          </w:tcPr>
          <w:p w14:paraId="4219D185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</w:tcPr>
          <w:p w14:paraId="7387A006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6" w:type="pct"/>
            <w:vMerge/>
            <w:vAlign w:val="center"/>
          </w:tcPr>
          <w:p w14:paraId="3512F5AD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</w:tcPr>
          <w:p w14:paraId="3367AC1D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</w:tcPr>
          <w:p w14:paraId="2B42AC34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2" w:type="pct"/>
            <w:vMerge/>
            <w:vAlign w:val="center"/>
          </w:tcPr>
          <w:p w14:paraId="37D50E4C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</w:tcPr>
          <w:p w14:paraId="0392576C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1" w:type="pct"/>
            <w:vMerge/>
            <w:vAlign w:val="center"/>
          </w:tcPr>
          <w:p w14:paraId="20308D99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</w:tcPr>
          <w:p w14:paraId="01B4E560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</w:tcPr>
          <w:p w14:paraId="13D04F99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</w:tcPr>
          <w:p w14:paraId="398A4B25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/>
            <w:vAlign w:val="center"/>
          </w:tcPr>
          <w:p w14:paraId="09719B84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</w:tcPr>
          <w:p w14:paraId="6667DEF5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1559</w:t>
            </w:r>
          </w:p>
        </w:tc>
      </w:tr>
      <w:tr w:rsidR="0038276D" w14:paraId="797B1100" w14:textId="77777777">
        <w:trPr>
          <w:trHeight w:val="280"/>
        </w:trPr>
        <w:tc>
          <w:tcPr>
            <w:tcW w:w="420" w:type="pct"/>
            <w:vMerge/>
            <w:vAlign w:val="center"/>
          </w:tcPr>
          <w:p w14:paraId="13350949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</w:tcPr>
          <w:p w14:paraId="74B1F74E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0.08</w:t>
            </w:r>
          </w:p>
        </w:tc>
        <w:tc>
          <w:tcPr>
            <w:tcW w:w="516" w:type="pct"/>
            <w:vMerge w:val="restart"/>
            <w:shd w:val="clear" w:color="auto" w:fill="auto"/>
            <w:vAlign w:val="center"/>
          </w:tcPr>
          <w:p w14:paraId="6A69579B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 w:hint="eastAsia"/>
                <w:color w:val="000000"/>
                <w:sz w:val="16"/>
                <w:szCs w:val="16"/>
              </w:rPr>
              <w:t>[197]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</w:tcPr>
          <w:p w14:paraId="6652C147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</w:tcPr>
          <w:p w14:paraId="0FCDB72F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8.5</w:t>
            </w:r>
          </w:p>
        </w:tc>
        <w:tc>
          <w:tcPr>
            <w:tcW w:w="322" w:type="pct"/>
            <w:vMerge w:val="restart"/>
            <w:shd w:val="clear" w:color="auto" w:fill="auto"/>
            <w:vAlign w:val="center"/>
          </w:tcPr>
          <w:p w14:paraId="61F93940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no FEC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</w:tcPr>
          <w:p w14:paraId="3116286A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Manchester</w:t>
            </w:r>
          </w:p>
        </w:tc>
        <w:tc>
          <w:tcPr>
            <w:tcW w:w="341" w:type="pct"/>
            <w:vMerge/>
            <w:vAlign w:val="center"/>
          </w:tcPr>
          <w:p w14:paraId="3A192E05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</w:tcPr>
          <w:p w14:paraId="7307428A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311" w:type="pct"/>
            <w:shd w:val="clear" w:color="auto" w:fill="auto"/>
            <w:vAlign w:val="center"/>
          </w:tcPr>
          <w:p w14:paraId="7890A855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60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</w:tcPr>
          <w:p w14:paraId="6096BCFD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NaN</w:t>
            </w:r>
            <w:proofErr w:type="spellEnd"/>
          </w:p>
        </w:tc>
        <w:tc>
          <w:tcPr>
            <w:tcW w:w="481" w:type="pct"/>
            <w:vMerge/>
            <w:vAlign w:val="center"/>
          </w:tcPr>
          <w:p w14:paraId="11DD1659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</w:tcPr>
          <w:p w14:paraId="69AEFF0A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621</w:t>
            </w:r>
          </w:p>
        </w:tc>
      </w:tr>
      <w:tr w:rsidR="0038276D" w14:paraId="4F10F8B2" w14:textId="77777777">
        <w:trPr>
          <w:trHeight w:val="280"/>
        </w:trPr>
        <w:tc>
          <w:tcPr>
            <w:tcW w:w="420" w:type="pct"/>
            <w:vMerge/>
            <w:vAlign w:val="center"/>
          </w:tcPr>
          <w:p w14:paraId="01481C33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</w:tcPr>
          <w:p w14:paraId="466E72EB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6" w:type="pct"/>
            <w:vMerge/>
            <w:vAlign w:val="center"/>
          </w:tcPr>
          <w:p w14:paraId="163B8987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</w:tcPr>
          <w:p w14:paraId="0517AB0E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</w:tcPr>
          <w:p w14:paraId="7809F599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2" w:type="pct"/>
            <w:vMerge/>
            <w:vAlign w:val="center"/>
          </w:tcPr>
          <w:p w14:paraId="311FF3A8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</w:tcPr>
          <w:p w14:paraId="31D33E49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1" w:type="pct"/>
            <w:shd w:val="clear" w:color="auto" w:fill="auto"/>
            <w:vAlign w:val="center"/>
          </w:tcPr>
          <w:p w14:paraId="10095096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61" w:type="pct"/>
            <w:shd w:val="clear" w:color="auto" w:fill="auto"/>
            <w:vAlign w:val="center"/>
          </w:tcPr>
          <w:p w14:paraId="50654AB4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55</w:t>
            </w:r>
          </w:p>
        </w:tc>
        <w:tc>
          <w:tcPr>
            <w:tcW w:w="311" w:type="pct"/>
            <w:shd w:val="clear" w:color="auto" w:fill="auto"/>
            <w:vAlign w:val="center"/>
          </w:tcPr>
          <w:p w14:paraId="58EFCEC7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720</w:t>
            </w:r>
          </w:p>
        </w:tc>
        <w:tc>
          <w:tcPr>
            <w:tcW w:w="361" w:type="pct"/>
            <w:vMerge/>
            <w:vAlign w:val="center"/>
          </w:tcPr>
          <w:p w14:paraId="02DC9E02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 w:val="restart"/>
            <w:shd w:val="clear" w:color="auto" w:fill="auto"/>
            <w:vAlign w:val="center"/>
          </w:tcPr>
          <w:p w14:paraId="64A673EA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481" w:type="pct"/>
            <w:shd w:val="clear" w:color="auto" w:fill="auto"/>
            <w:vAlign w:val="center"/>
          </w:tcPr>
          <w:p w14:paraId="60B9B2E6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645</w:t>
            </w:r>
          </w:p>
        </w:tc>
      </w:tr>
      <w:tr w:rsidR="0038276D" w14:paraId="29A0EE18" w14:textId="77777777">
        <w:trPr>
          <w:trHeight w:val="280"/>
        </w:trPr>
        <w:tc>
          <w:tcPr>
            <w:tcW w:w="420" w:type="pct"/>
            <w:vMerge/>
            <w:vAlign w:val="center"/>
          </w:tcPr>
          <w:p w14:paraId="5921A805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</w:tcPr>
          <w:p w14:paraId="7B379C1C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6" w:type="pct"/>
            <w:vMerge w:val="restart"/>
            <w:shd w:val="clear" w:color="auto" w:fill="auto"/>
            <w:vAlign w:val="center"/>
          </w:tcPr>
          <w:p w14:paraId="1F6CC547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 w:hint="eastAsia"/>
                <w:color w:val="000000"/>
                <w:sz w:val="16"/>
                <w:szCs w:val="16"/>
              </w:rPr>
              <w:t>[205]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</w:tcPr>
          <w:p w14:paraId="2AD8E5DF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-3.14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</w:tcPr>
          <w:p w14:paraId="5DF774E0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-2.97</w:t>
            </w:r>
          </w:p>
        </w:tc>
        <w:tc>
          <w:tcPr>
            <w:tcW w:w="322" w:type="pct"/>
            <w:vMerge w:val="restart"/>
            <w:shd w:val="clear" w:color="auto" w:fill="auto"/>
            <w:vAlign w:val="center"/>
          </w:tcPr>
          <w:p w14:paraId="794B9F8C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CC 1/3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</w:tcPr>
          <w:p w14:paraId="6534A675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Manchester encoding</w:t>
            </w:r>
          </w:p>
        </w:tc>
        <w:tc>
          <w:tcPr>
            <w:tcW w:w="341" w:type="pct"/>
            <w:vMerge w:val="restart"/>
            <w:shd w:val="clear" w:color="auto" w:fill="auto"/>
            <w:vAlign w:val="center"/>
          </w:tcPr>
          <w:p w14:paraId="2FE2C639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</w:tcPr>
          <w:p w14:paraId="29DB4BE1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1.14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</w:tcPr>
          <w:p w14:paraId="5CFAC20A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</w:tcPr>
          <w:p w14:paraId="1AF2E887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13.72</w:t>
            </w:r>
          </w:p>
        </w:tc>
        <w:tc>
          <w:tcPr>
            <w:tcW w:w="481" w:type="pct"/>
            <w:vMerge/>
            <w:vAlign w:val="center"/>
          </w:tcPr>
          <w:p w14:paraId="73CF5649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</w:tcPr>
          <w:p w14:paraId="742E2727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1561</w:t>
            </w:r>
          </w:p>
        </w:tc>
      </w:tr>
      <w:tr w:rsidR="0038276D" w14:paraId="5F7AB210" w14:textId="77777777">
        <w:trPr>
          <w:trHeight w:val="280"/>
        </w:trPr>
        <w:tc>
          <w:tcPr>
            <w:tcW w:w="420" w:type="pct"/>
            <w:vMerge/>
            <w:vAlign w:val="center"/>
          </w:tcPr>
          <w:p w14:paraId="1DDAC9FD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</w:tcPr>
          <w:p w14:paraId="6D83BC62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6" w:type="pct"/>
            <w:vMerge/>
            <w:vAlign w:val="center"/>
          </w:tcPr>
          <w:p w14:paraId="71DEF4C2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</w:tcPr>
          <w:p w14:paraId="1160ABBE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</w:tcPr>
          <w:p w14:paraId="44A955D7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2" w:type="pct"/>
            <w:vMerge/>
            <w:vAlign w:val="center"/>
          </w:tcPr>
          <w:p w14:paraId="2F4EED54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</w:tcPr>
          <w:p w14:paraId="01F3694A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1" w:type="pct"/>
            <w:vMerge/>
            <w:vAlign w:val="center"/>
          </w:tcPr>
          <w:p w14:paraId="721AF114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</w:tcPr>
          <w:p w14:paraId="0E9F8B20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</w:tcPr>
          <w:p w14:paraId="19A90299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</w:tcPr>
          <w:p w14:paraId="03D5755D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/>
            <w:vAlign w:val="center"/>
          </w:tcPr>
          <w:p w14:paraId="2F0412BB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</w:tcPr>
          <w:p w14:paraId="4A4F4E46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1562</w:t>
            </w:r>
          </w:p>
        </w:tc>
      </w:tr>
      <w:tr w:rsidR="0038276D" w14:paraId="5E7DA719" w14:textId="77777777">
        <w:trPr>
          <w:trHeight w:val="280"/>
        </w:trPr>
        <w:tc>
          <w:tcPr>
            <w:tcW w:w="420" w:type="pct"/>
            <w:vMerge/>
            <w:vAlign w:val="center"/>
          </w:tcPr>
          <w:p w14:paraId="010DF977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shd w:val="clear" w:color="auto" w:fill="auto"/>
            <w:vAlign w:val="center"/>
          </w:tcPr>
          <w:p w14:paraId="1028020E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516" w:type="pct"/>
            <w:shd w:val="clear" w:color="auto" w:fill="auto"/>
            <w:vAlign w:val="center"/>
          </w:tcPr>
          <w:p w14:paraId="69E392EC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 w:hint="eastAsia"/>
                <w:color w:val="000000"/>
                <w:sz w:val="16"/>
                <w:szCs w:val="16"/>
              </w:rPr>
              <w:t>[199]</w:t>
            </w:r>
          </w:p>
        </w:tc>
        <w:tc>
          <w:tcPr>
            <w:tcW w:w="323" w:type="pct"/>
            <w:shd w:val="clear" w:color="auto" w:fill="auto"/>
            <w:vAlign w:val="center"/>
          </w:tcPr>
          <w:p w14:paraId="5A886A25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4.1</w:t>
            </w:r>
          </w:p>
        </w:tc>
        <w:tc>
          <w:tcPr>
            <w:tcW w:w="280" w:type="pct"/>
            <w:shd w:val="clear" w:color="auto" w:fill="auto"/>
            <w:vAlign w:val="center"/>
          </w:tcPr>
          <w:p w14:paraId="3E5D0015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4.1</w:t>
            </w:r>
          </w:p>
        </w:tc>
        <w:tc>
          <w:tcPr>
            <w:tcW w:w="322" w:type="pct"/>
            <w:shd w:val="clear" w:color="auto" w:fill="auto"/>
            <w:vAlign w:val="center"/>
          </w:tcPr>
          <w:p w14:paraId="10D8FC06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CC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</w:tcPr>
          <w:p w14:paraId="6F493636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Manchester</w:t>
            </w:r>
          </w:p>
        </w:tc>
        <w:tc>
          <w:tcPr>
            <w:tcW w:w="341" w:type="pct"/>
            <w:vMerge w:val="restart"/>
            <w:shd w:val="clear" w:color="auto" w:fill="auto"/>
            <w:vAlign w:val="center"/>
          </w:tcPr>
          <w:p w14:paraId="66B1B31F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61" w:type="pct"/>
            <w:shd w:val="clear" w:color="auto" w:fill="auto"/>
            <w:vAlign w:val="center"/>
          </w:tcPr>
          <w:p w14:paraId="4A318FB1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23.2</w:t>
            </w:r>
          </w:p>
        </w:tc>
        <w:tc>
          <w:tcPr>
            <w:tcW w:w="311" w:type="pct"/>
            <w:shd w:val="clear" w:color="auto" w:fill="auto"/>
            <w:vAlign w:val="center"/>
          </w:tcPr>
          <w:p w14:paraId="6A625490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224</w:t>
            </w:r>
          </w:p>
        </w:tc>
        <w:tc>
          <w:tcPr>
            <w:tcW w:w="361" w:type="pct"/>
            <w:shd w:val="clear" w:color="auto" w:fill="auto"/>
            <w:vAlign w:val="center"/>
          </w:tcPr>
          <w:p w14:paraId="5952FB4B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112</w:t>
            </w:r>
          </w:p>
        </w:tc>
        <w:tc>
          <w:tcPr>
            <w:tcW w:w="481" w:type="pct"/>
            <w:vMerge/>
            <w:vAlign w:val="center"/>
          </w:tcPr>
          <w:p w14:paraId="5F7F440F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</w:tcPr>
          <w:p w14:paraId="3062EF28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243</w:t>
            </w:r>
          </w:p>
        </w:tc>
      </w:tr>
      <w:tr w:rsidR="0038276D" w14:paraId="00EF9800" w14:textId="77777777">
        <w:trPr>
          <w:trHeight w:val="280"/>
        </w:trPr>
        <w:tc>
          <w:tcPr>
            <w:tcW w:w="420" w:type="pct"/>
            <w:vMerge/>
            <w:vAlign w:val="center"/>
          </w:tcPr>
          <w:p w14:paraId="1580548F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</w:tcPr>
          <w:p w14:paraId="7738A9B1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0.14</w:t>
            </w:r>
          </w:p>
        </w:tc>
        <w:tc>
          <w:tcPr>
            <w:tcW w:w="516" w:type="pct"/>
            <w:vMerge w:val="restart"/>
            <w:shd w:val="clear" w:color="auto" w:fill="auto"/>
            <w:vAlign w:val="center"/>
          </w:tcPr>
          <w:p w14:paraId="53D2F0E6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 w:hint="eastAsia"/>
                <w:color w:val="000000"/>
                <w:sz w:val="16"/>
                <w:szCs w:val="16"/>
              </w:rPr>
              <w:t>[191]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</w:tcPr>
          <w:p w14:paraId="5E707C4C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11.2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</w:tcPr>
          <w:p w14:paraId="1C5D5A29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14</w:t>
            </w:r>
          </w:p>
        </w:tc>
        <w:tc>
          <w:tcPr>
            <w:tcW w:w="322" w:type="pct"/>
            <w:vMerge w:val="restart"/>
            <w:shd w:val="clear" w:color="auto" w:fill="auto"/>
            <w:vAlign w:val="center"/>
          </w:tcPr>
          <w:p w14:paraId="4458959C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FEC</w:t>
            </w:r>
          </w:p>
        </w:tc>
        <w:tc>
          <w:tcPr>
            <w:tcW w:w="280" w:type="pct"/>
            <w:vMerge/>
            <w:vAlign w:val="center"/>
          </w:tcPr>
          <w:p w14:paraId="15705CCA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1" w:type="pct"/>
            <w:vMerge/>
            <w:vAlign w:val="center"/>
          </w:tcPr>
          <w:p w14:paraId="12A46011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restart"/>
            <w:shd w:val="clear" w:color="auto" w:fill="auto"/>
            <w:vAlign w:val="center"/>
          </w:tcPr>
          <w:p w14:paraId="470625DF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</w:tcPr>
          <w:p w14:paraId="51E7B09B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35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</w:tcPr>
          <w:p w14:paraId="406F06EC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NaN</w:t>
            </w:r>
            <w:proofErr w:type="spellEnd"/>
          </w:p>
        </w:tc>
        <w:tc>
          <w:tcPr>
            <w:tcW w:w="481" w:type="pct"/>
            <w:vMerge/>
            <w:vAlign w:val="center"/>
          </w:tcPr>
          <w:p w14:paraId="7E6952B0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</w:tcPr>
          <w:p w14:paraId="29962AAA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736</w:t>
            </w:r>
          </w:p>
        </w:tc>
      </w:tr>
      <w:tr w:rsidR="0038276D" w14:paraId="762A8091" w14:textId="77777777">
        <w:trPr>
          <w:trHeight w:val="280"/>
        </w:trPr>
        <w:tc>
          <w:tcPr>
            <w:tcW w:w="420" w:type="pct"/>
            <w:vMerge/>
            <w:vAlign w:val="center"/>
          </w:tcPr>
          <w:p w14:paraId="02A6DC1F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</w:tcPr>
          <w:p w14:paraId="56573381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6" w:type="pct"/>
            <w:vMerge/>
            <w:vAlign w:val="center"/>
          </w:tcPr>
          <w:p w14:paraId="6A5FC193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</w:tcPr>
          <w:p w14:paraId="76921099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</w:tcPr>
          <w:p w14:paraId="5C93A282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2" w:type="pct"/>
            <w:vMerge/>
            <w:vAlign w:val="center"/>
          </w:tcPr>
          <w:p w14:paraId="26CE48D8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</w:tcPr>
          <w:p w14:paraId="52CD445C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1" w:type="pct"/>
            <w:vMerge/>
            <w:vAlign w:val="center"/>
          </w:tcPr>
          <w:p w14:paraId="27C4589D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</w:tcPr>
          <w:p w14:paraId="328834AF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</w:tcPr>
          <w:p w14:paraId="2E59F983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</w:tcPr>
          <w:p w14:paraId="4CC5EB8F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</w:tcPr>
          <w:p w14:paraId="5FEAA60A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481" w:type="pct"/>
            <w:shd w:val="clear" w:color="auto" w:fill="auto"/>
            <w:vAlign w:val="center"/>
          </w:tcPr>
          <w:p w14:paraId="47F0A659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722</w:t>
            </w:r>
          </w:p>
        </w:tc>
      </w:tr>
      <w:tr w:rsidR="0038276D" w14:paraId="22AB4EE5" w14:textId="77777777">
        <w:trPr>
          <w:trHeight w:val="280"/>
        </w:trPr>
        <w:tc>
          <w:tcPr>
            <w:tcW w:w="420" w:type="pct"/>
            <w:vMerge/>
            <w:vAlign w:val="center"/>
          </w:tcPr>
          <w:p w14:paraId="57932B84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shd w:val="clear" w:color="auto" w:fill="auto"/>
            <w:vAlign w:val="center"/>
          </w:tcPr>
          <w:p w14:paraId="43F95612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516" w:type="pct"/>
            <w:shd w:val="clear" w:color="auto" w:fill="auto"/>
            <w:vAlign w:val="center"/>
          </w:tcPr>
          <w:p w14:paraId="4F67D8B0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 w:hint="eastAsia"/>
                <w:color w:val="000000"/>
                <w:sz w:val="16"/>
                <w:szCs w:val="16"/>
              </w:rPr>
              <w:t>[199]</w:t>
            </w:r>
          </w:p>
        </w:tc>
        <w:tc>
          <w:tcPr>
            <w:tcW w:w="323" w:type="pct"/>
            <w:shd w:val="clear" w:color="auto" w:fill="auto"/>
            <w:vAlign w:val="center"/>
          </w:tcPr>
          <w:p w14:paraId="5DF0C435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12.4</w:t>
            </w:r>
          </w:p>
        </w:tc>
        <w:tc>
          <w:tcPr>
            <w:tcW w:w="280" w:type="pct"/>
            <w:shd w:val="clear" w:color="auto" w:fill="auto"/>
            <w:vAlign w:val="center"/>
          </w:tcPr>
          <w:p w14:paraId="78A41126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12.4</w:t>
            </w:r>
          </w:p>
        </w:tc>
        <w:tc>
          <w:tcPr>
            <w:tcW w:w="322" w:type="pct"/>
            <w:vMerge w:val="restart"/>
            <w:shd w:val="clear" w:color="auto" w:fill="auto"/>
            <w:vAlign w:val="center"/>
          </w:tcPr>
          <w:p w14:paraId="4932CE39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no FEC</w:t>
            </w:r>
          </w:p>
        </w:tc>
        <w:tc>
          <w:tcPr>
            <w:tcW w:w="280" w:type="pct"/>
            <w:vMerge/>
            <w:vAlign w:val="center"/>
          </w:tcPr>
          <w:p w14:paraId="3D1E3E71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1" w:type="pct"/>
            <w:vMerge/>
            <w:vAlign w:val="center"/>
          </w:tcPr>
          <w:p w14:paraId="4C4E57CE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</w:tcPr>
          <w:p w14:paraId="748B631B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44.8</w:t>
            </w:r>
          </w:p>
        </w:tc>
        <w:tc>
          <w:tcPr>
            <w:tcW w:w="311" w:type="pct"/>
            <w:shd w:val="clear" w:color="auto" w:fill="auto"/>
            <w:vAlign w:val="center"/>
          </w:tcPr>
          <w:p w14:paraId="22660AE1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224</w:t>
            </w:r>
          </w:p>
        </w:tc>
        <w:tc>
          <w:tcPr>
            <w:tcW w:w="361" w:type="pct"/>
            <w:shd w:val="clear" w:color="auto" w:fill="auto"/>
            <w:vAlign w:val="center"/>
          </w:tcPr>
          <w:p w14:paraId="3FBC2E2F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112</w:t>
            </w:r>
          </w:p>
        </w:tc>
        <w:tc>
          <w:tcPr>
            <w:tcW w:w="481" w:type="pct"/>
            <w:shd w:val="clear" w:color="auto" w:fill="auto"/>
            <w:vAlign w:val="center"/>
          </w:tcPr>
          <w:p w14:paraId="31448FC0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481" w:type="pct"/>
            <w:shd w:val="clear" w:color="auto" w:fill="auto"/>
            <w:vAlign w:val="center"/>
          </w:tcPr>
          <w:p w14:paraId="2E4B87F3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235</w:t>
            </w:r>
          </w:p>
        </w:tc>
      </w:tr>
      <w:tr w:rsidR="0038276D" w14:paraId="4EC2511F" w14:textId="77777777">
        <w:trPr>
          <w:trHeight w:val="280"/>
        </w:trPr>
        <w:tc>
          <w:tcPr>
            <w:tcW w:w="420" w:type="pct"/>
            <w:vMerge/>
            <w:vAlign w:val="center"/>
          </w:tcPr>
          <w:p w14:paraId="20FE63F6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</w:tcPr>
          <w:p w14:paraId="5A4D93C1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0.33</w:t>
            </w:r>
          </w:p>
        </w:tc>
        <w:tc>
          <w:tcPr>
            <w:tcW w:w="516" w:type="pct"/>
            <w:vMerge w:val="restart"/>
            <w:shd w:val="clear" w:color="auto" w:fill="auto"/>
            <w:vAlign w:val="center"/>
          </w:tcPr>
          <w:p w14:paraId="6D2A4693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 w:hint="eastAsia"/>
                <w:color w:val="000000"/>
                <w:sz w:val="16"/>
                <w:szCs w:val="16"/>
              </w:rPr>
              <w:t>[215]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</w:tcPr>
          <w:p w14:paraId="09E27216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-2.55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</w:tcPr>
          <w:p w14:paraId="4F3F730F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-0.32</w:t>
            </w:r>
          </w:p>
        </w:tc>
        <w:tc>
          <w:tcPr>
            <w:tcW w:w="322" w:type="pct"/>
            <w:vMerge/>
            <w:vAlign w:val="center"/>
          </w:tcPr>
          <w:p w14:paraId="502DE1B6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</w:tcPr>
          <w:p w14:paraId="0B38E61A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1" w:type="pct"/>
            <w:vMerge/>
            <w:vAlign w:val="center"/>
          </w:tcPr>
          <w:p w14:paraId="20E024E6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restart"/>
            <w:shd w:val="clear" w:color="auto" w:fill="auto"/>
            <w:vAlign w:val="center"/>
          </w:tcPr>
          <w:p w14:paraId="51F460E6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</w:tcPr>
          <w:p w14:paraId="27362D20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</w:tcPr>
          <w:p w14:paraId="646DE8BC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NaN</w:t>
            </w:r>
            <w:proofErr w:type="spellEnd"/>
          </w:p>
        </w:tc>
        <w:tc>
          <w:tcPr>
            <w:tcW w:w="481" w:type="pct"/>
            <w:shd w:val="clear" w:color="auto" w:fill="auto"/>
            <w:vAlign w:val="center"/>
          </w:tcPr>
          <w:p w14:paraId="67865268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481" w:type="pct"/>
            <w:shd w:val="clear" w:color="auto" w:fill="auto"/>
            <w:vAlign w:val="center"/>
          </w:tcPr>
          <w:p w14:paraId="27143F04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1344</w:t>
            </w:r>
          </w:p>
        </w:tc>
      </w:tr>
      <w:tr w:rsidR="0038276D" w14:paraId="394748A2" w14:textId="77777777">
        <w:trPr>
          <w:trHeight w:val="280"/>
        </w:trPr>
        <w:tc>
          <w:tcPr>
            <w:tcW w:w="420" w:type="pct"/>
            <w:vMerge/>
            <w:vAlign w:val="center"/>
          </w:tcPr>
          <w:p w14:paraId="0FAEF5D8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</w:tcPr>
          <w:p w14:paraId="461A224E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6" w:type="pct"/>
            <w:vMerge/>
            <w:vAlign w:val="center"/>
          </w:tcPr>
          <w:p w14:paraId="73A2E512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</w:tcPr>
          <w:p w14:paraId="4B3AE278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</w:tcPr>
          <w:p w14:paraId="2D0EE40C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2" w:type="pct"/>
            <w:vMerge/>
            <w:vAlign w:val="center"/>
          </w:tcPr>
          <w:p w14:paraId="2F4F5AA8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</w:tcPr>
          <w:p w14:paraId="12559EA6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1" w:type="pct"/>
            <w:vMerge/>
            <w:vAlign w:val="center"/>
          </w:tcPr>
          <w:p w14:paraId="79B401F2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</w:tcPr>
          <w:p w14:paraId="09BB913C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</w:tcPr>
          <w:p w14:paraId="7BBF690F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</w:tcPr>
          <w:p w14:paraId="792E627A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</w:tcPr>
          <w:p w14:paraId="0384D03E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481" w:type="pct"/>
            <w:shd w:val="clear" w:color="auto" w:fill="auto"/>
            <w:vAlign w:val="center"/>
          </w:tcPr>
          <w:p w14:paraId="19359FFC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1352</w:t>
            </w:r>
          </w:p>
        </w:tc>
      </w:tr>
      <w:tr w:rsidR="0038276D" w14:paraId="11D1D442" w14:textId="77777777">
        <w:trPr>
          <w:trHeight w:val="280"/>
        </w:trPr>
        <w:tc>
          <w:tcPr>
            <w:tcW w:w="420" w:type="pct"/>
            <w:vMerge/>
            <w:vAlign w:val="center"/>
          </w:tcPr>
          <w:p w14:paraId="7EBA50A1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shd w:val="clear" w:color="auto" w:fill="auto"/>
            <w:vAlign w:val="center"/>
          </w:tcPr>
          <w:p w14:paraId="4CB43243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0.37</w:t>
            </w:r>
          </w:p>
        </w:tc>
        <w:tc>
          <w:tcPr>
            <w:tcW w:w="516" w:type="pct"/>
            <w:vMerge w:val="restart"/>
            <w:shd w:val="clear" w:color="auto" w:fill="auto"/>
            <w:vAlign w:val="center"/>
          </w:tcPr>
          <w:p w14:paraId="37F92542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 w:hint="eastAsia"/>
                <w:color w:val="000000"/>
                <w:sz w:val="16"/>
                <w:szCs w:val="16"/>
              </w:rPr>
              <w:t>[211]</w:t>
            </w:r>
          </w:p>
        </w:tc>
        <w:tc>
          <w:tcPr>
            <w:tcW w:w="323" w:type="pct"/>
            <w:shd w:val="clear" w:color="auto" w:fill="auto"/>
            <w:vAlign w:val="center"/>
          </w:tcPr>
          <w:p w14:paraId="6C17248C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-3.8</w:t>
            </w:r>
          </w:p>
        </w:tc>
        <w:tc>
          <w:tcPr>
            <w:tcW w:w="280" w:type="pct"/>
            <w:shd w:val="clear" w:color="auto" w:fill="auto"/>
            <w:vAlign w:val="center"/>
          </w:tcPr>
          <w:p w14:paraId="4EE20B51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-3.8</w:t>
            </w:r>
          </w:p>
        </w:tc>
        <w:tc>
          <w:tcPr>
            <w:tcW w:w="322" w:type="pct"/>
            <w:vMerge/>
            <w:vAlign w:val="center"/>
          </w:tcPr>
          <w:p w14:paraId="50D8F106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</w:tcPr>
          <w:p w14:paraId="2DA361C6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1" w:type="pct"/>
            <w:vMerge w:val="restart"/>
            <w:shd w:val="clear" w:color="auto" w:fill="auto"/>
            <w:vAlign w:val="center"/>
          </w:tcPr>
          <w:p w14:paraId="6FEAC6AA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61" w:type="pct"/>
            <w:shd w:val="clear" w:color="auto" w:fill="auto"/>
            <w:vAlign w:val="center"/>
          </w:tcPr>
          <w:p w14:paraId="1CD44A84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5.5</w:t>
            </w:r>
          </w:p>
        </w:tc>
        <w:tc>
          <w:tcPr>
            <w:tcW w:w="311" w:type="pct"/>
            <w:vMerge/>
            <w:vAlign w:val="center"/>
          </w:tcPr>
          <w:p w14:paraId="173B6D04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</w:tcPr>
          <w:p w14:paraId="5DD1FBBB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</w:tcPr>
          <w:p w14:paraId="5BB3277F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481" w:type="pct"/>
            <w:shd w:val="clear" w:color="auto" w:fill="auto"/>
            <w:vAlign w:val="center"/>
          </w:tcPr>
          <w:p w14:paraId="02FF28EE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1500</w:t>
            </w:r>
          </w:p>
        </w:tc>
      </w:tr>
      <w:tr w:rsidR="0038276D" w14:paraId="5E3728C5" w14:textId="77777777">
        <w:trPr>
          <w:trHeight w:val="280"/>
        </w:trPr>
        <w:tc>
          <w:tcPr>
            <w:tcW w:w="420" w:type="pct"/>
            <w:vMerge/>
            <w:vAlign w:val="center"/>
          </w:tcPr>
          <w:p w14:paraId="39C89862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shd w:val="clear" w:color="auto" w:fill="auto"/>
            <w:vAlign w:val="center"/>
          </w:tcPr>
          <w:p w14:paraId="5F8ABF1E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0.38</w:t>
            </w:r>
          </w:p>
        </w:tc>
        <w:tc>
          <w:tcPr>
            <w:tcW w:w="516" w:type="pct"/>
            <w:vMerge/>
            <w:vAlign w:val="center"/>
          </w:tcPr>
          <w:p w14:paraId="68D2C1BB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shd w:val="clear" w:color="auto" w:fill="auto"/>
            <w:vAlign w:val="center"/>
          </w:tcPr>
          <w:p w14:paraId="785F08FC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-1.8</w:t>
            </w:r>
          </w:p>
        </w:tc>
        <w:tc>
          <w:tcPr>
            <w:tcW w:w="280" w:type="pct"/>
            <w:shd w:val="clear" w:color="auto" w:fill="auto"/>
            <w:vAlign w:val="center"/>
          </w:tcPr>
          <w:p w14:paraId="70E89485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-1.8</w:t>
            </w:r>
          </w:p>
        </w:tc>
        <w:tc>
          <w:tcPr>
            <w:tcW w:w="322" w:type="pct"/>
            <w:vMerge/>
            <w:vAlign w:val="center"/>
          </w:tcPr>
          <w:p w14:paraId="25969E97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</w:tcPr>
          <w:p w14:paraId="1E4ECC77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1" w:type="pct"/>
            <w:vMerge/>
            <w:vAlign w:val="center"/>
          </w:tcPr>
          <w:p w14:paraId="5006C141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</w:tcPr>
          <w:p w14:paraId="2E30B427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5.7</w:t>
            </w:r>
          </w:p>
        </w:tc>
        <w:tc>
          <w:tcPr>
            <w:tcW w:w="311" w:type="pct"/>
            <w:vMerge/>
            <w:vAlign w:val="center"/>
          </w:tcPr>
          <w:p w14:paraId="1D7C1855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</w:tcPr>
          <w:p w14:paraId="3CBE3864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</w:tcPr>
          <w:p w14:paraId="6886210D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481" w:type="pct"/>
            <w:shd w:val="clear" w:color="auto" w:fill="auto"/>
            <w:vAlign w:val="center"/>
          </w:tcPr>
          <w:p w14:paraId="7CAEEFEC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1488</w:t>
            </w:r>
          </w:p>
        </w:tc>
      </w:tr>
      <w:tr w:rsidR="0038276D" w14:paraId="17FC5DCB" w14:textId="77777777">
        <w:trPr>
          <w:trHeight w:val="280"/>
        </w:trPr>
        <w:tc>
          <w:tcPr>
            <w:tcW w:w="420" w:type="pct"/>
            <w:vMerge/>
            <w:vAlign w:val="center"/>
          </w:tcPr>
          <w:p w14:paraId="0523E71C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</w:tcPr>
          <w:p w14:paraId="4D65D2F8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516" w:type="pct"/>
            <w:vMerge w:val="restart"/>
            <w:shd w:val="clear" w:color="auto" w:fill="auto"/>
            <w:vAlign w:val="center"/>
          </w:tcPr>
          <w:p w14:paraId="565B5DF7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 w:hint="eastAsia"/>
                <w:color w:val="000000"/>
                <w:sz w:val="16"/>
                <w:szCs w:val="16"/>
              </w:rPr>
              <w:t>[201]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</w:tcPr>
          <w:p w14:paraId="0A30BFD3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-7.9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</w:tcPr>
          <w:p w14:paraId="0B3BB522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-2.4</w:t>
            </w:r>
          </w:p>
        </w:tc>
        <w:tc>
          <w:tcPr>
            <w:tcW w:w="322" w:type="pct"/>
            <w:vMerge/>
            <w:vAlign w:val="center"/>
          </w:tcPr>
          <w:p w14:paraId="0CA084AA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 w:val="restart"/>
            <w:shd w:val="clear" w:color="auto" w:fill="auto"/>
            <w:vAlign w:val="center"/>
          </w:tcPr>
          <w:p w14:paraId="050E20CA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MC</w:t>
            </w:r>
          </w:p>
        </w:tc>
        <w:tc>
          <w:tcPr>
            <w:tcW w:w="341" w:type="pct"/>
            <w:shd w:val="clear" w:color="auto" w:fill="auto"/>
            <w:vAlign w:val="center"/>
          </w:tcPr>
          <w:p w14:paraId="0A0C8D40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</w:tcPr>
          <w:p w14:paraId="1E9375A4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311" w:type="pct"/>
            <w:vMerge/>
            <w:vAlign w:val="center"/>
          </w:tcPr>
          <w:p w14:paraId="1A14E08F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</w:tcPr>
          <w:p w14:paraId="2DF78878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 w:val="restart"/>
            <w:shd w:val="clear" w:color="auto" w:fill="auto"/>
            <w:vAlign w:val="center"/>
          </w:tcPr>
          <w:p w14:paraId="0C3B381E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481" w:type="pct"/>
            <w:shd w:val="clear" w:color="auto" w:fill="auto"/>
            <w:vAlign w:val="center"/>
          </w:tcPr>
          <w:p w14:paraId="56E4862D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142</w:t>
            </w:r>
          </w:p>
        </w:tc>
      </w:tr>
      <w:tr w:rsidR="0038276D" w14:paraId="337ECB4E" w14:textId="77777777">
        <w:trPr>
          <w:trHeight w:val="280"/>
        </w:trPr>
        <w:tc>
          <w:tcPr>
            <w:tcW w:w="420" w:type="pct"/>
            <w:vMerge/>
            <w:vAlign w:val="center"/>
          </w:tcPr>
          <w:p w14:paraId="47A6E85F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</w:tcPr>
          <w:p w14:paraId="692D641E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6" w:type="pct"/>
            <w:vMerge/>
            <w:vAlign w:val="center"/>
          </w:tcPr>
          <w:p w14:paraId="0D66CA6A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</w:tcPr>
          <w:p w14:paraId="3B6FED1F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</w:tcPr>
          <w:p w14:paraId="4FE882F8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2" w:type="pct"/>
            <w:vMerge/>
            <w:vAlign w:val="center"/>
          </w:tcPr>
          <w:p w14:paraId="25F55397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</w:tcPr>
          <w:p w14:paraId="4F94861F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1" w:type="pct"/>
            <w:shd w:val="clear" w:color="auto" w:fill="auto"/>
            <w:vAlign w:val="center"/>
          </w:tcPr>
          <w:p w14:paraId="0FEA2AEE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361" w:type="pct"/>
            <w:vMerge/>
            <w:vAlign w:val="center"/>
          </w:tcPr>
          <w:p w14:paraId="257DB3DF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</w:tcPr>
          <w:p w14:paraId="626A2975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</w:tcPr>
          <w:p w14:paraId="1DC5573B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/>
            <w:vAlign w:val="center"/>
          </w:tcPr>
          <w:p w14:paraId="36B03139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</w:tcPr>
          <w:p w14:paraId="205D39CA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154</w:t>
            </w:r>
          </w:p>
        </w:tc>
      </w:tr>
      <w:tr w:rsidR="0038276D" w14:paraId="2C1664B6" w14:textId="77777777">
        <w:trPr>
          <w:trHeight w:val="280"/>
        </w:trPr>
        <w:tc>
          <w:tcPr>
            <w:tcW w:w="420" w:type="pct"/>
            <w:vMerge/>
            <w:vAlign w:val="center"/>
          </w:tcPr>
          <w:p w14:paraId="224A4FC5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</w:tcPr>
          <w:p w14:paraId="17E309A4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0.43</w:t>
            </w:r>
          </w:p>
        </w:tc>
        <w:tc>
          <w:tcPr>
            <w:tcW w:w="516" w:type="pct"/>
            <w:vMerge w:val="restart"/>
            <w:shd w:val="clear" w:color="auto" w:fill="auto"/>
            <w:vAlign w:val="center"/>
          </w:tcPr>
          <w:p w14:paraId="7BF5A095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 w:hint="eastAsia"/>
                <w:color w:val="000000"/>
                <w:sz w:val="16"/>
                <w:szCs w:val="16"/>
              </w:rPr>
              <w:t>[211]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</w:tcPr>
          <w:p w14:paraId="191E6353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-3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</w:tcPr>
          <w:p w14:paraId="3DD52FE8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-2.5</w:t>
            </w:r>
          </w:p>
        </w:tc>
        <w:tc>
          <w:tcPr>
            <w:tcW w:w="322" w:type="pct"/>
            <w:vMerge/>
            <w:vAlign w:val="center"/>
          </w:tcPr>
          <w:p w14:paraId="369BBF6F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 w:val="restart"/>
            <w:shd w:val="clear" w:color="auto" w:fill="auto"/>
            <w:vAlign w:val="center"/>
          </w:tcPr>
          <w:p w14:paraId="100BCB3C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Manchester</w:t>
            </w:r>
          </w:p>
        </w:tc>
        <w:tc>
          <w:tcPr>
            <w:tcW w:w="341" w:type="pct"/>
            <w:vMerge w:val="restart"/>
            <w:shd w:val="clear" w:color="auto" w:fill="auto"/>
            <w:vAlign w:val="center"/>
          </w:tcPr>
          <w:p w14:paraId="2F808255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</w:tcPr>
          <w:p w14:paraId="7014BFEE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6.4</w:t>
            </w:r>
          </w:p>
        </w:tc>
        <w:tc>
          <w:tcPr>
            <w:tcW w:w="311" w:type="pct"/>
            <w:vMerge/>
            <w:vAlign w:val="center"/>
          </w:tcPr>
          <w:p w14:paraId="6714117C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</w:tcPr>
          <w:p w14:paraId="07EF9DFD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/>
            <w:vAlign w:val="center"/>
          </w:tcPr>
          <w:p w14:paraId="0E8CA185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</w:tcPr>
          <w:p w14:paraId="441D1E0B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1474</w:t>
            </w:r>
          </w:p>
        </w:tc>
      </w:tr>
      <w:tr w:rsidR="0038276D" w14:paraId="5941C1CC" w14:textId="77777777">
        <w:trPr>
          <w:trHeight w:val="280"/>
        </w:trPr>
        <w:tc>
          <w:tcPr>
            <w:tcW w:w="420" w:type="pct"/>
            <w:vMerge/>
            <w:vAlign w:val="center"/>
          </w:tcPr>
          <w:p w14:paraId="7222765A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</w:tcPr>
          <w:p w14:paraId="2F234B8A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6" w:type="pct"/>
            <w:vMerge/>
            <w:vAlign w:val="center"/>
          </w:tcPr>
          <w:p w14:paraId="7815B5E3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</w:tcPr>
          <w:p w14:paraId="73EFAD9D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</w:tcPr>
          <w:p w14:paraId="4CE44C75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2" w:type="pct"/>
            <w:vMerge/>
            <w:vAlign w:val="center"/>
          </w:tcPr>
          <w:p w14:paraId="6D55F80C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</w:tcPr>
          <w:p w14:paraId="1619D282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1" w:type="pct"/>
            <w:vMerge/>
            <w:vAlign w:val="center"/>
          </w:tcPr>
          <w:p w14:paraId="77AD794C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</w:tcPr>
          <w:p w14:paraId="55136207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</w:tcPr>
          <w:p w14:paraId="63A4857A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</w:tcPr>
          <w:p w14:paraId="39A1787B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/>
            <w:vAlign w:val="center"/>
          </w:tcPr>
          <w:p w14:paraId="0297D463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</w:tcPr>
          <w:p w14:paraId="15BB9B4E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1472</w:t>
            </w:r>
          </w:p>
        </w:tc>
      </w:tr>
      <w:tr w:rsidR="0038276D" w14:paraId="2389EC9C" w14:textId="77777777">
        <w:trPr>
          <w:trHeight w:val="280"/>
        </w:trPr>
        <w:tc>
          <w:tcPr>
            <w:tcW w:w="420" w:type="pct"/>
            <w:vMerge/>
            <w:vAlign w:val="center"/>
          </w:tcPr>
          <w:p w14:paraId="4AB4A45F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</w:tcPr>
          <w:p w14:paraId="0F12B49F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0.45</w:t>
            </w:r>
          </w:p>
        </w:tc>
        <w:tc>
          <w:tcPr>
            <w:tcW w:w="516" w:type="pct"/>
            <w:vMerge w:val="restart"/>
            <w:shd w:val="clear" w:color="auto" w:fill="auto"/>
            <w:vAlign w:val="center"/>
          </w:tcPr>
          <w:p w14:paraId="5BA7DEA6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 w:hint="eastAsia"/>
                <w:color w:val="000000"/>
                <w:sz w:val="16"/>
                <w:szCs w:val="16"/>
              </w:rPr>
              <w:t>[205]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</w:tcPr>
          <w:p w14:paraId="52156A8F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0.24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</w:tcPr>
          <w:p w14:paraId="1AA5CB24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0.35</w:t>
            </w:r>
          </w:p>
        </w:tc>
        <w:tc>
          <w:tcPr>
            <w:tcW w:w="322" w:type="pct"/>
            <w:vMerge w:val="restart"/>
            <w:shd w:val="clear" w:color="auto" w:fill="auto"/>
            <w:vAlign w:val="center"/>
          </w:tcPr>
          <w:p w14:paraId="656ED9BA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CC 1/3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</w:tcPr>
          <w:p w14:paraId="68A39081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Manchester encoding</w:t>
            </w:r>
          </w:p>
        </w:tc>
        <w:tc>
          <w:tcPr>
            <w:tcW w:w="341" w:type="pct"/>
            <w:vMerge/>
            <w:vAlign w:val="center"/>
          </w:tcPr>
          <w:p w14:paraId="65EBA031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restart"/>
            <w:shd w:val="clear" w:color="auto" w:fill="auto"/>
            <w:vAlign w:val="center"/>
          </w:tcPr>
          <w:p w14:paraId="1B6D7742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6.67</w:t>
            </w:r>
          </w:p>
        </w:tc>
        <w:tc>
          <w:tcPr>
            <w:tcW w:w="311" w:type="pct"/>
            <w:vMerge/>
            <w:vAlign w:val="center"/>
          </w:tcPr>
          <w:p w14:paraId="5184D154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restart"/>
            <w:shd w:val="clear" w:color="auto" w:fill="auto"/>
            <w:vAlign w:val="center"/>
          </w:tcPr>
          <w:p w14:paraId="6F5F5FC0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13.34</w:t>
            </w:r>
          </w:p>
        </w:tc>
        <w:tc>
          <w:tcPr>
            <w:tcW w:w="481" w:type="pct"/>
            <w:vMerge w:val="restart"/>
            <w:shd w:val="clear" w:color="auto" w:fill="auto"/>
            <w:vAlign w:val="center"/>
          </w:tcPr>
          <w:p w14:paraId="38E93998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481" w:type="pct"/>
            <w:shd w:val="clear" w:color="auto" w:fill="auto"/>
            <w:vAlign w:val="center"/>
          </w:tcPr>
          <w:p w14:paraId="665344F9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1549</w:t>
            </w:r>
          </w:p>
        </w:tc>
      </w:tr>
      <w:tr w:rsidR="0038276D" w14:paraId="58C7F1E5" w14:textId="77777777">
        <w:trPr>
          <w:trHeight w:val="280"/>
        </w:trPr>
        <w:tc>
          <w:tcPr>
            <w:tcW w:w="420" w:type="pct"/>
            <w:vMerge/>
            <w:vAlign w:val="center"/>
          </w:tcPr>
          <w:p w14:paraId="7D46E294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</w:tcPr>
          <w:p w14:paraId="236F33AA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6" w:type="pct"/>
            <w:vMerge/>
            <w:vAlign w:val="center"/>
          </w:tcPr>
          <w:p w14:paraId="7C1DC9CF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</w:tcPr>
          <w:p w14:paraId="1DD40E3A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</w:tcPr>
          <w:p w14:paraId="6B327CA4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2" w:type="pct"/>
            <w:vMerge/>
            <w:vAlign w:val="center"/>
          </w:tcPr>
          <w:p w14:paraId="0AE49AEA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</w:tcPr>
          <w:p w14:paraId="7F17B5E1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1" w:type="pct"/>
            <w:vMerge/>
            <w:vAlign w:val="center"/>
          </w:tcPr>
          <w:p w14:paraId="4BA985C1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</w:tcPr>
          <w:p w14:paraId="417D1142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</w:tcPr>
          <w:p w14:paraId="760BEA23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</w:tcPr>
          <w:p w14:paraId="422246C3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/>
            <w:vAlign w:val="center"/>
          </w:tcPr>
          <w:p w14:paraId="38017F08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</w:tcPr>
          <w:p w14:paraId="2C7327BB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1550</w:t>
            </w:r>
          </w:p>
        </w:tc>
      </w:tr>
      <w:tr w:rsidR="0038276D" w14:paraId="568C4F0F" w14:textId="77777777">
        <w:trPr>
          <w:trHeight w:val="280"/>
        </w:trPr>
        <w:tc>
          <w:tcPr>
            <w:tcW w:w="420" w:type="pct"/>
            <w:vMerge/>
            <w:vAlign w:val="center"/>
          </w:tcPr>
          <w:p w14:paraId="0997CA8B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</w:tcPr>
          <w:p w14:paraId="1F41DCA3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0.46</w:t>
            </w:r>
          </w:p>
        </w:tc>
        <w:tc>
          <w:tcPr>
            <w:tcW w:w="516" w:type="pct"/>
            <w:vMerge/>
            <w:vAlign w:val="center"/>
          </w:tcPr>
          <w:p w14:paraId="3CBA1E26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 w:val="restart"/>
            <w:shd w:val="clear" w:color="auto" w:fill="auto"/>
            <w:vAlign w:val="center"/>
          </w:tcPr>
          <w:p w14:paraId="4B2375D7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0.05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</w:tcPr>
          <w:p w14:paraId="2A6C915F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0.28</w:t>
            </w:r>
          </w:p>
        </w:tc>
        <w:tc>
          <w:tcPr>
            <w:tcW w:w="322" w:type="pct"/>
            <w:vMerge/>
            <w:vAlign w:val="center"/>
          </w:tcPr>
          <w:p w14:paraId="2211C24E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</w:tcPr>
          <w:p w14:paraId="1E57E72E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1" w:type="pct"/>
            <w:vMerge/>
            <w:vAlign w:val="center"/>
          </w:tcPr>
          <w:p w14:paraId="2D4C9612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restart"/>
            <w:shd w:val="clear" w:color="auto" w:fill="auto"/>
            <w:vAlign w:val="center"/>
          </w:tcPr>
          <w:p w14:paraId="6E25F984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6.86</w:t>
            </w:r>
          </w:p>
        </w:tc>
        <w:tc>
          <w:tcPr>
            <w:tcW w:w="311" w:type="pct"/>
            <w:vMerge/>
            <w:vAlign w:val="center"/>
          </w:tcPr>
          <w:p w14:paraId="41E23A02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restart"/>
            <w:shd w:val="clear" w:color="auto" w:fill="auto"/>
            <w:vAlign w:val="center"/>
          </w:tcPr>
          <w:p w14:paraId="1ED83EB6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13.72</w:t>
            </w:r>
          </w:p>
        </w:tc>
        <w:tc>
          <w:tcPr>
            <w:tcW w:w="481" w:type="pct"/>
            <w:vMerge w:val="restart"/>
            <w:shd w:val="clear" w:color="auto" w:fill="auto"/>
            <w:vAlign w:val="center"/>
          </w:tcPr>
          <w:p w14:paraId="68EA99BE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481" w:type="pct"/>
            <w:shd w:val="clear" w:color="auto" w:fill="auto"/>
            <w:vAlign w:val="center"/>
          </w:tcPr>
          <w:p w14:paraId="0B18EEC2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1553</w:t>
            </w:r>
          </w:p>
        </w:tc>
      </w:tr>
      <w:tr w:rsidR="0038276D" w14:paraId="462FE454" w14:textId="77777777">
        <w:trPr>
          <w:trHeight w:val="280"/>
        </w:trPr>
        <w:tc>
          <w:tcPr>
            <w:tcW w:w="420" w:type="pct"/>
            <w:vMerge/>
            <w:vAlign w:val="center"/>
          </w:tcPr>
          <w:p w14:paraId="5FC1D055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</w:tcPr>
          <w:p w14:paraId="29623D93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6" w:type="pct"/>
            <w:vMerge/>
            <w:vAlign w:val="center"/>
          </w:tcPr>
          <w:p w14:paraId="38E0EB12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</w:tcPr>
          <w:p w14:paraId="27A6F3FF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</w:tcPr>
          <w:p w14:paraId="4AEB4B0A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2" w:type="pct"/>
            <w:vMerge/>
            <w:vAlign w:val="center"/>
          </w:tcPr>
          <w:p w14:paraId="3FAA8A76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</w:tcPr>
          <w:p w14:paraId="0C8EA3D1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1" w:type="pct"/>
            <w:vMerge/>
            <w:vAlign w:val="center"/>
          </w:tcPr>
          <w:p w14:paraId="572F3F53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</w:tcPr>
          <w:p w14:paraId="4A9D280C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</w:tcPr>
          <w:p w14:paraId="0A16267C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</w:tcPr>
          <w:p w14:paraId="0ECF1986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/>
            <w:vAlign w:val="center"/>
          </w:tcPr>
          <w:p w14:paraId="3A12DF2E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</w:tcPr>
          <w:p w14:paraId="0108B5B7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1552</w:t>
            </w:r>
          </w:p>
        </w:tc>
      </w:tr>
      <w:tr w:rsidR="0038276D" w14:paraId="4A2521E9" w14:textId="77777777">
        <w:trPr>
          <w:trHeight w:val="280"/>
        </w:trPr>
        <w:tc>
          <w:tcPr>
            <w:tcW w:w="420" w:type="pct"/>
            <w:vMerge/>
            <w:vAlign w:val="center"/>
          </w:tcPr>
          <w:p w14:paraId="365742DC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</w:tcPr>
          <w:p w14:paraId="4CACB6C8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0.47</w:t>
            </w:r>
          </w:p>
        </w:tc>
        <w:tc>
          <w:tcPr>
            <w:tcW w:w="516" w:type="pct"/>
            <w:vMerge/>
            <w:vAlign w:val="center"/>
          </w:tcPr>
          <w:p w14:paraId="18ECEDBA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 w:val="restart"/>
            <w:shd w:val="clear" w:color="auto" w:fill="auto"/>
            <w:vAlign w:val="center"/>
          </w:tcPr>
          <w:p w14:paraId="5468AE98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0.44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</w:tcPr>
          <w:p w14:paraId="4EFED5A2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0.58</w:t>
            </w:r>
          </w:p>
        </w:tc>
        <w:tc>
          <w:tcPr>
            <w:tcW w:w="322" w:type="pct"/>
            <w:vMerge/>
            <w:vAlign w:val="center"/>
          </w:tcPr>
          <w:p w14:paraId="21568E95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</w:tcPr>
          <w:p w14:paraId="10A89EBB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1" w:type="pct"/>
            <w:vMerge/>
            <w:vAlign w:val="center"/>
          </w:tcPr>
          <w:p w14:paraId="2FDE330B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restart"/>
            <w:shd w:val="clear" w:color="auto" w:fill="auto"/>
            <w:vAlign w:val="center"/>
          </w:tcPr>
          <w:p w14:paraId="7A58EEEE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7.02</w:t>
            </w:r>
          </w:p>
        </w:tc>
        <w:tc>
          <w:tcPr>
            <w:tcW w:w="311" w:type="pct"/>
            <w:vMerge/>
            <w:vAlign w:val="center"/>
          </w:tcPr>
          <w:p w14:paraId="40D31AAB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restart"/>
            <w:shd w:val="clear" w:color="auto" w:fill="auto"/>
            <w:vAlign w:val="center"/>
          </w:tcPr>
          <w:p w14:paraId="7DB2F5D9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14.04</w:t>
            </w:r>
          </w:p>
        </w:tc>
        <w:tc>
          <w:tcPr>
            <w:tcW w:w="481" w:type="pct"/>
            <w:vMerge w:val="restart"/>
            <w:shd w:val="clear" w:color="auto" w:fill="auto"/>
            <w:vAlign w:val="center"/>
          </w:tcPr>
          <w:p w14:paraId="558E7CF8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481" w:type="pct"/>
            <w:shd w:val="clear" w:color="auto" w:fill="auto"/>
            <w:vAlign w:val="center"/>
          </w:tcPr>
          <w:p w14:paraId="565D08BD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1555</w:t>
            </w:r>
          </w:p>
        </w:tc>
      </w:tr>
      <w:tr w:rsidR="0038276D" w14:paraId="02CDAD35" w14:textId="77777777">
        <w:trPr>
          <w:trHeight w:val="280"/>
        </w:trPr>
        <w:tc>
          <w:tcPr>
            <w:tcW w:w="420" w:type="pct"/>
            <w:vMerge/>
            <w:vAlign w:val="center"/>
          </w:tcPr>
          <w:p w14:paraId="0D92CD07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</w:tcPr>
          <w:p w14:paraId="53D02FCD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6" w:type="pct"/>
            <w:vMerge/>
            <w:vAlign w:val="center"/>
          </w:tcPr>
          <w:p w14:paraId="74C6B664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</w:tcPr>
          <w:p w14:paraId="06502240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</w:tcPr>
          <w:p w14:paraId="4B3EB7E8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2" w:type="pct"/>
            <w:vMerge/>
            <w:vAlign w:val="center"/>
          </w:tcPr>
          <w:p w14:paraId="40222423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</w:tcPr>
          <w:p w14:paraId="78D118EB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1" w:type="pct"/>
            <w:vMerge/>
            <w:vAlign w:val="center"/>
          </w:tcPr>
          <w:p w14:paraId="08B5F725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</w:tcPr>
          <w:p w14:paraId="47D6FF03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</w:tcPr>
          <w:p w14:paraId="1E01F540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</w:tcPr>
          <w:p w14:paraId="4C2A65F3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/>
            <w:vAlign w:val="center"/>
          </w:tcPr>
          <w:p w14:paraId="119602FB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</w:tcPr>
          <w:p w14:paraId="42FD19A5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1556</w:t>
            </w:r>
          </w:p>
        </w:tc>
      </w:tr>
      <w:tr w:rsidR="0038276D" w14:paraId="7EA52A85" w14:textId="77777777">
        <w:trPr>
          <w:trHeight w:val="280"/>
        </w:trPr>
        <w:tc>
          <w:tcPr>
            <w:tcW w:w="420" w:type="pct"/>
            <w:vMerge/>
            <w:vAlign w:val="center"/>
          </w:tcPr>
          <w:p w14:paraId="277A6AB3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</w:tcPr>
          <w:p w14:paraId="1E5C2175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516" w:type="pct"/>
            <w:vMerge w:val="restart"/>
            <w:shd w:val="clear" w:color="auto" w:fill="auto"/>
            <w:vAlign w:val="center"/>
          </w:tcPr>
          <w:p w14:paraId="4F7C5A79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 w:hint="eastAsia"/>
                <w:color w:val="000000"/>
                <w:sz w:val="16"/>
                <w:szCs w:val="16"/>
              </w:rPr>
              <w:t>[191]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</w:tcPr>
          <w:p w14:paraId="70A7AD0B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12.5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</w:tcPr>
          <w:p w14:paraId="6BA67E12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14.8</w:t>
            </w:r>
          </w:p>
        </w:tc>
        <w:tc>
          <w:tcPr>
            <w:tcW w:w="322" w:type="pct"/>
            <w:vMerge w:val="restart"/>
            <w:shd w:val="clear" w:color="auto" w:fill="auto"/>
            <w:vAlign w:val="center"/>
          </w:tcPr>
          <w:p w14:paraId="6D3F7B23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no FEC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</w:tcPr>
          <w:p w14:paraId="3763DEA2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Manchester</w:t>
            </w:r>
          </w:p>
        </w:tc>
        <w:tc>
          <w:tcPr>
            <w:tcW w:w="341" w:type="pct"/>
            <w:vMerge w:val="restart"/>
            <w:shd w:val="clear" w:color="auto" w:fill="auto"/>
            <w:vAlign w:val="center"/>
          </w:tcPr>
          <w:p w14:paraId="0D60BC81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</w:tcPr>
          <w:p w14:paraId="532C578F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</w:tcPr>
          <w:p w14:paraId="6727F9B7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</w:tcPr>
          <w:p w14:paraId="03A3C97C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NaN</w:t>
            </w:r>
            <w:proofErr w:type="spellEnd"/>
          </w:p>
        </w:tc>
        <w:tc>
          <w:tcPr>
            <w:tcW w:w="481" w:type="pct"/>
            <w:shd w:val="clear" w:color="auto" w:fill="auto"/>
            <w:vAlign w:val="center"/>
          </w:tcPr>
          <w:p w14:paraId="3D755205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481" w:type="pct"/>
            <w:shd w:val="clear" w:color="auto" w:fill="auto"/>
            <w:vAlign w:val="center"/>
          </w:tcPr>
          <w:p w14:paraId="58D85797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716,728</w:t>
            </w:r>
          </w:p>
        </w:tc>
      </w:tr>
      <w:tr w:rsidR="0038276D" w14:paraId="0D9E88E7" w14:textId="77777777">
        <w:trPr>
          <w:trHeight w:val="280"/>
        </w:trPr>
        <w:tc>
          <w:tcPr>
            <w:tcW w:w="420" w:type="pct"/>
            <w:vMerge/>
            <w:vAlign w:val="center"/>
          </w:tcPr>
          <w:p w14:paraId="215D3B63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</w:tcPr>
          <w:p w14:paraId="10BBFD3D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6" w:type="pct"/>
            <w:vMerge/>
            <w:vAlign w:val="center"/>
          </w:tcPr>
          <w:p w14:paraId="16EED073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</w:tcPr>
          <w:p w14:paraId="62BF8399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</w:tcPr>
          <w:p w14:paraId="68286AC8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2" w:type="pct"/>
            <w:vMerge/>
            <w:vAlign w:val="center"/>
          </w:tcPr>
          <w:p w14:paraId="71957191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</w:tcPr>
          <w:p w14:paraId="0D32ABA2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1" w:type="pct"/>
            <w:vMerge/>
            <w:vAlign w:val="center"/>
          </w:tcPr>
          <w:p w14:paraId="6BEF2550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</w:tcPr>
          <w:p w14:paraId="5077687F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</w:tcPr>
          <w:p w14:paraId="0FF0A27C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</w:tcPr>
          <w:p w14:paraId="1D963A6D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</w:tcPr>
          <w:p w14:paraId="274C3719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481" w:type="pct"/>
            <w:shd w:val="clear" w:color="auto" w:fill="auto"/>
            <w:vAlign w:val="center"/>
          </w:tcPr>
          <w:p w14:paraId="31EA8935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720</w:t>
            </w:r>
          </w:p>
        </w:tc>
      </w:tr>
    </w:tbl>
    <w:p w14:paraId="15F6C6CF" w14:textId="77777777" w:rsidR="0038276D" w:rsidRDefault="0038276D" w:rsidP="00617CE9"/>
    <w:p w14:paraId="257669BE" w14:textId="77777777" w:rsidR="0038276D" w:rsidRDefault="00B410C8" w:rsidP="00617CE9">
      <w:pPr>
        <w:pStyle w:val="Heading4"/>
      </w:pPr>
      <w:r>
        <w:rPr>
          <w:rFonts w:hint="eastAsia"/>
        </w:rPr>
        <w:lastRenderedPageBreak/>
        <w:t>7.1.3.2</w:t>
      </w:r>
      <w:r>
        <w:tab/>
      </w:r>
      <w:r>
        <w:rPr>
          <w:rFonts w:hint="eastAsia"/>
        </w:rPr>
        <w:t>Device 2a</w:t>
      </w:r>
    </w:p>
    <w:p w14:paraId="4AC35C37" w14:textId="3238A1E5" w:rsidR="0038276D" w:rsidRDefault="00B410C8">
      <w:pPr>
        <w:pStyle w:val="Heading5"/>
      </w:pPr>
      <w:r>
        <w:rPr>
          <w:rFonts w:hint="eastAsia"/>
        </w:rPr>
        <w:t>7.1.3.2.1</w:t>
      </w:r>
      <w:r>
        <w:tab/>
      </w:r>
      <w:r w:rsidR="00617CE9">
        <w:t>C</w:t>
      </w:r>
      <w:r>
        <w:rPr>
          <w:rFonts w:hint="eastAsia"/>
        </w:rPr>
        <w:t>oherent</w:t>
      </w:r>
    </w:p>
    <w:p w14:paraId="142D5A5F" w14:textId="77777777" w:rsidR="0038276D" w:rsidRDefault="00B410C8" w:rsidP="00617CE9">
      <w:pPr>
        <w:pStyle w:val="TH"/>
      </w:pPr>
      <w:r>
        <w:rPr>
          <w:rFonts w:hint="eastAsia"/>
          <w:noProof/>
        </w:rPr>
        <w:drawing>
          <wp:inline distT="0" distB="0" distL="0" distR="0" wp14:anchorId="6956AE80" wp14:editId="3D715A96">
            <wp:extent cx="7760970" cy="5457190"/>
            <wp:effectExtent l="0" t="0" r="11430" b="3810"/>
            <wp:docPr id="68911290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9112903" name="Picture 3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760970" cy="5457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932D0A9" w14:textId="77777777" w:rsidR="00617CE9" w:rsidRDefault="00617CE9" w:rsidP="00617CE9">
      <w:pPr>
        <w:pStyle w:val="TF"/>
      </w:pPr>
      <w:r>
        <w:rPr>
          <w:rFonts w:hint="eastAsia"/>
        </w:rPr>
        <w:lastRenderedPageBreak/>
        <w:t>Figure 7.1.3.2.1 - 1</w:t>
      </w:r>
    </w:p>
    <w:p w14:paraId="2AF0B6E5" w14:textId="77777777" w:rsidR="0038276D" w:rsidRDefault="00B410C8" w:rsidP="00617CE9">
      <w:pPr>
        <w:pStyle w:val="TH"/>
      </w:pPr>
      <w:r>
        <w:t xml:space="preserve">Table </w:t>
      </w:r>
      <w:r>
        <w:rPr>
          <w:rFonts w:hint="eastAsia"/>
        </w:rPr>
        <w:t>7.1.3.2.1 - 1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43"/>
        <w:gridCol w:w="1440"/>
        <w:gridCol w:w="1440"/>
        <w:gridCol w:w="866"/>
        <w:gridCol w:w="744"/>
        <w:gridCol w:w="852"/>
        <w:gridCol w:w="891"/>
        <w:gridCol w:w="907"/>
        <w:gridCol w:w="1184"/>
        <w:gridCol w:w="997"/>
        <w:gridCol w:w="1184"/>
        <w:gridCol w:w="1318"/>
        <w:gridCol w:w="1315"/>
      </w:tblGrid>
      <w:tr w:rsidR="0038276D" w:rsidRPr="00617CE9" w14:paraId="334E6550" w14:textId="77777777">
        <w:trPr>
          <w:trHeight w:val="280"/>
        </w:trPr>
        <w:tc>
          <w:tcPr>
            <w:tcW w:w="5000" w:type="pct"/>
            <w:gridSpan w:val="13"/>
            <w:shd w:val="clear" w:color="auto" w:fill="auto"/>
            <w:noWrap/>
            <w:vAlign w:val="center"/>
          </w:tcPr>
          <w:p w14:paraId="6FA54B80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TDL-A, device 2a, coherent</w:t>
            </w:r>
          </w:p>
        </w:tc>
      </w:tr>
      <w:tr w:rsidR="0038276D" w:rsidRPr="00617CE9" w14:paraId="23E71F52" w14:textId="77777777">
        <w:trPr>
          <w:trHeight w:val="320"/>
        </w:trPr>
        <w:tc>
          <w:tcPr>
            <w:tcW w:w="5000" w:type="pct"/>
            <w:gridSpan w:val="13"/>
            <w:shd w:val="clear" w:color="auto" w:fill="auto"/>
          </w:tcPr>
          <w:p w14:paraId="6191729F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D2R LLS</w:t>
            </w:r>
          </w:p>
        </w:tc>
      </w:tr>
      <w:tr w:rsidR="0038276D" w:rsidRPr="00617CE9" w14:paraId="7755C6F1" w14:textId="77777777">
        <w:trPr>
          <w:trHeight w:val="280"/>
        </w:trPr>
        <w:tc>
          <w:tcPr>
            <w:tcW w:w="420" w:type="pct"/>
            <w:shd w:val="clear" w:color="D9E1F2" w:fill="D9E1F2"/>
            <w:noWrap/>
            <w:vAlign w:val="center"/>
          </w:tcPr>
          <w:p w14:paraId="74A9534B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BLER</w:t>
            </w:r>
          </w:p>
        </w:tc>
        <w:tc>
          <w:tcPr>
            <w:tcW w:w="524" w:type="pct"/>
            <w:shd w:val="clear" w:color="D9E1F2" w:fill="D9E1F2"/>
            <w:noWrap/>
            <w:vAlign w:val="center"/>
          </w:tcPr>
          <w:p w14:paraId="1EED6187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SE[bps/Hz]</w:t>
            </w:r>
          </w:p>
        </w:tc>
        <w:tc>
          <w:tcPr>
            <w:tcW w:w="524" w:type="pct"/>
            <w:shd w:val="clear" w:color="D9E1F2" w:fill="D9E1F2"/>
            <w:noWrap/>
            <w:vAlign w:val="center"/>
          </w:tcPr>
          <w:p w14:paraId="13C3467F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Source</w:t>
            </w:r>
          </w:p>
        </w:tc>
        <w:tc>
          <w:tcPr>
            <w:tcW w:w="323" w:type="pct"/>
            <w:shd w:val="clear" w:color="D9E1F2" w:fill="D9E1F2"/>
            <w:noWrap/>
            <w:vAlign w:val="center"/>
          </w:tcPr>
          <w:p w14:paraId="4574306E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617CE9"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MinSNR</w:t>
            </w:r>
            <w:proofErr w:type="spellEnd"/>
          </w:p>
        </w:tc>
        <w:tc>
          <w:tcPr>
            <w:tcW w:w="280" w:type="pct"/>
            <w:shd w:val="clear" w:color="D9E1F2" w:fill="D9E1F2"/>
            <w:noWrap/>
            <w:vAlign w:val="center"/>
          </w:tcPr>
          <w:p w14:paraId="1572D1F1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617CE9"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MaxSNR</w:t>
            </w:r>
            <w:proofErr w:type="spellEnd"/>
          </w:p>
        </w:tc>
        <w:tc>
          <w:tcPr>
            <w:tcW w:w="318" w:type="pct"/>
            <w:shd w:val="clear" w:color="D9E1F2" w:fill="D9E1F2"/>
            <w:noWrap/>
            <w:vAlign w:val="center"/>
          </w:tcPr>
          <w:p w14:paraId="70ECC631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FEC?</w:t>
            </w:r>
          </w:p>
        </w:tc>
        <w:tc>
          <w:tcPr>
            <w:tcW w:w="280" w:type="pct"/>
            <w:shd w:val="clear" w:color="D9E1F2" w:fill="D9E1F2"/>
            <w:noWrap/>
            <w:vAlign w:val="center"/>
          </w:tcPr>
          <w:p w14:paraId="467C361E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Line Code</w:t>
            </w:r>
          </w:p>
        </w:tc>
        <w:tc>
          <w:tcPr>
            <w:tcW w:w="337" w:type="pct"/>
            <w:shd w:val="clear" w:color="D9E1F2" w:fill="D9E1F2"/>
            <w:noWrap/>
            <w:vAlign w:val="center"/>
          </w:tcPr>
          <w:p w14:paraId="26350187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#ofRx</w:t>
            </w:r>
          </w:p>
        </w:tc>
        <w:tc>
          <w:tcPr>
            <w:tcW w:w="361" w:type="pct"/>
            <w:shd w:val="clear" w:color="D9E1F2" w:fill="D9E1F2"/>
            <w:noWrap/>
            <w:vAlign w:val="center"/>
          </w:tcPr>
          <w:p w14:paraId="5A886FB5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617CE9"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DataRate</w:t>
            </w:r>
            <w:proofErr w:type="spellEnd"/>
            <w:r w:rsidRPr="00617CE9"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[kbps]</w:t>
            </w:r>
          </w:p>
        </w:tc>
        <w:tc>
          <w:tcPr>
            <w:tcW w:w="311" w:type="pct"/>
            <w:shd w:val="clear" w:color="D9E1F2" w:fill="D9E1F2"/>
            <w:noWrap/>
            <w:vAlign w:val="center"/>
          </w:tcPr>
          <w:p w14:paraId="3F326086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info-</w:t>
            </w:r>
            <w:proofErr w:type="spellStart"/>
            <w:r w:rsidRPr="00617CE9"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recv_bw</w:t>
            </w:r>
            <w:proofErr w:type="spellEnd"/>
          </w:p>
        </w:tc>
        <w:tc>
          <w:tcPr>
            <w:tcW w:w="361" w:type="pct"/>
            <w:shd w:val="clear" w:color="D9E1F2" w:fill="D9E1F2"/>
            <w:noWrap/>
            <w:vAlign w:val="center"/>
          </w:tcPr>
          <w:p w14:paraId="0AADD27E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617CE9"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ChipRate</w:t>
            </w:r>
            <w:proofErr w:type="spellEnd"/>
            <w:r w:rsidRPr="00617CE9"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[</w:t>
            </w:r>
            <w:proofErr w:type="spellStart"/>
            <w:r w:rsidRPr="00617CE9"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kcps</w:t>
            </w:r>
            <w:proofErr w:type="spellEnd"/>
            <w:r w:rsidRPr="00617CE9"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]</w:t>
            </w:r>
          </w:p>
        </w:tc>
        <w:tc>
          <w:tcPr>
            <w:tcW w:w="481" w:type="pct"/>
            <w:shd w:val="clear" w:color="D9E1F2" w:fill="D9E1F2"/>
            <w:noWrap/>
            <w:vAlign w:val="center"/>
          </w:tcPr>
          <w:p w14:paraId="4970EF22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617CE9"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MessageSize</w:t>
            </w:r>
            <w:proofErr w:type="spellEnd"/>
            <w:r w:rsidRPr="00617CE9"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[b]</w:t>
            </w:r>
          </w:p>
        </w:tc>
        <w:tc>
          <w:tcPr>
            <w:tcW w:w="481" w:type="pct"/>
            <w:shd w:val="clear" w:color="D9E1F2" w:fill="D9E1F2"/>
            <w:noWrap/>
            <w:vAlign w:val="center"/>
          </w:tcPr>
          <w:p w14:paraId="0C92D082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Row Indices</w:t>
            </w:r>
          </w:p>
        </w:tc>
      </w:tr>
      <w:tr w:rsidR="0038276D" w:rsidRPr="00617CE9" w14:paraId="1FF797D2" w14:textId="77777777">
        <w:trPr>
          <w:trHeight w:val="280"/>
        </w:trPr>
        <w:tc>
          <w:tcPr>
            <w:tcW w:w="420" w:type="pct"/>
            <w:vMerge w:val="restart"/>
            <w:shd w:val="clear" w:color="auto" w:fill="auto"/>
            <w:vAlign w:val="center"/>
          </w:tcPr>
          <w:p w14:paraId="30BE02D6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524" w:type="pct"/>
            <w:vMerge w:val="restart"/>
            <w:shd w:val="clear" w:color="auto" w:fill="auto"/>
            <w:vAlign w:val="center"/>
          </w:tcPr>
          <w:p w14:paraId="047FAC2E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524" w:type="pct"/>
            <w:vMerge w:val="restart"/>
            <w:shd w:val="clear" w:color="auto" w:fill="auto"/>
            <w:vAlign w:val="center"/>
          </w:tcPr>
          <w:p w14:paraId="30FD0B6C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 w:hint="eastAsia"/>
                <w:color w:val="000000"/>
                <w:sz w:val="16"/>
                <w:szCs w:val="16"/>
              </w:rPr>
              <w:t>[209]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</w:tcPr>
          <w:p w14:paraId="76ABF63D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-2.2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</w:tcPr>
          <w:p w14:paraId="3E12715B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318" w:type="pct"/>
            <w:vMerge w:val="restart"/>
            <w:shd w:val="clear" w:color="auto" w:fill="auto"/>
            <w:vAlign w:val="center"/>
          </w:tcPr>
          <w:p w14:paraId="649378D0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CC-1/2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</w:tcPr>
          <w:p w14:paraId="088EABB7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no line coding</w:t>
            </w:r>
          </w:p>
        </w:tc>
        <w:tc>
          <w:tcPr>
            <w:tcW w:w="337" w:type="pct"/>
            <w:vMerge w:val="restart"/>
            <w:shd w:val="clear" w:color="auto" w:fill="auto"/>
            <w:vAlign w:val="center"/>
          </w:tcPr>
          <w:p w14:paraId="645E5163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</w:tcPr>
          <w:p w14:paraId="11652EDD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</w:tcPr>
          <w:p w14:paraId="71C39D56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360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</w:tcPr>
          <w:p w14:paraId="7877F043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481" w:type="pct"/>
            <w:vMerge w:val="restart"/>
            <w:shd w:val="clear" w:color="auto" w:fill="auto"/>
            <w:vAlign w:val="center"/>
          </w:tcPr>
          <w:p w14:paraId="2C493CA4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481" w:type="pct"/>
            <w:shd w:val="clear" w:color="auto" w:fill="auto"/>
            <w:vAlign w:val="center"/>
          </w:tcPr>
          <w:p w14:paraId="10A834A0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1599</w:t>
            </w:r>
          </w:p>
        </w:tc>
      </w:tr>
      <w:tr w:rsidR="0038276D" w:rsidRPr="00617CE9" w14:paraId="6642F90D" w14:textId="77777777">
        <w:trPr>
          <w:trHeight w:val="280"/>
        </w:trPr>
        <w:tc>
          <w:tcPr>
            <w:tcW w:w="420" w:type="pct"/>
            <w:vMerge/>
            <w:vAlign w:val="center"/>
          </w:tcPr>
          <w:p w14:paraId="788827E1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</w:tcPr>
          <w:p w14:paraId="1A6EE5B7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</w:tcPr>
          <w:p w14:paraId="2B6F6470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</w:tcPr>
          <w:p w14:paraId="6B6CF70C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</w:tcPr>
          <w:p w14:paraId="4E4E89CF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vMerge/>
            <w:vAlign w:val="center"/>
          </w:tcPr>
          <w:p w14:paraId="3609AD2E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</w:tcPr>
          <w:p w14:paraId="2C459587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7" w:type="pct"/>
            <w:vMerge/>
            <w:vAlign w:val="center"/>
          </w:tcPr>
          <w:p w14:paraId="04863164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</w:tcPr>
          <w:p w14:paraId="2B217889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</w:tcPr>
          <w:p w14:paraId="3E19E3E1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</w:tcPr>
          <w:p w14:paraId="02480CDA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/>
            <w:vAlign w:val="center"/>
          </w:tcPr>
          <w:p w14:paraId="2121C011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</w:tcPr>
          <w:p w14:paraId="26D220D9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1613</w:t>
            </w:r>
          </w:p>
        </w:tc>
      </w:tr>
      <w:tr w:rsidR="0038276D" w:rsidRPr="00617CE9" w14:paraId="09472633" w14:textId="77777777">
        <w:trPr>
          <w:trHeight w:val="280"/>
        </w:trPr>
        <w:tc>
          <w:tcPr>
            <w:tcW w:w="420" w:type="pct"/>
            <w:vMerge/>
            <w:vAlign w:val="center"/>
          </w:tcPr>
          <w:p w14:paraId="325947DB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</w:tcPr>
          <w:p w14:paraId="2626781F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0.02</w:t>
            </w:r>
          </w:p>
        </w:tc>
        <w:tc>
          <w:tcPr>
            <w:tcW w:w="524" w:type="pct"/>
            <w:vMerge w:val="restart"/>
            <w:shd w:val="clear" w:color="auto" w:fill="auto"/>
            <w:vAlign w:val="center"/>
          </w:tcPr>
          <w:p w14:paraId="2CDB15C1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 w:hint="eastAsia"/>
                <w:color w:val="000000"/>
                <w:sz w:val="16"/>
                <w:szCs w:val="16"/>
              </w:rPr>
              <w:t>[192]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</w:tcPr>
          <w:p w14:paraId="6BDE5471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-2.5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</w:tcPr>
          <w:p w14:paraId="4B5A7041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-1.3</w:t>
            </w:r>
          </w:p>
        </w:tc>
        <w:tc>
          <w:tcPr>
            <w:tcW w:w="318" w:type="pct"/>
            <w:vMerge w:val="restart"/>
            <w:shd w:val="clear" w:color="auto" w:fill="auto"/>
            <w:vAlign w:val="center"/>
          </w:tcPr>
          <w:p w14:paraId="67915B88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CC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</w:tcPr>
          <w:p w14:paraId="4E715C27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Manchester</w:t>
            </w:r>
          </w:p>
        </w:tc>
        <w:tc>
          <w:tcPr>
            <w:tcW w:w="337" w:type="pct"/>
            <w:vMerge/>
            <w:vAlign w:val="center"/>
          </w:tcPr>
          <w:p w14:paraId="6DE925A6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</w:tcPr>
          <w:p w14:paraId="24563736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311" w:type="pct"/>
            <w:shd w:val="clear" w:color="auto" w:fill="auto"/>
            <w:vAlign w:val="center"/>
          </w:tcPr>
          <w:p w14:paraId="1A90C74B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180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</w:tcPr>
          <w:p w14:paraId="3F3A5652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proofErr w:type="spellStart"/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NaN</w:t>
            </w:r>
            <w:proofErr w:type="spellEnd"/>
          </w:p>
        </w:tc>
        <w:tc>
          <w:tcPr>
            <w:tcW w:w="481" w:type="pct"/>
            <w:vMerge/>
            <w:vAlign w:val="center"/>
          </w:tcPr>
          <w:p w14:paraId="3C0E6BF8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</w:tcPr>
          <w:p w14:paraId="1050DD51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605</w:t>
            </w:r>
          </w:p>
        </w:tc>
      </w:tr>
      <w:tr w:rsidR="0038276D" w:rsidRPr="00617CE9" w14:paraId="68784953" w14:textId="77777777">
        <w:trPr>
          <w:trHeight w:val="280"/>
        </w:trPr>
        <w:tc>
          <w:tcPr>
            <w:tcW w:w="420" w:type="pct"/>
            <w:vMerge/>
            <w:vAlign w:val="center"/>
          </w:tcPr>
          <w:p w14:paraId="099127BB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</w:tcPr>
          <w:p w14:paraId="20ADE310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</w:tcPr>
          <w:p w14:paraId="49ECA425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</w:tcPr>
          <w:p w14:paraId="1661F649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</w:tcPr>
          <w:p w14:paraId="47321600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vMerge/>
            <w:vAlign w:val="center"/>
          </w:tcPr>
          <w:p w14:paraId="6782E2C7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</w:tcPr>
          <w:p w14:paraId="2342D1E6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7" w:type="pct"/>
            <w:vMerge/>
            <w:vAlign w:val="center"/>
          </w:tcPr>
          <w:p w14:paraId="557B23B8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</w:tcPr>
          <w:p w14:paraId="70162867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0.43</w:t>
            </w:r>
          </w:p>
        </w:tc>
        <w:tc>
          <w:tcPr>
            <w:tcW w:w="311" w:type="pct"/>
            <w:shd w:val="clear" w:color="auto" w:fill="auto"/>
            <w:vAlign w:val="center"/>
          </w:tcPr>
          <w:p w14:paraId="1D18DA1A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18</w:t>
            </w:r>
          </w:p>
        </w:tc>
        <w:tc>
          <w:tcPr>
            <w:tcW w:w="361" w:type="pct"/>
            <w:vMerge/>
            <w:vAlign w:val="center"/>
          </w:tcPr>
          <w:p w14:paraId="5D73D376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/>
            <w:vAlign w:val="center"/>
          </w:tcPr>
          <w:p w14:paraId="3F8442AA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</w:tcPr>
          <w:p w14:paraId="4FFE43B5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602</w:t>
            </w:r>
          </w:p>
        </w:tc>
      </w:tr>
      <w:tr w:rsidR="0038276D" w:rsidRPr="00617CE9" w14:paraId="3670AEC6" w14:textId="77777777">
        <w:trPr>
          <w:trHeight w:val="280"/>
        </w:trPr>
        <w:tc>
          <w:tcPr>
            <w:tcW w:w="420" w:type="pct"/>
            <w:vMerge/>
            <w:vAlign w:val="center"/>
          </w:tcPr>
          <w:p w14:paraId="69A1D56F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</w:tcPr>
          <w:p w14:paraId="0085ECD4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</w:tcPr>
          <w:p w14:paraId="2CDB2AE7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 w:hint="eastAsia"/>
                <w:color w:val="000000"/>
                <w:sz w:val="16"/>
                <w:szCs w:val="16"/>
              </w:rPr>
              <w:t>[209]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</w:tcPr>
          <w:p w14:paraId="6F09A7FF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6.3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</w:tcPr>
          <w:p w14:paraId="607EE34C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9.2</w:t>
            </w:r>
          </w:p>
        </w:tc>
        <w:tc>
          <w:tcPr>
            <w:tcW w:w="318" w:type="pct"/>
            <w:vMerge w:val="restart"/>
            <w:shd w:val="clear" w:color="auto" w:fill="auto"/>
            <w:vAlign w:val="center"/>
          </w:tcPr>
          <w:p w14:paraId="7EE2D45D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CC-1/2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</w:tcPr>
          <w:p w14:paraId="5EF9FA5B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no line coding</w:t>
            </w:r>
          </w:p>
        </w:tc>
        <w:tc>
          <w:tcPr>
            <w:tcW w:w="337" w:type="pct"/>
            <w:vMerge/>
            <w:vAlign w:val="center"/>
          </w:tcPr>
          <w:p w14:paraId="37065797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restart"/>
            <w:shd w:val="clear" w:color="auto" w:fill="auto"/>
            <w:vAlign w:val="center"/>
          </w:tcPr>
          <w:p w14:paraId="095B103A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</w:tcPr>
          <w:p w14:paraId="058A48C8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360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</w:tcPr>
          <w:p w14:paraId="2516CD9D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14</w:t>
            </w:r>
          </w:p>
        </w:tc>
        <w:tc>
          <w:tcPr>
            <w:tcW w:w="481" w:type="pct"/>
            <w:vMerge/>
            <w:vAlign w:val="center"/>
          </w:tcPr>
          <w:p w14:paraId="76DAD946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</w:tcPr>
          <w:p w14:paraId="44CE3915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1597</w:t>
            </w:r>
          </w:p>
        </w:tc>
      </w:tr>
      <w:tr w:rsidR="0038276D" w:rsidRPr="00617CE9" w14:paraId="00404410" w14:textId="77777777">
        <w:trPr>
          <w:trHeight w:val="280"/>
        </w:trPr>
        <w:tc>
          <w:tcPr>
            <w:tcW w:w="420" w:type="pct"/>
            <w:vMerge/>
            <w:vAlign w:val="center"/>
          </w:tcPr>
          <w:p w14:paraId="1BEDBB19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</w:tcPr>
          <w:p w14:paraId="0A2F6768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</w:tcPr>
          <w:p w14:paraId="579EB288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</w:tcPr>
          <w:p w14:paraId="7E33FC9F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</w:tcPr>
          <w:p w14:paraId="2B6F4B36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vMerge/>
            <w:vAlign w:val="center"/>
          </w:tcPr>
          <w:p w14:paraId="67A51C60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</w:tcPr>
          <w:p w14:paraId="443E6CD6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7" w:type="pct"/>
            <w:vMerge/>
            <w:vAlign w:val="center"/>
          </w:tcPr>
          <w:p w14:paraId="29E21F0B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</w:tcPr>
          <w:p w14:paraId="62CD9F8B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</w:tcPr>
          <w:p w14:paraId="056E7A55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</w:tcPr>
          <w:p w14:paraId="7A57B264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/>
            <w:vAlign w:val="center"/>
          </w:tcPr>
          <w:p w14:paraId="1163AA48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</w:tcPr>
          <w:p w14:paraId="37883AB0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1609</w:t>
            </w:r>
          </w:p>
        </w:tc>
      </w:tr>
      <w:tr w:rsidR="0038276D" w:rsidRPr="00617CE9" w14:paraId="18974665" w14:textId="77777777">
        <w:trPr>
          <w:trHeight w:val="280"/>
        </w:trPr>
        <w:tc>
          <w:tcPr>
            <w:tcW w:w="420" w:type="pct"/>
            <w:vMerge/>
            <w:vAlign w:val="center"/>
          </w:tcPr>
          <w:p w14:paraId="3C7FD049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</w:tcPr>
          <w:p w14:paraId="0E665C63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</w:tcPr>
          <w:p w14:paraId="07F2F7FE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 w:hint="eastAsia"/>
                <w:color w:val="000000"/>
                <w:sz w:val="16"/>
                <w:szCs w:val="16"/>
              </w:rPr>
              <w:t>[198]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</w:tcPr>
          <w:p w14:paraId="0F207D54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-3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</w:tcPr>
          <w:p w14:paraId="6C74BFE0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15.7</w:t>
            </w:r>
          </w:p>
        </w:tc>
        <w:tc>
          <w:tcPr>
            <w:tcW w:w="318" w:type="pct"/>
            <w:vMerge w:val="restart"/>
            <w:shd w:val="clear" w:color="auto" w:fill="auto"/>
            <w:vAlign w:val="center"/>
          </w:tcPr>
          <w:p w14:paraId="55F1F5B3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no FEC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</w:tcPr>
          <w:p w14:paraId="3E6BC1A6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 Manchester encoding</w:t>
            </w:r>
          </w:p>
        </w:tc>
        <w:tc>
          <w:tcPr>
            <w:tcW w:w="337" w:type="pct"/>
            <w:vMerge/>
            <w:vAlign w:val="center"/>
          </w:tcPr>
          <w:p w14:paraId="46F0CD2E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</w:tcPr>
          <w:p w14:paraId="1EFC2951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1.06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</w:tcPr>
          <w:p w14:paraId="4AC9C677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45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</w:tcPr>
          <w:p w14:paraId="39CFAC5B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481" w:type="pct"/>
            <w:vMerge/>
            <w:vAlign w:val="center"/>
          </w:tcPr>
          <w:p w14:paraId="6F13F2D3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</w:tcPr>
          <w:p w14:paraId="6B578BB3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94</w:t>
            </w:r>
          </w:p>
        </w:tc>
      </w:tr>
      <w:tr w:rsidR="0038276D" w:rsidRPr="00617CE9" w14:paraId="4277178E" w14:textId="77777777">
        <w:trPr>
          <w:trHeight w:val="280"/>
        </w:trPr>
        <w:tc>
          <w:tcPr>
            <w:tcW w:w="420" w:type="pct"/>
            <w:vMerge/>
            <w:vAlign w:val="center"/>
          </w:tcPr>
          <w:p w14:paraId="7E74479C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</w:tcPr>
          <w:p w14:paraId="4DEC3158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</w:tcPr>
          <w:p w14:paraId="792DD89A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</w:tcPr>
          <w:p w14:paraId="6EDB91C4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</w:tcPr>
          <w:p w14:paraId="7873F5ED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vMerge/>
            <w:vAlign w:val="center"/>
          </w:tcPr>
          <w:p w14:paraId="13AE6A54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</w:tcPr>
          <w:p w14:paraId="2531DB47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7" w:type="pct"/>
            <w:shd w:val="clear" w:color="auto" w:fill="auto"/>
            <w:vAlign w:val="center"/>
          </w:tcPr>
          <w:p w14:paraId="04B60691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61" w:type="pct"/>
            <w:shd w:val="clear" w:color="auto" w:fill="auto"/>
            <w:vAlign w:val="center"/>
          </w:tcPr>
          <w:p w14:paraId="56269EFF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0.95</w:t>
            </w:r>
          </w:p>
        </w:tc>
        <w:tc>
          <w:tcPr>
            <w:tcW w:w="311" w:type="pct"/>
            <w:vMerge/>
            <w:vAlign w:val="center"/>
          </w:tcPr>
          <w:p w14:paraId="22AE90ED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</w:tcPr>
          <w:p w14:paraId="1DFAAA58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/>
            <w:vAlign w:val="center"/>
          </w:tcPr>
          <w:p w14:paraId="3465A811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</w:tcPr>
          <w:p w14:paraId="3AED738F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28</w:t>
            </w:r>
          </w:p>
        </w:tc>
      </w:tr>
      <w:tr w:rsidR="0038276D" w:rsidRPr="00617CE9" w14:paraId="4F1FAEE5" w14:textId="77777777">
        <w:trPr>
          <w:trHeight w:val="280"/>
        </w:trPr>
        <w:tc>
          <w:tcPr>
            <w:tcW w:w="420" w:type="pct"/>
            <w:vMerge/>
            <w:vAlign w:val="center"/>
          </w:tcPr>
          <w:p w14:paraId="6DCF7DEC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</w:tcPr>
          <w:p w14:paraId="4C1EB0AF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</w:tcPr>
          <w:p w14:paraId="506CFD6B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 w:hint="eastAsia"/>
                <w:color w:val="000000"/>
                <w:sz w:val="16"/>
                <w:szCs w:val="16"/>
              </w:rPr>
              <w:t>[203]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</w:tcPr>
          <w:p w14:paraId="0042D588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-0.3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</w:tcPr>
          <w:p w14:paraId="1F0665DA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11.2</w:t>
            </w:r>
          </w:p>
        </w:tc>
        <w:tc>
          <w:tcPr>
            <w:tcW w:w="318" w:type="pct"/>
            <w:vMerge w:val="restart"/>
            <w:shd w:val="clear" w:color="auto" w:fill="auto"/>
            <w:vAlign w:val="center"/>
          </w:tcPr>
          <w:p w14:paraId="537E0C73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CC 1/3</w:t>
            </w:r>
          </w:p>
        </w:tc>
        <w:tc>
          <w:tcPr>
            <w:tcW w:w="280" w:type="pct"/>
            <w:vMerge/>
            <w:vAlign w:val="center"/>
          </w:tcPr>
          <w:p w14:paraId="25B07F1B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7" w:type="pct"/>
            <w:shd w:val="clear" w:color="auto" w:fill="auto"/>
            <w:vAlign w:val="center"/>
          </w:tcPr>
          <w:p w14:paraId="7F08F4CA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</w:tcPr>
          <w:p w14:paraId="15A3DC40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0.43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</w:tcPr>
          <w:p w14:paraId="4A454842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18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</w:tcPr>
          <w:p w14:paraId="5EF1F0FA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7.5</w:t>
            </w:r>
          </w:p>
        </w:tc>
        <w:tc>
          <w:tcPr>
            <w:tcW w:w="481" w:type="pct"/>
            <w:vMerge/>
            <w:vAlign w:val="center"/>
          </w:tcPr>
          <w:p w14:paraId="02B6A155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</w:tcPr>
          <w:p w14:paraId="3357ECAE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179</w:t>
            </w:r>
          </w:p>
        </w:tc>
      </w:tr>
      <w:tr w:rsidR="0038276D" w:rsidRPr="00617CE9" w14:paraId="65827026" w14:textId="77777777">
        <w:trPr>
          <w:trHeight w:val="280"/>
        </w:trPr>
        <w:tc>
          <w:tcPr>
            <w:tcW w:w="420" w:type="pct"/>
            <w:vMerge/>
            <w:vAlign w:val="center"/>
          </w:tcPr>
          <w:p w14:paraId="0D857650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</w:tcPr>
          <w:p w14:paraId="54189CD9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</w:tcPr>
          <w:p w14:paraId="4F461D1A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</w:tcPr>
          <w:p w14:paraId="4FD75A57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</w:tcPr>
          <w:p w14:paraId="13B1AB07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vMerge/>
            <w:vAlign w:val="center"/>
          </w:tcPr>
          <w:p w14:paraId="21FAE2D8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</w:tcPr>
          <w:p w14:paraId="30DD2DE5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7" w:type="pct"/>
            <w:shd w:val="clear" w:color="auto" w:fill="auto"/>
            <w:vAlign w:val="center"/>
          </w:tcPr>
          <w:p w14:paraId="3036713A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61" w:type="pct"/>
            <w:vMerge/>
            <w:vAlign w:val="center"/>
          </w:tcPr>
          <w:p w14:paraId="33A2790A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</w:tcPr>
          <w:p w14:paraId="7B0A4C98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</w:tcPr>
          <w:p w14:paraId="55296CDC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/>
            <w:vAlign w:val="center"/>
          </w:tcPr>
          <w:p w14:paraId="314227B0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</w:tcPr>
          <w:p w14:paraId="51F956C4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182</w:t>
            </w:r>
          </w:p>
        </w:tc>
      </w:tr>
      <w:tr w:rsidR="0038276D" w:rsidRPr="00617CE9" w14:paraId="6881260F" w14:textId="77777777">
        <w:trPr>
          <w:trHeight w:val="280"/>
        </w:trPr>
        <w:tc>
          <w:tcPr>
            <w:tcW w:w="420" w:type="pct"/>
            <w:vMerge/>
            <w:vAlign w:val="center"/>
          </w:tcPr>
          <w:p w14:paraId="58153E91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</w:tcPr>
          <w:p w14:paraId="420E1592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shd w:val="clear" w:color="auto" w:fill="auto"/>
            <w:vAlign w:val="center"/>
          </w:tcPr>
          <w:p w14:paraId="315E5429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 w:hint="eastAsia"/>
                <w:color w:val="000000"/>
                <w:sz w:val="16"/>
                <w:szCs w:val="16"/>
              </w:rPr>
              <w:t>[213]</w:t>
            </w:r>
          </w:p>
        </w:tc>
        <w:tc>
          <w:tcPr>
            <w:tcW w:w="323" w:type="pct"/>
            <w:shd w:val="clear" w:color="auto" w:fill="auto"/>
            <w:vAlign w:val="center"/>
          </w:tcPr>
          <w:p w14:paraId="0ACF85BC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-2.3</w:t>
            </w:r>
          </w:p>
        </w:tc>
        <w:tc>
          <w:tcPr>
            <w:tcW w:w="280" w:type="pct"/>
            <w:shd w:val="clear" w:color="auto" w:fill="auto"/>
            <w:vAlign w:val="center"/>
          </w:tcPr>
          <w:p w14:paraId="564A32CB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-2.3</w:t>
            </w:r>
          </w:p>
        </w:tc>
        <w:tc>
          <w:tcPr>
            <w:tcW w:w="318" w:type="pct"/>
            <w:vMerge w:val="restart"/>
            <w:shd w:val="clear" w:color="auto" w:fill="auto"/>
            <w:vAlign w:val="center"/>
          </w:tcPr>
          <w:p w14:paraId="778B8A1B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CC</w:t>
            </w:r>
          </w:p>
        </w:tc>
        <w:tc>
          <w:tcPr>
            <w:tcW w:w="280" w:type="pct"/>
            <w:shd w:val="clear" w:color="auto" w:fill="auto"/>
            <w:vAlign w:val="center"/>
          </w:tcPr>
          <w:p w14:paraId="3F3E3162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Manchester encoding</w:t>
            </w:r>
          </w:p>
        </w:tc>
        <w:tc>
          <w:tcPr>
            <w:tcW w:w="337" w:type="pct"/>
            <w:vMerge w:val="restart"/>
            <w:shd w:val="clear" w:color="auto" w:fill="auto"/>
            <w:vAlign w:val="center"/>
          </w:tcPr>
          <w:p w14:paraId="4FF954F1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61" w:type="pct"/>
            <w:shd w:val="clear" w:color="auto" w:fill="auto"/>
            <w:vAlign w:val="center"/>
          </w:tcPr>
          <w:p w14:paraId="2B3C8150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3.41</w:t>
            </w:r>
          </w:p>
        </w:tc>
        <w:tc>
          <w:tcPr>
            <w:tcW w:w="311" w:type="pct"/>
            <w:shd w:val="clear" w:color="auto" w:fill="auto"/>
            <w:vAlign w:val="center"/>
          </w:tcPr>
          <w:p w14:paraId="4B3992C8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150</w:t>
            </w:r>
          </w:p>
        </w:tc>
        <w:tc>
          <w:tcPr>
            <w:tcW w:w="361" w:type="pct"/>
            <w:shd w:val="clear" w:color="auto" w:fill="auto"/>
            <w:vAlign w:val="center"/>
          </w:tcPr>
          <w:p w14:paraId="7AC0EFC0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75</w:t>
            </w:r>
          </w:p>
        </w:tc>
        <w:tc>
          <w:tcPr>
            <w:tcW w:w="481" w:type="pct"/>
            <w:vMerge/>
            <w:vAlign w:val="center"/>
          </w:tcPr>
          <w:p w14:paraId="56BA8492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</w:tcPr>
          <w:p w14:paraId="4C7CBD90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1159</w:t>
            </w:r>
          </w:p>
        </w:tc>
      </w:tr>
      <w:tr w:rsidR="0038276D" w:rsidRPr="00617CE9" w14:paraId="61D0F062" w14:textId="77777777">
        <w:trPr>
          <w:trHeight w:val="280"/>
        </w:trPr>
        <w:tc>
          <w:tcPr>
            <w:tcW w:w="420" w:type="pct"/>
            <w:vMerge/>
            <w:vAlign w:val="center"/>
          </w:tcPr>
          <w:p w14:paraId="3D9E0B1B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</w:tcPr>
          <w:p w14:paraId="731CD5BC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0.03</w:t>
            </w:r>
          </w:p>
        </w:tc>
        <w:tc>
          <w:tcPr>
            <w:tcW w:w="524" w:type="pct"/>
            <w:vMerge w:val="restart"/>
            <w:shd w:val="clear" w:color="auto" w:fill="auto"/>
            <w:vAlign w:val="center"/>
          </w:tcPr>
          <w:p w14:paraId="34407FB7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 w:hint="eastAsia"/>
                <w:color w:val="000000"/>
                <w:sz w:val="16"/>
                <w:szCs w:val="16"/>
              </w:rPr>
              <w:t>[192]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</w:tcPr>
          <w:p w14:paraId="2970510B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-1.8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</w:tcPr>
          <w:p w14:paraId="54E1EA5D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-1</w:t>
            </w:r>
          </w:p>
        </w:tc>
        <w:tc>
          <w:tcPr>
            <w:tcW w:w="318" w:type="pct"/>
            <w:vMerge/>
            <w:vAlign w:val="center"/>
          </w:tcPr>
          <w:p w14:paraId="79E8C3AE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 w:val="restart"/>
            <w:shd w:val="clear" w:color="auto" w:fill="auto"/>
            <w:vAlign w:val="center"/>
          </w:tcPr>
          <w:p w14:paraId="71A7D881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Manchester</w:t>
            </w:r>
          </w:p>
        </w:tc>
        <w:tc>
          <w:tcPr>
            <w:tcW w:w="337" w:type="pct"/>
            <w:vMerge/>
            <w:vAlign w:val="center"/>
          </w:tcPr>
          <w:p w14:paraId="4F29B517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</w:tcPr>
          <w:p w14:paraId="0E15004F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4.7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</w:tcPr>
          <w:p w14:paraId="56B99F14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180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</w:tcPr>
          <w:p w14:paraId="2A18ADF0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proofErr w:type="spellStart"/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NaN</w:t>
            </w:r>
            <w:proofErr w:type="spellEnd"/>
          </w:p>
        </w:tc>
        <w:tc>
          <w:tcPr>
            <w:tcW w:w="481" w:type="pct"/>
            <w:shd w:val="clear" w:color="auto" w:fill="auto"/>
            <w:vAlign w:val="center"/>
          </w:tcPr>
          <w:p w14:paraId="0FD5AAB4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481" w:type="pct"/>
            <w:shd w:val="clear" w:color="auto" w:fill="auto"/>
            <w:vAlign w:val="center"/>
          </w:tcPr>
          <w:p w14:paraId="13027F0E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606</w:t>
            </w:r>
          </w:p>
        </w:tc>
      </w:tr>
      <w:tr w:rsidR="0038276D" w:rsidRPr="00617CE9" w14:paraId="24D1D6E1" w14:textId="77777777">
        <w:trPr>
          <w:trHeight w:val="280"/>
        </w:trPr>
        <w:tc>
          <w:tcPr>
            <w:tcW w:w="420" w:type="pct"/>
            <w:vMerge/>
            <w:vAlign w:val="center"/>
          </w:tcPr>
          <w:p w14:paraId="27A2D790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</w:tcPr>
          <w:p w14:paraId="2D3481BC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</w:tcPr>
          <w:p w14:paraId="5261DBA4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</w:tcPr>
          <w:p w14:paraId="0F341453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</w:tcPr>
          <w:p w14:paraId="5BFC5D49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vMerge/>
            <w:vAlign w:val="center"/>
          </w:tcPr>
          <w:p w14:paraId="7B93AF01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</w:tcPr>
          <w:p w14:paraId="6BADB25F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7" w:type="pct"/>
            <w:vMerge/>
            <w:vAlign w:val="center"/>
          </w:tcPr>
          <w:p w14:paraId="01A0CDD8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</w:tcPr>
          <w:p w14:paraId="1105772B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5.8</w:t>
            </w:r>
          </w:p>
        </w:tc>
        <w:tc>
          <w:tcPr>
            <w:tcW w:w="311" w:type="pct"/>
            <w:vMerge/>
            <w:vAlign w:val="center"/>
          </w:tcPr>
          <w:p w14:paraId="19B959BB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</w:tcPr>
          <w:p w14:paraId="76B4273F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 w:val="restart"/>
            <w:shd w:val="clear" w:color="auto" w:fill="auto"/>
            <w:vAlign w:val="center"/>
          </w:tcPr>
          <w:p w14:paraId="785288F1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481" w:type="pct"/>
            <w:shd w:val="clear" w:color="auto" w:fill="auto"/>
            <w:vAlign w:val="center"/>
          </w:tcPr>
          <w:p w14:paraId="115C811C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607</w:t>
            </w:r>
          </w:p>
        </w:tc>
      </w:tr>
      <w:tr w:rsidR="0038276D" w:rsidRPr="00617CE9" w14:paraId="45A8E05E" w14:textId="77777777">
        <w:trPr>
          <w:trHeight w:val="280"/>
        </w:trPr>
        <w:tc>
          <w:tcPr>
            <w:tcW w:w="420" w:type="pct"/>
            <w:vMerge/>
            <w:vAlign w:val="center"/>
          </w:tcPr>
          <w:p w14:paraId="212D4910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</w:tcPr>
          <w:p w14:paraId="61589DB0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</w:tcPr>
          <w:p w14:paraId="1FA64F97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 w:hint="eastAsia"/>
                <w:color w:val="000000"/>
                <w:sz w:val="16"/>
                <w:szCs w:val="16"/>
              </w:rPr>
              <w:t>[198]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</w:tcPr>
          <w:p w14:paraId="4A4827DA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-5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</w:tcPr>
          <w:p w14:paraId="4D2DA16C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8.6</w:t>
            </w:r>
          </w:p>
        </w:tc>
        <w:tc>
          <w:tcPr>
            <w:tcW w:w="318" w:type="pct"/>
            <w:vMerge w:val="restart"/>
            <w:shd w:val="clear" w:color="auto" w:fill="auto"/>
            <w:vAlign w:val="center"/>
          </w:tcPr>
          <w:p w14:paraId="6A969428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no FEC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</w:tcPr>
          <w:p w14:paraId="2DBEC043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 Manchester encoding</w:t>
            </w:r>
          </w:p>
        </w:tc>
        <w:tc>
          <w:tcPr>
            <w:tcW w:w="337" w:type="pct"/>
            <w:vMerge/>
            <w:vAlign w:val="center"/>
          </w:tcPr>
          <w:p w14:paraId="09E29C3D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</w:tcPr>
          <w:p w14:paraId="55909817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1.16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</w:tcPr>
          <w:p w14:paraId="27279295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45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</w:tcPr>
          <w:p w14:paraId="342F2B02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481" w:type="pct"/>
            <w:vMerge/>
            <w:vAlign w:val="center"/>
          </w:tcPr>
          <w:p w14:paraId="1091AD24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</w:tcPr>
          <w:p w14:paraId="3FAC0782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</w:tr>
      <w:tr w:rsidR="0038276D" w:rsidRPr="00617CE9" w14:paraId="2EE8B1EB" w14:textId="77777777">
        <w:trPr>
          <w:trHeight w:val="280"/>
        </w:trPr>
        <w:tc>
          <w:tcPr>
            <w:tcW w:w="420" w:type="pct"/>
            <w:vMerge/>
            <w:vAlign w:val="center"/>
          </w:tcPr>
          <w:p w14:paraId="7AB43D54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</w:tcPr>
          <w:p w14:paraId="6FA1AEC8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</w:tcPr>
          <w:p w14:paraId="28BB24D2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</w:tcPr>
          <w:p w14:paraId="2E805100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</w:tcPr>
          <w:p w14:paraId="0BB03622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vMerge/>
            <w:vAlign w:val="center"/>
          </w:tcPr>
          <w:p w14:paraId="0219749F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</w:tcPr>
          <w:p w14:paraId="259BA911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7" w:type="pct"/>
            <w:shd w:val="clear" w:color="auto" w:fill="auto"/>
            <w:vAlign w:val="center"/>
          </w:tcPr>
          <w:p w14:paraId="5FB1B895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61" w:type="pct"/>
            <w:shd w:val="clear" w:color="auto" w:fill="auto"/>
            <w:vAlign w:val="center"/>
          </w:tcPr>
          <w:p w14:paraId="400320F1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1.14</w:t>
            </w:r>
          </w:p>
        </w:tc>
        <w:tc>
          <w:tcPr>
            <w:tcW w:w="311" w:type="pct"/>
            <w:vMerge/>
            <w:vAlign w:val="center"/>
          </w:tcPr>
          <w:p w14:paraId="53139E35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</w:tcPr>
          <w:p w14:paraId="32A93D3C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 w:val="restart"/>
            <w:shd w:val="clear" w:color="auto" w:fill="auto"/>
            <w:vAlign w:val="center"/>
          </w:tcPr>
          <w:p w14:paraId="219EE271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481" w:type="pct"/>
            <w:shd w:val="clear" w:color="auto" w:fill="auto"/>
            <w:vAlign w:val="center"/>
          </w:tcPr>
          <w:p w14:paraId="6761D301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25</w:t>
            </w:r>
          </w:p>
        </w:tc>
      </w:tr>
      <w:tr w:rsidR="0038276D" w:rsidRPr="00617CE9" w14:paraId="6873CC28" w14:textId="77777777">
        <w:trPr>
          <w:trHeight w:val="280"/>
        </w:trPr>
        <w:tc>
          <w:tcPr>
            <w:tcW w:w="420" w:type="pct"/>
            <w:vMerge/>
            <w:vAlign w:val="center"/>
          </w:tcPr>
          <w:p w14:paraId="2FFE5512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</w:tcPr>
          <w:p w14:paraId="4B125F11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</w:tcPr>
          <w:p w14:paraId="1AD5EC9D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 w:hint="eastAsia"/>
                <w:color w:val="000000"/>
                <w:sz w:val="16"/>
                <w:szCs w:val="16"/>
              </w:rPr>
              <w:t>[210]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</w:tcPr>
          <w:p w14:paraId="1BE309EB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5.33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</w:tcPr>
          <w:p w14:paraId="70004FC4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28.23</w:t>
            </w:r>
          </w:p>
        </w:tc>
        <w:tc>
          <w:tcPr>
            <w:tcW w:w="318" w:type="pct"/>
            <w:vMerge w:val="restart"/>
            <w:shd w:val="clear" w:color="auto" w:fill="auto"/>
            <w:vAlign w:val="center"/>
          </w:tcPr>
          <w:p w14:paraId="5700F269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CC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</w:tcPr>
          <w:p w14:paraId="5A6088AD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None</w:t>
            </w:r>
          </w:p>
        </w:tc>
        <w:tc>
          <w:tcPr>
            <w:tcW w:w="337" w:type="pct"/>
            <w:shd w:val="clear" w:color="auto" w:fill="auto"/>
            <w:vAlign w:val="center"/>
          </w:tcPr>
          <w:p w14:paraId="44682938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</w:tcPr>
          <w:p w14:paraId="6B02110C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4.67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</w:tcPr>
          <w:p w14:paraId="4954F30B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180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</w:tcPr>
          <w:p w14:paraId="5AFCC63C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proofErr w:type="spellStart"/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NaN</w:t>
            </w:r>
            <w:proofErr w:type="spellEnd"/>
          </w:p>
        </w:tc>
        <w:tc>
          <w:tcPr>
            <w:tcW w:w="481" w:type="pct"/>
            <w:vMerge/>
            <w:vAlign w:val="center"/>
          </w:tcPr>
          <w:p w14:paraId="2E4DD273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</w:tcPr>
          <w:p w14:paraId="7A8F59C5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487</w:t>
            </w:r>
          </w:p>
        </w:tc>
      </w:tr>
      <w:tr w:rsidR="0038276D" w:rsidRPr="00617CE9" w14:paraId="277257C9" w14:textId="77777777">
        <w:trPr>
          <w:trHeight w:val="280"/>
        </w:trPr>
        <w:tc>
          <w:tcPr>
            <w:tcW w:w="420" w:type="pct"/>
            <w:vMerge/>
            <w:vAlign w:val="center"/>
          </w:tcPr>
          <w:p w14:paraId="3D6C0275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</w:tcPr>
          <w:p w14:paraId="73A719DE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</w:tcPr>
          <w:p w14:paraId="6C9851E8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</w:tcPr>
          <w:p w14:paraId="2A8B1FA7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</w:tcPr>
          <w:p w14:paraId="364A1293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vMerge/>
            <w:vAlign w:val="center"/>
          </w:tcPr>
          <w:p w14:paraId="52B76120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</w:tcPr>
          <w:p w14:paraId="6015ECA7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7" w:type="pct"/>
            <w:shd w:val="clear" w:color="auto" w:fill="auto"/>
            <w:vAlign w:val="center"/>
          </w:tcPr>
          <w:p w14:paraId="4424AF50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61" w:type="pct"/>
            <w:vMerge/>
            <w:vAlign w:val="center"/>
          </w:tcPr>
          <w:p w14:paraId="4E667870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</w:tcPr>
          <w:p w14:paraId="4C273B80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</w:tcPr>
          <w:p w14:paraId="18227D09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</w:tcPr>
          <w:p w14:paraId="7E238C72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1000</w:t>
            </w:r>
          </w:p>
        </w:tc>
        <w:tc>
          <w:tcPr>
            <w:tcW w:w="481" w:type="pct"/>
            <w:shd w:val="clear" w:color="auto" w:fill="auto"/>
            <w:vAlign w:val="center"/>
          </w:tcPr>
          <w:p w14:paraId="34CFEAE0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514</w:t>
            </w:r>
          </w:p>
        </w:tc>
      </w:tr>
      <w:tr w:rsidR="0038276D" w:rsidRPr="00617CE9" w14:paraId="0B02FEDE" w14:textId="77777777">
        <w:trPr>
          <w:trHeight w:val="280"/>
        </w:trPr>
        <w:tc>
          <w:tcPr>
            <w:tcW w:w="420" w:type="pct"/>
            <w:vMerge/>
            <w:vAlign w:val="center"/>
          </w:tcPr>
          <w:p w14:paraId="689E8DA3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</w:tcPr>
          <w:p w14:paraId="25AC9B54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</w:tcPr>
          <w:p w14:paraId="69CFBBAE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 w:hint="eastAsia"/>
                <w:color w:val="000000"/>
                <w:sz w:val="16"/>
                <w:szCs w:val="16"/>
              </w:rPr>
              <w:t>[213]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</w:tcPr>
          <w:p w14:paraId="615FFE11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-1.5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</w:tcPr>
          <w:p w14:paraId="3AA2B5AE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1.7</w:t>
            </w:r>
          </w:p>
        </w:tc>
        <w:tc>
          <w:tcPr>
            <w:tcW w:w="318" w:type="pct"/>
            <w:shd w:val="clear" w:color="auto" w:fill="auto"/>
            <w:vAlign w:val="center"/>
          </w:tcPr>
          <w:p w14:paraId="0F20B672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no FEC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</w:tcPr>
          <w:p w14:paraId="7503EBE8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Manchester encoding</w:t>
            </w:r>
          </w:p>
        </w:tc>
        <w:tc>
          <w:tcPr>
            <w:tcW w:w="337" w:type="pct"/>
            <w:vMerge w:val="restart"/>
            <w:shd w:val="clear" w:color="auto" w:fill="auto"/>
            <w:vAlign w:val="center"/>
          </w:tcPr>
          <w:p w14:paraId="327E21D6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61" w:type="pct"/>
            <w:shd w:val="clear" w:color="auto" w:fill="auto"/>
            <w:vAlign w:val="center"/>
          </w:tcPr>
          <w:p w14:paraId="2BE4E0A4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3.87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</w:tcPr>
          <w:p w14:paraId="068ABB83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150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</w:tcPr>
          <w:p w14:paraId="13485274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75</w:t>
            </w:r>
          </w:p>
        </w:tc>
        <w:tc>
          <w:tcPr>
            <w:tcW w:w="481" w:type="pct"/>
            <w:shd w:val="clear" w:color="auto" w:fill="auto"/>
            <w:vAlign w:val="center"/>
          </w:tcPr>
          <w:p w14:paraId="588FF904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481" w:type="pct"/>
            <w:shd w:val="clear" w:color="auto" w:fill="auto"/>
            <w:vAlign w:val="center"/>
          </w:tcPr>
          <w:p w14:paraId="2650F63B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1087</w:t>
            </w:r>
          </w:p>
        </w:tc>
      </w:tr>
      <w:tr w:rsidR="0038276D" w:rsidRPr="00617CE9" w14:paraId="72B0F500" w14:textId="77777777">
        <w:trPr>
          <w:trHeight w:val="280"/>
        </w:trPr>
        <w:tc>
          <w:tcPr>
            <w:tcW w:w="420" w:type="pct"/>
            <w:vMerge/>
            <w:vAlign w:val="center"/>
          </w:tcPr>
          <w:p w14:paraId="0CF83E6D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</w:tcPr>
          <w:p w14:paraId="2A7FA2C8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</w:tcPr>
          <w:p w14:paraId="7D949B8F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</w:tcPr>
          <w:p w14:paraId="4920B309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</w:tcPr>
          <w:p w14:paraId="0681444D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shd w:val="clear" w:color="auto" w:fill="auto"/>
            <w:vAlign w:val="center"/>
          </w:tcPr>
          <w:p w14:paraId="28260442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CC</w:t>
            </w:r>
          </w:p>
        </w:tc>
        <w:tc>
          <w:tcPr>
            <w:tcW w:w="280" w:type="pct"/>
            <w:vMerge/>
            <w:vAlign w:val="center"/>
          </w:tcPr>
          <w:p w14:paraId="557E19FD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7" w:type="pct"/>
            <w:vMerge/>
            <w:vAlign w:val="center"/>
          </w:tcPr>
          <w:p w14:paraId="61B7D9B9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</w:tcPr>
          <w:p w14:paraId="65286DBD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4.89</w:t>
            </w:r>
          </w:p>
        </w:tc>
        <w:tc>
          <w:tcPr>
            <w:tcW w:w="311" w:type="pct"/>
            <w:vMerge/>
            <w:vAlign w:val="center"/>
          </w:tcPr>
          <w:p w14:paraId="5B06DC33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</w:tcPr>
          <w:p w14:paraId="313A89FD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 w:val="restart"/>
            <w:shd w:val="clear" w:color="auto" w:fill="auto"/>
            <w:vAlign w:val="center"/>
          </w:tcPr>
          <w:p w14:paraId="2DCC733F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481" w:type="pct"/>
            <w:shd w:val="clear" w:color="auto" w:fill="auto"/>
            <w:vAlign w:val="center"/>
          </w:tcPr>
          <w:p w14:paraId="176E048B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1161</w:t>
            </w:r>
          </w:p>
        </w:tc>
      </w:tr>
      <w:tr w:rsidR="0038276D" w:rsidRPr="00617CE9" w14:paraId="45D3DCD1" w14:textId="77777777">
        <w:trPr>
          <w:trHeight w:val="280"/>
        </w:trPr>
        <w:tc>
          <w:tcPr>
            <w:tcW w:w="420" w:type="pct"/>
            <w:vMerge/>
            <w:vAlign w:val="center"/>
          </w:tcPr>
          <w:p w14:paraId="09B3FD29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</w:tcPr>
          <w:p w14:paraId="5903C09F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0.04</w:t>
            </w:r>
          </w:p>
        </w:tc>
        <w:tc>
          <w:tcPr>
            <w:tcW w:w="524" w:type="pct"/>
            <w:shd w:val="clear" w:color="auto" w:fill="auto"/>
            <w:vAlign w:val="center"/>
          </w:tcPr>
          <w:p w14:paraId="00016C7B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 w:hint="eastAsia"/>
                <w:color w:val="000000"/>
                <w:sz w:val="16"/>
                <w:szCs w:val="16"/>
              </w:rPr>
              <w:t>[209]</w:t>
            </w:r>
          </w:p>
        </w:tc>
        <w:tc>
          <w:tcPr>
            <w:tcW w:w="323" w:type="pct"/>
            <w:shd w:val="clear" w:color="auto" w:fill="auto"/>
            <w:vAlign w:val="center"/>
          </w:tcPr>
          <w:p w14:paraId="51AB608E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11.1</w:t>
            </w:r>
          </w:p>
        </w:tc>
        <w:tc>
          <w:tcPr>
            <w:tcW w:w="280" w:type="pct"/>
            <w:shd w:val="clear" w:color="auto" w:fill="auto"/>
            <w:vAlign w:val="center"/>
          </w:tcPr>
          <w:p w14:paraId="36A4186E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11.1</w:t>
            </w:r>
          </w:p>
        </w:tc>
        <w:tc>
          <w:tcPr>
            <w:tcW w:w="318" w:type="pct"/>
            <w:shd w:val="clear" w:color="auto" w:fill="auto"/>
            <w:vAlign w:val="center"/>
          </w:tcPr>
          <w:p w14:paraId="504A0A6D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CC-1/2</w:t>
            </w:r>
          </w:p>
        </w:tc>
        <w:tc>
          <w:tcPr>
            <w:tcW w:w="280" w:type="pct"/>
            <w:shd w:val="clear" w:color="auto" w:fill="auto"/>
            <w:vAlign w:val="center"/>
          </w:tcPr>
          <w:p w14:paraId="437EE8F7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no line coding</w:t>
            </w:r>
          </w:p>
        </w:tc>
        <w:tc>
          <w:tcPr>
            <w:tcW w:w="337" w:type="pct"/>
            <w:vMerge/>
            <w:vAlign w:val="center"/>
          </w:tcPr>
          <w:p w14:paraId="76BC1EBF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</w:tcPr>
          <w:p w14:paraId="29F48F7B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311" w:type="pct"/>
            <w:shd w:val="clear" w:color="auto" w:fill="auto"/>
            <w:vAlign w:val="center"/>
          </w:tcPr>
          <w:p w14:paraId="26313288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360</w:t>
            </w:r>
          </w:p>
        </w:tc>
        <w:tc>
          <w:tcPr>
            <w:tcW w:w="361" w:type="pct"/>
            <w:shd w:val="clear" w:color="auto" w:fill="auto"/>
            <w:vAlign w:val="center"/>
          </w:tcPr>
          <w:p w14:paraId="486C64DF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30</w:t>
            </w:r>
          </w:p>
        </w:tc>
        <w:tc>
          <w:tcPr>
            <w:tcW w:w="481" w:type="pct"/>
            <w:vMerge/>
            <w:vAlign w:val="center"/>
          </w:tcPr>
          <w:p w14:paraId="01669436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</w:tcPr>
          <w:p w14:paraId="57507CE2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1592</w:t>
            </w:r>
          </w:p>
        </w:tc>
      </w:tr>
      <w:tr w:rsidR="0038276D" w:rsidRPr="00617CE9" w14:paraId="77526961" w14:textId="77777777">
        <w:trPr>
          <w:trHeight w:val="280"/>
        </w:trPr>
        <w:tc>
          <w:tcPr>
            <w:tcW w:w="420" w:type="pct"/>
            <w:vMerge/>
            <w:vAlign w:val="center"/>
          </w:tcPr>
          <w:p w14:paraId="6BCB26C0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</w:tcPr>
          <w:p w14:paraId="6B9A7202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</w:tcPr>
          <w:p w14:paraId="1F14A40D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 w:hint="eastAsia"/>
                <w:color w:val="000000"/>
                <w:sz w:val="16"/>
                <w:szCs w:val="16"/>
              </w:rPr>
              <w:t>[213]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</w:tcPr>
          <w:p w14:paraId="75E63ACB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</w:tcPr>
          <w:p w14:paraId="1C6A872B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5.3</w:t>
            </w:r>
          </w:p>
        </w:tc>
        <w:tc>
          <w:tcPr>
            <w:tcW w:w="318" w:type="pct"/>
            <w:shd w:val="clear" w:color="auto" w:fill="auto"/>
            <w:vAlign w:val="center"/>
          </w:tcPr>
          <w:p w14:paraId="3DD03531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no FEC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</w:tcPr>
          <w:p w14:paraId="779577F5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Manchester encoding</w:t>
            </w:r>
          </w:p>
        </w:tc>
        <w:tc>
          <w:tcPr>
            <w:tcW w:w="337" w:type="pct"/>
            <w:vMerge/>
            <w:vAlign w:val="center"/>
          </w:tcPr>
          <w:p w14:paraId="3C27E612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</w:tcPr>
          <w:p w14:paraId="61B201F3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0.65</w:t>
            </w:r>
          </w:p>
        </w:tc>
        <w:tc>
          <w:tcPr>
            <w:tcW w:w="311" w:type="pct"/>
            <w:shd w:val="clear" w:color="auto" w:fill="auto"/>
            <w:vAlign w:val="center"/>
          </w:tcPr>
          <w:p w14:paraId="0501B713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361" w:type="pct"/>
            <w:shd w:val="clear" w:color="auto" w:fill="auto"/>
            <w:vAlign w:val="center"/>
          </w:tcPr>
          <w:p w14:paraId="2DD907AE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7.5</w:t>
            </w:r>
          </w:p>
        </w:tc>
        <w:tc>
          <w:tcPr>
            <w:tcW w:w="481" w:type="pct"/>
            <w:shd w:val="clear" w:color="auto" w:fill="auto"/>
            <w:vAlign w:val="center"/>
          </w:tcPr>
          <w:p w14:paraId="7A086564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481" w:type="pct"/>
            <w:shd w:val="clear" w:color="auto" w:fill="auto"/>
            <w:vAlign w:val="center"/>
          </w:tcPr>
          <w:p w14:paraId="2F269C99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1081</w:t>
            </w:r>
          </w:p>
        </w:tc>
      </w:tr>
      <w:tr w:rsidR="0038276D" w:rsidRPr="00617CE9" w14:paraId="4157CCBC" w14:textId="77777777">
        <w:trPr>
          <w:trHeight w:val="280"/>
        </w:trPr>
        <w:tc>
          <w:tcPr>
            <w:tcW w:w="420" w:type="pct"/>
            <w:vMerge/>
            <w:vAlign w:val="center"/>
          </w:tcPr>
          <w:p w14:paraId="2FA1993D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</w:tcPr>
          <w:p w14:paraId="65807B52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</w:tcPr>
          <w:p w14:paraId="0D07E18B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</w:tcPr>
          <w:p w14:paraId="0264426E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</w:tcPr>
          <w:p w14:paraId="5B551A86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vMerge w:val="restart"/>
            <w:shd w:val="clear" w:color="auto" w:fill="auto"/>
            <w:vAlign w:val="center"/>
          </w:tcPr>
          <w:p w14:paraId="6AE77918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CC</w:t>
            </w:r>
          </w:p>
        </w:tc>
        <w:tc>
          <w:tcPr>
            <w:tcW w:w="280" w:type="pct"/>
            <w:vMerge/>
            <w:vAlign w:val="center"/>
          </w:tcPr>
          <w:p w14:paraId="4D1D8C92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7" w:type="pct"/>
            <w:vMerge/>
            <w:vAlign w:val="center"/>
          </w:tcPr>
          <w:p w14:paraId="01A6AAD0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</w:tcPr>
          <w:p w14:paraId="71F3A502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0.53,5.72</w:t>
            </w:r>
          </w:p>
        </w:tc>
        <w:tc>
          <w:tcPr>
            <w:tcW w:w="311" w:type="pct"/>
            <w:shd w:val="clear" w:color="auto" w:fill="auto"/>
            <w:vAlign w:val="center"/>
          </w:tcPr>
          <w:p w14:paraId="2B0E2774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15,150</w:t>
            </w:r>
          </w:p>
        </w:tc>
        <w:tc>
          <w:tcPr>
            <w:tcW w:w="361" w:type="pct"/>
            <w:shd w:val="clear" w:color="auto" w:fill="auto"/>
            <w:vAlign w:val="center"/>
          </w:tcPr>
          <w:p w14:paraId="590C578B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7.5,75</w:t>
            </w:r>
          </w:p>
        </w:tc>
        <w:tc>
          <w:tcPr>
            <w:tcW w:w="481" w:type="pct"/>
            <w:shd w:val="clear" w:color="auto" w:fill="auto"/>
            <w:vAlign w:val="center"/>
          </w:tcPr>
          <w:p w14:paraId="4987577F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20,400</w:t>
            </w:r>
          </w:p>
        </w:tc>
        <w:tc>
          <w:tcPr>
            <w:tcW w:w="481" w:type="pct"/>
            <w:shd w:val="clear" w:color="auto" w:fill="auto"/>
            <w:vAlign w:val="center"/>
          </w:tcPr>
          <w:p w14:paraId="68348178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1153,1163</w:t>
            </w:r>
          </w:p>
        </w:tc>
      </w:tr>
      <w:tr w:rsidR="0038276D" w:rsidRPr="00617CE9" w14:paraId="5CBEE05F" w14:textId="77777777">
        <w:trPr>
          <w:trHeight w:val="280"/>
        </w:trPr>
        <w:tc>
          <w:tcPr>
            <w:tcW w:w="420" w:type="pct"/>
            <w:vMerge/>
            <w:vAlign w:val="center"/>
          </w:tcPr>
          <w:p w14:paraId="6056109A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</w:tcPr>
          <w:p w14:paraId="60C7C8A6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0.05</w:t>
            </w:r>
          </w:p>
        </w:tc>
        <w:tc>
          <w:tcPr>
            <w:tcW w:w="524" w:type="pct"/>
            <w:shd w:val="clear" w:color="auto" w:fill="auto"/>
            <w:vAlign w:val="center"/>
          </w:tcPr>
          <w:p w14:paraId="6B6966F0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 w:hint="eastAsia"/>
                <w:color w:val="000000"/>
                <w:sz w:val="16"/>
                <w:szCs w:val="16"/>
              </w:rPr>
              <w:t>[192]</w:t>
            </w:r>
          </w:p>
        </w:tc>
        <w:tc>
          <w:tcPr>
            <w:tcW w:w="323" w:type="pct"/>
            <w:shd w:val="clear" w:color="auto" w:fill="auto"/>
            <w:vAlign w:val="center"/>
          </w:tcPr>
          <w:p w14:paraId="459EEED6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4.6</w:t>
            </w:r>
          </w:p>
        </w:tc>
        <w:tc>
          <w:tcPr>
            <w:tcW w:w="280" w:type="pct"/>
            <w:shd w:val="clear" w:color="auto" w:fill="auto"/>
            <w:vAlign w:val="center"/>
          </w:tcPr>
          <w:p w14:paraId="7D3D6613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4.6</w:t>
            </w:r>
          </w:p>
        </w:tc>
        <w:tc>
          <w:tcPr>
            <w:tcW w:w="318" w:type="pct"/>
            <w:vMerge/>
            <w:vAlign w:val="center"/>
          </w:tcPr>
          <w:p w14:paraId="3781DB0B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shd w:val="clear" w:color="auto" w:fill="auto"/>
            <w:vAlign w:val="center"/>
          </w:tcPr>
          <w:p w14:paraId="0BBCFD75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Manchester</w:t>
            </w:r>
          </w:p>
        </w:tc>
        <w:tc>
          <w:tcPr>
            <w:tcW w:w="337" w:type="pct"/>
            <w:vMerge/>
            <w:vAlign w:val="center"/>
          </w:tcPr>
          <w:p w14:paraId="6C54176A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restart"/>
            <w:shd w:val="clear" w:color="auto" w:fill="auto"/>
            <w:vAlign w:val="center"/>
          </w:tcPr>
          <w:p w14:paraId="71133A43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0.83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</w:tcPr>
          <w:p w14:paraId="09AF06D1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18</w:t>
            </w:r>
          </w:p>
        </w:tc>
        <w:tc>
          <w:tcPr>
            <w:tcW w:w="361" w:type="pct"/>
            <w:shd w:val="clear" w:color="auto" w:fill="auto"/>
            <w:vAlign w:val="center"/>
          </w:tcPr>
          <w:p w14:paraId="1AA537C0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proofErr w:type="spellStart"/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NaN</w:t>
            </w:r>
            <w:proofErr w:type="spellEnd"/>
          </w:p>
        </w:tc>
        <w:tc>
          <w:tcPr>
            <w:tcW w:w="481" w:type="pct"/>
            <w:vMerge w:val="restart"/>
            <w:shd w:val="clear" w:color="auto" w:fill="auto"/>
            <w:vAlign w:val="center"/>
          </w:tcPr>
          <w:p w14:paraId="4F588097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481" w:type="pct"/>
            <w:shd w:val="clear" w:color="auto" w:fill="auto"/>
            <w:vAlign w:val="center"/>
          </w:tcPr>
          <w:p w14:paraId="1149F168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603</w:t>
            </w:r>
          </w:p>
        </w:tc>
      </w:tr>
      <w:tr w:rsidR="0038276D" w:rsidRPr="00617CE9" w14:paraId="15016D89" w14:textId="77777777">
        <w:trPr>
          <w:trHeight w:val="280"/>
        </w:trPr>
        <w:tc>
          <w:tcPr>
            <w:tcW w:w="420" w:type="pct"/>
            <w:vMerge/>
            <w:vAlign w:val="center"/>
          </w:tcPr>
          <w:p w14:paraId="21B28231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</w:tcPr>
          <w:p w14:paraId="583957EF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</w:tcPr>
          <w:p w14:paraId="2AEF4644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 w:hint="eastAsia"/>
                <w:color w:val="000000"/>
                <w:sz w:val="16"/>
                <w:szCs w:val="16"/>
              </w:rPr>
              <w:t>[203]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</w:tcPr>
          <w:p w14:paraId="38675B65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2.2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</w:tcPr>
          <w:p w14:paraId="702A1079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318" w:type="pct"/>
            <w:vMerge w:val="restart"/>
            <w:shd w:val="clear" w:color="auto" w:fill="auto"/>
            <w:vAlign w:val="center"/>
          </w:tcPr>
          <w:p w14:paraId="18C6E98C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CC 1/3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</w:tcPr>
          <w:p w14:paraId="21FA4F71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 Manchester encoding</w:t>
            </w:r>
          </w:p>
        </w:tc>
        <w:tc>
          <w:tcPr>
            <w:tcW w:w="337" w:type="pct"/>
            <w:vMerge/>
            <w:vAlign w:val="center"/>
          </w:tcPr>
          <w:p w14:paraId="1AC662A4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</w:tcPr>
          <w:p w14:paraId="47C2F715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</w:tcPr>
          <w:p w14:paraId="1D8DC1BD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restart"/>
            <w:shd w:val="clear" w:color="auto" w:fill="auto"/>
            <w:vAlign w:val="center"/>
          </w:tcPr>
          <w:p w14:paraId="624E32B8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7.5</w:t>
            </w:r>
          </w:p>
        </w:tc>
        <w:tc>
          <w:tcPr>
            <w:tcW w:w="481" w:type="pct"/>
            <w:vMerge/>
            <w:vAlign w:val="center"/>
          </w:tcPr>
          <w:p w14:paraId="6CFCAC7C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</w:tcPr>
          <w:p w14:paraId="3472039D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170</w:t>
            </w:r>
          </w:p>
        </w:tc>
      </w:tr>
      <w:tr w:rsidR="0038276D" w:rsidRPr="00617CE9" w14:paraId="2DCE9B5A" w14:textId="77777777">
        <w:trPr>
          <w:trHeight w:val="280"/>
        </w:trPr>
        <w:tc>
          <w:tcPr>
            <w:tcW w:w="420" w:type="pct"/>
            <w:vMerge/>
            <w:vAlign w:val="center"/>
          </w:tcPr>
          <w:p w14:paraId="72D3EFE4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</w:tcPr>
          <w:p w14:paraId="47A6F6D6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</w:tcPr>
          <w:p w14:paraId="6B585711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</w:tcPr>
          <w:p w14:paraId="37111386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</w:tcPr>
          <w:p w14:paraId="2526C855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vMerge/>
            <w:vAlign w:val="center"/>
          </w:tcPr>
          <w:p w14:paraId="5BE037C0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</w:tcPr>
          <w:p w14:paraId="43C7968B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7" w:type="pct"/>
            <w:shd w:val="clear" w:color="auto" w:fill="auto"/>
            <w:vAlign w:val="center"/>
          </w:tcPr>
          <w:p w14:paraId="5AE72B82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61" w:type="pct"/>
            <w:vMerge/>
            <w:vAlign w:val="center"/>
          </w:tcPr>
          <w:p w14:paraId="717D1255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</w:tcPr>
          <w:p w14:paraId="66354D99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</w:tcPr>
          <w:p w14:paraId="25EED733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/>
            <w:vAlign w:val="center"/>
          </w:tcPr>
          <w:p w14:paraId="56C29997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</w:tcPr>
          <w:p w14:paraId="028B1C70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173</w:t>
            </w:r>
          </w:p>
        </w:tc>
      </w:tr>
      <w:tr w:rsidR="0038276D" w:rsidRPr="00617CE9" w14:paraId="3DA77DE3" w14:textId="77777777">
        <w:trPr>
          <w:trHeight w:val="280"/>
        </w:trPr>
        <w:tc>
          <w:tcPr>
            <w:tcW w:w="420" w:type="pct"/>
            <w:vMerge/>
            <w:vAlign w:val="center"/>
          </w:tcPr>
          <w:p w14:paraId="6A2A9B0B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</w:tcPr>
          <w:p w14:paraId="7F8AF38C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shd w:val="clear" w:color="auto" w:fill="auto"/>
            <w:vAlign w:val="center"/>
          </w:tcPr>
          <w:p w14:paraId="10AE3A0C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 w:hint="eastAsia"/>
                <w:color w:val="000000"/>
                <w:sz w:val="16"/>
                <w:szCs w:val="16"/>
              </w:rPr>
              <w:t>[213]</w:t>
            </w:r>
          </w:p>
        </w:tc>
        <w:tc>
          <w:tcPr>
            <w:tcW w:w="323" w:type="pct"/>
            <w:shd w:val="clear" w:color="auto" w:fill="auto"/>
            <w:vAlign w:val="center"/>
          </w:tcPr>
          <w:p w14:paraId="06F59F53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280" w:type="pct"/>
            <w:shd w:val="clear" w:color="auto" w:fill="auto"/>
            <w:vAlign w:val="center"/>
          </w:tcPr>
          <w:p w14:paraId="17EDF923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318" w:type="pct"/>
            <w:shd w:val="clear" w:color="auto" w:fill="auto"/>
            <w:vAlign w:val="center"/>
          </w:tcPr>
          <w:p w14:paraId="1F7B8038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no FEC</w:t>
            </w:r>
          </w:p>
        </w:tc>
        <w:tc>
          <w:tcPr>
            <w:tcW w:w="280" w:type="pct"/>
            <w:shd w:val="clear" w:color="auto" w:fill="auto"/>
            <w:vAlign w:val="center"/>
          </w:tcPr>
          <w:p w14:paraId="5FF2A947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Manchester encoding</w:t>
            </w:r>
          </w:p>
        </w:tc>
        <w:tc>
          <w:tcPr>
            <w:tcW w:w="337" w:type="pct"/>
            <w:vMerge w:val="restart"/>
            <w:shd w:val="clear" w:color="auto" w:fill="auto"/>
            <w:vAlign w:val="center"/>
          </w:tcPr>
          <w:p w14:paraId="7B54E6D3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61" w:type="pct"/>
            <w:shd w:val="clear" w:color="auto" w:fill="auto"/>
            <w:vAlign w:val="center"/>
          </w:tcPr>
          <w:p w14:paraId="03282B49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6.99</w:t>
            </w:r>
          </w:p>
        </w:tc>
        <w:tc>
          <w:tcPr>
            <w:tcW w:w="311" w:type="pct"/>
            <w:shd w:val="clear" w:color="auto" w:fill="auto"/>
            <w:vAlign w:val="center"/>
          </w:tcPr>
          <w:p w14:paraId="37114219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150</w:t>
            </w:r>
          </w:p>
        </w:tc>
        <w:tc>
          <w:tcPr>
            <w:tcW w:w="361" w:type="pct"/>
            <w:shd w:val="clear" w:color="auto" w:fill="auto"/>
            <w:vAlign w:val="center"/>
          </w:tcPr>
          <w:p w14:paraId="2C2183DD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75</w:t>
            </w:r>
          </w:p>
        </w:tc>
        <w:tc>
          <w:tcPr>
            <w:tcW w:w="481" w:type="pct"/>
            <w:vMerge w:val="restart"/>
            <w:shd w:val="clear" w:color="auto" w:fill="auto"/>
            <w:vAlign w:val="center"/>
          </w:tcPr>
          <w:p w14:paraId="1CCC8A68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481" w:type="pct"/>
            <w:shd w:val="clear" w:color="auto" w:fill="auto"/>
            <w:vAlign w:val="center"/>
          </w:tcPr>
          <w:p w14:paraId="6DE67871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1091</w:t>
            </w:r>
          </w:p>
        </w:tc>
      </w:tr>
      <w:tr w:rsidR="0038276D" w:rsidRPr="00617CE9" w14:paraId="3FC221B1" w14:textId="77777777">
        <w:trPr>
          <w:trHeight w:val="280"/>
        </w:trPr>
        <w:tc>
          <w:tcPr>
            <w:tcW w:w="420" w:type="pct"/>
            <w:vMerge/>
            <w:vAlign w:val="center"/>
          </w:tcPr>
          <w:p w14:paraId="5D954A99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</w:tcPr>
          <w:p w14:paraId="435BC751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0.06</w:t>
            </w:r>
          </w:p>
        </w:tc>
        <w:tc>
          <w:tcPr>
            <w:tcW w:w="524" w:type="pct"/>
            <w:shd w:val="clear" w:color="auto" w:fill="auto"/>
            <w:vAlign w:val="center"/>
          </w:tcPr>
          <w:p w14:paraId="32FA524E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 w:hint="eastAsia"/>
                <w:color w:val="000000"/>
                <w:sz w:val="16"/>
                <w:szCs w:val="16"/>
              </w:rPr>
              <w:t>[192]</w:t>
            </w:r>
          </w:p>
        </w:tc>
        <w:tc>
          <w:tcPr>
            <w:tcW w:w="323" w:type="pct"/>
            <w:shd w:val="clear" w:color="auto" w:fill="auto"/>
            <w:vAlign w:val="center"/>
          </w:tcPr>
          <w:p w14:paraId="4834590C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8</w:t>
            </w:r>
          </w:p>
        </w:tc>
        <w:tc>
          <w:tcPr>
            <w:tcW w:w="280" w:type="pct"/>
            <w:shd w:val="clear" w:color="auto" w:fill="auto"/>
            <w:vAlign w:val="center"/>
          </w:tcPr>
          <w:p w14:paraId="1B48EB9E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8</w:t>
            </w:r>
          </w:p>
        </w:tc>
        <w:tc>
          <w:tcPr>
            <w:tcW w:w="318" w:type="pct"/>
            <w:shd w:val="clear" w:color="auto" w:fill="auto"/>
            <w:vAlign w:val="center"/>
          </w:tcPr>
          <w:p w14:paraId="5783C019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CC</w:t>
            </w:r>
          </w:p>
        </w:tc>
        <w:tc>
          <w:tcPr>
            <w:tcW w:w="280" w:type="pct"/>
            <w:shd w:val="clear" w:color="auto" w:fill="auto"/>
            <w:vAlign w:val="center"/>
          </w:tcPr>
          <w:p w14:paraId="746D65A8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Manchester</w:t>
            </w:r>
          </w:p>
        </w:tc>
        <w:tc>
          <w:tcPr>
            <w:tcW w:w="337" w:type="pct"/>
            <w:vMerge/>
            <w:vAlign w:val="center"/>
          </w:tcPr>
          <w:p w14:paraId="23E1D16C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restart"/>
            <w:shd w:val="clear" w:color="auto" w:fill="auto"/>
            <w:vAlign w:val="center"/>
          </w:tcPr>
          <w:p w14:paraId="292BEB96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1.02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</w:tcPr>
          <w:p w14:paraId="14F99AAF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18</w:t>
            </w:r>
          </w:p>
        </w:tc>
        <w:tc>
          <w:tcPr>
            <w:tcW w:w="361" w:type="pct"/>
            <w:shd w:val="clear" w:color="auto" w:fill="auto"/>
            <w:vAlign w:val="center"/>
          </w:tcPr>
          <w:p w14:paraId="46AFE019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proofErr w:type="spellStart"/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NaN</w:t>
            </w:r>
            <w:proofErr w:type="spellEnd"/>
          </w:p>
        </w:tc>
        <w:tc>
          <w:tcPr>
            <w:tcW w:w="481" w:type="pct"/>
            <w:vMerge/>
            <w:vAlign w:val="center"/>
          </w:tcPr>
          <w:p w14:paraId="64350595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</w:tcPr>
          <w:p w14:paraId="6124118C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604</w:t>
            </w:r>
          </w:p>
        </w:tc>
      </w:tr>
      <w:tr w:rsidR="0038276D" w:rsidRPr="00617CE9" w14:paraId="5B0DA458" w14:textId="77777777">
        <w:trPr>
          <w:trHeight w:val="280"/>
        </w:trPr>
        <w:tc>
          <w:tcPr>
            <w:tcW w:w="420" w:type="pct"/>
            <w:vMerge/>
            <w:vAlign w:val="center"/>
          </w:tcPr>
          <w:p w14:paraId="15936A7B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</w:tcPr>
          <w:p w14:paraId="5368A8BB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</w:tcPr>
          <w:p w14:paraId="711DE2AD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 w:hint="eastAsia"/>
                <w:color w:val="000000"/>
                <w:sz w:val="16"/>
                <w:szCs w:val="16"/>
              </w:rPr>
              <w:t>[203]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</w:tcPr>
          <w:p w14:paraId="228DF166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5.2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</w:tcPr>
          <w:p w14:paraId="3A7294EC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18</w:t>
            </w:r>
          </w:p>
        </w:tc>
        <w:tc>
          <w:tcPr>
            <w:tcW w:w="318" w:type="pct"/>
            <w:vMerge w:val="restart"/>
            <w:shd w:val="clear" w:color="auto" w:fill="auto"/>
            <w:vAlign w:val="center"/>
          </w:tcPr>
          <w:p w14:paraId="58C7E46B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CC 1/3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</w:tcPr>
          <w:p w14:paraId="0792D00A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 Manchester encoding</w:t>
            </w:r>
          </w:p>
        </w:tc>
        <w:tc>
          <w:tcPr>
            <w:tcW w:w="337" w:type="pct"/>
            <w:vMerge/>
            <w:vAlign w:val="center"/>
          </w:tcPr>
          <w:p w14:paraId="2643CA14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</w:tcPr>
          <w:p w14:paraId="11AC2ED2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</w:tcPr>
          <w:p w14:paraId="158CE1B1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restart"/>
            <w:shd w:val="clear" w:color="auto" w:fill="auto"/>
            <w:vAlign w:val="center"/>
          </w:tcPr>
          <w:p w14:paraId="58BB0E01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7.5</w:t>
            </w:r>
          </w:p>
        </w:tc>
        <w:tc>
          <w:tcPr>
            <w:tcW w:w="481" w:type="pct"/>
            <w:vMerge/>
            <w:vAlign w:val="center"/>
          </w:tcPr>
          <w:p w14:paraId="1B1519E0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</w:tcPr>
          <w:p w14:paraId="138E743B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188</w:t>
            </w:r>
          </w:p>
        </w:tc>
      </w:tr>
      <w:tr w:rsidR="0038276D" w:rsidRPr="00617CE9" w14:paraId="5F0DD934" w14:textId="77777777">
        <w:trPr>
          <w:trHeight w:val="280"/>
        </w:trPr>
        <w:tc>
          <w:tcPr>
            <w:tcW w:w="420" w:type="pct"/>
            <w:vMerge/>
            <w:vAlign w:val="center"/>
          </w:tcPr>
          <w:p w14:paraId="3566A48D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</w:tcPr>
          <w:p w14:paraId="3DC3943B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</w:tcPr>
          <w:p w14:paraId="131A8190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</w:tcPr>
          <w:p w14:paraId="7AE93AE4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</w:tcPr>
          <w:p w14:paraId="608524E7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vMerge/>
            <w:vAlign w:val="center"/>
          </w:tcPr>
          <w:p w14:paraId="6EE5974B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</w:tcPr>
          <w:p w14:paraId="78EA0F3B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7" w:type="pct"/>
            <w:shd w:val="clear" w:color="auto" w:fill="auto"/>
            <w:vAlign w:val="center"/>
          </w:tcPr>
          <w:p w14:paraId="4657355B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61" w:type="pct"/>
            <w:vMerge/>
            <w:vAlign w:val="center"/>
          </w:tcPr>
          <w:p w14:paraId="1AA6C5B1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</w:tcPr>
          <w:p w14:paraId="0AFAE4C8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</w:tcPr>
          <w:p w14:paraId="56277916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/>
            <w:vAlign w:val="center"/>
          </w:tcPr>
          <w:p w14:paraId="435D362E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</w:tcPr>
          <w:p w14:paraId="69F45FD8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191</w:t>
            </w:r>
          </w:p>
        </w:tc>
      </w:tr>
      <w:tr w:rsidR="0038276D" w:rsidRPr="00617CE9" w14:paraId="1FA17225" w14:textId="77777777">
        <w:trPr>
          <w:trHeight w:val="280"/>
        </w:trPr>
        <w:tc>
          <w:tcPr>
            <w:tcW w:w="420" w:type="pct"/>
            <w:vMerge/>
            <w:vAlign w:val="center"/>
          </w:tcPr>
          <w:p w14:paraId="315283C5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</w:tcPr>
          <w:p w14:paraId="4595FB47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</w:tcPr>
          <w:p w14:paraId="25D59D0D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 w:hint="eastAsia"/>
                <w:color w:val="000000"/>
                <w:sz w:val="16"/>
                <w:szCs w:val="16"/>
              </w:rPr>
              <w:t>[213]</w:t>
            </w:r>
          </w:p>
        </w:tc>
        <w:tc>
          <w:tcPr>
            <w:tcW w:w="323" w:type="pct"/>
            <w:shd w:val="clear" w:color="auto" w:fill="auto"/>
            <w:vAlign w:val="center"/>
          </w:tcPr>
          <w:p w14:paraId="0EF6AF6D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280" w:type="pct"/>
            <w:shd w:val="clear" w:color="auto" w:fill="auto"/>
            <w:vAlign w:val="center"/>
          </w:tcPr>
          <w:p w14:paraId="28B4A8D0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18" w:type="pct"/>
            <w:vMerge w:val="restart"/>
            <w:shd w:val="clear" w:color="auto" w:fill="auto"/>
            <w:vAlign w:val="center"/>
          </w:tcPr>
          <w:p w14:paraId="35BD0097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CC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</w:tcPr>
          <w:p w14:paraId="2ECC7035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Manchester encoding</w:t>
            </w:r>
          </w:p>
        </w:tc>
        <w:tc>
          <w:tcPr>
            <w:tcW w:w="337" w:type="pct"/>
            <w:vMerge w:val="restart"/>
            <w:shd w:val="clear" w:color="auto" w:fill="auto"/>
            <w:vAlign w:val="center"/>
          </w:tcPr>
          <w:p w14:paraId="73F96270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61" w:type="pct"/>
            <w:shd w:val="clear" w:color="auto" w:fill="auto"/>
            <w:vAlign w:val="center"/>
          </w:tcPr>
          <w:p w14:paraId="414263F0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</w:tcPr>
          <w:p w14:paraId="2B00D4C4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361" w:type="pct"/>
            <w:vMerge/>
            <w:vAlign w:val="center"/>
          </w:tcPr>
          <w:p w14:paraId="59EF303A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</w:tcPr>
          <w:p w14:paraId="481A16C8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481" w:type="pct"/>
            <w:shd w:val="clear" w:color="auto" w:fill="auto"/>
            <w:vAlign w:val="center"/>
          </w:tcPr>
          <w:p w14:paraId="2BE8DE35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1155</w:t>
            </w:r>
          </w:p>
        </w:tc>
      </w:tr>
      <w:tr w:rsidR="0038276D" w:rsidRPr="00617CE9" w14:paraId="5C0804D9" w14:textId="77777777">
        <w:trPr>
          <w:trHeight w:val="280"/>
        </w:trPr>
        <w:tc>
          <w:tcPr>
            <w:tcW w:w="420" w:type="pct"/>
            <w:vMerge/>
            <w:vAlign w:val="center"/>
          </w:tcPr>
          <w:p w14:paraId="0FA4B595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shd w:val="clear" w:color="auto" w:fill="auto"/>
            <w:vAlign w:val="center"/>
          </w:tcPr>
          <w:p w14:paraId="3CD6DB30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0.07</w:t>
            </w:r>
          </w:p>
        </w:tc>
        <w:tc>
          <w:tcPr>
            <w:tcW w:w="524" w:type="pct"/>
            <w:vMerge/>
            <w:vAlign w:val="center"/>
          </w:tcPr>
          <w:p w14:paraId="19A393E9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shd w:val="clear" w:color="auto" w:fill="auto"/>
            <w:vAlign w:val="center"/>
          </w:tcPr>
          <w:p w14:paraId="336E1275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6.2</w:t>
            </w:r>
          </w:p>
        </w:tc>
        <w:tc>
          <w:tcPr>
            <w:tcW w:w="280" w:type="pct"/>
            <w:shd w:val="clear" w:color="auto" w:fill="auto"/>
            <w:vAlign w:val="center"/>
          </w:tcPr>
          <w:p w14:paraId="20C6F0EA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6.2</w:t>
            </w:r>
          </w:p>
        </w:tc>
        <w:tc>
          <w:tcPr>
            <w:tcW w:w="318" w:type="pct"/>
            <w:vMerge/>
            <w:vAlign w:val="center"/>
          </w:tcPr>
          <w:p w14:paraId="0B1515C1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</w:tcPr>
          <w:p w14:paraId="42F0514C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7" w:type="pct"/>
            <w:vMerge/>
            <w:vAlign w:val="center"/>
          </w:tcPr>
          <w:p w14:paraId="186BB5B1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</w:tcPr>
          <w:p w14:paraId="7725FC0C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1.09</w:t>
            </w:r>
          </w:p>
        </w:tc>
        <w:tc>
          <w:tcPr>
            <w:tcW w:w="311" w:type="pct"/>
            <w:vMerge/>
            <w:vAlign w:val="center"/>
          </w:tcPr>
          <w:p w14:paraId="074353C5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</w:tcPr>
          <w:p w14:paraId="3CF16656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</w:tcPr>
          <w:p w14:paraId="13EFCCCF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481" w:type="pct"/>
            <w:shd w:val="clear" w:color="auto" w:fill="auto"/>
            <w:vAlign w:val="center"/>
          </w:tcPr>
          <w:p w14:paraId="7190D353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1157</w:t>
            </w:r>
          </w:p>
        </w:tc>
      </w:tr>
      <w:tr w:rsidR="0038276D" w:rsidRPr="00617CE9" w14:paraId="4A80F8D3" w14:textId="77777777">
        <w:trPr>
          <w:trHeight w:val="280"/>
        </w:trPr>
        <w:tc>
          <w:tcPr>
            <w:tcW w:w="420" w:type="pct"/>
            <w:vMerge/>
            <w:vAlign w:val="center"/>
          </w:tcPr>
          <w:p w14:paraId="3AAECFAD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</w:tcPr>
          <w:p w14:paraId="5F61E754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0.08</w:t>
            </w:r>
          </w:p>
        </w:tc>
        <w:tc>
          <w:tcPr>
            <w:tcW w:w="524" w:type="pct"/>
            <w:vMerge w:val="restart"/>
            <w:shd w:val="clear" w:color="auto" w:fill="auto"/>
            <w:vAlign w:val="center"/>
          </w:tcPr>
          <w:p w14:paraId="49F4664B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 w:hint="eastAsia"/>
                <w:color w:val="000000"/>
                <w:sz w:val="16"/>
                <w:szCs w:val="16"/>
              </w:rPr>
              <w:t>[210]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</w:tcPr>
          <w:p w14:paraId="400530D9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24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</w:tcPr>
          <w:p w14:paraId="222FDA5D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25</w:t>
            </w:r>
          </w:p>
        </w:tc>
        <w:tc>
          <w:tcPr>
            <w:tcW w:w="318" w:type="pct"/>
            <w:vMerge w:val="restart"/>
            <w:shd w:val="clear" w:color="auto" w:fill="auto"/>
            <w:vAlign w:val="center"/>
          </w:tcPr>
          <w:p w14:paraId="20D8D9FC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no FEC</w:t>
            </w:r>
          </w:p>
        </w:tc>
        <w:tc>
          <w:tcPr>
            <w:tcW w:w="280" w:type="pct"/>
            <w:shd w:val="clear" w:color="auto" w:fill="auto"/>
            <w:vAlign w:val="center"/>
          </w:tcPr>
          <w:p w14:paraId="3A2F54DD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None</w:t>
            </w:r>
          </w:p>
        </w:tc>
        <w:tc>
          <w:tcPr>
            <w:tcW w:w="337" w:type="pct"/>
            <w:vMerge w:val="restart"/>
            <w:shd w:val="clear" w:color="auto" w:fill="auto"/>
            <w:vAlign w:val="center"/>
          </w:tcPr>
          <w:p w14:paraId="44D78497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</w:tcPr>
          <w:p w14:paraId="1B067AB0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14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</w:tcPr>
          <w:p w14:paraId="629D5FA4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180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</w:tcPr>
          <w:p w14:paraId="4A6B0F23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proofErr w:type="spellStart"/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NaN</w:t>
            </w:r>
            <w:proofErr w:type="spellEnd"/>
          </w:p>
        </w:tc>
        <w:tc>
          <w:tcPr>
            <w:tcW w:w="481" w:type="pct"/>
            <w:vMerge w:val="restart"/>
            <w:shd w:val="clear" w:color="auto" w:fill="auto"/>
            <w:vAlign w:val="center"/>
          </w:tcPr>
          <w:p w14:paraId="08309586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481" w:type="pct"/>
            <w:shd w:val="clear" w:color="auto" w:fill="auto"/>
            <w:vAlign w:val="center"/>
          </w:tcPr>
          <w:p w14:paraId="4AE4E70F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467</w:t>
            </w:r>
          </w:p>
        </w:tc>
      </w:tr>
      <w:tr w:rsidR="0038276D" w:rsidRPr="00617CE9" w14:paraId="48EEA7E0" w14:textId="77777777">
        <w:trPr>
          <w:trHeight w:val="280"/>
        </w:trPr>
        <w:tc>
          <w:tcPr>
            <w:tcW w:w="420" w:type="pct"/>
            <w:vMerge/>
            <w:vAlign w:val="center"/>
          </w:tcPr>
          <w:p w14:paraId="50D69057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</w:tcPr>
          <w:p w14:paraId="526C43B4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</w:tcPr>
          <w:p w14:paraId="1E6E3206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</w:tcPr>
          <w:p w14:paraId="0481DDA9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</w:tcPr>
          <w:p w14:paraId="052148D5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vMerge/>
            <w:vAlign w:val="center"/>
          </w:tcPr>
          <w:p w14:paraId="68F3BBD7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shd w:val="clear" w:color="auto" w:fill="auto"/>
            <w:vAlign w:val="center"/>
          </w:tcPr>
          <w:p w14:paraId="697A043D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backscatter modulated by [1, -1] and [1, -1, 1, -2]</w:t>
            </w:r>
          </w:p>
        </w:tc>
        <w:tc>
          <w:tcPr>
            <w:tcW w:w="337" w:type="pct"/>
            <w:vMerge/>
            <w:vAlign w:val="center"/>
          </w:tcPr>
          <w:p w14:paraId="09018FE6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</w:tcPr>
          <w:p w14:paraId="1BFA2813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</w:tcPr>
          <w:p w14:paraId="66E0193F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</w:tcPr>
          <w:p w14:paraId="3E357681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/>
            <w:vAlign w:val="center"/>
          </w:tcPr>
          <w:p w14:paraId="24100CEE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</w:tcPr>
          <w:p w14:paraId="16CCC6AD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471</w:t>
            </w:r>
          </w:p>
        </w:tc>
      </w:tr>
      <w:tr w:rsidR="0038276D" w:rsidRPr="00617CE9" w14:paraId="6B736881" w14:textId="77777777">
        <w:trPr>
          <w:trHeight w:val="280"/>
        </w:trPr>
        <w:tc>
          <w:tcPr>
            <w:tcW w:w="420" w:type="pct"/>
            <w:vMerge/>
            <w:vAlign w:val="center"/>
          </w:tcPr>
          <w:p w14:paraId="06AB0BBA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</w:tcPr>
          <w:p w14:paraId="6AED9FC1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</w:tcPr>
          <w:p w14:paraId="3916B05E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 w:hint="eastAsia"/>
                <w:color w:val="000000"/>
                <w:sz w:val="16"/>
                <w:szCs w:val="16"/>
              </w:rPr>
              <w:t>[213]</w:t>
            </w:r>
          </w:p>
        </w:tc>
        <w:tc>
          <w:tcPr>
            <w:tcW w:w="323" w:type="pct"/>
            <w:shd w:val="clear" w:color="auto" w:fill="auto"/>
            <w:vAlign w:val="center"/>
          </w:tcPr>
          <w:p w14:paraId="3678C65D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7.8</w:t>
            </w:r>
          </w:p>
        </w:tc>
        <w:tc>
          <w:tcPr>
            <w:tcW w:w="280" w:type="pct"/>
            <w:shd w:val="clear" w:color="auto" w:fill="auto"/>
            <w:vAlign w:val="center"/>
          </w:tcPr>
          <w:p w14:paraId="525EAAD0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7.8</w:t>
            </w:r>
          </w:p>
        </w:tc>
        <w:tc>
          <w:tcPr>
            <w:tcW w:w="318" w:type="pct"/>
            <w:vMerge/>
            <w:vAlign w:val="center"/>
          </w:tcPr>
          <w:p w14:paraId="14CBBCEA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 w:val="restart"/>
            <w:shd w:val="clear" w:color="auto" w:fill="auto"/>
            <w:vAlign w:val="center"/>
          </w:tcPr>
          <w:p w14:paraId="671B1E32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Manchester encoding</w:t>
            </w:r>
          </w:p>
        </w:tc>
        <w:tc>
          <w:tcPr>
            <w:tcW w:w="337" w:type="pct"/>
            <w:vMerge w:val="restart"/>
            <w:shd w:val="clear" w:color="auto" w:fill="auto"/>
            <w:vAlign w:val="center"/>
          </w:tcPr>
          <w:p w14:paraId="16623F0E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61" w:type="pct"/>
            <w:shd w:val="clear" w:color="auto" w:fill="auto"/>
            <w:vAlign w:val="center"/>
          </w:tcPr>
          <w:p w14:paraId="5219BC39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1.25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</w:tcPr>
          <w:p w14:paraId="4056C321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</w:tcPr>
          <w:p w14:paraId="5B889C75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7.5</w:t>
            </w:r>
          </w:p>
        </w:tc>
        <w:tc>
          <w:tcPr>
            <w:tcW w:w="481" w:type="pct"/>
            <w:vMerge/>
            <w:vAlign w:val="center"/>
          </w:tcPr>
          <w:p w14:paraId="22E71BAF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</w:tcPr>
          <w:p w14:paraId="171DC0A0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1083</w:t>
            </w:r>
          </w:p>
        </w:tc>
      </w:tr>
      <w:tr w:rsidR="0038276D" w:rsidRPr="00617CE9" w14:paraId="0C7030D8" w14:textId="77777777">
        <w:trPr>
          <w:trHeight w:val="280"/>
        </w:trPr>
        <w:tc>
          <w:tcPr>
            <w:tcW w:w="420" w:type="pct"/>
            <w:vMerge/>
            <w:vAlign w:val="center"/>
          </w:tcPr>
          <w:p w14:paraId="457D0769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shd w:val="clear" w:color="auto" w:fill="auto"/>
            <w:vAlign w:val="center"/>
          </w:tcPr>
          <w:p w14:paraId="68922C5F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0.11</w:t>
            </w:r>
          </w:p>
        </w:tc>
        <w:tc>
          <w:tcPr>
            <w:tcW w:w="524" w:type="pct"/>
            <w:vMerge/>
            <w:vAlign w:val="center"/>
          </w:tcPr>
          <w:p w14:paraId="4ABD2190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shd w:val="clear" w:color="auto" w:fill="auto"/>
            <w:vAlign w:val="center"/>
          </w:tcPr>
          <w:p w14:paraId="54BD5E1D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11.4</w:t>
            </w:r>
          </w:p>
        </w:tc>
        <w:tc>
          <w:tcPr>
            <w:tcW w:w="280" w:type="pct"/>
            <w:shd w:val="clear" w:color="auto" w:fill="auto"/>
            <w:vAlign w:val="center"/>
          </w:tcPr>
          <w:p w14:paraId="7FD05F57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11.4</w:t>
            </w:r>
          </w:p>
        </w:tc>
        <w:tc>
          <w:tcPr>
            <w:tcW w:w="318" w:type="pct"/>
            <w:vMerge/>
            <w:vAlign w:val="center"/>
          </w:tcPr>
          <w:p w14:paraId="77E68084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</w:tcPr>
          <w:p w14:paraId="60DD4827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7" w:type="pct"/>
            <w:vMerge/>
            <w:vAlign w:val="center"/>
          </w:tcPr>
          <w:p w14:paraId="2425F848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</w:tcPr>
          <w:p w14:paraId="5FB29C26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1.67</w:t>
            </w:r>
          </w:p>
        </w:tc>
        <w:tc>
          <w:tcPr>
            <w:tcW w:w="311" w:type="pct"/>
            <w:vMerge/>
            <w:vAlign w:val="center"/>
          </w:tcPr>
          <w:p w14:paraId="621D4E45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</w:tcPr>
          <w:p w14:paraId="19509F8F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</w:tcPr>
          <w:p w14:paraId="4505F968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481" w:type="pct"/>
            <w:shd w:val="clear" w:color="auto" w:fill="auto"/>
            <w:vAlign w:val="center"/>
          </w:tcPr>
          <w:p w14:paraId="113DD710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1085</w:t>
            </w:r>
          </w:p>
        </w:tc>
      </w:tr>
      <w:tr w:rsidR="0038276D" w:rsidRPr="00617CE9" w14:paraId="63F1AF67" w14:textId="77777777">
        <w:trPr>
          <w:trHeight w:val="280"/>
        </w:trPr>
        <w:tc>
          <w:tcPr>
            <w:tcW w:w="420" w:type="pct"/>
            <w:vMerge/>
            <w:vAlign w:val="center"/>
          </w:tcPr>
          <w:p w14:paraId="470E9281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</w:tcPr>
          <w:p w14:paraId="15173602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0.17</w:t>
            </w:r>
          </w:p>
        </w:tc>
        <w:tc>
          <w:tcPr>
            <w:tcW w:w="524" w:type="pct"/>
            <w:vMerge w:val="restart"/>
            <w:shd w:val="clear" w:color="auto" w:fill="auto"/>
            <w:vAlign w:val="center"/>
          </w:tcPr>
          <w:p w14:paraId="367FA7B8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 w:hint="eastAsia"/>
                <w:color w:val="000000"/>
                <w:sz w:val="16"/>
                <w:szCs w:val="16"/>
              </w:rPr>
              <w:t>[209]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</w:tcPr>
          <w:p w14:paraId="5A521223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15.6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</w:tcPr>
          <w:p w14:paraId="198EAFD2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18.5</w:t>
            </w:r>
          </w:p>
        </w:tc>
        <w:tc>
          <w:tcPr>
            <w:tcW w:w="318" w:type="pct"/>
            <w:vMerge w:val="restart"/>
            <w:shd w:val="clear" w:color="auto" w:fill="auto"/>
            <w:vAlign w:val="center"/>
          </w:tcPr>
          <w:p w14:paraId="11FBBC5F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CC-1/2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</w:tcPr>
          <w:p w14:paraId="01763B04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no line coding</w:t>
            </w:r>
          </w:p>
        </w:tc>
        <w:tc>
          <w:tcPr>
            <w:tcW w:w="337" w:type="pct"/>
            <w:vMerge/>
            <w:vAlign w:val="center"/>
          </w:tcPr>
          <w:p w14:paraId="2FC2CC44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restart"/>
            <w:shd w:val="clear" w:color="auto" w:fill="auto"/>
            <w:vAlign w:val="center"/>
          </w:tcPr>
          <w:p w14:paraId="5F230EF0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60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</w:tcPr>
          <w:p w14:paraId="5F010868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360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</w:tcPr>
          <w:p w14:paraId="45AC5FA3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481" w:type="pct"/>
            <w:vMerge w:val="restart"/>
            <w:shd w:val="clear" w:color="auto" w:fill="auto"/>
            <w:vAlign w:val="center"/>
          </w:tcPr>
          <w:p w14:paraId="00DDD29A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481" w:type="pct"/>
            <w:shd w:val="clear" w:color="auto" w:fill="auto"/>
            <w:vAlign w:val="center"/>
          </w:tcPr>
          <w:p w14:paraId="58E4FE03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1595</w:t>
            </w:r>
          </w:p>
        </w:tc>
      </w:tr>
      <w:tr w:rsidR="0038276D" w:rsidRPr="00617CE9" w14:paraId="31C6D9E4" w14:textId="77777777">
        <w:trPr>
          <w:trHeight w:val="280"/>
        </w:trPr>
        <w:tc>
          <w:tcPr>
            <w:tcW w:w="420" w:type="pct"/>
            <w:vMerge/>
            <w:vAlign w:val="center"/>
          </w:tcPr>
          <w:p w14:paraId="49E2E074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</w:tcPr>
          <w:p w14:paraId="1FC99A69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</w:tcPr>
          <w:p w14:paraId="14356093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</w:tcPr>
          <w:p w14:paraId="5EC6A43E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</w:tcPr>
          <w:p w14:paraId="0597CB40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vMerge/>
            <w:vAlign w:val="center"/>
          </w:tcPr>
          <w:p w14:paraId="2B5CF8DE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</w:tcPr>
          <w:p w14:paraId="28C43358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7" w:type="pct"/>
            <w:vMerge/>
            <w:vAlign w:val="center"/>
          </w:tcPr>
          <w:p w14:paraId="09F27084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</w:tcPr>
          <w:p w14:paraId="34D33E9D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</w:tcPr>
          <w:p w14:paraId="2715CB87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</w:tcPr>
          <w:p w14:paraId="0A2DC041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/>
            <w:vAlign w:val="center"/>
          </w:tcPr>
          <w:p w14:paraId="183538A9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</w:tcPr>
          <w:p w14:paraId="4CCB63F7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1605</w:t>
            </w:r>
          </w:p>
        </w:tc>
      </w:tr>
      <w:tr w:rsidR="0038276D" w:rsidRPr="00617CE9" w14:paraId="049516E7" w14:textId="77777777">
        <w:trPr>
          <w:trHeight w:val="280"/>
        </w:trPr>
        <w:tc>
          <w:tcPr>
            <w:tcW w:w="420" w:type="pct"/>
            <w:vMerge/>
            <w:vAlign w:val="center"/>
          </w:tcPr>
          <w:p w14:paraId="34A1CD88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</w:tcPr>
          <w:p w14:paraId="3E569BBF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0.47</w:t>
            </w:r>
          </w:p>
        </w:tc>
        <w:tc>
          <w:tcPr>
            <w:tcW w:w="524" w:type="pct"/>
            <w:vMerge w:val="restart"/>
            <w:shd w:val="clear" w:color="auto" w:fill="auto"/>
            <w:vAlign w:val="center"/>
          </w:tcPr>
          <w:p w14:paraId="1BA1B0DA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 w:hint="eastAsia"/>
                <w:color w:val="000000"/>
                <w:sz w:val="16"/>
                <w:szCs w:val="16"/>
              </w:rPr>
              <w:t>[212]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</w:tcPr>
          <w:p w14:paraId="250A5318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</w:tcPr>
          <w:p w14:paraId="18228687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318" w:type="pct"/>
            <w:vMerge w:val="restart"/>
            <w:shd w:val="clear" w:color="auto" w:fill="auto"/>
            <w:vAlign w:val="center"/>
          </w:tcPr>
          <w:p w14:paraId="7F8FB577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no FEC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</w:tcPr>
          <w:p w14:paraId="4731A0EC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Manchester encoding</w:t>
            </w:r>
          </w:p>
        </w:tc>
        <w:tc>
          <w:tcPr>
            <w:tcW w:w="337" w:type="pct"/>
            <w:vMerge w:val="restart"/>
            <w:shd w:val="clear" w:color="auto" w:fill="auto"/>
            <w:vAlign w:val="center"/>
          </w:tcPr>
          <w:p w14:paraId="55F75FF7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1,2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</w:tcPr>
          <w:p w14:paraId="0E296598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</w:tcPr>
          <w:p w14:paraId="652B2A0B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</w:tcPr>
          <w:p w14:paraId="43F8E02E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14</w:t>
            </w:r>
          </w:p>
        </w:tc>
        <w:tc>
          <w:tcPr>
            <w:tcW w:w="481" w:type="pct"/>
            <w:vMerge w:val="restart"/>
            <w:shd w:val="clear" w:color="auto" w:fill="auto"/>
            <w:vAlign w:val="center"/>
          </w:tcPr>
          <w:p w14:paraId="3DBD2C0A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481" w:type="pct"/>
            <w:shd w:val="clear" w:color="auto" w:fill="auto"/>
            <w:vAlign w:val="center"/>
          </w:tcPr>
          <w:p w14:paraId="1D4F419E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1227,1263</w:t>
            </w:r>
          </w:p>
        </w:tc>
      </w:tr>
      <w:tr w:rsidR="0038276D" w:rsidRPr="00617CE9" w14:paraId="5AB2F4B6" w14:textId="77777777">
        <w:trPr>
          <w:trHeight w:val="280"/>
        </w:trPr>
        <w:tc>
          <w:tcPr>
            <w:tcW w:w="420" w:type="pct"/>
            <w:vMerge/>
            <w:vAlign w:val="center"/>
          </w:tcPr>
          <w:p w14:paraId="669C60DA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</w:tcPr>
          <w:p w14:paraId="183C693C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</w:tcPr>
          <w:p w14:paraId="609DD4B3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</w:tcPr>
          <w:p w14:paraId="21F5AFD2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</w:tcPr>
          <w:p w14:paraId="6966C821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vMerge/>
            <w:vAlign w:val="center"/>
          </w:tcPr>
          <w:p w14:paraId="271886B6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</w:tcPr>
          <w:p w14:paraId="72F4BD18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7" w:type="pct"/>
            <w:vMerge/>
            <w:vAlign w:val="center"/>
          </w:tcPr>
          <w:p w14:paraId="32073EC6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</w:tcPr>
          <w:p w14:paraId="5B0011E9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</w:tcPr>
          <w:p w14:paraId="2CBC0BA3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</w:tcPr>
          <w:p w14:paraId="45172696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/>
            <w:vAlign w:val="center"/>
          </w:tcPr>
          <w:p w14:paraId="24300F14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</w:tcPr>
          <w:p w14:paraId="62BF29C9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1229,1265</w:t>
            </w:r>
          </w:p>
        </w:tc>
      </w:tr>
      <w:tr w:rsidR="0038276D" w:rsidRPr="00617CE9" w14:paraId="4708C055" w14:textId="77777777">
        <w:trPr>
          <w:trHeight w:val="280"/>
        </w:trPr>
        <w:tc>
          <w:tcPr>
            <w:tcW w:w="420" w:type="pct"/>
            <w:vMerge/>
            <w:vAlign w:val="center"/>
          </w:tcPr>
          <w:p w14:paraId="1E62CB27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</w:tcPr>
          <w:p w14:paraId="4F185343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</w:tcPr>
          <w:p w14:paraId="733EFEBD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 w:hint="eastAsia"/>
                <w:color w:val="000000"/>
                <w:sz w:val="16"/>
                <w:szCs w:val="16"/>
              </w:rPr>
              <w:t>[194]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</w:tcPr>
          <w:p w14:paraId="52BF8ADA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</w:tcPr>
          <w:p w14:paraId="193EA025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7.3</w:t>
            </w:r>
          </w:p>
        </w:tc>
        <w:tc>
          <w:tcPr>
            <w:tcW w:w="318" w:type="pct"/>
            <w:vMerge w:val="restart"/>
            <w:shd w:val="clear" w:color="auto" w:fill="auto"/>
            <w:vAlign w:val="center"/>
          </w:tcPr>
          <w:p w14:paraId="129261D8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CC 1/3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</w:tcPr>
          <w:p w14:paraId="14C04A01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Manchester</w:t>
            </w:r>
          </w:p>
        </w:tc>
        <w:tc>
          <w:tcPr>
            <w:tcW w:w="337" w:type="pct"/>
            <w:vMerge w:val="restart"/>
            <w:shd w:val="clear" w:color="auto" w:fill="auto"/>
            <w:vAlign w:val="center"/>
          </w:tcPr>
          <w:p w14:paraId="2FE3B41F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61" w:type="pct"/>
            <w:vMerge/>
            <w:vAlign w:val="center"/>
          </w:tcPr>
          <w:p w14:paraId="4D81E619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</w:tcPr>
          <w:p w14:paraId="0B6528F3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</w:tcPr>
          <w:p w14:paraId="42E099EA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</w:tcPr>
          <w:p w14:paraId="3D7D8338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481" w:type="pct"/>
            <w:shd w:val="clear" w:color="auto" w:fill="auto"/>
            <w:vAlign w:val="center"/>
          </w:tcPr>
          <w:p w14:paraId="131FD3B0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207</w:t>
            </w:r>
          </w:p>
        </w:tc>
      </w:tr>
      <w:tr w:rsidR="0038276D" w:rsidRPr="00617CE9" w14:paraId="008679D0" w14:textId="77777777">
        <w:trPr>
          <w:trHeight w:val="280"/>
        </w:trPr>
        <w:tc>
          <w:tcPr>
            <w:tcW w:w="420" w:type="pct"/>
            <w:vMerge/>
            <w:vAlign w:val="center"/>
          </w:tcPr>
          <w:p w14:paraId="35C75BF7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</w:tcPr>
          <w:p w14:paraId="3C1FD977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</w:tcPr>
          <w:p w14:paraId="2CE66FB1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</w:tcPr>
          <w:p w14:paraId="1F579B64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</w:tcPr>
          <w:p w14:paraId="7EF106BE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vMerge/>
            <w:vAlign w:val="center"/>
          </w:tcPr>
          <w:p w14:paraId="7F9CA8CC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</w:tcPr>
          <w:p w14:paraId="38048B07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7" w:type="pct"/>
            <w:vMerge/>
            <w:vAlign w:val="center"/>
          </w:tcPr>
          <w:p w14:paraId="21565B32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</w:tcPr>
          <w:p w14:paraId="08F543DE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</w:tcPr>
          <w:p w14:paraId="44393FB0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</w:tcPr>
          <w:p w14:paraId="634D2AF0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</w:tcPr>
          <w:p w14:paraId="22751786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20,96</w:t>
            </w:r>
          </w:p>
        </w:tc>
        <w:tc>
          <w:tcPr>
            <w:tcW w:w="481" w:type="pct"/>
            <w:shd w:val="clear" w:color="auto" w:fill="auto"/>
            <w:vAlign w:val="center"/>
          </w:tcPr>
          <w:p w14:paraId="01143D76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203,205</w:t>
            </w:r>
          </w:p>
        </w:tc>
      </w:tr>
      <w:tr w:rsidR="0038276D" w:rsidRPr="00617CE9" w14:paraId="7FE34B5E" w14:textId="77777777">
        <w:trPr>
          <w:trHeight w:val="280"/>
        </w:trPr>
        <w:tc>
          <w:tcPr>
            <w:tcW w:w="420" w:type="pct"/>
            <w:vMerge w:val="restart"/>
            <w:shd w:val="clear" w:color="auto" w:fill="auto"/>
            <w:vAlign w:val="center"/>
          </w:tcPr>
          <w:p w14:paraId="41FBDEE7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524" w:type="pct"/>
            <w:vMerge w:val="restart"/>
            <w:shd w:val="clear" w:color="auto" w:fill="auto"/>
            <w:vAlign w:val="center"/>
          </w:tcPr>
          <w:p w14:paraId="76A32E0C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524" w:type="pct"/>
            <w:vMerge w:val="restart"/>
            <w:shd w:val="clear" w:color="auto" w:fill="auto"/>
            <w:vAlign w:val="center"/>
          </w:tcPr>
          <w:p w14:paraId="6D2A8A0D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 w:hint="eastAsia"/>
                <w:color w:val="000000"/>
                <w:sz w:val="16"/>
                <w:szCs w:val="16"/>
              </w:rPr>
              <w:t>[209]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</w:tcPr>
          <w:p w14:paraId="13FF1321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-12.6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</w:tcPr>
          <w:p w14:paraId="3B8D9CF3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-9.7</w:t>
            </w:r>
          </w:p>
        </w:tc>
        <w:tc>
          <w:tcPr>
            <w:tcW w:w="318" w:type="pct"/>
            <w:vMerge w:val="restart"/>
            <w:shd w:val="clear" w:color="auto" w:fill="auto"/>
            <w:vAlign w:val="center"/>
          </w:tcPr>
          <w:p w14:paraId="42CAE673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CC-1/2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</w:tcPr>
          <w:p w14:paraId="7CF7B140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no line coding</w:t>
            </w:r>
          </w:p>
        </w:tc>
        <w:tc>
          <w:tcPr>
            <w:tcW w:w="337" w:type="pct"/>
            <w:vMerge/>
            <w:vAlign w:val="center"/>
          </w:tcPr>
          <w:p w14:paraId="4557DE88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restart"/>
            <w:shd w:val="clear" w:color="auto" w:fill="auto"/>
            <w:vAlign w:val="center"/>
          </w:tcPr>
          <w:p w14:paraId="5700F207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</w:tcPr>
          <w:p w14:paraId="5A51E297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360</w:t>
            </w:r>
          </w:p>
        </w:tc>
        <w:tc>
          <w:tcPr>
            <w:tcW w:w="361" w:type="pct"/>
            <w:vMerge/>
            <w:vAlign w:val="center"/>
          </w:tcPr>
          <w:p w14:paraId="126E91DA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 w:val="restart"/>
            <w:shd w:val="clear" w:color="auto" w:fill="auto"/>
            <w:vAlign w:val="center"/>
          </w:tcPr>
          <w:p w14:paraId="36DE0740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481" w:type="pct"/>
            <w:shd w:val="clear" w:color="auto" w:fill="auto"/>
            <w:vAlign w:val="center"/>
          </w:tcPr>
          <w:p w14:paraId="7EC8FEC8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1772</w:t>
            </w:r>
          </w:p>
        </w:tc>
      </w:tr>
      <w:tr w:rsidR="0038276D" w:rsidRPr="00617CE9" w14:paraId="1455A47F" w14:textId="77777777">
        <w:trPr>
          <w:trHeight w:val="280"/>
        </w:trPr>
        <w:tc>
          <w:tcPr>
            <w:tcW w:w="420" w:type="pct"/>
            <w:vMerge/>
            <w:vAlign w:val="center"/>
          </w:tcPr>
          <w:p w14:paraId="4DCF5A25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</w:tcPr>
          <w:p w14:paraId="26C2272B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</w:tcPr>
          <w:p w14:paraId="01655B6A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</w:tcPr>
          <w:p w14:paraId="2870AD3A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</w:tcPr>
          <w:p w14:paraId="05B25AFF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vMerge/>
            <w:vAlign w:val="center"/>
          </w:tcPr>
          <w:p w14:paraId="2659AE36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</w:tcPr>
          <w:p w14:paraId="597D06F9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7" w:type="pct"/>
            <w:vMerge/>
            <w:vAlign w:val="center"/>
          </w:tcPr>
          <w:p w14:paraId="2C816D3D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</w:tcPr>
          <w:p w14:paraId="7C48992B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</w:tcPr>
          <w:p w14:paraId="082908ED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</w:tcPr>
          <w:p w14:paraId="29481AC8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481" w:type="pct"/>
            <w:vMerge/>
            <w:vAlign w:val="center"/>
          </w:tcPr>
          <w:p w14:paraId="4E38245A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</w:tcPr>
          <w:p w14:paraId="5AD7654A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1786</w:t>
            </w:r>
          </w:p>
        </w:tc>
      </w:tr>
      <w:tr w:rsidR="0038276D" w:rsidRPr="00617CE9" w14:paraId="41FD636B" w14:textId="77777777">
        <w:trPr>
          <w:trHeight w:val="280"/>
        </w:trPr>
        <w:tc>
          <w:tcPr>
            <w:tcW w:w="420" w:type="pct"/>
            <w:vMerge/>
            <w:vAlign w:val="center"/>
          </w:tcPr>
          <w:p w14:paraId="34946318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</w:tcPr>
          <w:p w14:paraId="3BAA6A15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shd w:val="clear" w:color="auto" w:fill="auto"/>
            <w:vAlign w:val="center"/>
          </w:tcPr>
          <w:p w14:paraId="13B483B8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 w:hint="eastAsia"/>
                <w:color w:val="000000"/>
                <w:sz w:val="16"/>
                <w:szCs w:val="16"/>
              </w:rPr>
              <w:t>[210]</w:t>
            </w:r>
          </w:p>
        </w:tc>
        <w:tc>
          <w:tcPr>
            <w:tcW w:w="323" w:type="pct"/>
            <w:shd w:val="clear" w:color="auto" w:fill="auto"/>
            <w:vAlign w:val="center"/>
          </w:tcPr>
          <w:p w14:paraId="0F2DE664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-8.77</w:t>
            </w:r>
          </w:p>
        </w:tc>
        <w:tc>
          <w:tcPr>
            <w:tcW w:w="280" w:type="pct"/>
            <w:shd w:val="clear" w:color="auto" w:fill="auto"/>
            <w:vAlign w:val="center"/>
          </w:tcPr>
          <w:p w14:paraId="6EEC34CF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-8.77</w:t>
            </w:r>
          </w:p>
        </w:tc>
        <w:tc>
          <w:tcPr>
            <w:tcW w:w="318" w:type="pct"/>
            <w:vMerge w:val="restart"/>
            <w:shd w:val="clear" w:color="auto" w:fill="auto"/>
            <w:vAlign w:val="center"/>
          </w:tcPr>
          <w:p w14:paraId="76B2E906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CC</w:t>
            </w:r>
          </w:p>
        </w:tc>
        <w:tc>
          <w:tcPr>
            <w:tcW w:w="280" w:type="pct"/>
            <w:shd w:val="clear" w:color="auto" w:fill="auto"/>
            <w:vAlign w:val="center"/>
          </w:tcPr>
          <w:p w14:paraId="48A286E3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None</w:t>
            </w:r>
          </w:p>
        </w:tc>
        <w:tc>
          <w:tcPr>
            <w:tcW w:w="337" w:type="pct"/>
            <w:shd w:val="clear" w:color="auto" w:fill="auto"/>
            <w:vAlign w:val="center"/>
          </w:tcPr>
          <w:p w14:paraId="1E1D881C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61" w:type="pct"/>
            <w:shd w:val="clear" w:color="auto" w:fill="auto"/>
            <w:vAlign w:val="center"/>
          </w:tcPr>
          <w:p w14:paraId="6DFB653F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0.58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</w:tcPr>
          <w:p w14:paraId="6068223D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180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</w:tcPr>
          <w:p w14:paraId="15F65DD9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proofErr w:type="spellStart"/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NaN</w:t>
            </w:r>
            <w:proofErr w:type="spellEnd"/>
          </w:p>
        </w:tc>
        <w:tc>
          <w:tcPr>
            <w:tcW w:w="481" w:type="pct"/>
            <w:shd w:val="clear" w:color="auto" w:fill="auto"/>
            <w:vAlign w:val="center"/>
          </w:tcPr>
          <w:p w14:paraId="277AFF96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481" w:type="pct"/>
            <w:shd w:val="clear" w:color="auto" w:fill="auto"/>
            <w:vAlign w:val="center"/>
          </w:tcPr>
          <w:p w14:paraId="34ABE859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518</w:t>
            </w:r>
          </w:p>
        </w:tc>
      </w:tr>
      <w:tr w:rsidR="0038276D" w:rsidRPr="00617CE9" w14:paraId="6EC47142" w14:textId="77777777">
        <w:trPr>
          <w:trHeight w:val="280"/>
        </w:trPr>
        <w:tc>
          <w:tcPr>
            <w:tcW w:w="420" w:type="pct"/>
            <w:vMerge/>
            <w:vAlign w:val="center"/>
          </w:tcPr>
          <w:p w14:paraId="30DBC57B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</w:tcPr>
          <w:p w14:paraId="7A33CFB4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0.02</w:t>
            </w:r>
          </w:p>
        </w:tc>
        <w:tc>
          <w:tcPr>
            <w:tcW w:w="524" w:type="pct"/>
            <w:vMerge w:val="restart"/>
            <w:shd w:val="clear" w:color="auto" w:fill="auto"/>
            <w:vAlign w:val="center"/>
          </w:tcPr>
          <w:p w14:paraId="30B42C4B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 w:hint="eastAsia"/>
                <w:color w:val="000000"/>
                <w:sz w:val="16"/>
                <w:szCs w:val="16"/>
              </w:rPr>
              <w:t>[192]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</w:tcPr>
          <w:p w14:paraId="0B14157D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-8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</w:tcPr>
          <w:p w14:paraId="1C890087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-7.1</w:t>
            </w:r>
          </w:p>
        </w:tc>
        <w:tc>
          <w:tcPr>
            <w:tcW w:w="318" w:type="pct"/>
            <w:vMerge/>
            <w:vAlign w:val="center"/>
          </w:tcPr>
          <w:p w14:paraId="4EE603A6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 w:val="restart"/>
            <w:shd w:val="clear" w:color="auto" w:fill="auto"/>
            <w:vAlign w:val="center"/>
          </w:tcPr>
          <w:p w14:paraId="6926D184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Manchester</w:t>
            </w:r>
          </w:p>
        </w:tc>
        <w:tc>
          <w:tcPr>
            <w:tcW w:w="337" w:type="pct"/>
            <w:vMerge w:val="restart"/>
            <w:shd w:val="clear" w:color="auto" w:fill="auto"/>
            <w:vAlign w:val="center"/>
          </w:tcPr>
          <w:p w14:paraId="1140A978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61" w:type="pct"/>
            <w:shd w:val="clear" w:color="auto" w:fill="auto"/>
            <w:vAlign w:val="center"/>
          </w:tcPr>
          <w:p w14:paraId="78B22560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311" w:type="pct"/>
            <w:vMerge/>
            <w:vAlign w:val="center"/>
          </w:tcPr>
          <w:p w14:paraId="6550CA56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</w:tcPr>
          <w:p w14:paraId="676F25D3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 w:val="restart"/>
            <w:shd w:val="clear" w:color="auto" w:fill="auto"/>
            <w:vAlign w:val="center"/>
          </w:tcPr>
          <w:p w14:paraId="2E0AEEAA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481" w:type="pct"/>
            <w:shd w:val="clear" w:color="auto" w:fill="auto"/>
            <w:vAlign w:val="center"/>
          </w:tcPr>
          <w:p w14:paraId="7472AF85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599</w:t>
            </w:r>
          </w:p>
        </w:tc>
      </w:tr>
      <w:tr w:rsidR="0038276D" w:rsidRPr="00617CE9" w14:paraId="0BE4877A" w14:textId="77777777">
        <w:trPr>
          <w:trHeight w:val="280"/>
        </w:trPr>
        <w:tc>
          <w:tcPr>
            <w:tcW w:w="420" w:type="pct"/>
            <w:vMerge/>
            <w:vAlign w:val="center"/>
          </w:tcPr>
          <w:p w14:paraId="0139D935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</w:tcPr>
          <w:p w14:paraId="234E6CD8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</w:tcPr>
          <w:p w14:paraId="12B262DB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</w:tcPr>
          <w:p w14:paraId="60871601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</w:tcPr>
          <w:p w14:paraId="39640D87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vMerge/>
            <w:vAlign w:val="center"/>
          </w:tcPr>
          <w:p w14:paraId="4E67B814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</w:tcPr>
          <w:p w14:paraId="7C0DAE67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7" w:type="pct"/>
            <w:vMerge/>
            <w:vAlign w:val="center"/>
          </w:tcPr>
          <w:p w14:paraId="33E8AF23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</w:tcPr>
          <w:p w14:paraId="0093A62A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0.43</w:t>
            </w:r>
          </w:p>
        </w:tc>
        <w:tc>
          <w:tcPr>
            <w:tcW w:w="311" w:type="pct"/>
            <w:shd w:val="clear" w:color="auto" w:fill="auto"/>
            <w:vAlign w:val="center"/>
          </w:tcPr>
          <w:p w14:paraId="3B5A4192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18</w:t>
            </w:r>
          </w:p>
        </w:tc>
        <w:tc>
          <w:tcPr>
            <w:tcW w:w="361" w:type="pct"/>
            <w:vMerge/>
            <w:vAlign w:val="center"/>
          </w:tcPr>
          <w:p w14:paraId="10924D3E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/>
            <w:vAlign w:val="center"/>
          </w:tcPr>
          <w:p w14:paraId="57AA023D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</w:tcPr>
          <w:p w14:paraId="3024B946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596</w:t>
            </w:r>
          </w:p>
        </w:tc>
      </w:tr>
      <w:tr w:rsidR="0038276D" w:rsidRPr="00617CE9" w14:paraId="67E42298" w14:textId="77777777">
        <w:trPr>
          <w:trHeight w:val="280"/>
        </w:trPr>
        <w:tc>
          <w:tcPr>
            <w:tcW w:w="420" w:type="pct"/>
            <w:vMerge/>
            <w:vAlign w:val="center"/>
          </w:tcPr>
          <w:p w14:paraId="592E0D04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</w:tcPr>
          <w:p w14:paraId="56B6270C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</w:tcPr>
          <w:p w14:paraId="2504D3F9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 w:hint="eastAsia"/>
                <w:color w:val="000000"/>
                <w:sz w:val="16"/>
                <w:szCs w:val="16"/>
              </w:rPr>
              <w:t>[209]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</w:tcPr>
          <w:p w14:paraId="4544BE6A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-4.1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</w:tcPr>
          <w:p w14:paraId="7949C2DE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-1.2</w:t>
            </w:r>
          </w:p>
        </w:tc>
        <w:tc>
          <w:tcPr>
            <w:tcW w:w="318" w:type="pct"/>
            <w:vMerge w:val="restart"/>
            <w:shd w:val="clear" w:color="auto" w:fill="auto"/>
            <w:vAlign w:val="center"/>
          </w:tcPr>
          <w:p w14:paraId="1DC5C11A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CC-1/2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</w:tcPr>
          <w:p w14:paraId="468DBF10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no line coding</w:t>
            </w:r>
          </w:p>
        </w:tc>
        <w:tc>
          <w:tcPr>
            <w:tcW w:w="337" w:type="pct"/>
            <w:vMerge/>
            <w:vAlign w:val="center"/>
          </w:tcPr>
          <w:p w14:paraId="46E7A0A1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restart"/>
            <w:shd w:val="clear" w:color="auto" w:fill="auto"/>
            <w:vAlign w:val="center"/>
          </w:tcPr>
          <w:p w14:paraId="3F0A15D5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</w:tcPr>
          <w:p w14:paraId="00F461F4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360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</w:tcPr>
          <w:p w14:paraId="3A5E6B63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14</w:t>
            </w:r>
          </w:p>
        </w:tc>
        <w:tc>
          <w:tcPr>
            <w:tcW w:w="481" w:type="pct"/>
            <w:vMerge/>
            <w:vAlign w:val="center"/>
          </w:tcPr>
          <w:p w14:paraId="534A9313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</w:tcPr>
          <w:p w14:paraId="6EF92A99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1770</w:t>
            </w:r>
          </w:p>
        </w:tc>
      </w:tr>
      <w:tr w:rsidR="0038276D" w:rsidRPr="00617CE9" w14:paraId="462EC36A" w14:textId="77777777">
        <w:trPr>
          <w:trHeight w:val="280"/>
        </w:trPr>
        <w:tc>
          <w:tcPr>
            <w:tcW w:w="420" w:type="pct"/>
            <w:vMerge/>
            <w:vAlign w:val="center"/>
          </w:tcPr>
          <w:p w14:paraId="36101A87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</w:tcPr>
          <w:p w14:paraId="22D689CE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</w:tcPr>
          <w:p w14:paraId="1B7178BB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</w:tcPr>
          <w:p w14:paraId="6B31700D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</w:tcPr>
          <w:p w14:paraId="62A4A5EC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vMerge/>
            <w:vAlign w:val="center"/>
          </w:tcPr>
          <w:p w14:paraId="617E2AAB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</w:tcPr>
          <w:p w14:paraId="4037DD74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7" w:type="pct"/>
            <w:vMerge/>
            <w:vAlign w:val="center"/>
          </w:tcPr>
          <w:p w14:paraId="3A37843B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</w:tcPr>
          <w:p w14:paraId="7ED8A425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</w:tcPr>
          <w:p w14:paraId="581E220A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</w:tcPr>
          <w:p w14:paraId="170CCA8D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/>
            <w:vAlign w:val="center"/>
          </w:tcPr>
          <w:p w14:paraId="60C352CB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</w:tcPr>
          <w:p w14:paraId="404C3234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1782</w:t>
            </w:r>
          </w:p>
        </w:tc>
      </w:tr>
      <w:tr w:rsidR="0038276D" w:rsidRPr="00617CE9" w14:paraId="21EBD0A5" w14:textId="77777777">
        <w:trPr>
          <w:trHeight w:val="280"/>
        </w:trPr>
        <w:tc>
          <w:tcPr>
            <w:tcW w:w="420" w:type="pct"/>
            <w:vMerge/>
            <w:vAlign w:val="center"/>
          </w:tcPr>
          <w:p w14:paraId="0B0BA123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</w:tcPr>
          <w:p w14:paraId="58317735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</w:tcPr>
          <w:p w14:paraId="7CB70EA2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 w:hint="eastAsia"/>
                <w:color w:val="000000"/>
                <w:sz w:val="16"/>
                <w:szCs w:val="16"/>
              </w:rPr>
              <w:t>[198]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</w:tcPr>
          <w:p w14:paraId="15B949A6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-8.7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</w:tcPr>
          <w:p w14:paraId="004B3542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318" w:type="pct"/>
            <w:vMerge w:val="restart"/>
            <w:shd w:val="clear" w:color="auto" w:fill="auto"/>
            <w:vAlign w:val="center"/>
          </w:tcPr>
          <w:p w14:paraId="6046D12F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no FEC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</w:tcPr>
          <w:p w14:paraId="17D3D85C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 Manchester encoding</w:t>
            </w:r>
          </w:p>
        </w:tc>
        <w:tc>
          <w:tcPr>
            <w:tcW w:w="337" w:type="pct"/>
            <w:vMerge/>
            <w:vAlign w:val="center"/>
          </w:tcPr>
          <w:p w14:paraId="352012F2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</w:tcPr>
          <w:p w14:paraId="2A83995E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1.06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</w:tcPr>
          <w:p w14:paraId="159F819E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45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</w:tcPr>
          <w:p w14:paraId="233C5567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481" w:type="pct"/>
            <w:vMerge/>
            <w:vAlign w:val="center"/>
          </w:tcPr>
          <w:p w14:paraId="5CA52370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</w:tcPr>
          <w:p w14:paraId="464D636B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91</w:t>
            </w:r>
          </w:p>
        </w:tc>
      </w:tr>
      <w:tr w:rsidR="0038276D" w:rsidRPr="00617CE9" w14:paraId="4638923E" w14:textId="77777777">
        <w:trPr>
          <w:trHeight w:val="280"/>
        </w:trPr>
        <w:tc>
          <w:tcPr>
            <w:tcW w:w="420" w:type="pct"/>
            <w:vMerge/>
            <w:vAlign w:val="center"/>
          </w:tcPr>
          <w:p w14:paraId="6EB01C6F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</w:tcPr>
          <w:p w14:paraId="753FCE00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</w:tcPr>
          <w:p w14:paraId="2BCEC39F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</w:tcPr>
          <w:p w14:paraId="36337AB6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</w:tcPr>
          <w:p w14:paraId="6FF76AB0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vMerge/>
            <w:vAlign w:val="center"/>
          </w:tcPr>
          <w:p w14:paraId="01C4C239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</w:tcPr>
          <w:p w14:paraId="745BC7EA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7" w:type="pct"/>
            <w:shd w:val="clear" w:color="auto" w:fill="auto"/>
            <w:vAlign w:val="center"/>
          </w:tcPr>
          <w:p w14:paraId="00115998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61" w:type="pct"/>
            <w:shd w:val="clear" w:color="auto" w:fill="auto"/>
            <w:vAlign w:val="center"/>
          </w:tcPr>
          <w:p w14:paraId="34A6D0E5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0.95</w:t>
            </w:r>
          </w:p>
        </w:tc>
        <w:tc>
          <w:tcPr>
            <w:tcW w:w="311" w:type="pct"/>
            <w:vMerge/>
            <w:vAlign w:val="center"/>
          </w:tcPr>
          <w:p w14:paraId="7EA8AF44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</w:tcPr>
          <w:p w14:paraId="2858B585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/>
            <w:vAlign w:val="center"/>
          </w:tcPr>
          <w:p w14:paraId="6E3885DB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</w:tcPr>
          <w:p w14:paraId="09741AE6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27</w:t>
            </w:r>
          </w:p>
        </w:tc>
      </w:tr>
      <w:tr w:rsidR="0038276D" w:rsidRPr="00617CE9" w14:paraId="46520DEB" w14:textId="77777777">
        <w:trPr>
          <w:trHeight w:val="280"/>
        </w:trPr>
        <w:tc>
          <w:tcPr>
            <w:tcW w:w="420" w:type="pct"/>
            <w:vMerge/>
            <w:vAlign w:val="center"/>
          </w:tcPr>
          <w:p w14:paraId="034F2034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</w:tcPr>
          <w:p w14:paraId="0D932FE7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shd w:val="clear" w:color="auto" w:fill="auto"/>
            <w:vAlign w:val="center"/>
          </w:tcPr>
          <w:p w14:paraId="62A16F8F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 w:hint="eastAsia"/>
                <w:color w:val="000000"/>
                <w:sz w:val="16"/>
                <w:szCs w:val="16"/>
              </w:rPr>
              <w:t>[213]</w:t>
            </w:r>
          </w:p>
        </w:tc>
        <w:tc>
          <w:tcPr>
            <w:tcW w:w="323" w:type="pct"/>
            <w:shd w:val="clear" w:color="auto" w:fill="auto"/>
            <w:vAlign w:val="center"/>
          </w:tcPr>
          <w:p w14:paraId="6641AC18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-8</w:t>
            </w:r>
          </w:p>
        </w:tc>
        <w:tc>
          <w:tcPr>
            <w:tcW w:w="280" w:type="pct"/>
            <w:shd w:val="clear" w:color="auto" w:fill="auto"/>
            <w:vAlign w:val="center"/>
          </w:tcPr>
          <w:p w14:paraId="00740B2F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-8</w:t>
            </w:r>
          </w:p>
        </w:tc>
        <w:tc>
          <w:tcPr>
            <w:tcW w:w="318" w:type="pct"/>
            <w:vMerge w:val="restart"/>
            <w:shd w:val="clear" w:color="auto" w:fill="auto"/>
            <w:vAlign w:val="center"/>
          </w:tcPr>
          <w:p w14:paraId="7EDDC437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CC</w:t>
            </w:r>
          </w:p>
        </w:tc>
        <w:tc>
          <w:tcPr>
            <w:tcW w:w="280" w:type="pct"/>
            <w:shd w:val="clear" w:color="auto" w:fill="auto"/>
            <w:vAlign w:val="center"/>
          </w:tcPr>
          <w:p w14:paraId="1CBD7063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Manchester encoding</w:t>
            </w:r>
          </w:p>
        </w:tc>
        <w:tc>
          <w:tcPr>
            <w:tcW w:w="337" w:type="pct"/>
            <w:vMerge w:val="restart"/>
            <w:shd w:val="clear" w:color="auto" w:fill="auto"/>
            <w:vAlign w:val="center"/>
          </w:tcPr>
          <w:p w14:paraId="2A8D5577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61" w:type="pct"/>
            <w:shd w:val="clear" w:color="auto" w:fill="auto"/>
            <w:vAlign w:val="center"/>
          </w:tcPr>
          <w:p w14:paraId="0B14855C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3.41</w:t>
            </w:r>
          </w:p>
        </w:tc>
        <w:tc>
          <w:tcPr>
            <w:tcW w:w="311" w:type="pct"/>
            <w:shd w:val="clear" w:color="auto" w:fill="auto"/>
            <w:vAlign w:val="center"/>
          </w:tcPr>
          <w:p w14:paraId="2D4CC6B5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150</w:t>
            </w:r>
          </w:p>
        </w:tc>
        <w:tc>
          <w:tcPr>
            <w:tcW w:w="361" w:type="pct"/>
            <w:shd w:val="clear" w:color="auto" w:fill="auto"/>
            <w:vAlign w:val="center"/>
          </w:tcPr>
          <w:p w14:paraId="756FCEA4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75</w:t>
            </w:r>
          </w:p>
        </w:tc>
        <w:tc>
          <w:tcPr>
            <w:tcW w:w="481" w:type="pct"/>
            <w:vMerge/>
            <w:vAlign w:val="center"/>
          </w:tcPr>
          <w:p w14:paraId="5D574EF4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</w:tcPr>
          <w:p w14:paraId="797CDDB3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1158</w:t>
            </w:r>
          </w:p>
        </w:tc>
      </w:tr>
      <w:tr w:rsidR="0038276D" w:rsidRPr="00617CE9" w14:paraId="35522542" w14:textId="77777777">
        <w:trPr>
          <w:trHeight w:val="280"/>
        </w:trPr>
        <w:tc>
          <w:tcPr>
            <w:tcW w:w="420" w:type="pct"/>
            <w:vMerge/>
            <w:vAlign w:val="center"/>
          </w:tcPr>
          <w:p w14:paraId="54ECCDCE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</w:tcPr>
          <w:p w14:paraId="1BA04515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0.03</w:t>
            </w:r>
          </w:p>
        </w:tc>
        <w:tc>
          <w:tcPr>
            <w:tcW w:w="524" w:type="pct"/>
            <w:vMerge w:val="restart"/>
            <w:shd w:val="clear" w:color="auto" w:fill="auto"/>
            <w:vAlign w:val="center"/>
          </w:tcPr>
          <w:p w14:paraId="6E870A06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 w:hint="eastAsia"/>
                <w:color w:val="000000"/>
                <w:sz w:val="16"/>
                <w:szCs w:val="16"/>
              </w:rPr>
              <w:t>[192]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</w:tcPr>
          <w:p w14:paraId="4D986863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-7.5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</w:tcPr>
          <w:p w14:paraId="6AE9807E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-6.3</w:t>
            </w:r>
          </w:p>
        </w:tc>
        <w:tc>
          <w:tcPr>
            <w:tcW w:w="318" w:type="pct"/>
            <w:vMerge/>
            <w:vAlign w:val="center"/>
          </w:tcPr>
          <w:p w14:paraId="1AF35C82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 w:val="restart"/>
            <w:shd w:val="clear" w:color="auto" w:fill="auto"/>
            <w:vAlign w:val="center"/>
          </w:tcPr>
          <w:p w14:paraId="0530AF16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Manchester</w:t>
            </w:r>
          </w:p>
        </w:tc>
        <w:tc>
          <w:tcPr>
            <w:tcW w:w="337" w:type="pct"/>
            <w:vMerge/>
            <w:vAlign w:val="center"/>
          </w:tcPr>
          <w:p w14:paraId="37B999E3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</w:tcPr>
          <w:p w14:paraId="66516A76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4.7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</w:tcPr>
          <w:p w14:paraId="5C6E1844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180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</w:tcPr>
          <w:p w14:paraId="06A5DC06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proofErr w:type="spellStart"/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NaN</w:t>
            </w:r>
            <w:proofErr w:type="spellEnd"/>
          </w:p>
        </w:tc>
        <w:tc>
          <w:tcPr>
            <w:tcW w:w="481" w:type="pct"/>
            <w:shd w:val="clear" w:color="auto" w:fill="auto"/>
            <w:vAlign w:val="center"/>
          </w:tcPr>
          <w:p w14:paraId="23F67433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481" w:type="pct"/>
            <w:shd w:val="clear" w:color="auto" w:fill="auto"/>
            <w:vAlign w:val="center"/>
          </w:tcPr>
          <w:p w14:paraId="40D48DD6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600</w:t>
            </w:r>
          </w:p>
        </w:tc>
      </w:tr>
      <w:tr w:rsidR="0038276D" w:rsidRPr="00617CE9" w14:paraId="158910DA" w14:textId="77777777">
        <w:trPr>
          <w:trHeight w:val="280"/>
        </w:trPr>
        <w:tc>
          <w:tcPr>
            <w:tcW w:w="420" w:type="pct"/>
            <w:vMerge/>
            <w:vAlign w:val="center"/>
          </w:tcPr>
          <w:p w14:paraId="2B6C18A3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</w:tcPr>
          <w:p w14:paraId="6CF9FFE0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</w:tcPr>
          <w:p w14:paraId="4DDA2C56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</w:tcPr>
          <w:p w14:paraId="45E3B1BD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</w:tcPr>
          <w:p w14:paraId="4B2678F9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vMerge/>
            <w:vAlign w:val="center"/>
          </w:tcPr>
          <w:p w14:paraId="1DFBD614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</w:tcPr>
          <w:p w14:paraId="61508D23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7" w:type="pct"/>
            <w:vMerge/>
            <w:vAlign w:val="center"/>
          </w:tcPr>
          <w:p w14:paraId="6A4369AE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</w:tcPr>
          <w:p w14:paraId="373A1C9E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5.8</w:t>
            </w:r>
          </w:p>
        </w:tc>
        <w:tc>
          <w:tcPr>
            <w:tcW w:w="311" w:type="pct"/>
            <w:vMerge/>
            <w:vAlign w:val="center"/>
          </w:tcPr>
          <w:p w14:paraId="4B689C29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</w:tcPr>
          <w:p w14:paraId="073BA4AB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 w:val="restart"/>
            <w:shd w:val="clear" w:color="auto" w:fill="auto"/>
            <w:vAlign w:val="center"/>
          </w:tcPr>
          <w:p w14:paraId="1628EA72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481" w:type="pct"/>
            <w:shd w:val="clear" w:color="auto" w:fill="auto"/>
            <w:vAlign w:val="center"/>
          </w:tcPr>
          <w:p w14:paraId="3AB6E557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601</w:t>
            </w:r>
          </w:p>
        </w:tc>
      </w:tr>
      <w:tr w:rsidR="0038276D" w:rsidRPr="00617CE9" w14:paraId="218BF467" w14:textId="77777777">
        <w:trPr>
          <w:trHeight w:val="280"/>
        </w:trPr>
        <w:tc>
          <w:tcPr>
            <w:tcW w:w="420" w:type="pct"/>
            <w:vMerge/>
            <w:vAlign w:val="center"/>
          </w:tcPr>
          <w:p w14:paraId="4658314B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</w:tcPr>
          <w:p w14:paraId="4067E9A1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</w:tcPr>
          <w:p w14:paraId="6D7AA817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 w:hint="eastAsia"/>
                <w:color w:val="000000"/>
                <w:sz w:val="16"/>
                <w:szCs w:val="16"/>
              </w:rPr>
              <w:t>[198]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</w:tcPr>
          <w:p w14:paraId="158F7C0F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-7.8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</w:tcPr>
          <w:p w14:paraId="3C970F1C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2.4</w:t>
            </w:r>
          </w:p>
        </w:tc>
        <w:tc>
          <w:tcPr>
            <w:tcW w:w="318" w:type="pct"/>
            <w:vMerge w:val="restart"/>
            <w:shd w:val="clear" w:color="auto" w:fill="auto"/>
            <w:vAlign w:val="center"/>
          </w:tcPr>
          <w:p w14:paraId="0A2B7FD7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no FEC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</w:tcPr>
          <w:p w14:paraId="41D40657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 Manchester encoding</w:t>
            </w:r>
          </w:p>
        </w:tc>
        <w:tc>
          <w:tcPr>
            <w:tcW w:w="337" w:type="pct"/>
            <w:vMerge/>
            <w:vAlign w:val="center"/>
          </w:tcPr>
          <w:p w14:paraId="7E040A06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</w:tcPr>
          <w:p w14:paraId="7C0180E3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1.16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</w:tcPr>
          <w:p w14:paraId="60BA7647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45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</w:tcPr>
          <w:p w14:paraId="6C587EB2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481" w:type="pct"/>
            <w:vMerge/>
            <w:vAlign w:val="center"/>
          </w:tcPr>
          <w:p w14:paraId="1A016B00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</w:tcPr>
          <w:p w14:paraId="4372AE0D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93</w:t>
            </w:r>
          </w:p>
        </w:tc>
      </w:tr>
      <w:tr w:rsidR="0038276D" w:rsidRPr="00617CE9" w14:paraId="61D4135B" w14:textId="77777777">
        <w:trPr>
          <w:trHeight w:val="280"/>
        </w:trPr>
        <w:tc>
          <w:tcPr>
            <w:tcW w:w="420" w:type="pct"/>
            <w:vMerge/>
            <w:vAlign w:val="center"/>
          </w:tcPr>
          <w:p w14:paraId="112BD86E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</w:tcPr>
          <w:p w14:paraId="5A1AB29A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</w:tcPr>
          <w:p w14:paraId="4D429217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</w:tcPr>
          <w:p w14:paraId="0DEB5586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</w:tcPr>
          <w:p w14:paraId="183CAF01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vMerge/>
            <w:vAlign w:val="center"/>
          </w:tcPr>
          <w:p w14:paraId="6B126B1D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</w:tcPr>
          <w:p w14:paraId="3CA428C1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7" w:type="pct"/>
            <w:shd w:val="clear" w:color="auto" w:fill="auto"/>
            <w:vAlign w:val="center"/>
          </w:tcPr>
          <w:p w14:paraId="00BC3947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61" w:type="pct"/>
            <w:shd w:val="clear" w:color="auto" w:fill="auto"/>
            <w:vAlign w:val="center"/>
          </w:tcPr>
          <w:p w14:paraId="4FEDFF01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1.14</w:t>
            </w:r>
          </w:p>
        </w:tc>
        <w:tc>
          <w:tcPr>
            <w:tcW w:w="311" w:type="pct"/>
            <w:vMerge/>
            <w:vAlign w:val="center"/>
          </w:tcPr>
          <w:p w14:paraId="785CBBA1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</w:tcPr>
          <w:p w14:paraId="1896F4DE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 w:val="restart"/>
            <w:shd w:val="clear" w:color="auto" w:fill="auto"/>
            <w:vAlign w:val="center"/>
          </w:tcPr>
          <w:p w14:paraId="723CB958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481" w:type="pct"/>
            <w:shd w:val="clear" w:color="auto" w:fill="auto"/>
            <w:vAlign w:val="center"/>
          </w:tcPr>
          <w:p w14:paraId="1E9F56DD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22</w:t>
            </w:r>
          </w:p>
        </w:tc>
      </w:tr>
      <w:tr w:rsidR="0038276D" w:rsidRPr="00617CE9" w14:paraId="501E932D" w14:textId="77777777">
        <w:trPr>
          <w:trHeight w:val="280"/>
        </w:trPr>
        <w:tc>
          <w:tcPr>
            <w:tcW w:w="420" w:type="pct"/>
            <w:vMerge/>
            <w:vAlign w:val="center"/>
          </w:tcPr>
          <w:p w14:paraId="1FF7774E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</w:tcPr>
          <w:p w14:paraId="73A8BEBA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</w:tcPr>
          <w:p w14:paraId="2BA9EC25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 w:hint="eastAsia"/>
                <w:color w:val="000000"/>
                <w:sz w:val="16"/>
                <w:szCs w:val="16"/>
              </w:rPr>
              <w:t>[210]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</w:tcPr>
          <w:p w14:paraId="30D5039C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0.23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</w:tcPr>
          <w:p w14:paraId="76F84C0A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16.23</w:t>
            </w:r>
          </w:p>
        </w:tc>
        <w:tc>
          <w:tcPr>
            <w:tcW w:w="318" w:type="pct"/>
            <w:vMerge w:val="restart"/>
            <w:shd w:val="clear" w:color="auto" w:fill="auto"/>
            <w:vAlign w:val="center"/>
          </w:tcPr>
          <w:p w14:paraId="2E8A09B4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CC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</w:tcPr>
          <w:p w14:paraId="00A311CA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None</w:t>
            </w:r>
          </w:p>
        </w:tc>
        <w:tc>
          <w:tcPr>
            <w:tcW w:w="337" w:type="pct"/>
            <w:shd w:val="clear" w:color="auto" w:fill="auto"/>
            <w:vAlign w:val="center"/>
          </w:tcPr>
          <w:p w14:paraId="0AEE2C3B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</w:tcPr>
          <w:p w14:paraId="6E238F9A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4.67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</w:tcPr>
          <w:p w14:paraId="6548E6D0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180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</w:tcPr>
          <w:p w14:paraId="38CBB652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proofErr w:type="spellStart"/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NaN</w:t>
            </w:r>
            <w:proofErr w:type="spellEnd"/>
          </w:p>
        </w:tc>
        <w:tc>
          <w:tcPr>
            <w:tcW w:w="481" w:type="pct"/>
            <w:vMerge/>
            <w:vAlign w:val="center"/>
          </w:tcPr>
          <w:p w14:paraId="7A1E2BD2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</w:tcPr>
          <w:p w14:paraId="728414CB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486</w:t>
            </w:r>
          </w:p>
        </w:tc>
      </w:tr>
      <w:tr w:rsidR="0038276D" w:rsidRPr="00617CE9" w14:paraId="46AD5E80" w14:textId="77777777">
        <w:trPr>
          <w:trHeight w:val="280"/>
        </w:trPr>
        <w:tc>
          <w:tcPr>
            <w:tcW w:w="420" w:type="pct"/>
            <w:vMerge/>
            <w:vAlign w:val="center"/>
          </w:tcPr>
          <w:p w14:paraId="400100B0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</w:tcPr>
          <w:p w14:paraId="01842387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</w:tcPr>
          <w:p w14:paraId="45539F60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</w:tcPr>
          <w:p w14:paraId="3415FB98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</w:tcPr>
          <w:p w14:paraId="4A61D3BB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vMerge/>
            <w:vAlign w:val="center"/>
          </w:tcPr>
          <w:p w14:paraId="26047AC9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</w:tcPr>
          <w:p w14:paraId="14E7404C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7" w:type="pct"/>
            <w:shd w:val="clear" w:color="auto" w:fill="auto"/>
            <w:vAlign w:val="center"/>
          </w:tcPr>
          <w:p w14:paraId="069A5DD5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61" w:type="pct"/>
            <w:vMerge/>
            <w:vAlign w:val="center"/>
          </w:tcPr>
          <w:p w14:paraId="6B0E6D06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</w:tcPr>
          <w:p w14:paraId="2379654F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</w:tcPr>
          <w:p w14:paraId="0330515C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</w:tcPr>
          <w:p w14:paraId="6FADD8BD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1000</w:t>
            </w:r>
          </w:p>
        </w:tc>
        <w:tc>
          <w:tcPr>
            <w:tcW w:w="481" w:type="pct"/>
            <w:shd w:val="clear" w:color="auto" w:fill="auto"/>
            <w:vAlign w:val="center"/>
          </w:tcPr>
          <w:p w14:paraId="7B60ABD7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503</w:t>
            </w:r>
          </w:p>
        </w:tc>
      </w:tr>
      <w:tr w:rsidR="0038276D" w:rsidRPr="00617CE9" w14:paraId="450A8C8F" w14:textId="77777777">
        <w:trPr>
          <w:trHeight w:val="280"/>
        </w:trPr>
        <w:tc>
          <w:tcPr>
            <w:tcW w:w="420" w:type="pct"/>
            <w:vMerge/>
            <w:vAlign w:val="center"/>
          </w:tcPr>
          <w:p w14:paraId="040F3709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</w:tcPr>
          <w:p w14:paraId="56BF0246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</w:tcPr>
          <w:p w14:paraId="78C7257F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 w:hint="eastAsia"/>
                <w:color w:val="000000"/>
                <w:sz w:val="16"/>
                <w:szCs w:val="16"/>
              </w:rPr>
              <w:t>[213]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</w:tcPr>
          <w:p w14:paraId="0AF672D3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-7.1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</w:tcPr>
          <w:p w14:paraId="2B9FBB88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-4.2</w:t>
            </w:r>
          </w:p>
        </w:tc>
        <w:tc>
          <w:tcPr>
            <w:tcW w:w="318" w:type="pct"/>
            <w:shd w:val="clear" w:color="auto" w:fill="auto"/>
            <w:vAlign w:val="center"/>
          </w:tcPr>
          <w:p w14:paraId="29EA10B2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no FEC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</w:tcPr>
          <w:p w14:paraId="138F50A9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Manchester encoding</w:t>
            </w:r>
          </w:p>
        </w:tc>
        <w:tc>
          <w:tcPr>
            <w:tcW w:w="337" w:type="pct"/>
            <w:vMerge w:val="restart"/>
            <w:shd w:val="clear" w:color="auto" w:fill="auto"/>
            <w:vAlign w:val="center"/>
          </w:tcPr>
          <w:p w14:paraId="7C162E9F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61" w:type="pct"/>
            <w:shd w:val="clear" w:color="auto" w:fill="auto"/>
            <w:vAlign w:val="center"/>
          </w:tcPr>
          <w:p w14:paraId="7A0771AF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3.87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</w:tcPr>
          <w:p w14:paraId="0AA14462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150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</w:tcPr>
          <w:p w14:paraId="67C9162D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75</w:t>
            </w:r>
          </w:p>
        </w:tc>
        <w:tc>
          <w:tcPr>
            <w:tcW w:w="481" w:type="pct"/>
            <w:shd w:val="clear" w:color="auto" w:fill="auto"/>
            <w:vAlign w:val="center"/>
          </w:tcPr>
          <w:p w14:paraId="2864AD7E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481" w:type="pct"/>
            <w:shd w:val="clear" w:color="auto" w:fill="auto"/>
            <w:vAlign w:val="center"/>
          </w:tcPr>
          <w:p w14:paraId="396078E4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1086</w:t>
            </w:r>
          </w:p>
        </w:tc>
      </w:tr>
      <w:tr w:rsidR="0038276D" w:rsidRPr="00617CE9" w14:paraId="14F8A2D1" w14:textId="77777777">
        <w:trPr>
          <w:trHeight w:val="280"/>
        </w:trPr>
        <w:tc>
          <w:tcPr>
            <w:tcW w:w="420" w:type="pct"/>
            <w:vMerge/>
            <w:vAlign w:val="center"/>
          </w:tcPr>
          <w:p w14:paraId="40BF1999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</w:tcPr>
          <w:p w14:paraId="7E45DFA4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</w:tcPr>
          <w:p w14:paraId="59A18758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</w:tcPr>
          <w:p w14:paraId="24D2230C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</w:tcPr>
          <w:p w14:paraId="2C97424D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shd w:val="clear" w:color="auto" w:fill="auto"/>
            <w:vAlign w:val="center"/>
          </w:tcPr>
          <w:p w14:paraId="41D74DA1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CC</w:t>
            </w:r>
          </w:p>
        </w:tc>
        <w:tc>
          <w:tcPr>
            <w:tcW w:w="280" w:type="pct"/>
            <w:vMerge/>
            <w:vAlign w:val="center"/>
          </w:tcPr>
          <w:p w14:paraId="7BC9E22A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7" w:type="pct"/>
            <w:vMerge/>
            <w:vAlign w:val="center"/>
          </w:tcPr>
          <w:p w14:paraId="0AF66CCF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</w:tcPr>
          <w:p w14:paraId="2AB8E4F1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4.89</w:t>
            </w:r>
          </w:p>
        </w:tc>
        <w:tc>
          <w:tcPr>
            <w:tcW w:w="311" w:type="pct"/>
            <w:vMerge/>
            <w:vAlign w:val="center"/>
          </w:tcPr>
          <w:p w14:paraId="1233BDAE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</w:tcPr>
          <w:p w14:paraId="660084AA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 w:val="restart"/>
            <w:shd w:val="clear" w:color="auto" w:fill="auto"/>
            <w:vAlign w:val="center"/>
          </w:tcPr>
          <w:p w14:paraId="3CEE6066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481" w:type="pct"/>
            <w:shd w:val="clear" w:color="auto" w:fill="auto"/>
            <w:vAlign w:val="center"/>
          </w:tcPr>
          <w:p w14:paraId="1FF4FF73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1160</w:t>
            </w:r>
          </w:p>
        </w:tc>
      </w:tr>
      <w:tr w:rsidR="0038276D" w:rsidRPr="00617CE9" w14:paraId="577542FF" w14:textId="77777777">
        <w:trPr>
          <w:trHeight w:val="280"/>
        </w:trPr>
        <w:tc>
          <w:tcPr>
            <w:tcW w:w="420" w:type="pct"/>
            <w:vMerge/>
            <w:vAlign w:val="center"/>
          </w:tcPr>
          <w:p w14:paraId="218ADCB5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</w:tcPr>
          <w:p w14:paraId="6741C8BE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0.04</w:t>
            </w:r>
          </w:p>
        </w:tc>
        <w:tc>
          <w:tcPr>
            <w:tcW w:w="524" w:type="pct"/>
            <w:shd w:val="clear" w:color="auto" w:fill="auto"/>
            <w:vAlign w:val="center"/>
          </w:tcPr>
          <w:p w14:paraId="61BF1BAE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 w:hint="eastAsia"/>
                <w:color w:val="000000"/>
                <w:sz w:val="16"/>
                <w:szCs w:val="16"/>
              </w:rPr>
              <w:t>[209]</w:t>
            </w:r>
          </w:p>
        </w:tc>
        <w:tc>
          <w:tcPr>
            <w:tcW w:w="323" w:type="pct"/>
            <w:shd w:val="clear" w:color="auto" w:fill="auto"/>
            <w:vAlign w:val="center"/>
          </w:tcPr>
          <w:p w14:paraId="7B95C94F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280" w:type="pct"/>
            <w:shd w:val="clear" w:color="auto" w:fill="auto"/>
            <w:vAlign w:val="center"/>
          </w:tcPr>
          <w:p w14:paraId="3C58D981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318" w:type="pct"/>
            <w:shd w:val="clear" w:color="auto" w:fill="auto"/>
            <w:vAlign w:val="center"/>
          </w:tcPr>
          <w:p w14:paraId="379D02CE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CC-1/2</w:t>
            </w:r>
          </w:p>
        </w:tc>
        <w:tc>
          <w:tcPr>
            <w:tcW w:w="280" w:type="pct"/>
            <w:shd w:val="clear" w:color="auto" w:fill="auto"/>
            <w:vAlign w:val="center"/>
          </w:tcPr>
          <w:p w14:paraId="1D81639E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no line coding</w:t>
            </w:r>
          </w:p>
        </w:tc>
        <w:tc>
          <w:tcPr>
            <w:tcW w:w="337" w:type="pct"/>
            <w:vMerge/>
            <w:vAlign w:val="center"/>
          </w:tcPr>
          <w:p w14:paraId="07D76285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</w:tcPr>
          <w:p w14:paraId="6CEB2BAE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311" w:type="pct"/>
            <w:shd w:val="clear" w:color="auto" w:fill="auto"/>
            <w:vAlign w:val="center"/>
          </w:tcPr>
          <w:p w14:paraId="14F7A83A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360</w:t>
            </w:r>
          </w:p>
        </w:tc>
        <w:tc>
          <w:tcPr>
            <w:tcW w:w="361" w:type="pct"/>
            <w:shd w:val="clear" w:color="auto" w:fill="auto"/>
            <w:vAlign w:val="center"/>
          </w:tcPr>
          <w:p w14:paraId="7BFD6FD7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30</w:t>
            </w:r>
          </w:p>
        </w:tc>
        <w:tc>
          <w:tcPr>
            <w:tcW w:w="481" w:type="pct"/>
            <w:vMerge/>
            <w:vAlign w:val="center"/>
          </w:tcPr>
          <w:p w14:paraId="44B882D7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</w:tcPr>
          <w:p w14:paraId="75805622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1765</w:t>
            </w:r>
          </w:p>
        </w:tc>
      </w:tr>
      <w:tr w:rsidR="0038276D" w:rsidRPr="00617CE9" w14:paraId="2231640B" w14:textId="77777777">
        <w:trPr>
          <w:trHeight w:val="280"/>
        </w:trPr>
        <w:tc>
          <w:tcPr>
            <w:tcW w:w="420" w:type="pct"/>
            <w:vMerge/>
            <w:vAlign w:val="center"/>
          </w:tcPr>
          <w:p w14:paraId="48981929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</w:tcPr>
          <w:p w14:paraId="0E0A22A6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</w:tcPr>
          <w:p w14:paraId="35DFEB3C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 w:hint="eastAsia"/>
                <w:color w:val="000000"/>
                <w:sz w:val="16"/>
                <w:szCs w:val="16"/>
              </w:rPr>
              <w:t>[213]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</w:tcPr>
          <w:p w14:paraId="6A5027B9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-5.9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</w:tcPr>
          <w:p w14:paraId="2010D6A0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-0.4</w:t>
            </w:r>
          </w:p>
        </w:tc>
        <w:tc>
          <w:tcPr>
            <w:tcW w:w="318" w:type="pct"/>
            <w:shd w:val="clear" w:color="auto" w:fill="auto"/>
            <w:vAlign w:val="center"/>
          </w:tcPr>
          <w:p w14:paraId="4106799D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no FEC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</w:tcPr>
          <w:p w14:paraId="30744C6F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Manchester encoding</w:t>
            </w:r>
          </w:p>
        </w:tc>
        <w:tc>
          <w:tcPr>
            <w:tcW w:w="337" w:type="pct"/>
            <w:vMerge/>
            <w:vAlign w:val="center"/>
          </w:tcPr>
          <w:p w14:paraId="78A51457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</w:tcPr>
          <w:p w14:paraId="700A3B86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0.65</w:t>
            </w:r>
          </w:p>
        </w:tc>
        <w:tc>
          <w:tcPr>
            <w:tcW w:w="311" w:type="pct"/>
            <w:shd w:val="clear" w:color="auto" w:fill="auto"/>
            <w:vAlign w:val="center"/>
          </w:tcPr>
          <w:p w14:paraId="539A6F80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361" w:type="pct"/>
            <w:shd w:val="clear" w:color="auto" w:fill="auto"/>
            <w:vAlign w:val="center"/>
          </w:tcPr>
          <w:p w14:paraId="66B46A06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7.5</w:t>
            </w:r>
          </w:p>
        </w:tc>
        <w:tc>
          <w:tcPr>
            <w:tcW w:w="481" w:type="pct"/>
            <w:shd w:val="clear" w:color="auto" w:fill="auto"/>
            <w:vAlign w:val="center"/>
          </w:tcPr>
          <w:p w14:paraId="325450EE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481" w:type="pct"/>
            <w:shd w:val="clear" w:color="auto" w:fill="auto"/>
            <w:vAlign w:val="center"/>
          </w:tcPr>
          <w:p w14:paraId="67B191C0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1080</w:t>
            </w:r>
          </w:p>
        </w:tc>
      </w:tr>
      <w:tr w:rsidR="0038276D" w:rsidRPr="00617CE9" w14:paraId="7C3C314D" w14:textId="77777777">
        <w:trPr>
          <w:trHeight w:val="280"/>
        </w:trPr>
        <w:tc>
          <w:tcPr>
            <w:tcW w:w="420" w:type="pct"/>
            <w:vMerge/>
            <w:vAlign w:val="center"/>
          </w:tcPr>
          <w:p w14:paraId="5BD7C60C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</w:tcPr>
          <w:p w14:paraId="7FD5A235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</w:tcPr>
          <w:p w14:paraId="41BCC204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</w:tcPr>
          <w:p w14:paraId="016BE98D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</w:tcPr>
          <w:p w14:paraId="23EB6E63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vMerge w:val="restart"/>
            <w:shd w:val="clear" w:color="auto" w:fill="auto"/>
            <w:vAlign w:val="center"/>
          </w:tcPr>
          <w:p w14:paraId="19F68D3B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CC</w:t>
            </w:r>
          </w:p>
        </w:tc>
        <w:tc>
          <w:tcPr>
            <w:tcW w:w="280" w:type="pct"/>
            <w:vMerge/>
            <w:vAlign w:val="center"/>
          </w:tcPr>
          <w:p w14:paraId="2294D76E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7" w:type="pct"/>
            <w:vMerge/>
            <w:vAlign w:val="center"/>
          </w:tcPr>
          <w:p w14:paraId="431961A1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</w:tcPr>
          <w:p w14:paraId="3FC32455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5.72</w:t>
            </w:r>
          </w:p>
        </w:tc>
        <w:tc>
          <w:tcPr>
            <w:tcW w:w="311" w:type="pct"/>
            <w:shd w:val="clear" w:color="auto" w:fill="auto"/>
            <w:vAlign w:val="center"/>
          </w:tcPr>
          <w:p w14:paraId="3C55B3EF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150</w:t>
            </w:r>
          </w:p>
        </w:tc>
        <w:tc>
          <w:tcPr>
            <w:tcW w:w="361" w:type="pct"/>
            <w:shd w:val="clear" w:color="auto" w:fill="auto"/>
            <w:vAlign w:val="center"/>
          </w:tcPr>
          <w:p w14:paraId="3EE4B69C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75</w:t>
            </w:r>
          </w:p>
        </w:tc>
        <w:tc>
          <w:tcPr>
            <w:tcW w:w="481" w:type="pct"/>
            <w:shd w:val="clear" w:color="auto" w:fill="auto"/>
            <w:vAlign w:val="center"/>
          </w:tcPr>
          <w:p w14:paraId="673E4FE4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481" w:type="pct"/>
            <w:shd w:val="clear" w:color="auto" w:fill="auto"/>
            <w:vAlign w:val="center"/>
          </w:tcPr>
          <w:p w14:paraId="5C8BDA22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1162</w:t>
            </w:r>
          </w:p>
        </w:tc>
      </w:tr>
      <w:tr w:rsidR="0038276D" w:rsidRPr="00617CE9" w14:paraId="448BB5F2" w14:textId="77777777">
        <w:trPr>
          <w:trHeight w:val="280"/>
        </w:trPr>
        <w:tc>
          <w:tcPr>
            <w:tcW w:w="420" w:type="pct"/>
            <w:vMerge/>
            <w:vAlign w:val="center"/>
          </w:tcPr>
          <w:p w14:paraId="2C3C46D8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</w:tcPr>
          <w:p w14:paraId="1F76874A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0.05</w:t>
            </w:r>
          </w:p>
        </w:tc>
        <w:tc>
          <w:tcPr>
            <w:tcW w:w="524" w:type="pct"/>
            <w:shd w:val="clear" w:color="auto" w:fill="auto"/>
            <w:vAlign w:val="center"/>
          </w:tcPr>
          <w:p w14:paraId="2130EBEA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 w:hint="eastAsia"/>
                <w:color w:val="000000"/>
                <w:sz w:val="16"/>
                <w:szCs w:val="16"/>
              </w:rPr>
              <w:t>[192]</w:t>
            </w:r>
          </w:p>
        </w:tc>
        <w:tc>
          <w:tcPr>
            <w:tcW w:w="323" w:type="pct"/>
            <w:shd w:val="clear" w:color="auto" w:fill="auto"/>
            <w:vAlign w:val="center"/>
          </w:tcPr>
          <w:p w14:paraId="6CD7352A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-4.7</w:t>
            </w:r>
          </w:p>
        </w:tc>
        <w:tc>
          <w:tcPr>
            <w:tcW w:w="280" w:type="pct"/>
            <w:shd w:val="clear" w:color="auto" w:fill="auto"/>
            <w:vAlign w:val="center"/>
          </w:tcPr>
          <w:p w14:paraId="171F7F33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-4.7</w:t>
            </w:r>
          </w:p>
        </w:tc>
        <w:tc>
          <w:tcPr>
            <w:tcW w:w="318" w:type="pct"/>
            <w:vMerge/>
            <w:vAlign w:val="center"/>
          </w:tcPr>
          <w:p w14:paraId="2E5F9395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shd w:val="clear" w:color="auto" w:fill="auto"/>
            <w:vAlign w:val="center"/>
          </w:tcPr>
          <w:p w14:paraId="23AD7C9E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Manchester</w:t>
            </w:r>
          </w:p>
        </w:tc>
        <w:tc>
          <w:tcPr>
            <w:tcW w:w="337" w:type="pct"/>
            <w:vMerge/>
            <w:vAlign w:val="center"/>
          </w:tcPr>
          <w:p w14:paraId="519289CC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</w:tcPr>
          <w:p w14:paraId="7DBD2D20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0.83</w:t>
            </w:r>
          </w:p>
        </w:tc>
        <w:tc>
          <w:tcPr>
            <w:tcW w:w="311" w:type="pct"/>
            <w:shd w:val="clear" w:color="auto" w:fill="auto"/>
            <w:vAlign w:val="center"/>
          </w:tcPr>
          <w:p w14:paraId="5D79128B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18</w:t>
            </w:r>
          </w:p>
        </w:tc>
        <w:tc>
          <w:tcPr>
            <w:tcW w:w="361" w:type="pct"/>
            <w:shd w:val="clear" w:color="auto" w:fill="auto"/>
            <w:vAlign w:val="center"/>
          </w:tcPr>
          <w:p w14:paraId="08C94A52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proofErr w:type="spellStart"/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NaN</w:t>
            </w:r>
            <w:proofErr w:type="spellEnd"/>
          </w:p>
        </w:tc>
        <w:tc>
          <w:tcPr>
            <w:tcW w:w="481" w:type="pct"/>
            <w:shd w:val="clear" w:color="auto" w:fill="auto"/>
            <w:vAlign w:val="center"/>
          </w:tcPr>
          <w:p w14:paraId="2D34EDE1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481" w:type="pct"/>
            <w:shd w:val="clear" w:color="auto" w:fill="auto"/>
            <w:vAlign w:val="center"/>
          </w:tcPr>
          <w:p w14:paraId="62968C28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597</w:t>
            </w:r>
          </w:p>
        </w:tc>
      </w:tr>
      <w:tr w:rsidR="0038276D" w:rsidRPr="00617CE9" w14:paraId="786BBF56" w14:textId="77777777">
        <w:trPr>
          <w:trHeight w:val="280"/>
        </w:trPr>
        <w:tc>
          <w:tcPr>
            <w:tcW w:w="420" w:type="pct"/>
            <w:vMerge/>
            <w:vAlign w:val="center"/>
          </w:tcPr>
          <w:p w14:paraId="3ECFCF78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</w:tcPr>
          <w:p w14:paraId="4556FE2B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shd w:val="clear" w:color="auto" w:fill="auto"/>
            <w:vAlign w:val="center"/>
          </w:tcPr>
          <w:p w14:paraId="35618DB7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 w:hint="eastAsia"/>
                <w:color w:val="000000"/>
                <w:sz w:val="16"/>
                <w:szCs w:val="16"/>
              </w:rPr>
              <w:t>[213]</w:t>
            </w:r>
          </w:p>
        </w:tc>
        <w:tc>
          <w:tcPr>
            <w:tcW w:w="323" w:type="pct"/>
            <w:shd w:val="clear" w:color="auto" w:fill="auto"/>
            <w:vAlign w:val="center"/>
          </w:tcPr>
          <w:p w14:paraId="7A867401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280" w:type="pct"/>
            <w:shd w:val="clear" w:color="auto" w:fill="auto"/>
            <w:vAlign w:val="center"/>
          </w:tcPr>
          <w:p w14:paraId="131D31FE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18" w:type="pct"/>
            <w:shd w:val="clear" w:color="auto" w:fill="auto"/>
            <w:vAlign w:val="center"/>
          </w:tcPr>
          <w:p w14:paraId="621398D7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no FEC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</w:tcPr>
          <w:p w14:paraId="24DB5975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Manchester encoding</w:t>
            </w:r>
          </w:p>
        </w:tc>
        <w:tc>
          <w:tcPr>
            <w:tcW w:w="337" w:type="pct"/>
            <w:vMerge/>
            <w:vAlign w:val="center"/>
          </w:tcPr>
          <w:p w14:paraId="0E039FD2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</w:tcPr>
          <w:p w14:paraId="3C16E540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6.99</w:t>
            </w:r>
          </w:p>
        </w:tc>
        <w:tc>
          <w:tcPr>
            <w:tcW w:w="311" w:type="pct"/>
            <w:shd w:val="clear" w:color="auto" w:fill="auto"/>
            <w:vAlign w:val="center"/>
          </w:tcPr>
          <w:p w14:paraId="5565974C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150</w:t>
            </w:r>
          </w:p>
        </w:tc>
        <w:tc>
          <w:tcPr>
            <w:tcW w:w="361" w:type="pct"/>
            <w:shd w:val="clear" w:color="auto" w:fill="auto"/>
            <w:vAlign w:val="center"/>
          </w:tcPr>
          <w:p w14:paraId="356A30A7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75</w:t>
            </w:r>
          </w:p>
        </w:tc>
        <w:tc>
          <w:tcPr>
            <w:tcW w:w="481" w:type="pct"/>
            <w:shd w:val="clear" w:color="auto" w:fill="auto"/>
            <w:vAlign w:val="center"/>
          </w:tcPr>
          <w:p w14:paraId="45D93BAD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481" w:type="pct"/>
            <w:shd w:val="clear" w:color="auto" w:fill="auto"/>
            <w:vAlign w:val="center"/>
          </w:tcPr>
          <w:p w14:paraId="39D340DA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1090</w:t>
            </w:r>
          </w:p>
        </w:tc>
      </w:tr>
      <w:tr w:rsidR="0038276D" w:rsidRPr="00617CE9" w14:paraId="5FCE0A08" w14:textId="77777777">
        <w:trPr>
          <w:trHeight w:val="280"/>
        </w:trPr>
        <w:tc>
          <w:tcPr>
            <w:tcW w:w="420" w:type="pct"/>
            <w:vMerge/>
            <w:vAlign w:val="center"/>
          </w:tcPr>
          <w:p w14:paraId="589845C5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</w:tcPr>
          <w:p w14:paraId="64B97666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shd w:val="clear" w:color="auto" w:fill="auto"/>
            <w:vAlign w:val="center"/>
          </w:tcPr>
          <w:p w14:paraId="3A000D1C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 w:hint="eastAsia"/>
                <w:color w:val="000000"/>
                <w:sz w:val="16"/>
                <w:szCs w:val="16"/>
              </w:rPr>
              <w:t>[193]</w:t>
            </w:r>
          </w:p>
        </w:tc>
        <w:tc>
          <w:tcPr>
            <w:tcW w:w="323" w:type="pct"/>
            <w:shd w:val="clear" w:color="auto" w:fill="auto"/>
            <w:vAlign w:val="center"/>
          </w:tcPr>
          <w:p w14:paraId="2F03ADC9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-4.27</w:t>
            </w:r>
          </w:p>
        </w:tc>
        <w:tc>
          <w:tcPr>
            <w:tcW w:w="280" w:type="pct"/>
            <w:shd w:val="clear" w:color="auto" w:fill="auto"/>
            <w:vAlign w:val="center"/>
          </w:tcPr>
          <w:p w14:paraId="3B2EBDDA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-4.27</w:t>
            </w:r>
          </w:p>
        </w:tc>
        <w:tc>
          <w:tcPr>
            <w:tcW w:w="318" w:type="pct"/>
            <w:vMerge w:val="restart"/>
            <w:shd w:val="clear" w:color="auto" w:fill="auto"/>
            <w:vAlign w:val="center"/>
          </w:tcPr>
          <w:p w14:paraId="0B363921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CC</w:t>
            </w:r>
          </w:p>
        </w:tc>
        <w:tc>
          <w:tcPr>
            <w:tcW w:w="280" w:type="pct"/>
            <w:vMerge/>
            <w:vAlign w:val="center"/>
          </w:tcPr>
          <w:p w14:paraId="3A3A4DCD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7" w:type="pct"/>
            <w:vMerge/>
            <w:vAlign w:val="center"/>
          </w:tcPr>
          <w:p w14:paraId="69C78EC2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</w:tcPr>
          <w:p w14:paraId="27BC87CA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311" w:type="pct"/>
            <w:shd w:val="clear" w:color="auto" w:fill="auto"/>
            <w:vAlign w:val="center"/>
          </w:tcPr>
          <w:p w14:paraId="06B205A9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361" w:type="pct"/>
            <w:shd w:val="clear" w:color="auto" w:fill="auto"/>
            <w:vAlign w:val="center"/>
          </w:tcPr>
          <w:p w14:paraId="768FDD7D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481" w:type="pct"/>
            <w:shd w:val="clear" w:color="auto" w:fill="auto"/>
            <w:vAlign w:val="center"/>
          </w:tcPr>
          <w:p w14:paraId="0830EDFD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481" w:type="pct"/>
            <w:shd w:val="clear" w:color="auto" w:fill="auto"/>
            <w:vAlign w:val="center"/>
          </w:tcPr>
          <w:p w14:paraId="5826B3D6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158</w:t>
            </w:r>
          </w:p>
        </w:tc>
      </w:tr>
      <w:tr w:rsidR="0038276D" w:rsidRPr="00617CE9" w14:paraId="59B03D79" w14:textId="77777777">
        <w:trPr>
          <w:trHeight w:val="280"/>
        </w:trPr>
        <w:tc>
          <w:tcPr>
            <w:tcW w:w="420" w:type="pct"/>
            <w:vMerge/>
            <w:vAlign w:val="center"/>
          </w:tcPr>
          <w:p w14:paraId="7E63C751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</w:tcPr>
          <w:p w14:paraId="54E27CA4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0.06</w:t>
            </w:r>
          </w:p>
        </w:tc>
        <w:tc>
          <w:tcPr>
            <w:tcW w:w="524" w:type="pct"/>
            <w:shd w:val="clear" w:color="auto" w:fill="auto"/>
            <w:vAlign w:val="center"/>
          </w:tcPr>
          <w:p w14:paraId="0FD47021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 w:hint="eastAsia"/>
                <w:color w:val="000000"/>
                <w:sz w:val="16"/>
                <w:szCs w:val="16"/>
              </w:rPr>
              <w:t>[192]</w:t>
            </w:r>
          </w:p>
        </w:tc>
        <w:tc>
          <w:tcPr>
            <w:tcW w:w="323" w:type="pct"/>
            <w:shd w:val="clear" w:color="auto" w:fill="auto"/>
            <w:vAlign w:val="center"/>
          </w:tcPr>
          <w:p w14:paraId="63DE5F94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-0.9</w:t>
            </w:r>
          </w:p>
        </w:tc>
        <w:tc>
          <w:tcPr>
            <w:tcW w:w="280" w:type="pct"/>
            <w:shd w:val="clear" w:color="auto" w:fill="auto"/>
            <w:vAlign w:val="center"/>
          </w:tcPr>
          <w:p w14:paraId="65059671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-0.9</w:t>
            </w:r>
          </w:p>
        </w:tc>
        <w:tc>
          <w:tcPr>
            <w:tcW w:w="318" w:type="pct"/>
            <w:vMerge/>
            <w:vAlign w:val="center"/>
          </w:tcPr>
          <w:p w14:paraId="2269598D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shd w:val="clear" w:color="auto" w:fill="auto"/>
            <w:vAlign w:val="center"/>
          </w:tcPr>
          <w:p w14:paraId="3E9D2A4C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Manchester</w:t>
            </w:r>
          </w:p>
        </w:tc>
        <w:tc>
          <w:tcPr>
            <w:tcW w:w="337" w:type="pct"/>
            <w:vMerge/>
            <w:vAlign w:val="center"/>
          </w:tcPr>
          <w:p w14:paraId="2E6C88AA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</w:tcPr>
          <w:p w14:paraId="14C3C08C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1.02</w:t>
            </w:r>
          </w:p>
        </w:tc>
        <w:tc>
          <w:tcPr>
            <w:tcW w:w="311" w:type="pct"/>
            <w:shd w:val="clear" w:color="auto" w:fill="auto"/>
            <w:vAlign w:val="center"/>
          </w:tcPr>
          <w:p w14:paraId="34BE65B8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18</w:t>
            </w:r>
          </w:p>
        </w:tc>
        <w:tc>
          <w:tcPr>
            <w:tcW w:w="361" w:type="pct"/>
            <w:shd w:val="clear" w:color="auto" w:fill="auto"/>
            <w:vAlign w:val="center"/>
          </w:tcPr>
          <w:p w14:paraId="075119CA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proofErr w:type="spellStart"/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NaN</w:t>
            </w:r>
            <w:proofErr w:type="spellEnd"/>
          </w:p>
        </w:tc>
        <w:tc>
          <w:tcPr>
            <w:tcW w:w="481" w:type="pct"/>
            <w:shd w:val="clear" w:color="auto" w:fill="auto"/>
            <w:vAlign w:val="center"/>
          </w:tcPr>
          <w:p w14:paraId="4D571AF8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481" w:type="pct"/>
            <w:shd w:val="clear" w:color="auto" w:fill="auto"/>
            <w:vAlign w:val="center"/>
          </w:tcPr>
          <w:p w14:paraId="21B28BF7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598</w:t>
            </w:r>
          </w:p>
        </w:tc>
      </w:tr>
      <w:tr w:rsidR="0038276D" w:rsidRPr="00617CE9" w14:paraId="4FBE06E4" w14:textId="77777777">
        <w:trPr>
          <w:trHeight w:val="280"/>
        </w:trPr>
        <w:tc>
          <w:tcPr>
            <w:tcW w:w="420" w:type="pct"/>
            <w:vMerge/>
            <w:vAlign w:val="center"/>
          </w:tcPr>
          <w:p w14:paraId="59333461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</w:tcPr>
          <w:p w14:paraId="1C6D5CE2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</w:tcPr>
          <w:p w14:paraId="2A91164E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 w:hint="eastAsia"/>
                <w:color w:val="000000"/>
                <w:sz w:val="16"/>
                <w:szCs w:val="16"/>
              </w:rPr>
              <w:t>[213]</w:t>
            </w:r>
          </w:p>
        </w:tc>
        <w:tc>
          <w:tcPr>
            <w:tcW w:w="323" w:type="pct"/>
            <w:shd w:val="clear" w:color="auto" w:fill="auto"/>
            <w:vAlign w:val="center"/>
          </w:tcPr>
          <w:p w14:paraId="1B117DC3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-4</w:t>
            </w:r>
          </w:p>
        </w:tc>
        <w:tc>
          <w:tcPr>
            <w:tcW w:w="280" w:type="pct"/>
            <w:shd w:val="clear" w:color="auto" w:fill="auto"/>
            <w:vAlign w:val="center"/>
          </w:tcPr>
          <w:p w14:paraId="09126A00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-4</w:t>
            </w:r>
          </w:p>
        </w:tc>
        <w:tc>
          <w:tcPr>
            <w:tcW w:w="318" w:type="pct"/>
            <w:vMerge/>
            <w:vAlign w:val="center"/>
          </w:tcPr>
          <w:p w14:paraId="22793268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 w:val="restart"/>
            <w:shd w:val="clear" w:color="auto" w:fill="auto"/>
            <w:vAlign w:val="center"/>
          </w:tcPr>
          <w:p w14:paraId="1E8F804C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Manchester encoding</w:t>
            </w:r>
          </w:p>
        </w:tc>
        <w:tc>
          <w:tcPr>
            <w:tcW w:w="337" w:type="pct"/>
            <w:vMerge/>
            <w:vAlign w:val="center"/>
          </w:tcPr>
          <w:p w14:paraId="0239A626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</w:tcPr>
          <w:p w14:paraId="78A7BEAB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</w:tcPr>
          <w:p w14:paraId="564A8F2C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</w:tcPr>
          <w:p w14:paraId="05636EDE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7.5</w:t>
            </w:r>
          </w:p>
        </w:tc>
        <w:tc>
          <w:tcPr>
            <w:tcW w:w="481" w:type="pct"/>
            <w:shd w:val="clear" w:color="auto" w:fill="auto"/>
            <w:vAlign w:val="center"/>
          </w:tcPr>
          <w:p w14:paraId="52A0F2FE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481" w:type="pct"/>
            <w:shd w:val="clear" w:color="auto" w:fill="auto"/>
            <w:vAlign w:val="center"/>
          </w:tcPr>
          <w:p w14:paraId="0396EAE5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1154</w:t>
            </w:r>
          </w:p>
        </w:tc>
      </w:tr>
      <w:tr w:rsidR="0038276D" w:rsidRPr="00617CE9" w14:paraId="5EF9102D" w14:textId="77777777">
        <w:trPr>
          <w:trHeight w:val="280"/>
        </w:trPr>
        <w:tc>
          <w:tcPr>
            <w:tcW w:w="420" w:type="pct"/>
            <w:vMerge/>
            <w:vAlign w:val="center"/>
          </w:tcPr>
          <w:p w14:paraId="481B3F68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</w:tcPr>
          <w:p w14:paraId="585C45CE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0.07</w:t>
            </w:r>
          </w:p>
        </w:tc>
        <w:tc>
          <w:tcPr>
            <w:tcW w:w="524" w:type="pct"/>
            <w:vMerge/>
            <w:vAlign w:val="center"/>
          </w:tcPr>
          <w:p w14:paraId="66EEE58C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shd w:val="clear" w:color="auto" w:fill="auto"/>
            <w:vAlign w:val="center"/>
          </w:tcPr>
          <w:p w14:paraId="75E91368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-0.3</w:t>
            </w:r>
          </w:p>
        </w:tc>
        <w:tc>
          <w:tcPr>
            <w:tcW w:w="280" w:type="pct"/>
            <w:shd w:val="clear" w:color="auto" w:fill="auto"/>
            <w:vAlign w:val="center"/>
          </w:tcPr>
          <w:p w14:paraId="099A7E09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-0.3</w:t>
            </w:r>
          </w:p>
        </w:tc>
        <w:tc>
          <w:tcPr>
            <w:tcW w:w="318" w:type="pct"/>
            <w:vMerge/>
            <w:vAlign w:val="center"/>
          </w:tcPr>
          <w:p w14:paraId="06E1DF7D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</w:tcPr>
          <w:p w14:paraId="22476513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7" w:type="pct"/>
            <w:vMerge/>
            <w:vAlign w:val="center"/>
          </w:tcPr>
          <w:p w14:paraId="27FD5941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</w:tcPr>
          <w:p w14:paraId="3D55D3CD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1.09</w:t>
            </w:r>
          </w:p>
        </w:tc>
        <w:tc>
          <w:tcPr>
            <w:tcW w:w="311" w:type="pct"/>
            <w:vMerge/>
            <w:vAlign w:val="center"/>
          </w:tcPr>
          <w:p w14:paraId="20AB3A5D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</w:tcPr>
          <w:p w14:paraId="63EAC1EC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</w:tcPr>
          <w:p w14:paraId="401E6728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481" w:type="pct"/>
            <w:shd w:val="clear" w:color="auto" w:fill="auto"/>
            <w:vAlign w:val="center"/>
          </w:tcPr>
          <w:p w14:paraId="69683D00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1156</w:t>
            </w:r>
          </w:p>
        </w:tc>
      </w:tr>
      <w:tr w:rsidR="0038276D" w:rsidRPr="00617CE9" w14:paraId="51CC5896" w14:textId="77777777">
        <w:trPr>
          <w:trHeight w:val="280"/>
        </w:trPr>
        <w:tc>
          <w:tcPr>
            <w:tcW w:w="420" w:type="pct"/>
            <w:vMerge/>
            <w:vAlign w:val="center"/>
          </w:tcPr>
          <w:p w14:paraId="13EE6CC3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</w:tcPr>
          <w:p w14:paraId="3CCF2339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shd w:val="clear" w:color="auto" w:fill="auto"/>
            <w:vAlign w:val="center"/>
          </w:tcPr>
          <w:p w14:paraId="718705E4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 w:hint="eastAsia"/>
                <w:color w:val="000000"/>
                <w:sz w:val="16"/>
                <w:szCs w:val="16"/>
              </w:rPr>
              <w:t>[193]</w:t>
            </w:r>
          </w:p>
        </w:tc>
        <w:tc>
          <w:tcPr>
            <w:tcW w:w="323" w:type="pct"/>
            <w:shd w:val="clear" w:color="auto" w:fill="auto"/>
            <w:vAlign w:val="center"/>
          </w:tcPr>
          <w:p w14:paraId="63F9E0E8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-4.69</w:t>
            </w:r>
          </w:p>
        </w:tc>
        <w:tc>
          <w:tcPr>
            <w:tcW w:w="280" w:type="pct"/>
            <w:shd w:val="clear" w:color="auto" w:fill="auto"/>
            <w:vAlign w:val="center"/>
          </w:tcPr>
          <w:p w14:paraId="0435FF79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-4.69</w:t>
            </w:r>
          </w:p>
        </w:tc>
        <w:tc>
          <w:tcPr>
            <w:tcW w:w="318" w:type="pct"/>
            <w:vMerge/>
            <w:vAlign w:val="center"/>
          </w:tcPr>
          <w:p w14:paraId="26967A9C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</w:tcPr>
          <w:p w14:paraId="75EA683E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7" w:type="pct"/>
            <w:vMerge/>
            <w:vAlign w:val="center"/>
          </w:tcPr>
          <w:p w14:paraId="3CAE0DDB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</w:tcPr>
          <w:p w14:paraId="7C5663CB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311" w:type="pct"/>
            <w:shd w:val="clear" w:color="auto" w:fill="auto"/>
            <w:vAlign w:val="center"/>
          </w:tcPr>
          <w:p w14:paraId="193F6FC4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90</w:t>
            </w:r>
          </w:p>
        </w:tc>
        <w:tc>
          <w:tcPr>
            <w:tcW w:w="361" w:type="pct"/>
            <w:shd w:val="clear" w:color="auto" w:fill="auto"/>
            <w:vAlign w:val="center"/>
          </w:tcPr>
          <w:p w14:paraId="31AF5FFC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42</w:t>
            </w:r>
          </w:p>
        </w:tc>
        <w:tc>
          <w:tcPr>
            <w:tcW w:w="481" w:type="pct"/>
            <w:vMerge w:val="restart"/>
            <w:shd w:val="clear" w:color="auto" w:fill="auto"/>
            <w:vAlign w:val="center"/>
          </w:tcPr>
          <w:p w14:paraId="30021FB6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481" w:type="pct"/>
            <w:shd w:val="clear" w:color="auto" w:fill="auto"/>
            <w:vAlign w:val="center"/>
          </w:tcPr>
          <w:p w14:paraId="5C8768CD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162</w:t>
            </w:r>
          </w:p>
        </w:tc>
      </w:tr>
      <w:tr w:rsidR="0038276D" w:rsidRPr="00617CE9" w14:paraId="48C03717" w14:textId="77777777">
        <w:trPr>
          <w:trHeight w:val="280"/>
        </w:trPr>
        <w:tc>
          <w:tcPr>
            <w:tcW w:w="420" w:type="pct"/>
            <w:vMerge/>
            <w:vAlign w:val="center"/>
          </w:tcPr>
          <w:p w14:paraId="276F63B6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</w:tcPr>
          <w:p w14:paraId="77510233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0.08</w:t>
            </w:r>
          </w:p>
        </w:tc>
        <w:tc>
          <w:tcPr>
            <w:tcW w:w="524" w:type="pct"/>
            <w:vMerge w:val="restart"/>
            <w:shd w:val="clear" w:color="auto" w:fill="auto"/>
            <w:vAlign w:val="center"/>
          </w:tcPr>
          <w:p w14:paraId="79CE4A7F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 w:hint="eastAsia"/>
                <w:color w:val="000000"/>
                <w:sz w:val="16"/>
                <w:szCs w:val="16"/>
              </w:rPr>
              <w:t>[210]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</w:tcPr>
          <w:p w14:paraId="7A0CE098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11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</w:tcPr>
          <w:p w14:paraId="5B112E2A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14.5</w:t>
            </w:r>
          </w:p>
        </w:tc>
        <w:tc>
          <w:tcPr>
            <w:tcW w:w="318" w:type="pct"/>
            <w:vMerge w:val="restart"/>
            <w:shd w:val="clear" w:color="auto" w:fill="auto"/>
            <w:vAlign w:val="center"/>
          </w:tcPr>
          <w:p w14:paraId="3D24E058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no FEC</w:t>
            </w:r>
          </w:p>
        </w:tc>
        <w:tc>
          <w:tcPr>
            <w:tcW w:w="280" w:type="pct"/>
            <w:shd w:val="clear" w:color="auto" w:fill="auto"/>
            <w:vAlign w:val="center"/>
          </w:tcPr>
          <w:p w14:paraId="4ABF56B3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None</w:t>
            </w:r>
          </w:p>
        </w:tc>
        <w:tc>
          <w:tcPr>
            <w:tcW w:w="337" w:type="pct"/>
            <w:vMerge w:val="restart"/>
            <w:shd w:val="clear" w:color="auto" w:fill="auto"/>
            <w:vAlign w:val="center"/>
          </w:tcPr>
          <w:p w14:paraId="296DFCDA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</w:tcPr>
          <w:p w14:paraId="7B89F947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14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</w:tcPr>
          <w:p w14:paraId="772D20EF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180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</w:tcPr>
          <w:p w14:paraId="195572AD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proofErr w:type="spellStart"/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NaN</w:t>
            </w:r>
            <w:proofErr w:type="spellEnd"/>
          </w:p>
        </w:tc>
        <w:tc>
          <w:tcPr>
            <w:tcW w:w="481" w:type="pct"/>
            <w:vMerge/>
            <w:vAlign w:val="center"/>
          </w:tcPr>
          <w:p w14:paraId="7E1D2871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</w:tcPr>
          <w:p w14:paraId="3FA56FD6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466</w:t>
            </w:r>
          </w:p>
        </w:tc>
      </w:tr>
      <w:tr w:rsidR="0038276D" w:rsidRPr="00617CE9" w14:paraId="3CE46A07" w14:textId="77777777">
        <w:trPr>
          <w:trHeight w:val="280"/>
        </w:trPr>
        <w:tc>
          <w:tcPr>
            <w:tcW w:w="420" w:type="pct"/>
            <w:vMerge/>
            <w:vAlign w:val="center"/>
          </w:tcPr>
          <w:p w14:paraId="110E38BD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</w:tcPr>
          <w:p w14:paraId="69A353CB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</w:tcPr>
          <w:p w14:paraId="39D2883C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</w:tcPr>
          <w:p w14:paraId="5CC13871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</w:tcPr>
          <w:p w14:paraId="7B9F2E4C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vMerge/>
            <w:vAlign w:val="center"/>
          </w:tcPr>
          <w:p w14:paraId="24C0255A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shd w:val="clear" w:color="auto" w:fill="auto"/>
            <w:vAlign w:val="center"/>
          </w:tcPr>
          <w:p w14:paraId="7A65BE64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backscatter modulated by [1, -1] and [1, -1, 1, -1]</w:t>
            </w:r>
          </w:p>
        </w:tc>
        <w:tc>
          <w:tcPr>
            <w:tcW w:w="337" w:type="pct"/>
            <w:vMerge/>
            <w:vAlign w:val="center"/>
          </w:tcPr>
          <w:p w14:paraId="2C45F438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</w:tcPr>
          <w:p w14:paraId="12B6E5C8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</w:tcPr>
          <w:p w14:paraId="0D99F08B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</w:tcPr>
          <w:p w14:paraId="65ADB187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/>
            <w:vAlign w:val="center"/>
          </w:tcPr>
          <w:p w14:paraId="53806840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</w:tcPr>
          <w:p w14:paraId="002C41C9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470</w:t>
            </w:r>
          </w:p>
        </w:tc>
      </w:tr>
      <w:tr w:rsidR="0038276D" w:rsidRPr="00617CE9" w14:paraId="22309919" w14:textId="77777777">
        <w:trPr>
          <w:trHeight w:val="280"/>
        </w:trPr>
        <w:tc>
          <w:tcPr>
            <w:tcW w:w="420" w:type="pct"/>
            <w:vMerge/>
            <w:vAlign w:val="center"/>
          </w:tcPr>
          <w:p w14:paraId="21C45641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</w:tcPr>
          <w:p w14:paraId="042DB6F6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</w:tcPr>
          <w:p w14:paraId="68D0A972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 w:hint="eastAsia"/>
                <w:color w:val="000000"/>
                <w:sz w:val="16"/>
                <w:szCs w:val="16"/>
              </w:rPr>
              <w:t>[213]</w:t>
            </w:r>
          </w:p>
        </w:tc>
        <w:tc>
          <w:tcPr>
            <w:tcW w:w="323" w:type="pct"/>
            <w:shd w:val="clear" w:color="auto" w:fill="auto"/>
            <w:vAlign w:val="center"/>
          </w:tcPr>
          <w:p w14:paraId="28016F74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280" w:type="pct"/>
            <w:shd w:val="clear" w:color="auto" w:fill="auto"/>
            <w:vAlign w:val="center"/>
          </w:tcPr>
          <w:p w14:paraId="5A1D8457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18" w:type="pct"/>
            <w:vMerge/>
            <w:vAlign w:val="center"/>
          </w:tcPr>
          <w:p w14:paraId="396AD738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 w:val="restart"/>
            <w:shd w:val="clear" w:color="auto" w:fill="auto"/>
            <w:vAlign w:val="center"/>
          </w:tcPr>
          <w:p w14:paraId="52CF6279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Manchester encoding</w:t>
            </w:r>
          </w:p>
        </w:tc>
        <w:tc>
          <w:tcPr>
            <w:tcW w:w="337" w:type="pct"/>
            <w:vMerge w:val="restart"/>
            <w:shd w:val="clear" w:color="auto" w:fill="auto"/>
            <w:vAlign w:val="center"/>
          </w:tcPr>
          <w:p w14:paraId="7901A1B5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61" w:type="pct"/>
            <w:shd w:val="clear" w:color="auto" w:fill="auto"/>
            <w:vAlign w:val="center"/>
          </w:tcPr>
          <w:p w14:paraId="4EA59038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1.25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</w:tcPr>
          <w:p w14:paraId="409A8ABD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</w:tcPr>
          <w:p w14:paraId="03C938B3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7.5</w:t>
            </w:r>
          </w:p>
        </w:tc>
        <w:tc>
          <w:tcPr>
            <w:tcW w:w="481" w:type="pct"/>
            <w:vMerge/>
            <w:vAlign w:val="center"/>
          </w:tcPr>
          <w:p w14:paraId="5990DBCE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</w:tcPr>
          <w:p w14:paraId="254D5131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1082</w:t>
            </w:r>
          </w:p>
        </w:tc>
      </w:tr>
      <w:tr w:rsidR="0038276D" w:rsidRPr="00617CE9" w14:paraId="4D8F2880" w14:textId="77777777">
        <w:trPr>
          <w:trHeight w:val="280"/>
        </w:trPr>
        <w:tc>
          <w:tcPr>
            <w:tcW w:w="420" w:type="pct"/>
            <w:vMerge/>
            <w:vAlign w:val="center"/>
          </w:tcPr>
          <w:p w14:paraId="3D6E14D2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shd w:val="clear" w:color="auto" w:fill="auto"/>
            <w:vAlign w:val="center"/>
          </w:tcPr>
          <w:p w14:paraId="432193BB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0.11</w:t>
            </w:r>
          </w:p>
        </w:tc>
        <w:tc>
          <w:tcPr>
            <w:tcW w:w="524" w:type="pct"/>
            <w:vMerge/>
            <w:vAlign w:val="center"/>
          </w:tcPr>
          <w:p w14:paraId="7A2D45CC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shd w:val="clear" w:color="auto" w:fill="auto"/>
            <w:vAlign w:val="center"/>
          </w:tcPr>
          <w:p w14:paraId="35DB8D49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4.5</w:t>
            </w:r>
          </w:p>
        </w:tc>
        <w:tc>
          <w:tcPr>
            <w:tcW w:w="280" w:type="pct"/>
            <w:shd w:val="clear" w:color="auto" w:fill="auto"/>
            <w:vAlign w:val="center"/>
          </w:tcPr>
          <w:p w14:paraId="42C7EBD5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4.5</w:t>
            </w:r>
          </w:p>
        </w:tc>
        <w:tc>
          <w:tcPr>
            <w:tcW w:w="318" w:type="pct"/>
            <w:vMerge/>
            <w:vAlign w:val="center"/>
          </w:tcPr>
          <w:p w14:paraId="0AAF1AB5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</w:tcPr>
          <w:p w14:paraId="7AA03A70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7" w:type="pct"/>
            <w:vMerge/>
            <w:vAlign w:val="center"/>
          </w:tcPr>
          <w:p w14:paraId="6FEECCBA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</w:tcPr>
          <w:p w14:paraId="3730E718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1.67</w:t>
            </w:r>
          </w:p>
        </w:tc>
        <w:tc>
          <w:tcPr>
            <w:tcW w:w="311" w:type="pct"/>
            <w:vMerge/>
            <w:vAlign w:val="center"/>
          </w:tcPr>
          <w:p w14:paraId="6A1E505E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</w:tcPr>
          <w:p w14:paraId="27FE1F62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</w:tcPr>
          <w:p w14:paraId="5B06C865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481" w:type="pct"/>
            <w:shd w:val="clear" w:color="auto" w:fill="auto"/>
            <w:vAlign w:val="center"/>
          </w:tcPr>
          <w:p w14:paraId="2E42A3B5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1084</w:t>
            </w:r>
          </w:p>
        </w:tc>
      </w:tr>
      <w:tr w:rsidR="0038276D" w:rsidRPr="00617CE9" w14:paraId="27B8D2E5" w14:textId="77777777">
        <w:trPr>
          <w:trHeight w:val="280"/>
        </w:trPr>
        <w:tc>
          <w:tcPr>
            <w:tcW w:w="420" w:type="pct"/>
            <w:vMerge/>
            <w:vAlign w:val="center"/>
          </w:tcPr>
          <w:p w14:paraId="081196DD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</w:tcPr>
          <w:p w14:paraId="25D54007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0.17</w:t>
            </w:r>
          </w:p>
        </w:tc>
        <w:tc>
          <w:tcPr>
            <w:tcW w:w="524" w:type="pct"/>
            <w:vMerge w:val="restart"/>
            <w:shd w:val="clear" w:color="auto" w:fill="auto"/>
            <w:vAlign w:val="center"/>
          </w:tcPr>
          <w:p w14:paraId="010618AD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 w:hint="eastAsia"/>
                <w:color w:val="000000"/>
                <w:sz w:val="16"/>
                <w:szCs w:val="16"/>
              </w:rPr>
              <w:t>[209]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</w:tcPr>
          <w:p w14:paraId="61ED46F0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5.2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</w:tcPr>
          <w:p w14:paraId="66C757D4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8.1</w:t>
            </w:r>
          </w:p>
        </w:tc>
        <w:tc>
          <w:tcPr>
            <w:tcW w:w="318" w:type="pct"/>
            <w:vMerge w:val="restart"/>
            <w:shd w:val="clear" w:color="auto" w:fill="auto"/>
            <w:vAlign w:val="center"/>
          </w:tcPr>
          <w:p w14:paraId="088141E0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CC-1/2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</w:tcPr>
          <w:p w14:paraId="61C8EA64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no line coding</w:t>
            </w:r>
          </w:p>
        </w:tc>
        <w:tc>
          <w:tcPr>
            <w:tcW w:w="337" w:type="pct"/>
            <w:vMerge/>
            <w:vAlign w:val="center"/>
          </w:tcPr>
          <w:p w14:paraId="73D4EB1F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restart"/>
            <w:shd w:val="clear" w:color="auto" w:fill="auto"/>
            <w:vAlign w:val="center"/>
          </w:tcPr>
          <w:p w14:paraId="4A4CFA93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60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</w:tcPr>
          <w:p w14:paraId="0635AC0D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360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</w:tcPr>
          <w:p w14:paraId="54162F9C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481" w:type="pct"/>
            <w:vMerge w:val="restart"/>
            <w:shd w:val="clear" w:color="auto" w:fill="auto"/>
            <w:vAlign w:val="center"/>
          </w:tcPr>
          <w:p w14:paraId="722D590C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481" w:type="pct"/>
            <w:shd w:val="clear" w:color="auto" w:fill="auto"/>
            <w:vAlign w:val="center"/>
          </w:tcPr>
          <w:p w14:paraId="50BE1858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1768</w:t>
            </w:r>
          </w:p>
        </w:tc>
      </w:tr>
      <w:tr w:rsidR="0038276D" w:rsidRPr="00617CE9" w14:paraId="102913E1" w14:textId="77777777">
        <w:trPr>
          <w:trHeight w:val="280"/>
        </w:trPr>
        <w:tc>
          <w:tcPr>
            <w:tcW w:w="420" w:type="pct"/>
            <w:vMerge/>
            <w:vAlign w:val="center"/>
          </w:tcPr>
          <w:p w14:paraId="787F5662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</w:tcPr>
          <w:p w14:paraId="4821DA79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</w:tcPr>
          <w:p w14:paraId="55C72AF3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</w:tcPr>
          <w:p w14:paraId="54C781B2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</w:tcPr>
          <w:p w14:paraId="04C76634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vMerge/>
            <w:vAlign w:val="center"/>
          </w:tcPr>
          <w:p w14:paraId="70A898E0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</w:tcPr>
          <w:p w14:paraId="0EFDCE3A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7" w:type="pct"/>
            <w:vMerge/>
            <w:vAlign w:val="center"/>
          </w:tcPr>
          <w:p w14:paraId="39DD3C7F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</w:tcPr>
          <w:p w14:paraId="77669B2A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</w:tcPr>
          <w:p w14:paraId="365BA1F4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</w:tcPr>
          <w:p w14:paraId="7460E5AE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/>
            <w:vAlign w:val="center"/>
          </w:tcPr>
          <w:p w14:paraId="44582E76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</w:tcPr>
          <w:p w14:paraId="05FB2E3A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1778</w:t>
            </w:r>
          </w:p>
        </w:tc>
      </w:tr>
      <w:tr w:rsidR="0038276D" w:rsidRPr="00617CE9" w14:paraId="191ED748" w14:textId="77777777">
        <w:trPr>
          <w:trHeight w:val="280"/>
        </w:trPr>
        <w:tc>
          <w:tcPr>
            <w:tcW w:w="420" w:type="pct"/>
            <w:vMerge/>
            <w:vAlign w:val="center"/>
          </w:tcPr>
          <w:p w14:paraId="12EC6A0B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</w:tcPr>
          <w:p w14:paraId="12ACF088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0.47</w:t>
            </w:r>
          </w:p>
        </w:tc>
        <w:tc>
          <w:tcPr>
            <w:tcW w:w="524" w:type="pct"/>
            <w:vMerge w:val="restart"/>
            <w:shd w:val="clear" w:color="auto" w:fill="auto"/>
            <w:vAlign w:val="center"/>
          </w:tcPr>
          <w:p w14:paraId="0F943E4B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 w:hint="eastAsia"/>
                <w:color w:val="000000"/>
                <w:sz w:val="16"/>
                <w:szCs w:val="16"/>
              </w:rPr>
              <w:t>[212]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</w:tcPr>
          <w:p w14:paraId="45266F27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-6.1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</w:tcPr>
          <w:p w14:paraId="6E8315F0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318" w:type="pct"/>
            <w:vMerge w:val="restart"/>
            <w:shd w:val="clear" w:color="auto" w:fill="auto"/>
            <w:vAlign w:val="center"/>
          </w:tcPr>
          <w:p w14:paraId="35ED922C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no FEC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</w:tcPr>
          <w:p w14:paraId="760D70BB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Manchester encoding</w:t>
            </w:r>
          </w:p>
        </w:tc>
        <w:tc>
          <w:tcPr>
            <w:tcW w:w="337" w:type="pct"/>
            <w:vMerge w:val="restart"/>
            <w:shd w:val="clear" w:color="auto" w:fill="auto"/>
            <w:vAlign w:val="center"/>
          </w:tcPr>
          <w:p w14:paraId="7CAAB276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1,2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</w:tcPr>
          <w:p w14:paraId="3B8D54E0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</w:tcPr>
          <w:p w14:paraId="37FDE087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</w:tcPr>
          <w:p w14:paraId="219B7C01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14</w:t>
            </w:r>
          </w:p>
        </w:tc>
        <w:tc>
          <w:tcPr>
            <w:tcW w:w="481" w:type="pct"/>
            <w:vMerge w:val="restart"/>
            <w:shd w:val="clear" w:color="auto" w:fill="auto"/>
            <w:vAlign w:val="center"/>
          </w:tcPr>
          <w:p w14:paraId="64F0E77C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481" w:type="pct"/>
            <w:shd w:val="clear" w:color="auto" w:fill="auto"/>
            <w:vAlign w:val="center"/>
          </w:tcPr>
          <w:p w14:paraId="08ED77F0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1226,1262</w:t>
            </w:r>
          </w:p>
        </w:tc>
      </w:tr>
      <w:tr w:rsidR="0038276D" w:rsidRPr="00617CE9" w14:paraId="39E91BEB" w14:textId="77777777">
        <w:trPr>
          <w:trHeight w:val="280"/>
        </w:trPr>
        <w:tc>
          <w:tcPr>
            <w:tcW w:w="420" w:type="pct"/>
            <w:vMerge/>
            <w:vAlign w:val="center"/>
          </w:tcPr>
          <w:p w14:paraId="4F359542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</w:tcPr>
          <w:p w14:paraId="55ABF658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</w:tcPr>
          <w:p w14:paraId="411660FD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</w:tcPr>
          <w:p w14:paraId="1293ADA5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</w:tcPr>
          <w:p w14:paraId="46793D5A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vMerge/>
            <w:vAlign w:val="center"/>
          </w:tcPr>
          <w:p w14:paraId="34337831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</w:tcPr>
          <w:p w14:paraId="3596C91E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7" w:type="pct"/>
            <w:vMerge/>
            <w:vAlign w:val="center"/>
          </w:tcPr>
          <w:p w14:paraId="74AE4B27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</w:tcPr>
          <w:p w14:paraId="5D860D67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</w:tcPr>
          <w:p w14:paraId="7ABD1A88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</w:tcPr>
          <w:p w14:paraId="43AFC5BF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/>
            <w:vAlign w:val="center"/>
          </w:tcPr>
          <w:p w14:paraId="4942116B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</w:tcPr>
          <w:p w14:paraId="06A31855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1230,1266</w:t>
            </w:r>
          </w:p>
        </w:tc>
      </w:tr>
      <w:tr w:rsidR="0038276D" w:rsidRPr="00617CE9" w14:paraId="19A1444D" w14:textId="77777777">
        <w:trPr>
          <w:trHeight w:val="280"/>
        </w:trPr>
        <w:tc>
          <w:tcPr>
            <w:tcW w:w="420" w:type="pct"/>
            <w:vMerge/>
            <w:vAlign w:val="center"/>
          </w:tcPr>
          <w:p w14:paraId="3EE0D233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</w:tcPr>
          <w:p w14:paraId="51ECC179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</w:tcPr>
          <w:p w14:paraId="02C71BB9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 w:hint="eastAsia"/>
                <w:color w:val="000000"/>
                <w:sz w:val="16"/>
                <w:szCs w:val="16"/>
              </w:rPr>
              <w:t>[194]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</w:tcPr>
          <w:p w14:paraId="2B7F36BD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-2.2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</w:tcPr>
          <w:p w14:paraId="4A63C2C9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2.7</w:t>
            </w:r>
          </w:p>
        </w:tc>
        <w:tc>
          <w:tcPr>
            <w:tcW w:w="318" w:type="pct"/>
            <w:vMerge w:val="restart"/>
            <w:shd w:val="clear" w:color="auto" w:fill="auto"/>
            <w:vAlign w:val="center"/>
          </w:tcPr>
          <w:p w14:paraId="7034667E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CC 1/3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</w:tcPr>
          <w:p w14:paraId="254CE8EF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Manchester</w:t>
            </w:r>
          </w:p>
        </w:tc>
        <w:tc>
          <w:tcPr>
            <w:tcW w:w="337" w:type="pct"/>
            <w:vMerge w:val="restart"/>
            <w:shd w:val="clear" w:color="auto" w:fill="auto"/>
            <w:vAlign w:val="center"/>
          </w:tcPr>
          <w:p w14:paraId="1290E7BA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61" w:type="pct"/>
            <w:vMerge/>
            <w:vAlign w:val="center"/>
          </w:tcPr>
          <w:p w14:paraId="5C16884F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</w:tcPr>
          <w:p w14:paraId="67783250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</w:tcPr>
          <w:p w14:paraId="092F0B52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</w:tcPr>
          <w:p w14:paraId="6CD1FD9C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481" w:type="pct"/>
            <w:shd w:val="clear" w:color="auto" w:fill="auto"/>
            <w:vAlign w:val="center"/>
          </w:tcPr>
          <w:p w14:paraId="4EFB4C0C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202</w:t>
            </w:r>
          </w:p>
        </w:tc>
      </w:tr>
      <w:tr w:rsidR="0038276D" w:rsidRPr="00617CE9" w14:paraId="5E706C00" w14:textId="77777777">
        <w:trPr>
          <w:trHeight w:val="280"/>
        </w:trPr>
        <w:tc>
          <w:tcPr>
            <w:tcW w:w="420" w:type="pct"/>
            <w:vMerge/>
            <w:vAlign w:val="center"/>
          </w:tcPr>
          <w:p w14:paraId="5AC5EC94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</w:tcPr>
          <w:p w14:paraId="7611C2DA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</w:tcPr>
          <w:p w14:paraId="226D2447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</w:tcPr>
          <w:p w14:paraId="50156DAA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</w:tcPr>
          <w:p w14:paraId="611D0399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vMerge/>
            <w:vAlign w:val="center"/>
          </w:tcPr>
          <w:p w14:paraId="311FF38D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</w:tcPr>
          <w:p w14:paraId="31CF4270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7" w:type="pct"/>
            <w:vMerge/>
            <w:vAlign w:val="center"/>
          </w:tcPr>
          <w:p w14:paraId="773490D6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</w:tcPr>
          <w:p w14:paraId="36A54CE4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</w:tcPr>
          <w:p w14:paraId="7E839713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</w:tcPr>
          <w:p w14:paraId="1947A259" w14:textId="77777777" w:rsidR="0038276D" w:rsidRPr="00617CE9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</w:tcPr>
          <w:p w14:paraId="6C2C0047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481" w:type="pct"/>
            <w:shd w:val="clear" w:color="auto" w:fill="auto"/>
            <w:vAlign w:val="center"/>
          </w:tcPr>
          <w:p w14:paraId="6F139CBA" w14:textId="77777777" w:rsidR="0038276D" w:rsidRPr="00617CE9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617CE9">
              <w:rPr>
                <w:rFonts w:ascii="Arial" w:eastAsia="DengXian" w:hAnsi="Arial" w:cs="Arial"/>
                <w:color w:val="000000"/>
                <w:sz w:val="16"/>
                <w:szCs w:val="16"/>
              </w:rPr>
              <w:t>206</w:t>
            </w:r>
          </w:p>
        </w:tc>
      </w:tr>
    </w:tbl>
    <w:p w14:paraId="19EC3383" w14:textId="77777777" w:rsidR="0038276D" w:rsidRDefault="0038276D" w:rsidP="00617CE9"/>
    <w:p w14:paraId="6385AFC1" w14:textId="77777777" w:rsidR="0038276D" w:rsidRDefault="00B410C8" w:rsidP="00617CE9">
      <w:pPr>
        <w:pStyle w:val="TH"/>
      </w:pPr>
      <w:r>
        <w:rPr>
          <w:rFonts w:hint="eastAsia"/>
          <w:noProof/>
        </w:rPr>
        <w:lastRenderedPageBreak/>
        <w:drawing>
          <wp:inline distT="0" distB="0" distL="0" distR="0" wp14:anchorId="40AD1086" wp14:editId="4A5FAAF6">
            <wp:extent cx="7835900" cy="5457190"/>
            <wp:effectExtent l="0" t="0" r="0" b="3810"/>
            <wp:docPr id="1546441139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46441139" name="Picture 4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835900" cy="5457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DBE87FD" w14:textId="77777777" w:rsidR="00617CE9" w:rsidRDefault="00617CE9" w:rsidP="00617CE9">
      <w:pPr>
        <w:pStyle w:val="TF"/>
      </w:pPr>
      <w:r>
        <w:rPr>
          <w:rFonts w:hint="eastAsia"/>
        </w:rPr>
        <w:t>Figure 7.1.3.2.1 - 2</w:t>
      </w:r>
    </w:p>
    <w:p w14:paraId="74E592D3" w14:textId="77777777" w:rsidR="0038276D" w:rsidRDefault="00B410C8" w:rsidP="00617CE9">
      <w:pPr>
        <w:pStyle w:val="TH"/>
      </w:pPr>
      <w:r>
        <w:lastRenderedPageBreak/>
        <w:t xml:space="preserve">Table </w:t>
      </w:r>
      <w:r>
        <w:rPr>
          <w:rFonts w:hint="eastAsia"/>
        </w:rPr>
        <w:t>7.1.3.2.1 - 2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43"/>
        <w:gridCol w:w="1440"/>
        <w:gridCol w:w="1440"/>
        <w:gridCol w:w="866"/>
        <w:gridCol w:w="744"/>
        <w:gridCol w:w="852"/>
        <w:gridCol w:w="891"/>
        <w:gridCol w:w="907"/>
        <w:gridCol w:w="1184"/>
        <w:gridCol w:w="997"/>
        <w:gridCol w:w="1184"/>
        <w:gridCol w:w="1318"/>
        <w:gridCol w:w="1315"/>
      </w:tblGrid>
      <w:tr w:rsidR="0038276D" w14:paraId="4A8AC634" w14:textId="77777777">
        <w:trPr>
          <w:trHeight w:val="280"/>
        </w:trPr>
        <w:tc>
          <w:tcPr>
            <w:tcW w:w="5000" w:type="pct"/>
            <w:gridSpan w:val="13"/>
            <w:shd w:val="clear" w:color="auto" w:fill="auto"/>
            <w:noWrap/>
            <w:vAlign w:val="center"/>
          </w:tcPr>
          <w:p w14:paraId="263E9945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TDL-D, device 2a, coherent</w:t>
            </w:r>
          </w:p>
        </w:tc>
      </w:tr>
      <w:tr w:rsidR="0038276D" w14:paraId="3A17DF98" w14:textId="77777777">
        <w:trPr>
          <w:trHeight w:val="320"/>
        </w:trPr>
        <w:tc>
          <w:tcPr>
            <w:tcW w:w="5000" w:type="pct"/>
            <w:gridSpan w:val="13"/>
            <w:shd w:val="clear" w:color="auto" w:fill="auto"/>
          </w:tcPr>
          <w:p w14:paraId="48E2A670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D2R LLS</w:t>
            </w:r>
          </w:p>
        </w:tc>
      </w:tr>
      <w:tr w:rsidR="0038276D" w14:paraId="10E66E64" w14:textId="77777777">
        <w:trPr>
          <w:trHeight w:val="280"/>
        </w:trPr>
        <w:tc>
          <w:tcPr>
            <w:tcW w:w="420" w:type="pct"/>
            <w:shd w:val="clear" w:color="D9E1F2" w:fill="D9E1F2"/>
            <w:noWrap/>
            <w:vAlign w:val="center"/>
          </w:tcPr>
          <w:p w14:paraId="40E999F1" w14:textId="77777777" w:rsidR="0038276D" w:rsidRDefault="00B410C8">
            <w:pPr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BLER</w:t>
            </w:r>
          </w:p>
        </w:tc>
        <w:tc>
          <w:tcPr>
            <w:tcW w:w="524" w:type="pct"/>
            <w:shd w:val="clear" w:color="D9E1F2" w:fill="D9E1F2"/>
            <w:noWrap/>
            <w:vAlign w:val="center"/>
          </w:tcPr>
          <w:p w14:paraId="5CC39694" w14:textId="77777777" w:rsidR="0038276D" w:rsidRDefault="00B410C8">
            <w:pPr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SE[bps/Hz]</w:t>
            </w:r>
          </w:p>
        </w:tc>
        <w:tc>
          <w:tcPr>
            <w:tcW w:w="524" w:type="pct"/>
            <w:shd w:val="clear" w:color="D9E1F2" w:fill="D9E1F2"/>
            <w:noWrap/>
            <w:vAlign w:val="center"/>
          </w:tcPr>
          <w:p w14:paraId="56749869" w14:textId="77777777" w:rsidR="0038276D" w:rsidRDefault="00B410C8">
            <w:pPr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Source</w:t>
            </w:r>
          </w:p>
        </w:tc>
        <w:tc>
          <w:tcPr>
            <w:tcW w:w="323" w:type="pct"/>
            <w:shd w:val="clear" w:color="D9E1F2" w:fill="D9E1F2"/>
            <w:noWrap/>
            <w:vAlign w:val="center"/>
          </w:tcPr>
          <w:p w14:paraId="5207DC85" w14:textId="77777777" w:rsidR="0038276D" w:rsidRDefault="00B410C8">
            <w:pPr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MinSNR</w:t>
            </w:r>
            <w:proofErr w:type="spellEnd"/>
          </w:p>
        </w:tc>
        <w:tc>
          <w:tcPr>
            <w:tcW w:w="280" w:type="pct"/>
            <w:shd w:val="clear" w:color="D9E1F2" w:fill="D9E1F2"/>
            <w:noWrap/>
            <w:vAlign w:val="center"/>
          </w:tcPr>
          <w:p w14:paraId="12A3B522" w14:textId="77777777" w:rsidR="0038276D" w:rsidRDefault="00B410C8">
            <w:pPr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MaxSNR</w:t>
            </w:r>
            <w:proofErr w:type="spellEnd"/>
          </w:p>
        </w:tc>
        <w:tc>
          <w:tcPr>
            <w:tcW w:w="318" w:type="pct"/>
            <w:shd w:val="clear" w:color="D9E1F2" w:fill="D9E1F2"/>
            <w:noWrap/>
            <w:vAlign w:val="center"/>
          </w:tcPr>
          <w:p w14:paraId="2D689286" w14:textId="77777777" w:rsidR="0038276D" w:rsidRDefault="00B410C8">
            <w:pPr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FEC?</w:t>
            </w:r>
          </w:p>
        </w:tc>
        <w:tc>
          <w:tcPr>
            <w:tcW w:w="280" w:type="pct"/>
            <w:shd w:val="clear" w:color="D9E1F2" w:fill="D9E1F2"/>
            <w:noWrap/>
            <w:vAlign w:val="center"/>
          </w:tcPr>
          <w:p w14:paraId="1FC9E8DC" w14:textId="77777777" w:rsidR="0038276D" w:rsidRDefault="00B410C8">
            <w:pPr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Line Code</w:t>
            </w:r>
          </w:p>
        </w:tc>
        <w:tc>
          <w:tcPr>
            <w:tcW w:w="337" w:type="pct"/>
            <w:shd w:val="clear" w:color="D9E1F2" w:fill="D9E1F2"/>
            <w:noWrap/>
            <w:vAlign w:val="center"/>
          </w:tcPr>
          <w:p w14:paraId="1FF71305" w14:textId="77777777" w:rsidR="0038276D" w:rsidRDefault="00B410C8">
            <w:pPr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#ofRx</w:t>
            </w:r>
          </w:p>
        </w:tc>
        <w:tc>
          <w:tcPr>
            <w:tcW w:w="361" w:type="pct"/>
            <w:shd w:val="clear" w:color="D9E1F2" w:fill="D9E1F2"/>
            <w:noWrap/>
            <w:vAlign w:val="center"/>
          </w:tcPr>
          <w:p w14:paraId="64A16B26" w14:textId="77777777" w:rsidR="0038276D" w:rsidRDefault="00B410C8">
            <w:pPr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DataRate</w:t>
            </w:r>
            <w:proofErr w:type="spellEnd"/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[kbps]</w:t>
            </w:r>
          </w:p>
        </w:tc>
        <w:tc>
          <w:tcPr>
            <w:tcW w:w="311" w:type="pct"/>
            <w:shd w:val="clear" w:color="D9E1F2" w:fill="D9E1F2"/>
            <w:noWrap/>
            <w:vAlign w:val="center"/>
          </w:tcPr>
          <w:p w14:paraId="1F9883D2" w14:textId="77777777" w:rsidR="0038276D" w:rsidRDefault="00B410C8">
            <w:pPr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info-</w:t>
            </w:r>
            <w:proofErr w:type="spellStart"/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recv_bw</w:t>
            </w:r>
            <w:proofErr w:type="spellEnd"/>
          </w:p>
        </w:tc>
        <w:tc>
          <w:tcPr>
            <w:tcW w:w="361" w:type="pct"/>
            <w:shd w:val="clear" w:color="D9E1F2" w:fill="D9E1F2"/>
            <w:noWrap/>
            <w:vAlign w:val="center"/>
          </w:tcPr>
          <w:p w14:paraId="3905E229" w14:textId="77777777" w:rsidR="0038276D" w:rsidRDefault="00B410C8">
            <w:pPr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ChipRate</w:t>
            </w:r>
            <w:proofErr w:type="spellEnd"/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[</w:t>
            </w:r>
            <w:proofErr w:type="spellStart"/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kcps</w:t>
            </w:r>
            <w:proofErr w:type="spellEnd"/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]</w:t>
            </w:r>
          </w:p>
        </w:tc>
        <w:tc>
          <w:tcPr>
            <w:tcW w:w="481" w:type="pct"/>
            <w:shd w:val="clear" w:color="D9E1F2" w:fill="D9E1F2"/>
            <w:noWrap/>
            <w:vAlign w:val="center"/>
          </w:tcPr>
          <w:p w14:paraId="31C214B0" w14:textId="77777777" w:rsidR="0038276D" w:rsidRDefault="00B410C8">
            <w:pPr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MessageSize</w:t>
            </w:r>
            <w:proofErr w:type="spellEnd"/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[b]</w:t>
            </w:r>
          </w:p>
        </w:tc>
        <w:tc>
          <w:tcPr>
            <w:tcW w:w="481" w:type="pct"/>
            <w:shd w:val="clear" w:color="D9E1F2" w:fill="D9E1F2"/>
            <w:noWrap/>
            <w:vAlign w:val="center"/>
          </w:tcPr>
          <w:p w14:paraId="7DA07CF3" w14:textId="77777777" w:rsidR="0038276D" w:rsidRDefault="00B410C8">
            <w:pPr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Row Indices</w:t>
            </w:r>
          </w:p>
        </w:tc>
      </w:tr>
      <w:tr w:rsidR="0038276D" w14:paraId="58C7C9C9" w14:textId="77777777">
        <w:trPr>
          <w:trHeight w:val="280"/>
        </w:trPr>
        <w:tc>
          <w:tcPr>
            <w:tcW w:w="420" w:type="pct"/>
            <w:vMerge w:val="restart"/>
            <w:shd w:val="clear" w:color="auto" w:fill="auto"/>
            <w:vAlign w:val="center"/>
          </w:tcPr>
          <w:p w14:paraId="7325AC65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524" w:type="pct"/>
            <w:vMerge w:val="restart"/>
            <w:shd w:val="clear" w:color="auto" w:fill="auto"/>
            <w:vAlign w:val="center"/>
          </w:tcPr>
          <w:p w14:paraId="07539622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524" w:type="pct"/>
            <w:vMerge w:val="restart"/>
            <w:shd w:val="clear" w:color="auto" w:fill="auto"/>
            <w:vAlign w:val="center"/>
          </w:tcPr>
          <w:p w14:paraId="2CB33825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 w:hint="eastAsia"/>
                <w:color w:val="000000"/>
                <w:sz w:val="16"/>
                <w:szCs w:val="16"/>
              </w:rPr>
              <w:t>[209]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</w:tcPr>
          <w:p w14:paraId="727DBA35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-15.9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</w:tcPr>
          <w:p w14:paraId="5C5D6A21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-10.7</w:t>
            </w:r>
          </w:p>
        </w:tc>
        <w:tc>
          <w:tcPr>
            <w:tcW w:w="318" w:type="pct"/>
            <w:vMerge w:val="restart"/>
            <w:shd w:val="clear" w:color="auto" w:fill="auto"/>
            <w:vAlign w:val="center"/>
          </w:tcPr>
          <w:p w14:paraId="06BD5CF7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CC-1/2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</w:tcPr>
          <w:p w14:paraId="29A43591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no line coding</w:t>
            </w:r>
          </w:p>
        </w:tc>
        <w:tc>
          <w:tcPr>
            <w:tcW w:w="337" w:type="pct"/>
            <w:shd w:val="clear" w:color="auto" w:fill="auto"/>
            <w:vAlign w:val="center"/>
          </w:tcPr>
          <w:p w14:paraId="1BA7BA3E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</w:tcPr>
          <w:p w14:paraId="0CA0A9B4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</w:tcPr>
          <w:p w14:paraId="0A9B1551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360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</w:tcPr>
          <w:p w14:paraId="7A8D7D5E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481" w:type="pct"/>
            <w:vMerge w:val="restart"/>
            <w:shd w:val="clear" w:color="auto" w:fill="auto"/>
            <w:vAlign w:val="center"/>
          </w:tcPr>
          <w:p w14:paraId="210F8127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481" w:type="pct"/>
            <w:shd w:val="clear" w:color="auto" w:fill="auto"/>
            <w:vAlign w:val="center"/>
          </w:tcPr>
          <w:p w14:paraId="6ADA6E56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1685</w:t>
            </w:r>
          </w:p>
        </w:tc>
      </w:tr>
      <w:tr w:rsidR="0038276D" w14:paraId="4DEF75A9" w14:textId="77777777">
        <w:trPr>
          <w:trHeight w:val="280"/>
        </w:trPr>
        <w:tc>
          <w:tcPr>
            <w:tcW w:w="420" w:type="pct"/>
            <w:vMerge/>
            <w:vAlign w:val="center"/>
          </w:tcPr>
          <w:p w14:paraId="0394F745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</w:tcPr>
          <w:p w14:paraId="04DEBDFA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</w:tcPr>
          <w:p w14:paraId="702AE43A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</w:tcPr>
          <w:p w14:paraId="38827F0E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</w:tcPr>
          <w:p w14:paraId="01510AD7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vMerge/>
            <w:vAlign w:val="center"/>
          </w:tcPr>
          <w:p w14:paraId="1D1989EA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</w:tcPr>
          <w:p w14:paraId="77CC8523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7" w:type="pct"/>
            <w:vMerge w:val="restart"/>
            <w:shd w:val="clear" w:color="auto" w:fill="auto"/>
            <w:vAlign w:val="center"/>
          </w:tcPr>
          <w:p w14:paraId="7C1C7EB8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61" w:type="pct"/>
            <w:vMerge/>
            <w:vAlign w:val="center"/>
          </w:tcPr>
          <w:p w14:paraId="6C3649C2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</w:tcPr>
          <w:p w14:paraId="79B88D7C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</w:tcPr>
          <w:p w14:paraId="3818D18C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/>
            <w:vAlign w:val="center"/>
          </w:tcPr>
          <w:p w14:paraId="2B2BB94F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</w:tcPr>
          <w:p w14:paraId="4770D02F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1717</w:t>
            </w:r>
          </w:p>
        </w:tc>
      </w:tr>
      <w:tr w:rsidR="0038276D" w14:paraId="23E26687" w14:textId="77777777">
        <w:trPr>
          <w:trHeight w:val="280"/>
        </w:trPr>
        <w:tc>
          <w:tcPr>
            <w:tcW w:w="420" w:type="pct"/>
            <w:vMerge/>
            <w:vAlign w:val="center"/>
          </w:tcPr>
          <w:p w14:paraId="7681C562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</w:tcPr>
          <w:p w14:paraId="6B7E3D81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0.02</w:t>
            </w:r>
          </w:p>
        </w:tc>
        <w:tc>
          <w:tcPr>
            <w:tcW w:w="524" w:type="pct"/>
            <w:vMerge w:val="restart"/>
            <w:shd w:val="clear" w:color="auto" w:fill="auto"/>
            <w:vAlign w:val="center"/>
          </w:tcPr>
          <w:p w14:paraId="650A7645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 w:hint="eastAsia"/>
                <w:color w:val="000000"/>
                <w:sz w:val="16"/>
                <w:szCs w:val="16"/>
              </w:rPr>
              <w:t>[192]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</w:tcPr>
          <w:p w14:paraId="5D68315F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-3.7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</w:tcPr>
          <w:p w14:paraId="013AF078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-2.6</w:t>
            </w:r>
          </w:p>
        </w:tc>
        <w:tc>
          <w:tcPr>
            <w:tcW w:w="318" w:type="pct"/>
            <w:vMerge w:val="restart"/>
            <w:shd w:val="clear" w:color="auto" w:fill="auto"/>
            <w:vAlign w:val="center"/>
          </w:tcPr>
          <w:p w14:paraId="4D27CEBC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CC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</w:tcPr>
          <w:p w14:paraId="0B32E369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Manchester</w:t>
            </w:r>
          </w:p>
        </w:tc>
        <w:tc>
          <w:tcPr>
            <w:tcW w:w="337" w:type="pct"/>
            <w:vMerge/>
            <w:vAlign w:val="center"/>
          </w:tcPr>
          <w:p w14:paraId="3A4ADB4F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</w:tcPr>
          <w:p w14:paraId="64CC26F6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311" w:type="pct"/>
            <w:shd w:val="clear" w:color="auto" w:fill="auto"/>
            <w:vAlign w:val="center"/>
          </w:tcPr>
          <w:p w14:paraId="06FF8D3A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180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</w:tcPr>
          <w:p w14:paraId="14D9A617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NaN</w:t>
            </w:r>
            <w:proofErr w:type="spellEnd"/>
          </w:p>
        </w:tc>
        <w:tc>
          <w:tcPr>
            <w:tcW w:w="481" w:type="pct"/>
            <w:vMerge/>
            <w:vAlign w:val="center"/>
          </w:tcPr>
          <w:p w14:paraId="7CC586C9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</w:tcPr>
          <w:p w14:paraId="40D0C355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617</w:t>
            </w:r>
          </w:p>
        </w:tc>
      </w:tr>
      <w:tr w:rsidR="0038276D" w14:paraId="2C9872B9" w14:textId="77777777">
        <w:trPr>
          <w:trHeight w:val="280"/>
        </w:trPr>
        <w:tc>
          <w:tcPr>
            <w:tcW w:w="420" w:type="pct"/>
            <w:vMerge/>
            <w:vAlign w:val="center"/>
          </w:tcPr>
          <w:p w14:paraId="3F8409EE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</w:tcPr>
          <w:p w14:paraId="477DD4D7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</w:tcPr>
          <w:p w14:paraId="415B0CBB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</w:tcPr>
          <w:p w14:paraId="5D04267E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</w:tcPr>
          <w:p w14:paraId="03459156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vMerge/>
            <w:vAlign w:val="center"/>
          </w:tcPr>
          <w:p w14:paraId="1EE53064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</w:tcPr>
          <w:p w14:paraId="597E1CE2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7" w:type="pct"/>
            <w:vMerge/>
            <w:vAlign w:val="center"/>
          </w:tcPr>
          <w:p w14:paraId="5626EF8E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</w:tcPr>
          <w:p w14:paraId="2EC0F22E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0.43</w:t>
            </w:r>
          </w:p>
        </w:tc>
        <w:tc>
          <w:tcPr>
            <w:tcW w:w="311" w:type="pct"/>
            <w:shd w:val="clear" w:color="auto" w:fill="auto"/>
            <w:vAlign w:val="center"/>
          </w:tcPr>
          <w:p w14:paraId="3B178F26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18</w:t>
            </w:r>
          </w:p>
        </w:tc>
        <w:tc>
          <w:tcPr>
            <w:tcW w:w="361" w:type="pct"/>
            <w:vMerge/>
            <w:vAlign w:val="center"/>
          </w:tcPr>
          <w:p w14:paraId="11DB86BD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/>
            <w:vAlign w:val="center"/>
          </w:tcPr>
          <w:p w14:paraId="2DCCC3A6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</w:tcPr>
          <w:p w14:paraId="237A799E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614</w:t>
            </w:r>
          </w:p>
        </w:tc>
      </w:tr>
      <w:tr w:rsidR="0038276D" w14:paraId="19467280" w14:textId="77777777">
        <w:trPr>
          <w:trHeight w:val="280"/>
        </w:trPr>
        <w:tc>
          <w:tcPr>
            <w:tcW w:w="420" w:type="pct"/>
            <w:vMerge/>
            <w:vAlign w:val="center"/>
          </w:tcPr>
          <w:p w14:paraId="6F75F241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</w:tcPr>
          <w:p w14:paraId="1ADB99A8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</w:tcPr>
          <w:p w14:paraId="75A28730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 w:hint="eastAsia"/>
                <w:color w:val="000000"/>
                <w:sz w:val="16"/>
                <w:szCs w:val="16"/>
              </w:rPr>
              <w:t>[209]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</w:tcPr>
          <w:p w14:paraId="77292F60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-7.4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</w:tcPr>
          <w:p w14:paraId="020B684B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-2.2</w:t>
            </w:r>
          </w:p>
        </w:tc>
        <w:tc>
          <w:tcPr>
            <w:tcW w:w="318" w:type="pct"/>
            <w:vMerge w:val="restart"/>
            <w:shd w:val="clear" w:color="auto" w:fill="auto"/>
            <w:vAlign w:val="center"/>
          </w:tcPr>
          <w:p w14:paraId="0AACC6D0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CC-1/2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</w:tcPr>
          <w:p w14:paraId="2153CA92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no line coding</w:t>
            </w:r>
          </w:p>
        </w:tc>
        <w:tc>
          <w:tcPr>
            <w:tcW w:w="337" w:type="pct"/>
            <w:shd w:val="clear" w:color="auto" w:fill="auto"/>
            <w:vAlign w:val="center"/>
          </w:tcPr>
          <w:p w14:paraId="268F0591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</w:tcPr>
          <w:p w14:paraId="57D561A8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</w:tcPr>
          <w:p w14:paraId="30104149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360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</w:tcPr>
          <w:p w14:paraId="7AA5682E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14</w:t>
            </w:r>
          </w:p>
        </w:tc>
        <w:tc>
          <w:tcPr>
            <w:tcW w:w="481" w:type="pct"/>
            <w:vMerge/>
            <w:vAlign w:val="center"/>
          </w:tcPr>
          <w:p w14:paraId="369AA4AC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</w:tcPr>
          <w:p w14:paraId="65AC2CFA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1683</w:t>
            </w:r>
          </w:p>
        </w:tc>
      </w:tr>
      <w:tr w:rsidR="0038276D" w14:paraId="3380AADF" w14:textId="77777777">
        <w:trPr>
          <w:trHeight w:val="280"/>
        </w:trPr>
        <w:tc>
          <w:tcPr>
            <w:tcW w:w="420" w:type="pct"/>
            <w:vMerge/>
            <w:vAlign w:val="center"/>
          </w:tcPr>
          <w:p w14:paraId="3EA35FC2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</w:tcPr>
          <w:p w14:paraId="1C9D655A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</w:tcPr>
          <w:p w14:paraId="5D45F94C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</w:tcPr>
          <w:p w14:paraId="6079BD03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</w:tcPr>
          <w:p w14:paraId="39550537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vMerge/>
            <w:vAlign w:val="center"/>
          </w:tcPr>
          <w:p w14:paraId="0DB5E2C1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</w:tcPr>
          <w:p w14:paraId="15C8BC70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7" w:type="pct"/>
            <w:vMerge w:val="restart"/>
            <w:shd w:val="clear" w:color="auto" w:fill="auto"/>
            <w:vAlign w:val="center"/>
          </w:tcPr>
          <w:p w14:paraId="50F1E29D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61" w:type="pct"/>
            <w:vMerge/>
            <w:vAlign w:val="center"/>
          </w:tcPr>
          <w:p w14:paraId="6A8F7746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</w:tcPr>
          <w:p w14:paraId="1CDFBB42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</w:tcPr>
          <w:p w14:paraId="4E1F8BFF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/>
            <w:vAlign w:val="center"/>
          </w:tcPr>
          <w:p w14:paraId="2B4A983E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</w:tcPr>
          <w:p w14:paraId="67BF5DDC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1713</w:t>
            </w:r>
          </w:p>
        </w:tc>
      </w:tr>
      <w:tr w:rsidR="0038276D" w14:paraId="68DF4AA2" w14:textId="77777777">
        <w:trPr>
          <w:trHeight w:val="280"/>
        </w:trPr>
        <w:tc>
          <w:tcPr>
            <w:tcW w:w="420" w:type="pct"/>
            <w:vMerge/>
            <w:vAlign w:val="center"/>
          </w:tcPr>
          <w:p w14:paraId="6A2800B4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</w:tcPr>
          <w:p w14:paraId="1BAFF579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shd w:val="clear" w:color="auto" w:fill="auto"/>
            <w:vAlign w:val="center"/>
          </w:tcPr>
          <w:p w14:paraId="4868F501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 w:hint="eastAsia"/>
                <w:color w:val="000000"/>
                <w:sz w:val="16"/>
                <w:szCs w:val="16"/>
              </w:rPr>
              <w:t>[203]</w:t>
            </w:r>
          </w:p>
        </w:tc>
        <w:tc>
          <w:tcPr>
            <w:tcW w:w="323" w:type="pct"/>
            <w:shd w:val="clear" w:color="auto" w:fill="auto"/>
            <w:vAlign w:val="center"/>
          </w:tcPr>
          <w:p w14:paraId="7D8BFD3A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-0.8</w:t>
            </w:r>
          </w:p>
        </w:tc>
        <w:tc>
          <w:tcPr>
            <w:tcW w:w="280" w:type="pct"/>
            <w:shd w:val="clear" w:color="auto" w:fill="auto"/>
            <w:vAlign w:val="center"/>
          </w:tcPr>
          <w:p w14:paraId="7E7EA06A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-0.8</w:t>
            </w:r>
          </w:p>
        </w:tc>
        <w:tc>
          <w:tcPr>
            <w:tcW w:w="318" w:type="pct"/>
            <w:shd w:val="clear" w:color="auto" w:fill="auto"/>
            <w:vAlign w:val="center"/>
          </w:tcPr>
          <w:p w14:paraId="5ADCF692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CC 1/3</w:t>
            </w:r>
          </w:p>
        </w:tc>
        <w:tc>
          <w:tcPr>
            <w:tcW w:w="280" w:type="pct"/>
            <w:shd w:val="clear" w:color="auto" w:fill="auto"/>
            <w:vAlign w:val="center"/>
          </w:tcPr>
          <w:p w14:paraId="69EC26D0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 Manchester encoding</w:t>
            </w:r>
          </w:p>
        </w:tc>
        <w:tc>
          <w:tcPr>
            <w:tcW w:w="337" w:type="pct"/>
            <w:vMerge/>
            <w:vAlign w:val="center"/>
          </w:tcPr>
          <w:p w14:paraId="2399E95C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</w:tcPr>
          <w:p w14:paraId="629A2232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0.43</w:t>
            </w:r>
          </w:p>
        </w:tc>
        <w:tc>
          <w:tcPr>
            <w:tcW w:w="311" w:type="pct"/>
            <w:shd w:val="clear" w:color="auto" w:fill="auto"/>
            <w:vAlign w:val="center"/>
          </w:tcPr>
          <w:p w14:paraId="4E1EC5B5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18</w:t>
            </w:r>
          </w:p>
        </w:tc>
        <w:tc>
          <w:tcPr>
            <w:tcW w:w="361" w:type="pct"/>
            <w:shd w:val="clear" w:color="auto" w:fill="auto"/>
            <w:vAlign w:val="center"/>
          </w:tcPr>
          <w:p w14:paraId="0D93A007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7.5</w:t>
            </w:r>
          </w:p>
        </w:tc>
        <w:tc>
          <w:tcPr>
            <w:tcW w:w="481" w:type="pct"/>
            <w:vMerge/>
            <w:vAlign w:val="center"/>
          </w:tcPr>
          <w:p w14:paraId="736ED5E7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</w:tcPr>
          <w:p w14:paraId="7E10E2F2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185</w:t>
            </w:r>
          </w:p>
        </w:tc>
      </w:tr>
      <w:tr w:rsidR="0038276D" w14:paraId="7E031598" w14:textId="77777777">
        <w:trPr>
          <w:trHeight w:val="280"/>
        </w:trPr>
        <w:tc>
          <w:tcPr>
            <w:tcW w:w="420" w:type="pct"/>
            <w:vMerge/>
            <w:vAlign w:val="center"/>
          </w:tcPr>
          <w:p w14:paraId="593F1845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</w:tcPr>
          <w:p w14:paraId="6492ECBA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shd w:val="clear" w:color="auto" w:fill="auto"/>
            <w:vAlign w:val="center"/>
          </w:tcPr>
          <w:p w14:paraId="7390775B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 w:hint="eastAsia"/>
                <w:color w:val="000000"/>
                <w:sz w:val="16"/>
                <w:szCs w:val="16"/>
              </w:rPr>
              <w:t>[213]</w:t>
            </w:r>
          </w:p>
        </w:tc>
        <w:tc>
          <w:tcPr>
            <w:tcW w:w="323" w:type="pct"/>
            <w:shd w:val="clear" w:color="auto" w:fill="auto"/>
            <w:vAlign w:val="center"/>
          </w:tcPr>
          <w:p w14:paraId="083FCB75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-3.9</w:t>
            </w:r>
          </w:p>
        </w:tc>
        <w:tc>
          <w:tcPr>
            <w:tcW w:w="280" w:type="pct"/>
            <w:shd w:val="clear" w:color="auto" w:fill="auto"/>
            <w:vAlign w:val="center"/>
          </w:tcPr>
          <w:p w14:paraId="126D027A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-3.9</w:t>
            </w:r>
          </w:p>
        </w:tc>
        <w:tc>
          <w:tcPr>
            <w:tcW w:w="318" w:type="pct"/>
            <w:vMerge w:val="restart"/>
            <w:shd w:val="clear" w:color="auto" w:fill="auto"/>
            <w:vAlign w:val="center"/>
          </w:tcPr>
          <w:p w14:paraId="7B04B3EB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CC</w:t>
            </w:r>
          </w:p>
        </w:tc>
        <w:tc>
          <w:tcPr>
            <w:tcW w:w="280" w:type="pct"/>
            <w:shd w:val="clear" w:color="auto" w:fill="auto"/>
            <w:vAlign w:val="center"/>
          </w:tcPr>
          <w:p w14:paraId="7E774803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Manchester encoding</w:t>
            </w:r>
          </w:p>
        </w:tc>
        <w:tc>
          <w:tcPr>
            <w:tcW w:w="337" w:type="pct"/>
            <w:vMerge/>
            <w:vAlign w:val="center"/>
          </w:tcPr>
          <w:p w14:paraId="41128EDB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</w:tcPr>
          <w:p w14:paraId="7FFF3375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3.41</w:t>
            </w:r>
          </w:p>
        </w:tc>
        <w:tc>
          <w:tcPr>
            <w:tcW w:w="311" w:type="pct"/>
            <w:shd w:val="clear" w:color="auto" w:fill="auto"/>
            <w:vAlign w:val="center"/>
          </w:tcPr>
          <w:p w14:paraId="7C660FC7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150</w:t>
            </w:r>
          </w:p>
        </w:tc>
        <w:tc>
          <w:tcPr>
            <w:tcW w:w="361" w:type="pct"/>
            <w:shd w:val="clear" w:color="auto" w:fill="auto"/>
            <w:vAlign w:val="center"/>
          </w:tcPr>
          <w:p w14:paraId="7278444B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75</w:t>
            </w:r>
          </w:p>
        </w:tc>
        <w:tc>
          <w:tcPr>
            <w:tcW w:w="481" w:type="pct"/>
            <w:vMerge/>
            <w:vAlign w:val="center"/>
          </w:tcPr>
          <w:p w14:paraId="0AE0ECF5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</w:tcPr>
          <w:p w14:paraId="71EF2248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1195</w:t>
            </w:r>
          </w:p>
        </w:tc>
      </w:tr>
      <w:tr w:rsidR="0038276D" w14:paraId="15CC9FC2" w14:textId="77777777">
        <w:trPr>
          <w:trHeight w:val="280"/>
        </w:trPr>
        <w:tc>
          <w:tcPr>
            <w:tcW w:w="420" w:type="pct"/>
            <w:vMerge/>
            <w:vAlign w:val="center"/>
          </w:tcPr>
          <w:p w14:paraId="576068B8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</w:tcPr>
          <w:p w14:paraId="289E4877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0.03</w:t>
            </w:r>
          </w:p>
        </w:tc>
        <w:tc>
          <w:tcPr>
            <w:tcW w:w="524" w:type="pct"/>
            <w:vMerge w:val="restart"/>
            <w:shd w:val="clear" w:color="auto" w:fill="auto"/>
            <w:vAlign w:val="center"/>
          </w:tcPr>
          <w:p w14:paraId="5B4ECD1A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 w:hint="eastAsia"/>
                <w:color w:val="000000"/>
                <w:sz w:val="16"/>
                <w:szCs w:val="16"/>
              </w:rPr>
              <w:t>[192]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</w:tcPr>
          <w:p w14:paraId="791F5068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-3.3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</w:tcPr>
          <w:p w14:paraId="415CB08C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-1.9</w:t>
            </w:r>
          </w:p>
        </w:tc>
        <w:tc>
          <w:tcPr>
            <w:tcW w:w="318" w:type="pct"/>
            <w:vMerge/>
            <w:vAlign w:val="center"/>
          </w:tcPr>
          <w:p w14:paraId="1BEDD3FC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 w:val="restart"/>
            <w:shd w:val="clear" w:color="auto" w:fill="auto"/>
            <w:vAlign w:val="center"/>
          </w:tcPr>
          <w:p w14:paraId="0DEA3E52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Manchester</w:t>
            </w:r>
          </w:p>
        </w:tc>
        <w:tc>
          <w:tcPr>
            <w:tcW w:w="337" w:type="pct"/>
            <w:vMerge/>
            <w:vAlign w:val="center"/>
          </w:tcPr>
          <w:p w14:paraId="6E65861C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</w:tcPr>
          <w:p w14:paraId="47D6D476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4.7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</w:tcPr>
          <w:p w14:paraId="17A1891D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180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</w:tcPr>
          <w:p w14:paraId="2B15D3A3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NaN</w:t>
            </w:r>
            <w:proofErr w:type="spellEnd"/>
          </w:p>
        </w:tc>
        <w:tc>
          <w:tcPr>
            <w:tcW w:w="481" w:type="pct"/>
            <w:shd w:val="clear" w:color="auto" w:fill="auto"/>
            <w:vAlign w:val="center"/>
          </w:tcPr>
          <w:p w14:paraId="7F64CD3B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481" w:type="pct"/>
            <w:shd w:val="clear" w:color="auto" w:fill="auto"/>
            <w:vAlign w:val="center"/>
          </w:tcPr>
          <w:p w14:paraId="59225967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618</w:t>
            </w:r>
          </w:p>
        </w:tc>
      </w:tr>
      <w:tr w:rsidR="0038276D" w14:paraId="7B960781" w14:textId="77777777">
        <w:trPr>
          <w:trHeight w:val="280"/>
        </w:trPr>
        <w:tc>
          <w:tcPr>
            <w:tcW w:w="420" w:type="pct"/>
            <w:vMerge/>
            <w:vAlign w:val="center"/>
          </w:tcPr>
          <w:p w14:paraId="6619990F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</w:tcPr>
          <w:p w14:paraId="7F11CE81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</w:tcPr>
          <w:p w14:paraId="692C26F1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</w:tcPr>
          <w:p w14:paraId="5DDEE3F6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</w:tcPr>
          <w:p w14:paraId="4ADC2A3C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vMerge/>
            <w:vAlign w:val="center"/>
          </w:tcPr>
          <w:p w14:paraId="7B4D1FC7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</w:tcPr>
          <w:p w14:paraId="58C90948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7" w:type="pct"/>
            <w:vMerge/>
            <w:vAlign w:val="center"/>
          </w:tcPr>
          <w:p w14:paraId="3375EFE4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</w:tcPr>
          <w:p w14:paraId="4E80C469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5.8</w:t>
            </w:r>
          </w:p>
        </w:tc>
        <w:tc>
          <w:tcPr>
            <w:tcW w:w="311" w:type="pct"/>
            <w:vMerge/>
            <w:vAlign w:val="center"/>
          </w:tcPr>
          <w:p w14:paraId="3CFBCE08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</w:tcPr>
          <w:p w14:paraId="231BD33D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</w:tcPr>
          <w:p w14:paraId="7D8385D3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481" w:type="pct"/>
            <w:shd w:val="clear" w:color="auto" w:fill="auto"/>
            <w:vAlign w:val="center"/>
          </w:tcPr>
          <w:p w14:paraId="39B1F879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619</w:t>
            </w:r>
          </w:p>
        </w:tc>
      </w:tr>
      <w:tr w:rsidR="0038276D" w14:paraId="7BEA65FA" w14:textId="77777777">
        <w:trPr>
          <w:trHeight w:val="280"/>
        </w:trPr>
        <w:tc>
          <w:tcPr>
            <w:tcW w:w="420" w:type="pct"/>
            <w:vMerge/>
            <w:vAlign w:val="center"/>
          </w:tcPr>
          <w:p w14:paraId="45AADFFE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</w:tcPr>
          <w:p w14:paraId="475FDE20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</w:tcPr>
          <w:p w14:paraId="43D95D12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 w:hint="eastAsia"/>
                <w:color w:val="000000"/>
                <w:sz w:val="16"/>
                <w:szCs w:val="16"/>
              </w:rPr>
              <w:t>[213]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</w:tcPr>
          <w:p w14:paraId="04D46784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-3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</w:tcPr>
          <w:p w14:paraId="6393DC9D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18" w:type="pct"/>
            <w:shd w:val="clear" w:color="auto" w:fill="auto"/>
            <w:vAlign w:val="center"/>
          </w:tcPr>
          <w:p w14:paraId="3A834C93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no FEC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</w:tcPr>
          <w:p w14:paraId="5A1D7F90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Manchester encoding</w:t>
            </w:r>
          </w:p>
        </w:tc>
        <w:tc>
          <w:tcPr>
            <w:tcW w:w="337" w:type="pct"/>
            <w:vMerge/>
            <w:vAlign w:val="center"/>
          </w:tcPr>
          <w:p w14:paraId="38B3A130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</w:tcPr>
          <w:p w14:paraId="5E3B7B2A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3.87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</w:tcPr>
          <w:p w14:paraId="2AF0D419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150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</w:tcPr>
          <w:p w14:paraId="740594C0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75</w:t>
            </w:r>
          </w:p>
        </w:tc>
        <w:tc>
          <w:tcPr>
            <w:tcW w:w="481" w:type="pct"/>
            <w:shd w:val="clear" w:color="auto" w:fill="auto"/>
            <w:vAlign w:val="center"/>
          </w:tcPr>
          <w:p w14:paraId="15288981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481" w:type="pct"/>
            <w:shd w:val="clear" w:color="auto" w:fill="auto"/>
            <w:vAlign w:val="center"/>
          </w:tcPr>
          <w:p w14:paraId="4F2FE82A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1123</w:t>
            </w:r>
          </w:p>
        </w:tc>
      </w:tr>
      <w:tr w:rsidR="0038276D" w14:paraId="77402CB8" w14:textId="77777777">
        <w:trPr>
          <w:trHeight w:val="280"/>
        </w:trPr>
        <w:tc>
          <w:tcPr>
            <w:tcW w:w="420" w:type="pct"/>
            <w:vMerge/>
            <w:vAlign w:val="center"/>
          </w:tcPr>
          <w:p w14:paraId="6A57160A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</w:tcPr>
          <w:p w14:paraId="29F55EF7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</w:tcPr>
          <w:p w14:paraId="454901B2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</w:tcPr>
          <w:p w14:paraId="1CD2ECF2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</w:tcPr>
          <w:p w14:paraId="62D8CD3D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shd w:val="clear" w:color="auto" w:fill="auto"/>
            <w:vAlign w:val="center"/>
          </w:tcPr>
          <w:p w14:paraId="32468862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CC</w:t>
            </w:r>
          </w:p>
        </w:tc>
        <w:tc>
          <w:tcPr>
            <w:tcW w:w="280" w:type="pct"/>
            <w:vMerge/>
            <w:vAlign w:val="center"/>
          </w:tcPr>
          <w:p w14:paraId="56EAEEAB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7" w:type="pct"/>
            <w:vMerge/>
            <w:vAlign w:val="center"/>
          </w:tcPr>
          <w:p w14:paraId="0DD2F283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</w:tcPr>
          <w:p w14:paraId="70AE3DA4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4.89</w:t>
            </w:r>
          </w:p>
        </w:tc>
        <w:tc>
          <w:tcPr>
            <w:tcW w:w="311" w:type="pct"/>
            <w:vMerge/>
            <w:vAlign w:val="center"/>
          </w:tcPr>
          <w:p w14:paraId="677FA34E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</w:tcPr>
          <w:p w14:paraId="26A8C260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 w:val="restart"/>
            <w:shd w:val="clear" w:color="auto" w:fill="auto"/>
            <w:vAlign w:val="center"/>
          </w:tcPr>
          <w:p w14:paraId="3335AAF4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481" w:type="pct"/>
            <w:shd w:val="clear" w:color="auto" w:fill="auto"/>
            <w:vAlign w:val="center"/>
          </w:tcPr>
          <w:p w14:paraId="2CEC1075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1197</w:t>
            </w:r>
          </w:p>
        </w:tc>
      </w:tr>
      <w:tr w:rsidR="0038276D" w14:paraId="6BE6F8BE" w14:textId="77777777">
        <w:trPr>
          <w:trHeight w:val="280"/>
        </w:trPr>
        <w:tc>
          <w:tcPr>
            <w:tcW w:w="420" w:type="pct"/>
            <w:vMerge/>
            <w:vAlign w:val="center"/>
          </w:tcPr>
          <w:p w14:paraId="74009556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</w:tcPr>
          <w:p w14:paraId="556E063E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0.04</w:t>
            </w:r>
          </w:p>
        </w:tc>
        <w:tc>
          <w:tcPr>
            <w:tcW w:w="524" w:type="pct"/>
            <w:vMerge w:val="restart"/>
            <w:shd w:val="clear" w:color="auto" w:fill="auto"/>
            <w:vAlign w:val="center"/>
          </w:tcPr>
          <w:p w14:paraId="78F2580E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 w:hint="eastAsia"/>
                <w:color w:val="000000"/>
                <w:sz w:val="16"/>
                <w:szCs w:val="16"/>
              </w:rPr>
              <w:t>[209]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</w:tcPr>
          <w:p w14:paraId="042901A2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-2.9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</w:tcPr>
          <w:p w14:paraId="343050BC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-1.4</w:t>
            </w:r>
          </w:p>
        </w:tc>
        <w:tc>
          <w:tcPr>
            <w:tcW w:w="318" w:type="pct"/>
            <w:vMerge w:val="restart"/>
            <w:shd w:val="clear" w:color="auto" w:fill="auto"/>
            <w:vAlign w:val="center"/>
          </w:tcPr>
          <w:p w14:paraId="3C960E92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CC-1/2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</w:tcPr>
          <w:p w14:paraId="63B9BB72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no line coding</w:t>
            </w:r>
          </w:p>
        </w:tc>
        <w:tc>
          <w:tcPr>
            <w:tcW w:w="337" w:type="pct"/>
            <w:shd w:val="clear" w:color="auto" w:fill="auto"/>
            <w:vAlign w:val="center"/>
          </w:tcPr>
          <w:p w14:paraId="6758FE65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</w:tcPr>
          <w:p w14:paraId="5C245DCE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</w:tcPr>
          <w:p w14:paraId="7A2F7E00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360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</w:tcPr>
          <w:p w14:paraId="0B01C1DC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30</w:t>
            </w:r>
          </w:p>
        </w:tc>
        <w:tc>
          <w:tcPr>
            <w:tcW w:w="481" w:type="pct"/>
            <w:vMerge/>
            <w:vAlign w:val="center"/>
          </w:tcPr>
          <w:p w14:paraId="5D76D223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</w:tcPr>
          <w:p w14:paraId="326871EA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1674</w:t>
            </w:r>
          </w:p>
        </w:tc>
      </w:tr>
      <w:tr w:rsidR="0038276D" w14:paraId="14077CF8" w14:textId="77777777">
        <w:trPr>
          <w:trHeight w:val="280"/>
        </w:trPr>
        <w:tc>
          <w:tcPr>
            <w:tcW w:w="420" w:type="pct"/>
            <w:vMerge/>
            <w:vAlign w:val="center"/>
          </w:tcPr>
          <w:p w14:paraId="16E18FF4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</w:tcPr>
          <w:p w14:paraId="665C5217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</w:tcPr>
          <w:p w14:paraId="7EC61D02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</w:tcPr>
          <w:p w14:paraId="1153E212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</w:tcPr>
          <w:p w14:paraId="5A148841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vMerge/>
            <w:vAlign w:val="center"/>
          </w:tcPr>
          <w:p w14:paraId="60BC1CE6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</w:tcPr>
          <w:p w14:paraId="2BAD83FD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7" w:type="pct"/>
            <w:vMerge w:val="restart"/>
            <w:shd w:val="clear" w:color="auto" w:fill="auto"/>
            <w:vAlign w:val="center"/>
          </w:tcPr>
          <w:p w14:paraId="3AAD51FC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61" w:type="pct"/>
            <w:vMerge/>
            <w:vAlign w:val="center"/>
          </w:tcPr>
          <w:p w14:paraId="262EF88E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</w:tcPr>
          <w:p w14:paraId="7302286A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</w:tcPr>
          <w:p w14:paraId="34D559A1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/>
            <w:vAlign w:val="center"/>
          </w:tcPr>
          <w:p w14:paraId="77DC3759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</w:tcPr>
          <w:p w14:paraId="56444492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1678</w:t>
            </w:r>
          </w:p>
        </w:tc>
      </w:tr>
      <w:tr w:rsidR="0038276D" w14:paraId="638564B5" w14:textId="77777777">
        <w:trPr>
          <w:trHeight w:val="280"/>
        </w:trPr>
        <w:tc>
          <w:tcPr>
            <w:tcW w:w="420" w:type="pct"/>
            <w:vMerge/>
            <w:vAlign w:val="center"/>
          </w:tcPr>
          <w:p w14:paraId="7E51E718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</w:tcPr>
          <w:p w14:paraId="271B7BFB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</w:tcPr>
          <w:p w14:paraId="64701430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 w:hint="eastAsia"/>
                <w:color w:val="000000"/>
                <w:sz w:val="16"/>
                <w:szCs w:val="16"/>
              </w:rPr>
              <w:t>[213]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</w:tcPr>
          <w:p w14:paraId="3AC364A2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-2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</w:tcPr>
          <w:p w14:paraId="74F8639B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4.9</w:t>
            </w:r>
          </w:p>
        </w:tc>
        <w:tc>
          <w:tcPr>
            <w:tcW w:w="318" w:type="pct"/>
            <w:shd w:val="clear" w:color="auto" w:fill="auto"/>
            <w:vAlign w:val="center"/>
          </w:tcPr>
          <w:p w14:paraId="78121975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no FEC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</w:tcPr>
          <w:p w14:paraId="696789EC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Manchester encoding</w:t>
            </w:r>
          </w:p>
        </w:tc>
        <w:tc>
          <w:tcPr>
            <w:tcW w:w="337" w:type="pct"/>
            <w:vMerge/>
            <w:vAlign w:val="center"/>
          </w:tcPr>
          <w:p w14:paraId="44231CA5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</w:tcPr>
          <w:p w14:paraId="120EADBA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0.65</w:t>
            </w:r>
          </w:p>
        </w:tc>
        <w:tc>
          <w:tcPr>
            <w:tcW w:w="311" w:type="pct"/>
            <w:shd w:val="clear" w:color="auto" w:fill="auto"/>
            <w:vAlign w:val="center"/>
          </w:tcPr>
          <w:p w14:paraId="582B6C7F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361" w:type="pct"/>
            <w:shd w:val="clear" w:color="auto" w:fill="auto"/>
            <w:vAlign w:val="center"/>
          </w:tcPr>
          <w:p w14:paraId="14EE1942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7.5</w:t>
            </w:r>
          </w:p>
        </w:tc>
        <w:tc>
          <w:tcPr>
            <w:tcW w:w="481" w:type="pct"/>
            <w:shd w:val="clear" w:color="auto" w:fill="auto"/>
            <w:vAlign w:val="center"/>
          </w:tcPr>
          <w:p w14:paraId="0D4BB9A5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481" w:type="pct"/>
            <w:shd w:val="clear" w:color="auto" w:fill="auto"/>
            <w:vAlign w:val="center"/>
          </w:tcPr>
          <w:p w14:paraId="2D1D990D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1117</w:t>
            </w:r>
          </w:p>
        </w:tc>
      </w:tr>
      <w:tr w:rsidR="0038276D" w14:paraId="742059B7" w14:textId="77777777">
        <w:trPr>
          <w:trHeight w:val="280"/>
        </w:trPr>
        <w:tc>
          <w:tcPr>
            <w:tcW w:w="420" w:type="pct"/>
            <w:vMerge/>
            <w:vAlign w:val="center"/>
          </w:tcPr>
          <w:p w14:paraId="0F755D8E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</w:tcPr>
          <w:p w14:paraId="2492D659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</w:tcPr>
          <w:p w14:paraId="3035CBEE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</w:tcPr>
          <w:p w14:paraId="1ADD3AC3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</w:tcPr>
          <w:p w14:paraId="34240164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vMerge w:val="restart"/>
            <w:shd w:val="clear" w:color="auto" w:fill="auto"/>
            <w:vAlign w:val="center"/>
          </w:tcPr>
          <w:p w14:paraId="645615CB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CC</w:t>
            </w:r>
          </w:p>
        </w:tc>
        <w:tc>
          <w:tcPr>
            <w:tcW w:w="280" w:type="pct"/>
            <w:vMerge/>
            <w:vAlign w:val="center"/>
          </w:tcPr>
          <w:p w14:paraId="558EFCFD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7" w:type="pct"/>
            <w:vMerge/>
            <w:vAlign w:val="center"/>
          </w:tcPr>
          <w:p w14:paraId="698C537E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</w:tcPr>
          <w:p w14:paraId="476C03F5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5.72</w:t>
            </w:r>
          </w:p>
        </w:tc>
        <w:tc>
          <w:tcPr>
            <w:tcW w:w="311" w:type="pct"/>
            <w:shd w:val="clear" w:color="auto" w:fill="auto"/>
            <w:vAlign w:val="center"/>
          </w:tcPr>
          <w:p w14:paraId="15E09929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150</w:t>
            </w:r>
          </w:p>
        </w:tc>
        <w:tc>
          <w:tcPr>
            <w:tcW w:w="361" w:type="pct"/>
            <w:shd w:val="clear" w:color="auto" w:fill="auto"/>
            <w:vAlign w:val="center"/>
          </w:tcPr>
          <w:p w14:paraId="6460747D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75</w:t>
            </w:r>
          </w:p>
        </w:tc>
        <w:tc>
          <w:tcPr>
            <w:tcW w:w="481" w:type="pct"/>
            <w:shd w:val="clear" w:color="auto" w:fill="auto"/>
            <w:vAlign w:val="center"/>
          </w:tcPr>
          <w:p w14:paraId="6361BAE5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481" w:type="pct"/>
            <w:shd w:val="clear" w:color="auto" w:fill="auto"/>
            <w:vAlign w:val="center"/>
          </w:tcPr>
          <w:p w14:paraId="374BDB14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1199</w:t>
            </w:r>
          </w:p>
        </w:tc>
      </w:tr>
      <w:tr w:rsidR="0038276D" w14:paraId="780A55F9" w14:textId="77777777">
        <w:trPr>
          <w:trHeight w:val="280"/>
        </w:trPr>
        <w:tc>
          <w:tcPr>
            <w:tcW w:w="420" w:type="pct"/>
            <w:vMerge/>
            <w:vAlign w:val="center"/>
          </w:tcPr>
          <w:p w14:paraId="181EBE50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</w:tcPr>
          <w:p w14:paraId="6E77CE37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0.05</w:t>
            </w:r>
          </w:p>
        </w:tc>
        <w:tc>
          <w:tcPr>
            <w:tcW w:w="524" w:type="pct"/>
            <w:shd w:val="clear" w:color="auto" w:fill="auto"/>
            <w:vAlign w:val="center"/>
          </w:tcPr>
          <w:p w14:paraId="052EF4F1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 w:hint="eastAsia"/>
                <w:color w:val="000000"/>
                <w:sz w:val="16"/>
                <w:szCs w:val="16"/>
              </w:rPr>
              <w:t>[192]</w:t>
            </w:r>
          </w:p>
        </w:tc>
        <w:tc>
          <w:tcPr>
            <w:tcW w:w="323" w:type="pct"/>
            <w:shd w:val="clear" w:color="auto" w:fill="auto"/>
            <w:vAlign w:val="center"/>
          </w:tcPr>
          <w:p w14:paraId="757776D2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-1.5</w:t>
            </w:r>
          </w:p>
        </w:tc>
        <w:tc>
          <w:tcPr>
            <w:tcW w:w="280" w:type="pct"/>
            <w:shd w:val="clear" w:color="auto" w:fill="auto"/>
            <w:vAlign w:val="center"/>
          </w:tcPr>
          <w:p w14:paraId="03165C1D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-1.5</w:t>
            </w:r>
          </w:p>
        </w:tc>
        <w:tc>
          <w:tcPr>
            <w:tcW w:w="318" w:type="pct"/>
            <w:vMerge/>
            <w:vAlign w:val="center"/>
          </w:tcPr>
          <w:p w14:paraId="0BD887E6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shd w:val="clear" w:color="auto" w:fill="auto"/>
            <w:vAlign w:val="center"/>
          </w:tcPr>
          <w:p w14:paraId="0CE2415A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Manchester</w:t>
            </w:r>
          </w:p>
        </w:tc>
        <w:tc>
          <w:tcPr>
            <w:tcW w:w="337" w:type="pct"/>
            <w:vMerge/>
            <w:vAlign w:val="center"/>
          </w:tcPr>
          <w:p w14:paraId="5EF1C60B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restart"/>
            <w:shd w:val="clear" w:color="auto" w:fill="auto"/>
            <w:vAlign w:val="center"/>
          </w:tcPr>
          <w:p w14:paraId="7C4772F4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0.83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</w:tcPr>
          <w:p w14:paraId="5C120794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18</w:t>
            </w:r>
          </w:p>
        </w:tc>
        <w:tc>
          <w:tcPr>
            <w:tcW w:w="361" w:type="pct"/>
            <w:shd w:val="clear" w:color="auto" w:fill="auto"/>
            <w:vAlign w:val="center"/>
          </w:tcPr>
          <w:p w14:paraId="3AB9AC3B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NaN</w:t>
            </w:r>
            <w:proofErr w:type="spellEnd"/>
          </w:p>
        </w:tc>
        <w:tc>
          <w:tcPr>
            <w:tcW w:w="481" w:type="pct"/>
            <w:vMerge w:val="restart"/>
            <w:shd w:val="clear" w:color="auto" w:fill="auto"/>
            <w:vAlign w:val="center"/>
          </w:tcPr>
          <w:p w14:paraId="001129C1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481" w:type="pct"/>
            <w:shd w:val="clear" w:color="auto" w:fill="auto"/>
            <w:vAlign w:val="center"/>
          </w:tcPr>
          <w:p w14:paraId="2D7B8E2E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615</w:t>
            </w:r>
          </w:p>
        </w:tc>
      </w:tr>
      <w:tr w:rsidR="0038276D" w14:paraId="09B0E135" w14:textId="77777777">
        <w:trPr>
          <w:trHeight w:val="280"/>
        </w:trPr>
        <w:tc>
          <w:tcPr>
            <w:tcW w:w="420" w:type="pct"/>
            <w:vMerge/>
            <w:vAlign w:val="center"/>
          </w:tcPr>
          <w:p w14:paraId="3F912213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</w:tcPr>
          <w:p w14:paraId="3DD50D0B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shd w:val="clear" w:color="auto" w:fill="auto"/>
            <w:vAlign w:val="center"/>
          </w:tcPr>
          <w:p w14:paraId="3162262E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 w:hint="eastAsia"/>
                <w:color w:val="000000"/>
                <w:sz w:val="16"/>
                <w:szCs w:val="16"/>
              </w:rPr>
              <w:t>[203]</w:t>
            </w:r>
          </w:p>
        </w:tc>
        <w:tc>
          <w:tcPr>
            <w:tcW w:w="323" w:type="pct"/>
            <w:shd w:val="clear" w:color="auto" w:fill="auto"/>
            <w:vAlign w:val="center"/>
          </w:tcPr>
          <w:p w14:paraId="1D5F7B9E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280" w:type="pct"/>
            <w:shd w:val="clear" w:color="auto" w:fill="auto"/>
            <w:vAlign w:val="center"/>
          </w:tcPr>
          <w:p w14:paraId="73162C1F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318" w:type="pct"/>
            <w:shd w:val="clear" w:color="auto" w:fill="auto"/>
            <w:vAlign w:val="center"/>
          </w:tcPr>
          <w:p w14:paraId="34A7854B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CC 1/3</w:t>
            </w:r>
          </w:p>
        </w:tc>
        <w:tc>
          <w:tcPr>
            <w:tcW w:w="280" w:type="pct"/>
            <w:shd w:val="clear" w:color="auto" w:fill="auto"/>
            <w:vAlign w:val="center"/>
          </w:tcPr>
          <w:p w14:paraId="19B1549B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 Manchester encoding</w:t>
            </w:r>
          </w:p>
        </w:tc>
        <w:tc>
          <w:tcPr>
            <w:tcW w:w="337" w:type="pct"/>
            <w:vMerge/>
            <w:vAlign w:val="center"/>
          </w:tcPr>
          <w:p w14:paraId="4307874A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</w:tcPr>
          <w:p w14:paraId="12DDF894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</w:tcPr>
          <w:p w14:paraId="6895FF4F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</w:tcPr>
          <w:p w14:paraId="5D7066B8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7.5</w:t>
            </w:r>
          </w:p>
        </w:tc>
        <w:tc>
          <w:tcPr>
            <w:tcW w:w="481" w:type="pct"/>
            <w:vMerge/>
            <w:vAlign w:val="center"/>
          </w:tcPr>
          <w:p w14:paraId="3C2185B3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</w:tcPr>
          <w:p w14:paraId="6D12EA3C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176</w:t>
            </w:r>
          </w:p>
        </w:tc>
      </w:tr>
      <w:tr w:rsidR="0038276D" w14:paraId="655D7882" w14:textId="77777777">
        <w:trPr>
          <w:trHeight w:val="280"/>
        </w:trPr>
        <w:tc>
          <w:tcPr>
            <w:tcW w:w="420" w:type="pct"/>
            <w:vMerge/>
            <w:vAlign w:val="center"/>
          </w:tcPr>
          <w:p w14:paraId="61BC66D3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</w:tcPr>
          <w:p w14:paraId="13C18BD0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shd w:val="clear" w:color="auto" w:fill="auto"/>
            <w:vAlign w:val="center"/>
          </w:tcPr>
          <w:p w14:paraId="031D7844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 w:hint="eastAsia"/>
                <w:color w:val="000000"/>
                <w:sz w:val="16"/>
                <w:szCs w:val="16"/>
              </w:rPr>
              <w:t>[213]</w:t>
            </w:r>
          </w:p>
        </w:tc>
        <w:tc>
          <w:tcPr>
            <w:tcW w:w="323" w:type="pct"/>
            <w:shd w:val="clear" w:color="auto" w:fill="auto"/>
            <w:vAlign w:val="center"/>
          </w:tcPr>
          <w:p w14:paraId="1C9B8A0B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280" w:type="pct"/>
            <w:shd w:val="clear" w:color="auto" w:fill="auto"/>
            <w:vAlign w:val="center"/>
          </w:tcPr>
          <w:p w14:paraId="160B8A76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318" w:type="pct"/>
            <w:shd w:val="clear" w:color="auto" w:fill="auto"/>
            <w:vAlign w:val="center"/>
          </w:tcPr>
          <w:p w14:paraId="53CB9FC4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no FEC</w:t>
            </w:r>
          </w:p>
        </w:tc>
        <w:tc>
          <w:tcPr>
            <w:tcW w:w="280" w:type="pct"/>
            <w:shd w:val="clear" w:color="auto" w:fill="auto"/>
            <w:vAlign w:val="center"/>
          </w:tcPr>
          <w:p w14:paraId="45BD064F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Manchester encoding</w:t>
            </w:r>
          </w:p>
        </w:tc>
        <w:tc>
          <w:tcPr>
            <w:tcW w:w="337" w:type="pct"/>
            <w:vMerge/>
            <w:vAlign w:val="center"/>
          </w:tcPr>
          <w:p w14:paraId="7FA7D1F2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</w:tcPr>
          <w:p w14:paraId="642E3B88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6.99</w:t>
            </w:r>
          </w:p>
        </w:tc>
        <w:tc>
          <w:tcPr>
            <w:tcW w:w="311" w:type="pct"/>
            <w:shd w:val="clear" w:color="auto" w:fill="auto"/>
            <w:vAlign w:val="center"/>
          </w:tcPr>
          <w:p w14:paraId="5CAEABBE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150</w:t>
            </w:r>
          </w:p>
        </w:tc>
        <w:tc>
          <w:tcPr>
            <w:tcW w:w="361" w:type="pct"/>
            <w:shd w:val="clear" w:color="auto" w:fill="auto"/>
            <w:vAlign w:val="center"/>
          </w:tcPr>
          <w:p w14:paraId="33FF81F9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75</w:t>
            </w:r>
          </w:p>
        </w:tc>
        <w:tc>
          <w:tcPr>
            <w:tcW w:w="481" w:type="pct"/>
            <w:vMerge w:val="restart"/>
            <w:shd w:val="clear" w:color="auto" w:fill="auto"/>
            <w:vAlign w:val="center"/>
          </w:tcPr>
          <w:p w14:paraId="6C2A0126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481" w:type="pct"/>
            <w:shd w:val="clear" w:color="auto" w:fill="auto"/>
            <w:vAlign w:val="center"/>
          </w:tcPr>
          <w:p w14:paraId="227B0AE3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1127</w:t>
            </w:r>
          </w:p>
        </w:tc>
      </w:tr>
      <w:tr w:rsidR="0038276D" w14:paraId="5F49E881" w14:textId="77777777">
        <w:trPr>
          <w:trHeight w:val="280"/>
        </w:trPr>
        <w:tc>
          <w:tcPr>
            <w:tcW w:w="420" w:type="pct"/>
            <w:vMerge/>
            <w:vAlign w:val="center"/>
          </w:tcPr>
          <w:p w14:paraId="4DE50F75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</w:tcPr>
          <w:p w14:paraId="678EDB7C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0.06</w:t>
            </w:r>
          </w:p>
        </w:tc>
        <w:tc>
          <w:tcPr>
            <w:tcW w:w="524" w:type="pct"/>
            <w:shd w:val="clear" w:color="auto" w:fill="auto"/>
            <w:vAlign w:val="center"/>
          </w:tcPr>
          <w:p w14:paraId="6E871809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 w:hint="eastAsia"/>
                <w:color w:val="000000"/>
                <w:sz w:val="16"/>
                <w:szCs w:val="16"/>
              </w:rPr>
              <w:t>[192]</w:t>
            </w:r>
          </w:p>
        </w:tc>
        <w:tc>
          <w:tcPr>
            <w:tcW w:w="323" w:type="pct"/>
            <w:shd w:val="clear" w:color="auto" w:fill="auto"/>
            <w:vAlign w:val="center"/>
          </w:tcPr>
          <w:p w14:paraId="4FB1F200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280" w:type="pct"/>
            <w:shd w:val="clear" w:color="auto" w:fill="auto"/>
            <w:vAlign w:val="center"/>
          </w:tcPr>
          <w:p w14:paraId="789DD704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318" w:type="pct"/>
            <w:shd w:val="clear" w:color="auto" w:fill="auto"/>
            <w:vAlign w:val="center"/>
          </w:tcPr>
          <w:p w14:paraId="5A4EBFAB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CC</w:t>
            </w:r>
          </w:p>
        </w:tc>
        <w:tc>
          <w:tcPr>
            <w:tcW w:w="280" w:type="pct"/>
            <w:shd w:val="clear" w:color="auto" w:fill="auto"/>
            <w:vAlign w:val="center"/>
          </w:tcPr>
          <w:p w14:paraId="1A1BEFD8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Manchester</w:t>
            </w:r>
          </w:p>
        </w:tc>
        <w:tc>
          <w:tcPr>
            <w:tcW w:w="337" w:type="pct"/>
            <w:vMerge/>
            <w:vAlign w:val="center"/>
          </w:tcPr>
          <w:p w14:paraId="3CCCFA73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</w:tcPr>
          <w:p w14:paraId="1EB0E479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1.1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</w:tcPr>
          <w:p w14:paraId="0339AF82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18</w:t>
            </w:r>
          </w:p>
        </w:tc>
        <w:tc>
          <w:tcPr>
            <w:tcW w:w="361" w:type="pct"/>
            <w:shd w:val="clear" w:color="auto" w:fill="auto"/>
            <w:vAlign w:val="center"/>
          </w:tcPr>
          <w:p w14:paraId="570EAE85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NaN</w:t>
            </w:r>
            <w:proofErr w:type="spellEnd"/>
          </w:p>
        </w:tc>
        <w:tc>
          <w:tcPr>
            <w:tcW w:w="481" w:type="pct"/>
            <w:vMerge/>
            <w:vAlign w:val="center"/>
          </w:tcPr>
          <w:p w14:paraId="694A092C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</w:tcPr>
          <w:p w14:paraId="584EBA32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616</w:t>
            </w:r>
          </w:p>
        </w:tc>
      </w:tr>
      <w:tr w:rsidR="0038276D" w14:paraId="717A54B6" w14:textId="77777777">
        <w:trPr>
          <w:trHeight w:val="280"/>
        </w:trPr>
        <w:tc>
          <w:tcPr>
            <w:tcW w:w="420" w:type="pct"/>
            <w:vMerge/>
            <w:vAlign w:val="center"/>
          </w:tcPr>
          <w:p w14:paraId="31697C9F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</w:tcPr>
          <w:p w14:paraId="36DEBED9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shd w:val="clear" w:color="auto" w:fill="auto"/>
            <w:vAlign w:val="center"/>
          </w:tcPr>
          <w:p w14:paraId="1A4C5191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 w:hint="eastAsia"/>
                <w:color w:val="000000"/>
                <w:sz w:val="16"/>
                <w:szCs w:val="16"/>
              </w:rPr>
              <w:t>[203]</w:t>
            </w:r>
          </w:p>
        </w:tc>
        <w:tc>
          <w:tcPr>
            <w:tcW w:w="323" w:type="pct"/>
            <w:shd w:val="clear" w:color="auto" w:fill="auto"/>
            <w:vAlign w:val="center"/>
          </w:tcPr>
          <w:p w14:paraId="7CE1ED22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2.4</w:t>
            </w:r>
          </w:p>
        </w:tc>
        <w:tc>
          <w:tcPr>
            <w:tcW w:w="280" w:type="pct"/>
            <w:shd w:val="clear" w:color="auto" w:fill="auto"/>
            <w:vAlign w:val="center"/>
          </w:tcPr>
          <w:p w14:paraId="025319CE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2.4</w:t>
            </w:r>
          </w:p>
        </w:tc>
        <w:tc>
          <w:tcPr>
            <w:tcW w:w="318" w:type="pct"/>
            <w:shd w:val="clear" w:color="auto" w:fill="auto"/>
            <w:vAlign w:val="center"/>
          </w:tcPr>
          <w:p w14:paraId="4911AF67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CC 1/3</w:t>
            </w:r>
          </w:p>
        </w:tc>
        <w:tc>
          <w:tcPr>
            <w:tcW w:w="280" w:type="pct"/>
            <w:shd w:val="clear" w:color="auto" w:fill="auto"/>
            <w:vAlign w:val="center"/>
          </w:tcPr>
          <w:p w14:paraId="4682EBC5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 Manchester encoding</w:t>
            </w:r>
          </w:p>
        </w:tc>
        <w:tc>
          <w:tcPr>
            <w:tcW w:w="337" w:type="pct"/>
            <w:vMerge/>
            <w:vAlign w:val="center"/>
          </w:tcPr>
          <w:p w14:paraId="279BBDE2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</w:tcPr>
          <w:p w14:paraId="1CD04E5C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1.02</w:t>
            </w:r>
          </w:p>
        </w:tc>
        <w:tc>
          <w:tcPr>
            <w:tcW w:w="311" w:type="pct"/>
            <w:vMerge/>
            <w:vAlign w:val="center"/>
          </w:tcPr>
          <w:p w14:paraId="7E5AEF4B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restart"/>
            <w:shd w:val="clear" w:color="auto" w:fill="auto"/>
            <w:vAlign w:val="center"/>
          </w:tcPr>
          <w:p w14:paraId="019B0237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7.5</w:t>
            </w:r>
          </w:p>
        </w:tc>
        <w:tc>
          <w:tcPr>
            <w:tcW w:w="481" w:type="pct"/>
            <w:vMerge/>
            <w:vAlign w:val="center"/>
          </w:tcPr>
          <w:p w14:paraId="32B0B619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</w:tcPr>
          <w:p w14:paraId="4046A6D0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194</w:t>
            </w:r>
          </w:p>
        </w:tc>
      </w:tr>
      <w:tr w:rsidR="0038276D" w14:paraId="2AC0098B" w14:textId="77777777">
        <w:trPr>
          <w:trHeight w:val="280"/>
        </w:trPr>
        <w:tc>
          <w:tcPr>
            <w:tcW w:w="420" w:type="pct"/>
            <w:vMerge/>
            <w:vAlign w:val="center"/>
          </w:tcPr>
          <w:p w14:paraId="7D10B5DC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</w:tcPr>
          <w:p w14:paraId="051DC0EC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</w:tcPr>
          <w:p w14:paraId="617EC4EC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 w:hint="eastAsia"/>
                <w:color w:val="000000"/>
                <w:sz w:val="16"/>
                <w:szCs w:val="16"/>
              </w:rPr>
              <w:t>[213]</w:t>
            </w:r>
          </w:p>
        </w:tc>
        <w:tc>
          <w:tcPr>
            <w:tcW w:w="323" w:type="pct"/>
            <w:shd w:val="clear" w:color="auto" w:fill="auto"/>
            <w:vAlign w:val="center"/>
          </w:tcPr>
          <w:p w14:paraId="57556B7F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0" w:type="pct"/>
            <w:shd w:val="clear" w:color="auto" w:fill="auto"/>
            <w:vAlign w:val="center"/>
          </w:tcPr>
          <w:p w14:paraId="0309D835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318" w:type="pct"/>
            <w:vMerge w:val="restart"/>
            <w:shd w:val="clear" w:color="auto" w:fill="auto"/>
            <w:vAlign w:val="center"/>
          </w:tcPr>
          <w:p w14:paraId="2BB82067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CC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</w:tcPr>
          <w:p w14:paraId="51BFDD45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Manchester encoding</w:t>
            </w:r>
          </w:p>
        </w:tc>
        <w:tc>
          <w:tcPr>
            <w:tcW w:w="337" w:type="pct"/>
            <w:vMerge/>
            <w:vAlign w:val="center"/>
          </w:tcPr>
          <w:p w14:paraId="48988658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</w:tcPr>
          <w:p w14:paraId="1E66B57D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</w:tcPr>
          <w:p w14:paraId="654D35E1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361" w:type="pct"/>
            <w:vMerge/>
            <w:vAlign w:val="center"/>
          </w:tcPr>
          <w:p w14:paraId="5E18DECA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</w:tcPr>
          <w:p w14:paraId="7B27D45B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481" w:type="pct"/>
            <w:shd w:val="clear" w:color="auto" w:fill="auto"/>
            <w:vAlign w:val="center"/>
          </w:tcPr>
          <w:p w14:paraId="420A9341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1191</w:t>
            </w:r>
          </w:p>
        </w:tc>
      </w:tr>
      <w:tr w:rsidR="0038276D" w14:paraId="5E951C7E" w14:textId="77777777">
        <w:trPr>
          <w:trHeight w:val="280"/>
        </w:trPr>
        <w:tc>
          <w:tcPr>
            <w:tcW w:w="420" w:type="pct"/>
            <w:vMerge/>
            <w:vAlign w:val="center"/>
          </w:tcPr>
          <w:p w14:paraId="243AE6AD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shd w:val="clear" w:color="auto" w:fill="auto"/>
            <w:vAlign w:val="center"/>
          </w:tcPr>
          <w:p w14:paraId="02B031C6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0.07</w:t>
            </w:r>
          </w:p>
        </w:tc>
        <w:tc>
          <w:tcPr>
            <w:tcW w:w="524" w:type="pct"/>
            <w:vMerge/>
            <w:vAlign w:val="center"/>
          </w:tcPr>
          <w:p w14:paraId="3C7231E0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shd w:val="clear" w:color="auto" w:fill="auto"/>
            <w:vAlign w:val="center"/>
          </w:tcPr>
          <w:p w14:paraId="03F03A05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1.4</w:t>
            </w:r>
          </w:p>
        </w:tc>
        <w:tc>
          <w:tcPr>
            <w:tcW w:w="280" w:type="pct"/>
            <w:shd w:val="clear" w:color="auto" w:fill="auto"/>
            <w:vAlign w:val="center"/>
          </w:tcPr>
          <w:p w14:paraId="31EE7B8D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1.4</w:t>
            </w:r>
          </w:p>
        </w:tc>
        <w:tc>
          <w:tcPr>
            <w:tcW w:w="318" w:type="pct"/>
            <w:vMerge/>
            <w:vAlign w:val="center"/>
          </w:tcPr>
          <w:p w14:paraId="2506B0BB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</w:tcPr>
          <w:p w14:paraId="0CB6CDFA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7" w:type="pct"/>
            <w:vMerge/>
            <w:vAlign w:val="center"/>
          </w:tcPr>
          <w:p w14:paraId="5C08B3B4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</w:tcPr>
          <w:p w14:paraId="54E2EFF5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1.09</w:t>
            </w:r>
          </w:p>
        </w:tc>
        <w:tc>
          <w:tcPr>
            <w:tcW w:w="311" w:type="pct"/>
            <w:vMerge/>
            <w:vAlign w:val="center"/>
          </w:tcPr>
          <w:p w14:paraId="211C759A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</w:tcPr>
          <w:p w14:paraId="5BD8687D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</w:tcPr>
          <w:p w14:paraId="182D718F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481" w:type="pct"/>
            <w:shd w:val="clear" w:color="auto" w:fill="auto"/>
            <w:vAlign w:val="center"/>
          </w:tcPr>
          <w:p w14:paraId="226A2EE0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1193</w:t>
            </w:r>
          </w:p>
        </w:tc>
      </w:tr>
      <w:tr w:rsidR="0038276D" w14:paraId="34CB7DF1" w14:textId="77777777">
        <w:trPr>
          <w:trHeight w:val="280"/>
        </w:trPr>
        <w:tc>
          <w:tcPr>
            <w:tcW w:w="420" w:type="pct"/>
            <w:vMerge/>
            <w:vAlign w:val="center"/>
          </w:tcPr>
          <w:p w14:paraId="1972F4CD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shd w:val="clear" w:color="auto" w:fill="auto"/>
            <w:vAlign w:val="center"/>
          </w:tcPr>
          <w:p w14:paraId="6A262CF2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0.08</w:t>
            </w:r>
          </w:p>
        </w:tc>
        <w:tc>
          <w:tcPr>
            <w:tcW w:w="524" w:type="pct"/>
            <w:vMerge/>
            <w:vAlign w:val="center"/>
          </w:tcPr>
          <w:p w14:paraId="55971CE6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shd w:val="clear" w:color="auto" w:fill="auto"/>
            <w:vAlign w:val="center"/>
          </w:tcPr>
          <w:p w14:paraId="213C8D5B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280" w:type="pct"/>
            <w:shd w:val="clear" w:color="auto" w:fill="auto"/>
            <w:vAlign w:val="center"/>
          </w:tcPr>
          <w:p w14:paraId="2B07A1D2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318" w:type="pct"/>
            <w:vMerge w:val="restart"/>
            <w:shd w:val="clear" w:color="auto" w:fill="auto"/>
            <w:vAlign w:val="center"/>
          </w:tcPr>
          <w:p w14:paraId="5ED7ACE2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no FEC</w:t>
            </w:r>
          </w:p>
        </w:tc>
        <w:tc>
          <w:tcPr>
            <w:tcW w:w="280" w:type="pct"/>
            <w:vMerge/>
            <w:vAlign w:val="center"/>
          </w:tcPr>
          <w:p w14:paraId="131051C4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7" w:type="pct"/>
            <w:vMerge/>
            <w:vAlign w:val="center"/>
          </w:tcPr>
          <w:p w14:paraId="741D82C0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</w:tcPr>
          <w:p w14:paraId="2B2DE295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1.25</w:t>
            </w:r>
          </w:p>
        </w:tc>
        <w:tc>
          <w:tcPr>
            <w:tcW w:w="311" w:type="pct"/>
            <w:vMerge/>
            <w:vAlign w:val="center"/>
          </w:tcPr>
          <w:p w14:paraId="1A5A3816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</w:tcPr>
          <w:p w14:paraId="12266230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</w:tcPr>
          <w:p w14:paraId="659175C5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481" w:type="pct"/>
            <w:shd w:val="clear" w:color="auto" w:fill="auto"/>
            <w:vAlign w:val="center"/>
          </w:tcPr>
          <w:p w14:paraId="185FF876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1119</w:t>
            </w:r>
          </w:p>
        </w:tc>
      </w:tr>
      <w:tr w:rsidR="0038276D" w14:paraId="22FCB516" w14:textId="77777777">
        <w:trPr>
          <w:trHeight w:val="280"/>
        </w:trPr>
        <w:tc>
          <w:tcPr>
            <w:tcW w:w="420" w:type="pct"/>
            <w:vMerge/>
            <w:vAlign w:val="center"/>
          </w:tcPr>
          <w:p w14:paraId="7DAB4D6E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shd w:val="clear" w:color="auto" w:fill="auto"/>
            <w:vAlign w:val="center"/>
          </w:tcPr>
          <w:p w14:paraId="2FC66EB9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0.11</w:t>
            </w:r>
          </w:p>
        </w:tc>
        <w:tc>
          <w:tcPr>
            <w:tcW w:w="524" w:type="pct"/>
            <w:vMerge/>
            <w:vAlign w:val="center"/>
          </w:tcPr>
          <w:p w14:paraId="6A926920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shd w:val="clear" w:color="auto" w:fill="auto"/>
            <w:vAlign w:val="center"/>
          </w:tcPr>
          <w:p w14:paraId="0DD7DA21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9.3</w:t>
            </w:r>
          </w:p>
        </w:tc>
        <w:tc>
          <w:tcPr>
            <w:tcW w:w="280" w:type="pct"/>
            <w:shd w:val="clear" w:color="auto" w:fill="auto"/>
            <w:vAlign w:val="center"/>
          </w:tcPr>
          <w:p w14:paraId="2CD7CDE0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9.3</w:t>
            </w:r>
          </w:p>
        </w:tc>
        <w:tc>
          <w:tcPr>
            <w:tcW w:w="318" w:type="pct"/>
            <w:vMerge/>
            <w:vAlign w:val="center"/>
          </w:tcPr>
          <w:p w14:paraId="6E01D274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</w:tcPr>
          <w:p w14:paraId="56F3A24D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7" w:type="pct"/>
            <w:vMerge/>
            <w:vAlign w:val="center"/>
          </w:tcPr>
          <w:p w14:paraId="5BA64F0B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</w:tcPr>
          <w:p w14:paraId="1633487E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1.67</w:t>
            </w:r>
          </w:p>
        </w:tc>
        <w:tc>
          <w:tcPr>
            <w:tcW w:w="311" w:type="pct"/>
            <w:vMerge/>
            <w:vAlign w:val="center"/>
          </w:tcPr>
          <w:p w14:paraId="4870C80A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</w:tcPr>
          <w:p w14:paraId="29B6FF4D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</w:tcPr>
          <w:p w14:paraId="6C6CF460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481" w:type="pct"/>
            <w:shd w:val="clear" w:color="auto" w:fill="auto"/>
            <w:vAlign w:val="center"/>
          </w:tcPr>
          <w:p w14:paraId="2AE80B0D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1121</w:t>
            </w:r>
          </w:p>
        </w:tc>
      </w:tr>
      <w:tr w:rsidR="0038276D" w14:paraId="16CF6B19" w14:textId="77777777">
        <w:trPr>
          <w:trHeight w:val="280"/>
        </w:trPr>
        <w:tc>
          <w:tcPr>
            <w:tcW w:w="420" w:type="pct"/>
            <w:vMerge/>
            <w:vAlign w:val="center"/>
          </w:tcPr>
          <w:p w14:paraId="53BBCBC8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</w:tcPr>
          <w:p w14:paraId="668599BC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0.17</w:t>
            </w:r>
          </w:p>
        </w:tc>
        <w:tc>
          <w:tcPr>
            <w:tcW w:w="524" w:type="pct"/>
            <w:vMerge w:val="restart"/>
            <w:shd w:val="clear" w:color="auto" w:fill="auto"/>
            <w:vAlign w:val="center"/>
          </w:tcPr>
          <w:p w14:paraId="2E67B896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 w:hint="eastAsia"/>
                <w:color w:val="000000"/>
                <w:sz w:val="16"/>
                <w:szCs w:val="16"/>
              </w:rPr>
              <w:t>[209]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</w:tcPr>
          <w:p w14:paraId="5C210C8F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1.9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</w:tcPr>
          <w:p w14:paraId="7AEBC162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7.1</w:t>
            </w:r>
          </w:p>
        </w:tc>
        <w:tc>
          <w:tcPr>
            <w:tcW w:w="318" w:type="pct"/>
            <w:vMerge w:val="restart"/>
            <w:shd w:val="clear" w:color="auto" w:fill="auto"/>
            <w:vAlign w:val="center"/>
          </w:tcPr>
          <w:p w14:paraId="4166BAF9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CC-1/2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</w:tcPr>
          <w:p w14:paraId="1D1FAB5D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no line coding</w:t>
            </w:r>
          </w:p>
        </w:tc>
        <w:tc>
          <w:tcPr>
            <w:tcW w:w="337" w:type="pct"/>
            <w:shd w:val="clear" w:color="auto" w:fill="auto"/>
            <w:vAlign w:val="center"/>
          </w:tcPr>
          <w:p w14:paraId="62FDDE82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</w:tcPr>
          <w:p w14:paraId="404E0542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60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</w:tcPr>
          <w:p w14:paraId="0C2C7B43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360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</w:tcPr>
          <w:p w14:paraId="21817B5B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481" w:type="pct"/>
            <w:vMerge w:val="restart"/>
            <w:shd w:val="clear" w:color="auto" w:fill="auto"/>
            <w:vAlign w:val="center"/>
          </w:tcPr>
          <w:p w14:paraId="7F660681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481" w:type="pct"/>
            <w:shd w:val="clear" w:color="auto" w:fill="auto"/>
            <w:vAlign w:val="center"/>
          </w:tcPr>
          <w:p w14:paraId="081488C4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1681</w:t>
            </w:r>
          </w:p>
        </w:tc>
      </w:tr>
      <w:tr w:rsidR="0038276D" w14:paraId="3277CE8A" w14:textId="77777777">
        <w:trPr>
          <w:trHeight w:val="280"/>
        </w:trPr>
        <w:tc>
          <w:tcPr>
            <w:tcW w:w="420" w:type="pct"/>
            <w:vMerge/>
            <w:vAlign w:val="center"/>
          </w:tcPr>
          <w:p w14:paraId="2E4C51C9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</w:tcPr>
          <w:p w14:paraId="40EA4C3C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</w:tcPr>
          <w:p w14:paraId="777B66D2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</w:tcPr>
          <w:p w14:paraId="54247C00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</w:tcPr>
          <w:p w14:paraId="16B5F3A1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vMerge/>
            <w:vAlign w:val="center"/>
          </w:tcPr>
          <w:p w14:paraId="5D5022FB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</w:tcPr>
          <w:p w14:paraId="665AD990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7" w:type="pct"/>
            <w:vMerge w:val="restart"/>
            <w:shd w:val="clear" w:color="auto" w:fill="auto"/>
            <w:vAlign w:val="center"/>
          </w:tcPr>
          <w:p w14:paraId="4659561C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61" w:type="pct"/>
            <w:vMerge/>
            <w:vAlign w:val="center"/>
          </w:tcPr>
          <w:p w14:paraId="6C49401E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</w:tcPr>
          <w:p w14:paraId="512DB7D5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</w:tcPr>
          <w:p w14:paraId="61F246CF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/>
            <w:vAlign w:val="center"/>
          </w:tcPr>
          <w:p w14:paraId="26936AA3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</w:tcPr>
          <w:p w14:paraId="006EB73A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1709</w:t>
            </w:r>
          </w:p>
        </w:tc>
      </w:tr>
      <w:tr w:rsidR="0038276D" w14:paraId="53679110" w14:textId="77777777">
        <w:trPr>
          <w:trHeight w:val="280"/>
        </w:trPr>
        <w:tc>
          <w:tcPr>
            <w:tcW w:w="420" w:type="pct"/>
            <w:vMerge/>
            <w:vAlign w:val="center"/>
          </w:tcPr>
          <w:p w14:paraId="393B4CE4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</w:tcPr>
          <w:p w14:paraId="3301941E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0.47</w:t>
            </w:r>
          </w:p>
        </w:tc>
        <w:tc>
          <w:tcPr>
            <w:tcW w:w="524" w:type="pct"/>
            <w:vMerge w:val="restart"/>
            <w:shd w:val="clear" w:color="auto" w:fill="auto"/>
            <w:vAlign w:val="center"/>
          </w:tcPr>
          <w:p w14:paraId="5E9C176A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 w:hint="eastAsia"/>
                <w:color w:val="000000"/>
                <w:sz w:val="16"/>
                <w:szCs w:val="16"/>
              </w:rPr>
              <w:t>[194]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</w:tcPr>
          <w:p w14:paraId="253B3984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4.1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</w:tcPr>
          <w:p w14:paraId="6C1A4807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9.6</w:t>
            </w:r>
          </w:p>
        </w:tc>
        <w:tc>
          <w:tcPr>
            <w:tcW w:w="318" w:type="pct"/>
            <w:vMerge w:val="restart"/>
            <w:shd w:val="clear" w:color="auto" w:fill="auto"/>
            <w:vAlign w:val="center"/>
          </w:tcPr>
          <w:p w14:paraId="474A34E5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CC 1/3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</w:tcPr>
          <w:p w14:paraId="04DC14E1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Manchester</w:t>
            </w:r>
          </w:p>
        </w:tc>
        <w:tc>
          <w:tcPr>
            <w:tcW w:w="337" w:type="pct"/>
            <w:vMerge/>
            <w:vAlign w:val="center"/>
          </w:tcPr>
          <w:p w14:paraId="0A19AD7F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restart"/>
            <w:shd w:val="clear" w:color="auto" w:fill="auto"/>
            <w:vAlign w:val="center"/>
          </w:tcPr>
          <w:p w14:paraId="162185A1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</w:tcPr>
          <w:p w14:paraId="1F103693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</w:tcPr>
          <w:p w14:paraId="4C0A6B03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14</w:t>
            </w:r>
          </w:p>
        </w:tc>
        <w:tc>
          <w:tcPr>
            <w:tcW w:w="481" w:type="pct"/>
            <w:vMerge/>
            <w:vAlign w:val="center"/>
          </w:tcPr>
          <w:p w14:paraId="46B8221D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</w:tcPr>
          <w:p w14:paraId="21018C14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221</w:t>
            </w:r>
          </w:p>
        </w:tc>
      </w:tr>
      <w:tr w:rsidR="0038276D" w14:paraId="02288B7E" w14:textId="77777777">
        <w:trPr>
          <w:trHeight w:val="280"/>
        </w:trPr>
        <w:tc>
          <w:tcPr>
            <w:tcW w:w="420" w:type="pct"/>
            <w:vMerge/>
            <w:vAlign w:val="center"/>
          </w:tcPr>
          <w:p w14:paraId="4734FCB0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</w:tcPr>
          <w:p w14:paraId="56CEB8AA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</w:tcPr>
          <w:p w14:paraId="538F2B99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</w:tcPr>
          <w:p w14:paraId="36885E41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</w:tcPr>
          <w:p w14:paraId="2894BD01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vMerge/>
            <w:vAlign w:val="center"/>
          </w:tcPr>
          <w:p w14:paraId="6D239D96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</w:tcPr>
          <w:p w14:paraId="0A61759D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7" w:type="pct"/>
            <w:vMerge/>
            <w:vAlign w:val="center"/>
          </w:tcPr>
          <w:p w14:paraId="57E9ADB9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</w:tcPr>
          <w:p w14:paraId="3ABA7A0F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</w:tcPr>
          <w:p w14:paraId="1EE961DA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</w:tcPr>
          <w:p w14:paraId="7A5B97D9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</w:tcPr>
          <w:p w14:paraId="26DD4DC1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481" w:type="pct"/>
            <w:shd w:val="clear" w:color="auto" w:fill="auto"/>
            <w:vAlign w:val="center"/>
          </w:tcPr>
          <w:p w14:paraId="12FCAA93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225</w:t>
            </w:r>
          </w:p>
        </w:tc>
      </w:tr>
      <w:tr w:rsidR="0038276D" w14:paraId="68D3F9B6" w14:textId="77777777">
        <w:trPr>
          <w:trHeight w:val="280"/>
        </w:trPr>
        <w:tc>
          <w:tcPr>
            <w:tcW w:w="420" w:type="pct"/>
            <w:vMerge w:val="restart"/>
            <w:shd w:val="clear" w:color="auto" w:fill="auto"/>
            <w:vAlign w:val="center"/>
          </w:tcPr>
          <w:p w14:paraId="687C1C30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524" w:type="pct"/>
            <w:vMerge w:val="restart"/>
            <w:shd w:val="clear" w:color="auto" w:fill="auto"/>
            <w:vAlign w:val="center"/>
          </w:tcPr>
          <w:p w14:paraId="7C525F36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524" w:type="pct"/>
            <w:vMerge w:val="restart"/>
            <w:shd w:val="clear" w:color="auto" w:fill="auto"/>
            <w:vAlign w:val="center"/>
          </w:tcPr>
          <w:p w14:paraId="7F1BA289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 w:hint="eastAsia"/>
                <w:color w:val="000000"/>
                <w:sz w:val="16"/>
                <w:szCs w:val="16"/>
              </w:rPr>
              <w:t>[209]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</w:tcPr>
          <w:p w14:paraId="62374ECA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-19.7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</w:tcPr>
          <w:p w14:paraId="7ED6804F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-15.5</w:t>
            </w:r>
          </w:p>
        </w:tc>
        <w:tc>
          <w:tcPr>
            <w:tcW w:w="318" w:type="pct"/>
            <w:vMerge w:val="restart"/>
            <w:shd w:val="clear" w:color="auto" w:fill="auto"/>
            <w:vAlign w:val="center"/>
          </w:tcPr>
          <w:p w14:paraId="06054A3E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CC-1/2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</w:tcPr>
          <w:p w14:paraId="13FDE399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no line coding</w:t>
            </w:r>
          </w:p>
        </w:tc>
        <w:tc>
          <w:tcPr>
            <w:tcW w:w="337" w:type="pct"/>
            <w:shd w:val="clear" w:color="auto" w:fill="auto"/>
            <w:vAlign w:val="center"/>
          </w:tcPr>
          <w:p w14:paraId="0E112B78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</w:tcPr>
          <w:p w14:paraId="43BD47A0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</w:tcPr>
          <w:p w14:paraId="4F71A555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360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</w:tcPr>
          <w:p w14:paraId="55E09069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481" w:type="pct"/>
            <w:vMerge w:val="restart"/>
            <w:shd w:val="clear" w:color="auto" w:fill="auto"/>
            <w:vAlign w:val="center"/>
          </w:tcPr>
          <w:p w14:paraId="2310E084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481" w:type="pct"/>
            <w:shd w:val="clear" w:color="auto" w:fill="auto"/>
            <w:vAlign w:val="center"/>
          </w:tcPr>
          <w:p w14:paraId="5981EFA9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1858</w:t>
            </w:r>
          </w:p>
        </w:tc>
      </w:tr>
      <w:tr w:rsidR="0038276D" w14:paraId="6623FEBC" w14:textId="77777777">
        <w:trPr>
          <w:trHeight w:val="280"/>
        </w:trPr>
        <w:tc>
          <w:tcPr>
            <w:tcW w:w="420" w:type="pct"/>
            <w:vMerge/>
            <w:vAlign w:val="center"/>
          </w:tcPr>
          <w:p w14:paraId="271FBAB9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</w:tcPr>
          <w:p w14:paraId="074B0B80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</w:tcPr>
          <w:p w14:paraId="6504DB21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</w:tcPr>
          <w:p w14:paraId="06577295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</w:tcPr>
          <w:p w14:paraId="63D37FB0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vMerge/>
            <w:vAlign w:val="center"/>
          </w:tcPr>
          <w:p w14:paraId="43D680AB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</w:tcPr>
          <w:p w14:paraId="1712F205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7" w:type="pct"/>
            <w:vMerge w:val="restart"/>
            <w:shd w:val="clear" w:color="auto" w:fill="auto"/>
            <w:vAlign w:val="center"/>
          </w:tcPr>
          <w:p w14:paraId="4CDB71BF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61" w:type="pct"/>
            <w:vMerge/>
            <w:vAlign w:val="center"/>
          </w:tcPr>
          <w:p w14:paraId="19A7949D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</w:tcPr>
          <w:p w14:paraId="4CFD17E9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</w:tcPr>
          <w:p w14:paraId="248B2D6C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/>
            <w:vAlign w:val="center"/>
          </w:tcPr>
          <w:p w14:paraId="0A5A51AB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</w:tcPr>
          <w:p w14:paraId="45FBC0E6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1890</w:t>
            </w:r>
          </w:p>
        </w:tc>
      </w:tr>
      <w:tr w:rsidR="0038276D" w14:paraId="13879FAD" w14:textId="77777777">
        <w:trPr>
          <w:trHeight w:val="280"/>
        </w:trPr>
        <w:tc>
          <w:tcPr>
            <w:tcW w:w="420" w:type="pct"/>
            <w:vMerge/>
            <w:vAlign w:val="center"/>
          </w:tcPr>
          <w:p w14:paraId="0DF06192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</w:tcPr>
          <w:p w14:paraId="59DBC766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0.02</w:t>
            </w:r>
          </w:p>
        </w:tc>
        <w:tc>
          <w:tcPr>
            <w:tcW w:w="524" w:type="pct"/>
            <w:vMerge w:val="restart"/>
            <w:shd w:val="clear" w:color="auto" w:fill="auto"/>
            <w:vAlign w:val="center"/>
          </w:tcPr>
          <w:p w14:paraId="5F7D7815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 w:hint="eastAsia"/>
                <w:color w:val="000000"/>
                <w:sz w:val="16"/>
                <w:szCs w:val="16"/>
              </w:rPr>
              <w:t>[192]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</w:tcPr>
          <w:p w14:paraId="6B74AA46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-7.7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</w:tcPr>
          <w:p w14:paraId="75B527CD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-6.8</w:t>
            </w:r>
          </w:p>
        </w:tc>
        <w:tc>
          <w:tcPr>
            <w:tcW w:w="318" w:type="pct"/>
            <w:vMerge w:val="restart"/>
            <w:shd w:val="clear" w:color="auto" w:fill="auto"/>
            <w:vAlign w:val="center"/>
          </w:tcPr>
          <w:p w14:paraId="41C4E4B9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CC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</w:tcPr>
          <w:p w14:paraId="398773C9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Manchester</w:t>
            </w:r>
          </w:p>
        </w:tc>
        <w:tc>
          <w:tcPr>
            <w:tcW w:w="337" w:type="pct"/>
            <w:vMerge/>
            <w:vAlign w:val="center"/>
          </w:tcPr>
          <w:p w14:paraId="1C71B30C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</w:tcPr>
          <w:p w14:paraId="50EEA2B5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311" w:type="pct"/>
            <w:shd w:val="clear" w:color="auto" w:fill="auto"/>
            <w:vAlign w:val="center"/>
          </w:tcPr>
          <w:p w14:paraId="6DE4E14D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180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</w:tcPr>
          <w:p w14:paraId="00A4483A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NaN</w:t>
            </w:r>
            <w:proofErr w:type="spellEnd"/>
          </w:p>
        </w:tc>
        <w:tc>
          <w:tcPr>
            <w:tcW w:w="481" w:type="pct"/>
            <w:vMerge/>
            <w:vAlign w:val="center"/>
          </w:tcPr>
          <w:p w14:paraId="39739949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</w:tcPr>
          <w:p w14:paraId="22CC528D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611</w:t>
            </w:r>
          </w:p>
        </w:tc>
      </w:tr>
      <w:tr w:rsidR="0038276D" w14:paraId="67BC403A" w14:textId="77777777">
        <w:trPr>
          <w:trHeight w:val="280"/>
        </w:trPr>
        <w:tc>
          <w:tcPr>
            <w:tcW w:w="420" w:type="pct"/>
            <w:vMerge/>
            <w:vAlign w:val="center"/>
          </w:tcPr>
          <w:p w14:paraId="55056904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</w:tcPr>
          <w:p w14:paraId="4B9AAEFF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</w:tcPr>
          <w:p w14:paraId="08383FBC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</w:tcPr>
          <w:p w14:paraId="70F1D3A1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</w:tcPr>
          <w:p w14:paraId="0850BA82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vMerge/>
            <w:vAlign w:val="center"/>
          </w:tcPr>
          <w:p w14:paraId="1C0FB9D0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</w:tcPr>
          <w:p w14:paraId="225816F6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7" w:type="pct"/>
            <w:vMerge/>
            <w:vAlign w:val="center"/>
          </w:tcPr>
          <w:p w14:paraId="2875B043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</w:tcPr>
          <w:p w14:paraId="45F7CC76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0.43</w:t>
            </w:r>
          </w:p>
        </w:tc>
        <w:tc>
          <w:tcPr>
            <w:tcW w:w="311" w:type="pct"/>
            <w:shd w:val="clear" w:color="auto" w:fill="auto"/>
            <w:vAlign w:val="center"/>
          </w:tcPr>
          <w:p w14:paraId="4E6BA7B4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18</w:t>
            </w:r>
          </w:p>
        </w:tc>
        <w:tc>
          <w:tcPr>
            <w:tcW w:w="361" w:type="pct"/>
            <w:vMerge/>
            <w:vAlign w:val="center"/>
          </w:tcPr>
          <w:p w14:paraId="130D8041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/>
            <w:vAlign w:val="center"/>
          </w:tcPr>
          <w:p w14:paraId="07FE0B9E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</w:tcPr>
          <w:p w14:paraId="3810633F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608</w:t>
            </w:r>
          </w:p>
        </w:tc>
      </w:tr>
      <w:tr w:rsidR="0038276D" w14:paraId="47E77B84" w14:textId="77777777">
        <w:trPr>
          <w:trHeight w:val="280"/>
        </w:trPr>
        <w:tc>
          <w:tcPr>
            <w:tcW w:w="420" w:type="pct"/>
            <w:vMerge/>
            <w:vAlign w:val="center"/>
          </w:tcPr>
          <w:p w14:paraId="3BF8D0D4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</w:tcPr>
          <w:p w14:paraId="53703419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</w:tcPr>
          <w:p w14:paraId="128B902E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 w:hint="eastAsia"/>
                <w:color w:val="000000"/>
                <w:sz w:val="16"/>
                <w:szCs w:val="16"/>
              </w:rPr>
              <w:t>[209]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</w:tcPr>
          <w:p w14:paraId="0F26FA2C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-11.2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</w:tcPr>
          <w:p w14:paraId="65582C12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-7.2</w:t>
            </w:r>
          </w:p>
        </w:tc>
        <w:tc>
          <w:tcPr>
            <w:tcW w:w="318" w:type="pct"/>
            <w:vMerge w:val="restart"/>
            <w:shd w:val="clear" w:color="auto" w:fill="auto"/>
            <w:vAlign w:val="center"/>
          </w:tcPr>
          <w:p w14:paraId="029F9053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CC-1/2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</w:tcPr>
          <w:p w14:paraId="3E707534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no line coding</w:t>
            </w:r>
          </w:p>
        </w:tc>
        <w:tc>
          <w:tcPr>
            <w:tcW w:w="337" w:type="pct"/>
            <w:shd w:val="clear" w:color="auto" w:fill="auto"/>
            <w:vAlign w:val="center"/>
          </w:tcPr>
          <w:p w14:paraId="7B4D1671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</w:tcPr>
          <w:p w14:paraId="5762F9FD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</w:tcPr>
          <w:p w14:paraId="0B1D5261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360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</w:tcPr>
          <w:p w14:paraId="7EEE0330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14</w:t>
            </w:r>
          </w:p>
        </w:tc>
        <w:tc>
          <w:tcPr>
            <w:tcW w:w="481" w:type="pct"/>
            <w:vMerge/>
            <w:vAlign w:val="center"/>
          </w:tcPr>
          <w:p w14:paraId="0BFD523C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</w:tcPr>
          <w:p w14:paraId="10487CC6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1856</w:t>
            </w:r>
          </w:p>
        </w:tc>
      </w:tr>
      <w:tr w:rsidR="0038276D" w14:paraId="5ACF66C9" w14:textId="77777777">
        <w:trPr>
          <w:trHeight w:val="280"/>
        </w:trPr>
        <w:tc>
          <w:tcPr>
            <w:tcW w:w="420" w:type="pct"/>
            <w:vMerge/>
            <w:vAlign w:val="center"/>
          </w:tcPr>
          <w:p w14:paraId="167A4AA7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</w:tcPr>
          <w:p w14:paraId="6C8E9805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</w:tcPr>
          <w:p w14:paraId="356AF03A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</w:tcPr>
          <w:p w14:paraId="628EB703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</w:tcPr>
          <w:p w14:paraId="180FD50B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vMerge/>
            <w:vAlign w:val="center"/>
          </w:tcPr>
          <w:p w14:paraId="326CD080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</w:tcPr>
          <w:p w14:paraId="13879F9C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7" w:type="pct"/>
            <w:vMerge w:val="restart"/>
            <w:shd w:val="clear" w:color="auto" w:fill="auto"/>
            <w:vAlign w:val="center"/>
          </w:tcPr>
          <w:p w14:paraId="5502E6BB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61" w:type="pct"/>
            <w:vMerge/>
            <w:vAlign w:val="center"/>
          </w:tcPr>
          <w:p w14:paraId="6B5A8393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</w:tcPr>
          <w:p w14:paraId="0A7690F9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</w:tcPr>
          <w:p w14:paraId="01A44999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/>
            <w:vAlign w:val="center"/>
          </w:tcPr>
          <w:p w14:paraId="16A81B59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</w:tcPr>
          <w:p w14:paraId="4A2DD19E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1886</w:t>
            </w:r>
          </w:p>
        </w:tc>
      </w:tr>
      <w:tr w:rsidR="0038276D" w14:paraId="482A79A1" w14:textId="77777777">
        <w:trPr>
          <w:trHeight w:val="280"/>
        </w:trPr>
        <w:tc>
          <w:tcPr>
            <w:tcW w:w="420" w:type="pct"/>
            <w:vMerge/>
            <w:vAlign w:val="center"/>
          </w:tcPr>
          <w:p w14:paraId="61A72102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</w:tcPr>
          <w:p w14:paraId="63AA2A75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shd w:val="clear" w:color="auto" w:fill="auto"/>
            <w:vAlign w:val="center"/>
          </w:tcPr>
          <w:p w14:paraId="122BB774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 w:hint="eastAsia"/>
                <w:color w:val="000000"/>
                <w:sz w:val="16"/>
                <w:szCs w:val="16"/>
              </w:rPr>
              <w:t>[213]</w:t>
            </w:r>
          </w:p>
        </w:tc>
        <w:tc>
          <w:tcPr>
            <w:tcW w:w="323" w:type="pct"/>
            <w:shd w:val="clear" w:color="auto" w:fill="auto"/>
            <w:vAlign w:val="center"/>
          </w:tcPr>
          <w:p w14:paraId="322994AA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-7.5</w:t>
            </w:r>
          </w:p>
        </w:tc>
        <w:tc>
          <w:tcPr>
            <w:tcW w:w="280" w:type="pct"/>
            <w:shd w:val="clear" w:color="auto" w:fill="auto"/>
            <w:vAlign w:val="center"/>
          </w:tcPr>
          <w:p w14:paraId="00390817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-7.5</w:t>
            </w:r>
          </w:p>
        </w:tc>
        <w:tc>
          <w:tcPr>
            <w:tcW w:w="318" w:type="pct"/>
            <w:vMerge w:val="restart"/>
            <w:shd w:val="clear" w:color="auto" w:fill="auto"/>
            <w:vAlign w:val="center"/>
          </w:tcPr>
          <w:p w14:paraId="26F81507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CC</w:t>
            </w:r>
          </w:p>
        </w:tc>
        <w:tc>
          <w:tcPr>
            <w:tcW w:w="280" w:type="pct"/>
            <w:shd w:val="clear" w:color="auto" w:fill="auto"/>
            <w:vAlign w:val="center"/>
          </w:tcPr>
          <w:p w14:paraId="164B69A4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Manchester encoding</w:t>
            </w:r>
          </w:p>
        </w:tc>
        <w:tc>
          <w:tcPr>
            <w:tcW w:w="337" w:type="pct"/>
            <w:vMerge/>
            <w:vAlign w:val="center"/>
          </w:tcPr>
          <w:p w14:paraId="66206E00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</w:tcPr>
          <w:p w14:paraId="0528E366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3.41</w:t>
            </w:r>
          </w:p>
        </w:tc>
        <w:tc>
          <w:tcPr>
            <w:tcW w:w="311" w:type="pct"/>
            <w:shd w:val="clear" w:color="auto" w:fill="auto"/>
            <w:vAlign w:val="center"/>
          </w:tcPr>
          <w:p w14:paraId="0CA87B07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150</w:t>
            </w:r>
          </w:p>
        </w:tc>
        <w:tc>
          <w:tcPr>
            <w:tcW w:w="361" w:type="pct"/>
            <w:shd w:val="clear" w:color="auto" w:fill="auto"/>
            <w:vAlign w:val="center"/>
          </w:tcPr>
          <w:p w14:paraId="36846D25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75</w:t>
            </w:r>
          </w:p>
        </w:tc>
        <w:tc>
          <w:tcPr>
            <w:tcW w:w="481" w:type="pct"/>
            <w:vMerge/>
            <w:vAlign w:val="center"/>
          </w:tcPr>
          <w:p w14:paraId="115C07B9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</w:tcPr>
          <w:p w14:paraId="12A11189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1194</w:t>
            </w:r>
          </w:p>
        </w:tc>
      </w:tr>
      <w:tr w:rsidR="0038276D" w14:paraId="5F177A4E" w14:textId="77777777">
        <w:trPr>
          <w:trHeight w:val="280"/>
        </w:trPr>
        <w:tc>
          <w:tcPr>
            <w:tcW w:w="420" w:type="pct"/>
            <w:vMerge/>
            <w:vAlign w:val="center"/>
          </w:tcPr>
          <w:p w14:paraId="2088EC8F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</w:tcPr>
          <w:p w14:paraId="3FE7DFF9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0.03</w:t>
            </w:r>
          </w:p>
        </w:tc>
        <w:tc>
          <w:tcPr>
            <w:tcW w:w="524" w:type="pct"/>
            <w:vMerge w:val="restart"/>
            <w:shd w:val="clear" w:color="auto" w:fill="auto"/>
            <w:vAlign w:val="center"/>
          </w:tcPr>
          <w:p w14:paraId="3D882BDF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 w:hint="eastAsia"/>
                <w:color w:val="000000"/>
                <w:sz w:val="16"/>
                <w:szCs w:val="16"/>
              </w:rPr>
              <w:t>[192]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</w:tcPr>
          <w:p w14:paraId="2C07F0BD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-7.2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</w:tcPr>
          <w:p w14:paraId="47AB5D9F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-6.2</w:t>
            </w:r>
          </w:p>
        </w:tc>
        <w:tc>
          <w:tcPr>
            <w:tcW w:w="318" w:type="pct"/>
            <w:vMerge/>
            <w:vAlign w:val="center"/>
          </w:tcPr>
          <w:p w14:paraId="14338A3C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 w:val="restart"/>
            <w:shd w:val="clear" w:color="auto" w:fill="auto"/>
            <w:vAlign w:val="center"/>
          </w:tcPr>
          <w:p w14:paraId="184AE1BD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Manchester</w:t>
            </w:r>
          </w:p>
        </w:tc>
        <w:tc>
          <w:tcPr>
            <w:tcW w:w="337" w:type="pct"/>
            <w:vMerge/>
            <w:vAlign w:val="center"/>
          </w:tcPr>
          <w:p w14:paraId="0BC2BD25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</w:tcPr>
          <w:p w14:paraId="48DEF1BC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4.7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</w:tcPr>
          <w:p w14:paraId="2BEC831A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180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</w:tcPr>
          <w:p w14:paraId="2B6E5310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NaN</w:t>
            </w:r>
            <w:proofErr w:type="spellEnd"/>
          </w:p>
        </w:tc>
        <w:tc>
          <w:tcPr>
            <w:tcW w:w="481" w:type="pct"/>
            <w:shd w:val="clear" w:color="auto" w:fill="auto"/>
            <w:vAlign w:val="center"/>
          </w:tcPr>
          <w:p w14:paraId="427565C1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481" w:type="pct"/>
            <w:shd w:val="clear" w:color="auto" w:fill="auto"/>
            <w:vAlign w:val="center"/>
          </w:tcPr>
          <w:p w14:paraId="2CCD67E5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612</w:t>
            </w:r>
          </w:p>
        </w:tc>
      </w:tr>
      <w:tr w:rsidR="0038276D" w14:paraId="70A59EED" w14:textId="77777777">
        <w:trPr>
          <w:trHeight w:val="280"/>
        </w:trPr>
        <w:tc>
          <w:tcPr>
            <w:tcW w:w="420" w:type="pct"/>
            <w:vMerge/>
            <w:vAlign w:val="center"/>
          </w:tcPr>
          <w:p w14:paraId="22BBF26E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</w:tcPr>
          <w:p w14:paraId="1F50359D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</w:tcPr>
          <w:p w14:paraId="63257EBB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</w:tcPr>
          <w:p w14:paraId="307BBCB4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</w:tcPr>
          <w:p w14:paraId="16030708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vMerge/>
            <w:vAlign w:val="center"/>
          </w:tcPr>
          <w:p w14:paraId="0D3175E2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</w:tcPr>
          <w:p w14:paraId="3D840684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7" w:type="pct"/>
            <w:vMerge/>
            <w:vAlign w:val="center"/>
          </w:tcPr>
          <w:p w14:paraId="0CFABE43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</w:tcPr>
          <w:p w14:paraId="0A61CEAF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5.8</w:t>
            </w:r>
          </w:p>
        </w:tc>
        <w:tc>
          <w:tcPr>
            <w:tcW w:w="311" w:type="pct"/>
            <w:vMerge/>
            <w:vAlign w:val="center"/>
          </w:tcPr>
          <w:p w14:paraId="6542C7D8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</w:tcPr>
          <w:p w14:paraId="4DF9931E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</w:tcPr>
          <w:p w14:paraId="7A8DC414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481" w:type="pct"/>
            <w:shd w:val="clear" w:color="auto" w:fill="auto"/>
            <w:vAlign w:val="center"/>
          </w:tcPr>
          <w:p w14:paraId="2BA83FD5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613</w:t>
            </w:r>
          </w:p>
        </w:tc>
      </w:tr>
      <w:tr w:rsidR="0038276D" w14:paraId="6D537F82" w14:textId="77777777">
        <w:trPr>
          <w:trHeight w:val="280"/>
        </w:trPr>
        <w:tc>
          <w:tcPr>
            <w:tcW w:w="420" w:type="pct"/>
            <w:vMerge/>
            <w:vAlign w:val="center"/>
          </w:tcPr>
          <w:p w14:paraId="1CCECE0E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</w:tcPr>
          <w:p w14:paraId="44C3AE8D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</w:tcPr>
          <w:p w14:paraId="220C2B4B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 w:hint="eastAsia"/>
                <w:color w:val="000000"/>
                <w:sz w:val="16"/>
                <w:szCs w:val="16"/>
              </w:rPr>
              <w:t>[213]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</w:tcPr>
          <w:p w14:paraId="47E5AE71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-6.8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</w:tcPr>
          <w:p w14:paraId="516208DB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-3.2</w:t>
            </w:r>
          </w:p>
        </w:tc>
        <w:tc>
          <w:tcPr>
            <w:tcW w:w="318" w:type="pct"/>
            <w:shd w:val="clear" w:color="auto" w:fill="auto"/>
            <w:vAlign w:val="center"/>
          </w:tcPr>
          <w:p w14:paraId="38FA914D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no FEC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</w:tcPr>
          <w:p w14:paraId="7FA50558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Manchester encoding</w:t>
            </w:r>
          </w:p>
        </w:tc>
        <w:tc>
          <w:tcPr>
            <w:tcW w:w="337" w:type="pct"/>
            <w:vMerge/>
            <w:vAlign w:val="center"/>
          </w:tcPr>
          <w:p w14:paraId="78CB0105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</w:tcPr>
          <w:p w14:paraId="1EF306FE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3.87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</w:tcPr>
          <w:p w14:paraId="6C600095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150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</w:tcPr>
          <w:p w14:paraId="3A034AD1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75</w:t>
            </w:r>
          </w:p>
        </w:tc>
        <w:tc>
          <w:tcPr>
            <w:tcW w:w="481" w:type="pct"/>
            <w:shd w:val="clear" w:color="auto" w:fill="auto"/>
            <w:vAlign w:val="center"/>
          </w:tcPr>
          <w:p w14:paraId="2B5A02FA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481" w:type="pct"/>
            <w:shd w:val="clear" w:color="auto" w:fill="auto"/>
            <w:vAlign w:val="center"/>
          </w:tcPr>
          <w:p w14:paraId="3730FC80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1122</w:t>
            </w:r>
          </w:p>
        </w:tc>
      </w:tr>
      <w:tr w:rsidR="0038276D" w14:paraId="76680589" w14:textId="77777777">
        <w:trPr>
          <w:trHeight w:val="280"/>
        </w:trPr>
        <w:tc>
          <w:tcPr>
            <w:tcW w:w="420" w:type="pct"/>
            <w:vMerge/>
            <w:vAlign w:val="center"/>
          </w:tcPr>
          <w:p w14:paraId="374F833B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</w:tcPr>
          <w:p w14:paraId="006A4295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</w:tcPr>
          <w:p w14:paraId="078900EF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</w:tcPr>
          <w:p w14:paraId="2DF58A26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</w:tcPr>
          <w:p w14:paraId="3FC1910F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shd w:val="clear" w:color="auto" w:fill="auto"/>
            <w:vAlign w:val="center"/>
          </w:tcPr>
          <w:p w14:paraId="7FE6C5F3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CC</w:t>
            </w:r>
          </w:p>
        </w:tc>
        <w:tc>
          <w:tcPr>
            <w:tcW w:w="280" w:type="pct"/>
            <w:vMerge/>
            <w:vAlign w:val="center"/>
          </w:tcPr>
          <w:p w14:paraId="5344E72C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7" w:type="pct"/>
            <w:vMerge/>
            <w:vAlign w:val="center"/>
          </w:tcPr>
          <w:p w14:paraId="15657268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</w:tcPr>
          <w:p w14:paraId="6FE2B713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4.89</w:t>
            </w:r>
          </w:p>
        </w:tc>
        <w:tc>
          <w:tcPr>
            <w:tcW w:w="311" w:type="pct"/>
            <w:vMerge/>
            <w:vAlign w:val="center"/>
          </w:tcPr>
          <w:p w14:paraId="6796560D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</w:tcPr>
          <w:p w14:paraId="0D701E32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 w:val="restart"/>
            <w:shd w:val="clear" w:color="auto" w:fill="auto"/>
            <w:vAlign w:val="center"/>
          </w:tcPr>
          <w:p w14:paraId="2143261A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481" w:type="pct"/>
            <w:shd w:val="clear" w:color="auto" w:fill="auto"/>
            <w:vAlign w:val="center"/>
          </w:tcPr>
          <w:p w14:paraId="2819874B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1196</w:t>
            </w:r>
          </w:p>
        </w:tc>
      </w:tr>
      <w:tr w:rsidR="0038276D" w14:paraId="4803FA4C" w14:textId="77777777">
        <w:trPr>
          <w:trHeight w:val="280"/>
        </w:trPr>
        <w:tc>
          <w:tcPr>
            <w:tcW w:w="420" w:type="pct"/>
            <w:vMerge/>
            <w:vAlign w:val="center"/>
          </w:tcPr>
          <w:p w14:paraId="0FA948F1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</w:tcPr>
          <w:p w14:paraId="6C5FF5E1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0.04</w:t>
            </w:r>
          </w:p>
        </w:tc>
        <w:tc>
          <w:tcPr>
            <w:tcW w:w="524" w:type="pct"/>
            <w:vMerge w:val="restart"/>
            <w:shd w:val="clear" w:color="auto" w:fill="auto"/>
            <w:vAlign w:val="center"/>
          </w:tcPr>
          <w:p w14:paraId="386898A6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 w:hint="eastAsia"/>
                <w:color w:val="000000"/>
                <w:sz w:val="16"/>
                <w:szCs w:val="16"/>
              </w:rPr>
              <w:t>[209]</w:t>
            </w:r>
          </w:p>
        </w:tc>
        <w:tc>
          <w:tcPr>
            <w:tcW w:w="323" w:type="pct"/>
            <w:vMerge/>
            <w:vAlign w:val="center"/>
          </w:tcPr>
          <w:p w14:paraId="1FB4DEF7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 w:val="restart"/>
            <w:shd w:val="clear" w:color="auto" w:fill="auto"/>
            <w:vAlign w:val="center"/>
          </w:tcPr>
          <w:p w14:paraId="78DA6838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-5.8</w:t>
            </w:r>
          </w:p>
        </w:tc>
        <w:tc>
          <w:tcPr>
            <w:tcW w:w="318" w:type="pct"/>
            <w:vMerge w:val="restart"/>
            <w:shd w:val="clear" w:color="auto" w:fill="auto"/>
            <w:vAlign w:val="center"/>
          </w:tcPr>
          <w:p w14:paraId="6DDD18EA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CC-1/2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</w:tcPr>
          <w:p w14:paraId="5611AA7D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no line coding</w:t>
            </w:r>
          </w:p>
        </w:tc>
        <w:tc>
          <w:tcPr>
            <w:tcW w:w="337" w:type="pct"/>
            <w:shd w:val="clear" w:color="auto" w:fill="auto"/>
            <w:vAlign w:val="center"/>
          </w:tcPr>
          <w:p w14:paraId="7EC66362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</w:tcPr>
          <w:p w14:paraId="1BDFAEF9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</w:tcPr>
          <w:p w14:paraId="6F485069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360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</w:tcPr>
          <w:p w14:paraId="4441B0B3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30</w:t>
            </w:r>
          </w:p>
        </w:tc>
        <w:tc>
          <w:tcPr>
            <w:tcW w:w="481" w:type="pct"/>
            <w:vMerge/>
            <w:vAlign w:val="center"/>
          </w:tcPr>
          <w:p w14:paraId="272493E0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</w:tcPr>
          <w:p w14:paraId="4149D1D7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1847</w:t>
            </w:r>
          </w:p>
        </w:tc>
      </w:tr>
      <w:tr w:rsidR="0038276D" w14:paraId="1BB3AC3F" w14:textId="77777777">
        <w:trPr>
          <w:trHeight w:val="280"/>
        </w:trPr>
        <w:tc>
          <w:tcPr>
            <w:tcW w:w="420" w:type="pct"/>
            <w:vMerge/>
            <w:vAlign w:val="center"/>
          </w:tcPr>
          <w:p w14:paraId="5BA6239A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</w:tcPr>
          <w:p w14:paraId="0FB0BDAA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</w:tcPr>
          <w:p w14:paraId="0A68D9C2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</w:tcPr>
          <w:p w14:paraId="7376A763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</w:tcPr>
          <w:p w14:paraId="2A007ED9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vMerge/>
            <w:vAlign w:val="center"/>
          </w:tcPr>
          <w:p w14:paraId="700F044D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</w:tcPr>
          <w:p w14:paraId="0B24E407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7" w:type="pct"/>
            <w:vMerge w:val="restart"/>
            <w:shd w:val="clear" w:color="auto" w:fill="auto"/>
            <w:vAlign w:val="center"/>
          </w:tcPr>
          <w:p w14:paraId="214CA34E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61" w:type="pct"/>
            <w:vMerge/>
            <w:vAlign w:val="center"/>
          </w:tcPr>
          <w:p w14:paraId="1421BB1C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</w:tcPr>
          <w:p w14:paraId="6D13D77E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</w:tcPr>
          <w:p w14:paraId="2D3EF110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/>
            <w:vAlign w:val="center"/>
          </w:tcPr>
          <w:p w14:paraId="62B2C90E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</w:tcPr>
          <w:p w14:paraId="7FD7FA8B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1851</w:t>
            </w:r>
          </w:p>
        </w:tc>
      </w:tr>
      <w:tr w:rsidR="0038276D" w14:paraId="256877DD" w14:textId="77777777">
        <w:trPr>
          <w:trHeight w:val="280"/>
        </w:trPr>
        <w:tc>
          <w:tcPr>
            <w:tcW w:w="420" w:type="pct"/>
            <w:vMerge/>
            <w:vAlign w:val="center"/>
          </w:tcPr>
          <w:p w14:paraId="56E3A934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</w:tcPr>
          <w:p w14:paraId="76DF1232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</w:tcPr>
          <w:p w14:paraId="66C9EDFD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 w:hint="eastAsia"/>
                <w:color w:val="000000"/>
                <w:sz w:val="16"/>
                <w:szCs w:val="16"/>
              </w:rPr>
              <w:t>[213]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</w:tcPr>
          <w:p w14:paraId="6BBBFD6A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-5.8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</w:tcPr>
          <w:p w14:paraId="25F5CB0A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318" w:type="pct"/>
            <w:shd w:val="clear" w:color="auto" w:fill="auto"/>
            <w:vAlign w:val="center"/>
          </w:tcPr>
          <w:p w14:paraId="617AF81A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no FEC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</w:tcPr>
          <w:p w14:paraId="458CE37F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Manchester encoding</w:t>
            </w:r>
          </w:p>
        </w:tc>
        <w:tc>
          <w:tcPr>
            <w:tcW w:w="337" w:type="pct"/>
            <w:vMerge/>
            <w:vAlign w:val="center"/>
          </w:tcPr>
          <w:p w14:paraId="4900681C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</w:tcPr>
          <w:p w14:paraId="2FA6E65F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0.65</w:t>
            </w:r>
          </w:p>
        </w:tc>
        <w:tc>
          <w:tcPr>
            <w:tcW w:w="311" w:type="pct"/>
            <w:shd w:val="clear" w:color="auto" w:fill="auto"/>
            <w:vAlign w:val="center"/>
          </w:tcPr>
          <w:p w14:paraId="30E08914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361" w:type="pct"/>
            <w:shd w:val="clear" w:color="auto" w:fill="auto"/>
            <w:vAlign w:val="center"/>
          </w:tcPr>
          <w:p w14:paraId="30F79171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7.5</w:t>
            </w:r>
          </w:p>
        </w:tc>
        <w:tc>
          <w:tcPr>
            <w:tcW w:w="481" w:type="pct"/>
            <w:shd w:val="clear" w:color="auto" w:fill="auto"/>
            <w:vAlign w:val="center"/>
          </w:tcPr>
          <w:p w14:paraId="24937957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481" w:type="pct"/>
            <w:shd w:val="clear" w:color="auto" w:fill="auto"/>
            <w:vAlign w:val="center"/>
          </w:tcPr>
          <w:p w14:paraId="48A2B78D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1116</w:t>
            </w:r>
          </w:p>
        </w:tc>
      </w:tr>
      <w:tr w:rsidR="0038276D" w14:paraId="07EE2E23" w14:textId="77777777">
        <w:trPr>
          <w:trHeight w:val="280"/>
        </w:trPr>
        <w:tc>
          <w:tcPr>
            <w:tcW w:w="420" w:type="pct"/>
            <w:vMerge/>
            <w:vAlign w:val="center"/>
          </w:tcPr>
          <w:p w14:paraId="33CB1262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</w:tcPr>
          <w:p w14:paraId="108CFCD1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</w:tcPr>
          <w:p w14:paraId="0BCB8EC8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</w:tcPr>
          <w:p w14:paraId="1B31529E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</w:tcPr>
          <w:p w14:paraId="4E3B4792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vMerge w:val="restart"/>
            <w:shd w:val="clear" w:color="auto" w:fill="auto"/>
            <w:vAlign w:val="center"/>
          </w:tcPr>
          <w:p w14:paraId="53359384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CC</w:t>
            </w:r>
          </w:p>
        </w:tc>
        <w:tc>
          <w:tcPr>
            <w:tcW w:w="280" w:type="pct"/>
            <w:vMerge/>
            <w:vAlign w:val="center"/>
          </w:tcPr>
          <w:p w14:paraId="496902DF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7" w:type="pct"/>
            <w:vMerge/>
            <w:vAlign w:val="center"/>
          </w:tcPr>
          <w:p w14:paraId="5CA00FA2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</w:tcPr>
          <w:p w14:paraId="0384A5E7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5.72</w:t>
            </w:r>
          </w:p>
        </w:tc>
        <w:tc>
          <w:tcPr>
            <w:tcW w:w="311" w:type="pct"/>
            <w:shd w:val="clear" w:color="auto" w:fill="auto"/>
            <w:vAlign w:val="center"/>
          </w:tcPr>
          <w:p w14:paraId="12DD3F8D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150</w:t>
            </w:r>
          </w:p>
        </w:tc>
        <w:tc>
          <w:tcPr>
            <w:tcW w:w="361" w:type="pct"/>
            <w:shd w:val="clear" w:color="auto" w:fill="auto"/>
            <w:vAlign w:val="center"/>
          </w:tcPr>
          <w:p w14:paraId="4CDBB347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75</w:t>
            </w:r>
          </w:p>
        </w:tc>
        <w:tc>
          <w:tcPr>
            <w:tcW w:w="481" w:type="pct"/>
            <w:shd w:val="clear" w:color="auto" w:fill="auto"/>
            <w:vAlign w:val="center"/>
          </w:tcPr>
          <w:p w14:paraId="23798755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481" w:type="pct"/>
            <w:shd w:val="clear" w:color="auto" w:fill="auto"/>
            <w:vAlign w:val="center"/>
          </w:tcPr>
          <w:p w14:paraId="084987DF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1198</w:t>
            </w:r>
          </w:p>
        </w:tc>
      </w:tr>
      <w:tr w:rsidR="0038276D" w14:paraId="230648DB" w14:textId="77777777">
        <w:trPr>
          <w:trHeight w:val="280"/>
        </w:trPr>
        <w:tc>
          <w:tcPr>
            <w:tcW w:w="420" w:type="pct"/>
            <w:vMerge/>
            <w:vAlign w:val="center"/>
          </w:tcPr>
          <w:p w14:paraId="576CAA10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</w:tcPr>
          <w:p w14:paraId="7EC50E3C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0.05</w:t>
            </w:r>
          </w:p>
        </w:tc>
        <w:tc>
          <w:tcPr>
            <w:tcW w:w="524" w:type="pct"/>
            <w:shd w:val="clear" w:color="auto" w:fill="auto"/>
            <w:vAlign w:val="center"/>
          </w:tcPr>
          <w:p w14:paraId="68C01F9C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 w:hint="eastAsia"/>
                <w:color w:val="000000"/>
                <w:sz w:val="16"/>
                <w:szCs w:val="16"/>
              </w:rPr>
              <w:t>[192]</w:t>
            </w:r>
          </w:p>
        </w:tc>
        <w:tc>
          <w:tcPr>
            <w:tcW w:w="323" w:type="pct"/>
            <w:shd w:val="clear" w:color="auto" w:fill="auto"/>
            <w:vAlign w:val="center"/>
          </w:tcPr>
          <w:p w14:paraId="2D89A1C7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-5.7</w:t>
            </w:r>
          </w:p>
        </w:tc>
        <w:tc>
          <w:tcPr>
            <w:tcW w:w="280" w:type="pct"/>
            <w:shd w:val="clear" w:color="auto" w:fill="auto"/>
            <w:vAlign w:val="center"/>
          </w:tcPr>
          <w:p w14:paraId="14101DAC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-5.7</w:t>
            </w:r>
          </w:p>
        </w:tc>
        <w:tc>
          <w:tcPr>
            <w:tcW w:w="318" w:type="pct"/>
            <w:vMerge/>
            <w:vAlign w:val="center"/>
          </w:tcPr>
          <w:p w14:paraId="494F02CF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shd w:val="clear" w:color="auto" w:fill="auto"/>
            <w:vAlign w:val="center"/>
          </w:tcPr>
          <w:p w14:paraId="772BA94B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Manchester</w:t>
            </w:r>
          </w:p>
        </w:tc>
        <w:tc>
          <w:tcPr>
            <w:tcW w:w="337" w:type="pct"/>
            <w:vMerge/>
            <w:vAlign w:val="center"/>
          </w:tcPr>
          <w:p w14:paraId="610AAA3D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</w:tcPr>
          <w:p w14:paraId="7131DA12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0.83</w:t>
            </w:r>
          </w:p>
        </w:tc>
        <w:tc>
          <w:tcPr>
            <w:tcW w:w="311" w:type="pct"/>
            <w:shd w:val="clear" w:color="auto" w:fill="auto"/>
            <w:vAlign w:val="center"/>
          </w:tcPr>
          <w:p w14:paraId="2087E4AB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18</w:t>
            </w:r>
          </w:p>
        </w:tc>
        <w:tc>
          <w:tcPr>
            <w:tcW w:w="361" w:type="pct"/>
            <w:shd w:val="clear" w:color="auto" w:fill="auto"/>
            <w:vAlign w:val="center"/>
          </w:tcPr>
          <w:p w14:paraId="185C3EFA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NaN</w:t>
            </w:r>
            <w:proofErr w:type="spellEnd"/>
          </w:p>
        </w:tc>
        <w:tc>
          <w:tcPr>
            <w:tcW w:w="481" w:type="pct"/>
            <w:shd w:val="clear" w:color="auto" w:fill="auto"/>
            <w:vAlign w:val="center"/>
          </w:tcPr>
          <w:p w14:paraId="25E8C1E8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481" w:type="pct"/>
            <w:shd w:val="clear" w:color="auto" w:fill="auto"/>
            <w:vAlign w:val="center"/>
          </w:tcPr>
          <w:p w14:paraId="6D63A6E3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609</w:t>
            </w:r>
          </w:p>
        </w:tc>
      </w:tr>
      <w:tr w:rsidR="0038276D" w14:paraId="0D7096C4" w14:textId="77777777">
        <w:trPr>
          <w:trHeight w:val="280"/>
        </w:trPr>
        <w:tc>
          <w:tcPr>
            <w:tcW w:w="420" w:type="pct"/>
            <w:vMerge/>
            <w:vAlign w:val="center"/>
          </w:tcPr>
          <w:p w14:paraId="4325ACBC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</w:tcPr>
          <w:p w14:paraId="17608476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shd w:val="clear" w:color="auto" w:fill="auto"/>
            <w:vAlign w:val="center"/>
          </w:tcPr>
          <w:p w14:paraId="6CC66660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 w:hint="eastAsia"/>
                <w:color w:val="000000"/>
                <w:sz w:val="16"/>
                <w:szCs w:val="16"/>
              </w:rPr>
              <w:t>[213]</w:t>
            </w:r>
          </w:p>
        </w:tc>
        <w:tc>
          <w:tcPr>
            <w:tcW w:w="323" w:type="pct"/>
            <w:shd w:val="clear" w:color="auto" w:fill="auto"/>
            <w:vAlign w:val="center"/>
          </w:tcPr>
          <w:p w14:paraId="125263F8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-0.1</w:t>
            </w:r>
          </w:p>
        </w:tc>
        <w:tc>
          <w:tcPr>
            <w:tcW w:w="280" w:type="pct"/>
            <w:shd w:val="clear" w:color="auto" w:fill="auto"/>
            <w:vAlign w:val="center"/>
          </w:tcPr>
          <w:p w14:paraId="7DD1D491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-0.1</w:t>
            </w:r>
          </w:p>
        </w:tc>
        <w:tc>
          <w:tcPr>
            <w:tcW w:w="318" w:type="pct"/>
            <w:shd w:val="clear" w:color="auto" w:fill="auto"/>
            <w:vAlign w:val="center"/>
          </w:tcPr>
          <w:p w14:paraId="75D4B6B5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no FEC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</w:tcPr>
          <w:p w14:paraId="7C723DA7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Manchester encoding</w:t>
            </w:r>
          </w:p>
        </w:tc>
        <w:tc>
          <w:tcPr>
            <w:tcW w:w="337" w:type="pct"/>
            <w:vMerge/>
            <w:vAlign w:val="center"/>
          </w:tcPr>
          <w:p w14:paraId="45B43245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</w:tcPr>
          <w:p w14:paraId="2CF94B9F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6.99</w:t>
            </w:r>
          </w:p>
        </w:tc>
        <w:tc>
          <w:tcPr>
            <w:tcW w:w="311" w:type="pct"/>
            <w:shd w:val="clear" w:color="auto" w:fill="auto"/>
            <w:vAlign w:val="center"/>
          </w:tcPr>
          <w:p w14:paraId="72D6E255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150</w:t>
            </w:r>
          </w:p>
        </w:tc>
        <w:tc>
          <w:tcPr>
            <w:tcW w:w="361" w:type="pct"/>
            <w:shd w:val="clear" w:color="auto" w:fill="auto"/>
            <w:vAlign w:val="center"/>
          </w:tcPr>
          <w:p w14:paraId="38B5D356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75</w:t>
            </w:r>
          </w:p>
        </w:tc>
        <w:tc>
          <w:tcPr>
            <w:tcW w:w="481" w:type="pct"/>
            <w:shd w:val="clear" w:color="auto" w:fill="auto"/>
            <w:vAlign w:val="center"/>
          </w:tcPr>
          <w:p w14:paraId="327958D8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481" w:type="pct"/>
            <w:shd w:val="clear" w:color="auto" w:fill="auto"/>
            <w:vAlign w:val="center"/>
          </w:tcPr>
          <w:p w14:paraId="74521EB2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1126</w:t>
            </w:r>
          </w:p>
        </w:tc>
      </w:tr>
      <w:tr w:rsidR="0038276D" w14:paraId="1DE44E7F" w14:textId="77777777">
        <w:trPr>
          <w:trHeight w:val="280"/>
        </w:trPr>
        <w:tc>
          <w:tcPr>
            <w:tcW w:w="420" w:type="pct"/>
            <w:vMerge/>
            <w:vAlign w:val="center"/>
          </w:tcPr>
          <w:p w14:paraId="335499AC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</w:tcPr>
          <w:p w14:paraId="4F98255D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shd w:val="clear" w:color="auto" w:fill="auto"/>
            <w:vAlign w:val="center"/>
          </w:tcPr>
          <w:p w14:paraId="1ADE3E60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 w:hint="eastAsia"/>
                <w:color w:val="000000"/>
                <w:sz w:val="16"/>
                <w:szCs w:val="16"/>
              </w:rPr>
              <w:t>[193]</w:t>
            </w:r>
          </w:p>
        </w:tc>
        <w:tc>
          <w:tcPr>
            <w:tcW w:w="323" w:type="pct"/>
            <w:shd w:val="clear" w:color="auto" w:fill="auto"/>
            <w:vAlign w:val="center"/>
          </w:tcPr>
          <w:p w14:paraId="5B0B9754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-6.03</w:t>
            </w:r>
          </w:p>
        </w:tc>
        <w:tc>
          <w:tcPr>
            <w:tcW w:w="280" w:type="pct"/>
            <w:shd w:val="clear" w:color="auto" w:fill="auto"/>
            <w:vAlign w:val="center"/>
          </w:tcPr>
          <w:p w14:paraId="66B96308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-6.03</w:t>
            </w:r>
          </w:p>
        </w:tc>
        <w:tc>
          <w:tcPr>
            <w:tcW w:w="318" w:type="pct"/>
            <w:vMerge w:val="restart"/>
            <w:shd w:val="clear" w:color="auto" w:fill="auto"/>
            <w:vAlign w:val="center"/>
          </w:tcPr>
          <w:p w14:paraId="71190ADC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CC</w:t>
            </w:r>
          </w:p>
        </w:tc>
        <w:tc>
          <w:tcPr>
            <w:tcW w:w="280" w:type="pct"/>
            <w:vMerge/>
            <w:vAlign w:val="center"/>
          </w:tcPr>
          <w:p w14:paraId="68C29BC5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7" w:type="pct"/>
            <w:vMerge/>
            <w:vAlign w:val="center"/>
          </w:tcPr>
          <w:p w14:paraId="0CDECC88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</w:tcPr>
          <w:p w14:paraId="5A592976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311" w:type="pct"/>
            <w:shd w:val="clear" w:color="auto" w:fill="auto"/>
            <w:vAlign w:val="center"/>
          </w:tcPr>
          <w:p w14:paraId="29988C94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361" w:type="pct"/>
            <w:shd w:val="clear" w:color="auto" w:fill="auto"/>
            <w:vAlign w:val="center"/>
          </w:tcPr>
          <w:p w14:paraId="5C55D524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481" w:type="pct"/>
            <w:shd w:val="clear" w:color="auto" w:fill="auto"/>
            <w:vAlign w:val="center"/>
          </w:tcPr>
          <w:p w14:paraId="63DEBBF0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481" w:type="pct"/>
            <w:shd w:val="clear" w:color="auto" w:fill="auto"/>
            <w:vAlign w:val="center"/>
          </w:tcPr>
          <w:p w14:paraId="72DCDBAC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160</w:t>
            </w:r>
          </w:p>
        </w:tc>
      </w:tr>
      <w:tr w:rsidR="0038276D" w14:paraId="0C71C696" w14:textId="77777777">
        <w:trPr>
          <w:trHeight w:val="280"/>
        </w:trPr>
        <w:tc>
          <w:tcPr>
            <w:tcW w:w="420" w:type="pct"/>
            <w:vMerge/>
            <w:vAlign w:val="center"/>
          </w:tcPr>
          <w:p w14:paraId="5AA41F19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</w:tcPr>
          <w:p w14:paraId="6549EE6D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0.06</w:t>
            </w:r>
          </w:p>
        </w:tc>
        <w:tc>
          <w:tcPr>
            <w:tcW w:w="524" w:type="pct"/>
            <w:shd w:val="clear" w:color="auto" w:fill="auto"/>
            <w:vAlign w:val="center"/>
          </w:tcPr>
          <w:p w14:paraId="604CBE76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 w:hint="eastAsia"/>
                <w:color w:val="000000"/>
                <w:sz w:val="16"/>
                <w:szCs w:val="16"/>
              </w:rPr>
              <w:t>[192]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</w:tcPr>
          <w:p w14:paraId="7B33A029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-3.8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</w:tcPr>
          <w:p w14:paraId="0694494C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-3.8</w:t>
            </w:r>
          </w:p>
        </w:tc>
        <w:tc>
          <w:tcPr>
            <w:tcW w:w="318" w:type="pct"/>
            <w:vMerge/>
            <w:vAlign w:val="center"/>
          </w:tcPr>
          <w:p w14:paraId="01CC9A97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shd w:val="clear" w:color="auto" w:fill="auto"/>
            <w:vAlign w:val="center"/>
          </w:tcPr>
          <w:p w14:paraId="21534C41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Manchester</w:t>
            </w:r>
          </w:p>
        </w:tc>
        <w:tc>
          <w:tcPr>
            <w:tcW w:w="337" w:type="pct"/>
            <w:vMerge/>
            <w:vAlign w:val="center"/>
          </w:tcPr>
          <w:p w14:paraId="13A11257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</w:tcPr>
          <w:p w14:paraId="25494AFB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1.1</w:t>
            </w:r>
          </w:p>
        </w:tc>
        <w:tc>
          <w:tcPr>
            <w:tcW w:w="311" w:type="pct"/>
            <w:shd w:val="clear" w:color="auto" w:fill="auto"/>
            <w:vAlign w:val="center"/>
          </w:tcPr>
          <w:p w14:paraId="07CE3B94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18</w:t>
            </w:r>
          </w:p>
        </w:tc>
        <w:tc>
          <w:tcPr>
            <w:tcW w:w="361" w:type="pct"/>
            <w:shd w:val="clear" w:color="auto" w:fill="auto"/>
            <w:vAlign w:val="center"/>
          </w:tcPr>
          <w:p w14:paraId="0DD05FAE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NaN</w:t>
            </w:r>
            <w:proofErr w:type="spellEnd"/>
          </w:p>
        </w:tc>
        <w:tc>
          <w:tcPr>
            <w:tcW w:w="481" w:type="pct"/>
            <w:shd w:val="clear" w:color="auto" w:fill="auto"/>
            <w:vAlign w:val="center"/>
          </w:tcPr>
          <w:p w14:paraId="0DF3518F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481" w:type="pct"/>
            <w:shd w:val="clear" w:color="auto" w:fill="auto"/>
            <w:vAlign w:val="center"/>
          </w:tcPr>
          <w:p w14:paraId="4A8C8908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610</w:t>
            </w:r>
          </w:p>
        </w:tc>
      </w:tr>
      <w:tr w:rsidR="0038276D" w14:paraId="76CB7554" w14:textId="77777777">
        <w:trPr>
          <w:trHeight w:val="280"/>
        </w:trPr>
        <w:tc>
          <w:tcPr>
            <w:tcW w:w="420" w:type="pct"/>
            <w:vMerge/>
            <w:vAlign w:val="center"/>
          </w:tcPr>
          <w:p w14:paraId="03DC1155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</w:tcPr>
          <w:p w14:paraId="2C919D22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</w:tcPr>
          <w:p w14:paraId="6945DE1E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 w:hint="eastAsia"/>
                <w:color w:val="000000"/>
                <w:sz w:val="16"/>
                <w:szCs w:val="16"/>
              </w:rPr>
              <w:t>[213]</w:t>
            </w:r>
          </w:p>
        </w:tc>
        <w:tc>
          <w:tcPr>
            <w:tcW w:w="323" w:type="pct"/>
            <w:vMerge/>
            <w:vAlign w:val="center"/>
          </w:tcPr>
          <w:p w14:paraId="38670AA7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</w:tcPr>
          <w:p w14:paraId="641075C4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vMerge/>
            <w:vAlign w:val="center"/>
          </w:tcPr>
          <w:p w14:paraId="6682DCE2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 w:val="restart"/>
            <w:shd w:val="clear" w:color="auto" w:fill="auto"/>
            <w:vAlign w:val="center"/>
          </w:tcPr>
          <w:p w14:paraId="4560AD88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Manchester encoding</w:t>
            </w:r>
          </w:p>
        </w:tc>
        <w:tc>
          <w:tcPr>
            <w:tcW w:w="337" w:type="pct"/>
            <w:vMerge/>
            <w:vAlign w:val="center"/>
          </w:tcPr>
          <w:p w14:paraId="28EE15AC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</w:tcPr>
          <w:p w14:paraId="50C2241A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</w:tcPr>
          <w:p w14:paraId="42EFD143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</w:tcPr>
          <w:p w14:paraId="053BCCB0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7.5</w:t>
            </w:r>
          </w:p>
        </w:tc>
        <w:tc>
          <w:tcPr>
            <w:tcW w:w="481" w:type="pct"/>
            <w:shd w:val="clear" w:color="auto" w:fill="auto"/>
            <w:vAlign w:val="center"/>
          </w:tcPr>
          <w:p w14:paraId="62282B24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481" w:type="pct"/>
            <w:shd w:val="clear" w:color="auto" w:fill="auto"/>
            <w:vAlign w:val="center"/>
          </w:tcPr>
          <w:p w14:paraId="3A0BEE8D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1190</w:t>
            </w:r>
          </w:p>
        </w:tc>
      </w:tr>
      <w:tr w:rsidR="0038276D" w14:paraId="40508CF2" w14:textId="77777777">
        <w:trPr>
          <w:trHeight w:val="280"/>
        </w:trPr>
        <w:tc>
          <w:tcPr>
            <w:tcW w:w="420" w:type="pct"/>
            <w:vMerge/>
            <w:vAlign w:val="center"/>
          </w:tcPr>
          <w:p w14:paraId="76611D1C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</w:tcPr>
          <w:p w14:paraId="06A6B648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0.07</w:t>
            </w:r>
          </w:p>
        </w:tc>
        <w:tc>
          <w:tcPr>
            <w:tcW w:w="524" w:type="pct"/>
            <w:vMerge/>
            <w:vAlign w:val="center"/>
          </w:tcPr>
          <w:p w14:paraId="44ABAC6A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shd w:val="clear" w:color="auto" w:fill="auto"/>
            <w:vAlign w:val="center"/>
          </w:tcPr>
          <w:p w14:paraId="09024A8F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-2.2</w:t>
            </w:r>
          </w:p>
        </w:tc>
        <w:tc>
          <w:tcPr>
            <w:tcW w:w="280" w:type="pct"/>
            <w:shd w:val="clear" w:color="auto" w:fill="auto"/>
            <w:vAlign w:val="center"/>
          </w:tcPr>
          <w:p w14:paraId="37F30094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-2.2</w:t>
            </w:r>
          </w:p>
        </w:tc>
        <w:tc>
          <w:tcPr>
            <w:tcW w:w="318" w:type="pct"/>
            <w:vMerge/>
            <w:vAlign w:val="center"/>
          </w:tcPr>
          <w:p w14:paraId="006A0330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</w:tcPr>
          <w:p w14:paraId="7E08FE9B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7" w:type="pct"/>
            <w:vMerge/>
            <w:vAlign w:val="center"/>
          </w:tcPr>
          <w:p w14:paraId="3A1C8D07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</w:tcPr>
          <w:p w14:paraId="745B0C0C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1.09</w:t>
            </w:r>
          </w:p>
        </w:tc>
        <w:tc>
          <w:tcPr>
            <w:tcW w:w="311" w:type="pct"/>
            <w:vMerge/>
            <w:vAlign w:val="center"/>
          </w:tcPr>
          <w:p w14:paraId="63EA25A3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</w:tcPr>
          <w:p w14:paraId="28B2D308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</w:tcPr>
          <w:p w14:paraId="6F569433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481" w:type="pct"/>
            <w:shd w:val="clear" w:color="auto" w:fill="auto"/>
            <w:vAlign w:val="center"/>
          </w:tcPr>
          <w:p w14:paraId="67804E81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1192</w:t>
            </w:r>
          </w:p>
        </w:tc>
      </w:tr>
      <w:tr w:rsidR="0038276D" w14:paraId="37F5E8AB" w14:textId="77777777">
        <w:trPr>
          <w:trHeight w:val="280"/>
        </w:trPr>
        <w:tc>
          <w:tcPr>
            <w:tcW w:w="420" w:type="pct"/>
            <w:vMerge/>
            <w:vAlign w:val="center"/>
          </w:tcPr>
          <w:p w14:paraId="6D3BF0D6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</w:tcPr>
          <w:p w14:paraId="2F93222D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shd w:val="clear" w:color="auto" w:fill="auto"/>
            <w:vAlign w:val="center"/>
          </w:tcPr>
          <w:p w14:paraId="3A92E97F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 w:hint="eastAsia"/>
                <w:color w:val="000000"/>
                <w:sz w:val="16"/>
                <w:szCs w:val="16"/>
              </w:rPr>
              <w:t>[193]</w:t>
            </w:r>
          </w:p>
        </w:tc>
        <w:tc>
          <w:tcPr>
            <w:tcW w:w="323" w:type="pct"/>
            <w:shd w:val="clear" w:color="auto" w:fill="auto"/>
            <w:vAlign w:val="center"/>
          </w:tcPr>
          <w:p w14:paraId="31147C1D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-5.68</w:t>
            </w:r>
          </w:p>
        </w:tc>
        <w:tc>
          <w:tcPr>
            <w:tcW w:w="280" w:type="pct"/>
            <w:shd w:val="clear" w:color="auto" w:fill="auto"/>
            <w:vAlign w:val="center"/>
          </w:tcPr>
          <w:p w14:paraId="79EA293E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-5.68</w:t>
            </w:r>
          </w:p>
        </w:tc>
        <w:tc>
          <w:tcPr>
            <w:tcW w:w="318" w:type="pct"/>
            <w:vMerge/>
            <w:vAlign w:val="center"/>
          </w:tcPr>
          <w:p w14:paraId="273D1F05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</w:tcPr>
          <w:p w14:paraId="6EDBC114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7" w:type="pct"/>
            <w:vMerge/>
            <w:vAlign w:val="center"/>
          </w:tcPr>
          <w:p w14:paraId="7F8B1A4B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</w:tcPr>
          <w:p w14:paraId="167C9D2B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311" w:type="pct"/>
            <w:shd w:val="clear" w:color="auto" w:fill="auto"/>
            <w:vAlign w:val="center"/>
          </w:tcPr>
          <w:p w14:paraId="45A64014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90</w:t>
            </w:r>
          </w:p>
        </w:tc>
        <w:tc>
          <w:tcPr>
            <w:tcW w:w="361" w:type="pct"/>
            <w:shd w:val="clear" w:color="auto" w:fill="auto"/>
            <w:vAlign w:val="center"/>
          </w:tcPr>
          <w:p w14:paraId="15F527B8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42</w:t>
            </w:r>
          </w:p>
        </w:tc>
        <w:tc>
          <w:tcPr>
            <w:tcW w:w="481" w:type="pct"/>
            <w:vMerge w:val="restart"/>
            <w:shd w:val="clear" w:color="auto" w:fill="auto"/>
            <w:vAlign w:val="center"/>
          </w:tcPr>
          <w:p w14:paraId="79017942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481" w:type="pct"/>
            <w:shd w:val="clear" w:color="auto" w:fill="auto"/>
            <w:vAlign w:val="center"/>
          </w:tcPr>
          <w:p w14:paraId="4895DAC1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164</w:t>
            </w:r>
          </w:p>
        </w:tc>
      </w:tr>
      <w:tr w:rsidR="0038276D" w14:paraId="0E6FDF5D" w14:textId="77777777">
        <w:trPr>
          <w:trHeight w:val="280"/>
        </w:trPr>
        <w:tc>
          <w:tcPr>
            <w:tcW w:w="420" w:type="pct"/>
            <w:vMerge/>
            <w:vAlign w:val="center"/>
          </w:tcPr>
          <w:p w14:paraId="6FEBB7B1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shd w:val="clear" w:color="auto" w:fill="auto"/>
            <w:vAlign w:val="center"/>
          </w:tcPr>
          <w:p w14:paraId="40F2FDC2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0.08</w:t>
            </w:r>
          </w:p>
        </w:tc>
        <w:tc>
          <w:tcPr>
            <w:tcW w:w="524" w:type="pct"/>
            <w:vMerge w:val="restart"/>
            <w:shd w:val="clear" w:color="auto" w:fill="auto"/>
            <w:vAlign w:val="center"/>
          </w:tcPr>
          <w:p w14:paraId="44FDCA14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 w:hint="eastAsia"/>
                <w:color w:val="000000"/>
                <w:sz w:val="16"/>
                <w:szCs w:val="16"/>
              </w:rPr>
              <w:t>[213]</w:t>
            </w:r>
          </w:p>
        </w:tc>
        <w:tc>
          <w:tcPr>
            <w:tcW w:w="323" w:type="pct"/>
            <w:shd w:val="clear" w:color="auto" w:fill="auto"/>
            <w:vAlign w:val="center"/>
          </w:tcPr>
          <w:p w14:paraId="573E297F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2.6</w:t>
            </w:r>
          </w:p>
        </w:tc>
        <w:tc>
          <w:tcPr>
            <w:tcW w:w="280" w:type="pct"/>
            <w:shd w:val="clear" w:color="auto" w:fill="auto"/>
            <w:vAlign w:val="center"/>
          </w:tcPr>
          <w:p w14:paraId="06CACAE0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2.6</w:t>
            </w:r>
          </w:p>
        </w:tc>
        <w:tc>
          <w:tcPr>
            <w:tcW w:w="318" w:type="pct"/>
            <w:vMerge w:val="restart"/>
            <w:shd w:val="clear" w:color="auto" w:fill="auto"/>
            <w:vAlign w:val="center"/>
          </w:tcPr>
          <w:p w14:paraId="2CD5AFC5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no FEC</w:t>
            </w:r>
          </w:p>
        </w:tc>
        <w:tc>
          <w:tcPr>
            <w:tcW w:w="280" w:type="pct"/>
            <w:vMerge/>
            <w:vAlign w:val="center"/>
          </w:tcPr>
          <w:p w14:paraId="1CC4DB7B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7" w:type="pct"/>
            <w:vMerge/>
            <w:vAlign w:val="center"/>
          </w:tcPr>
          <w:p w14:paraId="4724B907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</w:tcPr>
          <w:p w14:paraId="66DB15FC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1.25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</w:tcPr>
          <w:p w14:paraId="7DE75995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</w:tcPr>
          <w:p w14:paraId="2F649EB1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7.5</w:t>
            </w:r>
          </w:p>
        </w:tc>
        <w:tc>
          <w:tcPr>
            <w:tcW w:w="481" w:type="pct"/>
            <w:vMerge/>
            <w:vAlign w:val="center"/>
          </w:tcPr>
          <w:p w14:paraId="4228C5FD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</w:tcPr>
          <w:p w14:paraId="31406503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1118</w:t>
            </w:r>
          </w:p>
        </w:tc>
      </w:tr>
      <w:tr w:rsidR="0038276D" w14:paraId="01F2C87B" w14:textId="77777777">
        <w:trPr>
          <w:trHeight w:val="280"/>
        </w:trPr>
        <w:tc>
          <w:tcPr>
            <w:tcW w:w="420" w:type="pct"/>
            <w:vMerge/>
            <w:vAlign w:val="center"/>
          </w:tcPr>
          <w:p w14:paraId="74D899E5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shd w:val="clear" w:color="auto" w:fill="auto"/>
            <w:vAlign w:val="center"/>
          </w:tcPr>
          <w:p w14:paraId="3494DF5A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0.11</w:t>
            </w:r>
          </w:p>
        </w:tc>
        <w:tc>
          <w:tcPr>
            <w:tcW w:w="524" w:type="pct"/>
            <w:vMerge/>
            <w:vAlign w:val="center"/>
          </w:tcPr>
          <w:p w14:paraId="4E494E98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shd w:val="clear" w:color="auto" w:fill="auto"/>
            <w:vAlign w:val="center"/>
          </w:tcPr>
          <w:p w14:paraId="6D590152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4.3</w:t>
            </w:r>
          </w:p>
        </w:tc>
        <w:tc>
          <w:tcPr>
            <w:tcW w:w="280" w:type="pct"/>
            <w:shd w:val="clear" w:color="auto" w:fill="auto"/>
            <w:vAlign w:val="center"/>
          </w:tcPr>
          <w:p w14:paraId="0A949A68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4.3</w:t>
            </w:r>
          </w:p>
        </w:tc>
        <w:tc>
          <w:tcPr>
            <w:tcW w:w="318" w:type="pct"/>
            <w:vMerge/>
            <w:vAlign w:val="center"/>
          </w:tcPr>
          <w:p w14:paraId="01F445C0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</w:tcPr>
          <w:p w14:paraId="1324928C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7" w:type="pct"/>
            <w:vMerge/>
            <w:vAlign w:val="center"/>
          </w:tcPr>
          <w:p w14:paraId="7D16B663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</w:tcPr>
          <w:p w14:paraId="6B5FE747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1.67</w:t>
            </w:r>
          </w:p>
        </w:tc>
        <w:tc>
          <w:tcPr>
            <w:tcW w:w="311" w:type="pct"/>
            <w:vMerge/>
            <w:vAlign w:val="center"/>
          </w:tcPr>
          <w:p w14:paraId="59387D9C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</w:tcPr>
          <w:p w14:paraId="6737BC63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</w:tcPr>
          <w:p w14:paraId="6042FF53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481" w:type="pct"/>
            <w:shd w:val="clear" w:color="auto" w:fill="auto"/>
            <w:vAlign w:val="center"/>
          </w:tcPr>
          <w:p w14:paraId="0549F96F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1120</w:t>
            </w:r>
          </w:p>
        </w:tc>
      </w:tr>
      <w:tr w:rsidR="0038276D" w14:paraId="4244861C" w14:textId="77777777">
        <w:trPr>
          <w:trHeight w:val="280"/>
        </w:trPr>
        <w:tc>
          <w:tcPr>
            <w:tcW w:w="420" w:type="pct"/>
            <w:vMerge/>
            <w:vAlign w:val="center"/>
          </w:tcPr>
          <w:p w14:paraId="5A01D027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</w:tcPr>
          <w:p w14:paraId="129B4E3A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0.17</w:t>
            </w:r>
          </w:p>
        </w:tc>
        <w:tc>
          <w:tcPr>
            <w:tcW w:w="524" w:type="pct"/>
            <w:vMerge w:val="restart"/>
            <w:shd w:val="clear" w:color="auto" w:fill="auto"/>
            <w:vAlign w:val="center"/>
          </w:tcPr>
          <w:p w14:paraId="6B14BA52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 w:hint="eastAsia"/>
                <w:color w:val="000000"/>
                <w:sz w:val="16"/>
                <w:szCs w:val="16"/>
              </w:rPr>
              <w:t>[209]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</w:tcPr>
          <w:p w14:paraId="153CBEEC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-1.9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</w:tcPr>
          <w:p w14:paraId="56752333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2.1</w:t>
            </w:r>
          </w:p>
        </w:tc>
        <w:tc>
          <w:tcPr>
            <w:tcW w:w="318" w:type="pct"/>
            <w:vMerge w:val="restart"/>
            <w:shd w:val="clear" w:color="auto" w:fill="auto"/>
            <w:vAlign w:val="center"/>
          </w:tcPr>
          <w:p w14:paraId="66D42F98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CC-1/2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</w:tcPr>
          <w:p w14:paraId="7532D2C7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no line coding</w:t>
            </w:r>
          </w:p>
        </w:tc>
        <w:tc>
          <w:tcPr>
            <w:tcW w:w="337" w:type="pct"/>
            <w:shd w:val="clear" w:color="auto" w:fill="auto"/>
            <w:vAlign w:val="center"/>
          </w:tcPr>
          <w:p w14:paraId="39CD0019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</w:tcPr>
          <w:p w14:paraId="088996D4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60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</w:tcPr>
          <w:p w14:paraId="216BEB08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360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</w:tcPr>
          <w:p w14:paraId="4424453B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481" w:type="pct"/>
            <w:vMerge w:val="restart"/>
            <w:shd w:val="clear" w:color="auto" w:fill="auto"/>
            <w:vAlign w:val="center"/>
          </w:tcPr>
          <w:p w14:paraId="3E80D288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481" w:type="pct"/>
            <w:shd w:val="clear" w:color="auto" w:fill="auto"/>
            <w:vAlign w:val="center"/>
          </w:tcPr>
          <w:p w14:paraId="6F198D09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1854</w:t>
            </w:r>
          </w:p>
        </w:tc>
      </w:tr>
      <w:tr w:rsidR="0038276D" w14:paraId="29A11216" w14:textId="77777777">
        <w:trPr>
          <w:trHeight w:val="280"/>
        </w:trPr>
        <w:tc>
          <w:tcPr>
            <w:tcW w:w="420" w:type="pct"/>
            <w:vMerge/>
            <w:vAlign w:val="center"/>
          </w:tcPr>
          <w:p w14:paraId="59D9B31E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</w:tcPr>
          <w:p w14:paraId="0FB962AA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</w:tcPr>
          <w:p w14:paraId="560AC24A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</w:tcPr>
          <w:p w14:paraId="75CC6300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</w:tcPr>
          <w:p w14:paraId="3CFEFA33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vMerge/>
            <w:vAlign w:val="center"/>
          </w:tcPr>
          <w:p w14:paraId="1CD15278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</w:tcPr>
          <w:p w14:paraId="25557433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7" w:type="pct"/>
            <w:vMerge w:val="restart"/>
            <w:shd w:val="clear" w:color="auto" w:fill="auto"/>
            <w:vAlign w:val="center"/>
          </w:tcPr>
          <w:p w14:paraId="5A57A19E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61" w:type="pct"/>
            <w:vMerge/>
            <w:vAlign w:val="center"/>
          </w:tcPr>
          <w:p w14:paraId="6EE0031C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</w:tcPr>
          <w:p w14:paraId="22E44BC6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</w:tcPr>
          <w:p w14:paraId="2B3BB57C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/>
            <w:vAlign w:val="center"/>
          </w:tcPr>
          <w:p w14:paraId="2CAE259F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</w:tcPr>
          <w:p w14:paraId="2FE61ADB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1882</w:t>
            </w:r>
          </w:p>
        </w:tc>
      </w:tr>
      <w:tr w:rsidR="0038276D" w14:paraId="5E0C4F4E" w14:textId="77777777">
        <w:trPr>
          <w:trHeight w:val="280"/>
        </w:trPr>
        <w:tc>
          <w:tcPr>
            <w:tcW w:w="420" w:type="pct"/>
            <w:vMerge/>
            <w:vAlign w:val="center"/>
          </w:tcPr>
          <w:p w14:paraId="233F9742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</w:tcPr>
          <w:p w14:paraId="599A7A78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0.47</w:t>
            </w:r>
          </w:p>
        </w:tc>
        <w:tc>
          <w:tcPr>
            <w:tcW w:w="524" w:type="pct"/>
            <w:vMerge w:val="restart"/>
            <w:shd w:val="clear" w:color="auto" w:fill="auto"/>
            <w:vAlign w:val="center"/>
          </w:tcPr>
          <w:p w14:paraId="16592FFA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 w:hint="eastAsia"/>
                <w:color w:val="000000"/>
                <w:sz w:val="16"/>
                <w:szCs w:val="16"/>
              </w:rPr>
              <w:t>[194]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</w:tcPr>
          <w:p w14:paraId="76925040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-2.8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</w:tcPr>
          <w:p w14:paraId="661D9D8F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318" w:type="pct"/>
            <w:vMerge w:val="restart"/>
            <w:shd w:val="clear" w:color="auto" w:fill="auto"/>
            <w:vAlign w:val="center"/>
          </w:tcPr>
          <w:p w14:paraId="19326FF6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CC 1/3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</w:tcPr>
          <w:p w14:paraId="3EFDF141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Manchester</w:t>
            </w:r>
          </w:p>
        </w:tc>
        <w:tc>
          <w:tcPr>
            <w:tcW w:w="337" w:type="pct"/>
            <w:vMerge/>
            <w:vAlign w:val="center"/>
          </w:tcPr>
          <w:p w14:paraId="2F1D2FFE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restart"/>
            <w:shd w:val="clear" w:color="auto" w:fill="auto"/>
            <w:vAlign w:val="center"/>
          </w:tcPr>
          <w:p w14:paraId="0DC6F3E6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</w:tcPr>
          <w:p w14:paraId="2487831E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</w:tcPr>
          <w:p w14:paraId="7DBDD117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14</w:t>
            </w:r>
          </w:p>
        </w:tc>
        <w:tc>
          <w:tcPr>
            <w:tcW w:w="481" w:type="pct"/>
            <w:vMerge/>
            <w:vAlign w:val="center"/>
          </w:tcPr>
          <w:p w14:paraId="760B4C39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</w:tcPr>
          <w:p w14:paraId="2A782410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220</w:t>
            </w:r>
          </w:p>
        </w:tc>
      </w:tr>
      <w:tr w:rsidR="0038276D" w14:paraId="38F36B90" w14:textId="77777777">
        <w:trPr>
          <w:trHeight w:val="280"/>
        </w:trPr>
        <w:tc>
          <w:tcPr>
            <w:tcW w:w="420" w:type="pct"/>
            <w:vMerge/>
            <w:vAlign w:val="center"/>
          </w:tcPr>
          <w:p w14:paraId="194B46D8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</w:tcPr>
          <w:p w14:paraId="77E98855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</w:tcPr>
          <w:p w14:paraId="55202A1A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</w:tcPr>
          <w:p w14:paraId="4DFBFFC9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</w:tcPr>
          <w:p w14:paraId="5790A1C7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vMerge/>
            <w:vAlign w:val="center"/>
          </w:tcPr>
          <w:p w14:paraId="629B2E60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</w:tcPr>
          <w:p w14:paraId="764F05F8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7" w:type="pct"/>
            <w:vMerge/>
            <w:vAlign w:val="center"/>
          </w:tcPr>
          <w:p w14:paraId="50A4E6EA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</w:tcPr>
          <w:p w14:paraId="613B8788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</w:tcPr>
          <w:p w14:paraId="43CB5528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</w:tcPr>
          <w:p w14:paraId="6A8EB6D2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</w:tcPr>
          <w:p w14:paraId="00088796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481" w:type="pct"/>
            <w:shd w:val="clear" w:color="auto" w:fill="auto"/>
            <w:vAlign w:val="center"/>
          </w:tcPr>
          <w:p w14:paraId="62462B2E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224</w:t>
            </w:r>
          </w:p>
        </w:tc>
      </w:tr>
    </w:tbl>
    <w:p w14:paraId="6D725158" w14:textId="77777777" w:rsidR="0038276D" w:rsidRDefault="0038276D" w:rsidP="00617CE9"/>
    <w:p w14:paraId="6F34D1B4" w14:textId="6222F52E" w:rsidR="0038276D" w:rsidRDefault="00B410C8">
      <w:pPr>
        <w:pStyle w:val="Heading5"/>
      </w:pPr>
      <w:r>
        <w:rPr>
          <w:rFonts w:hint="eastAsia"/>
        </w:rPr>
        <w:lastRenderedPageBreak/>
        <w:t>7.1.3.2.2</w:t>
      </w:r>
      <w:r>
        <w:tab/>
      </w:r>
      <w:r w:rsidR="00617CE9">
        <w:t>N</w:t>
      </w:r>
      <w:r>
        <w:rPr>
          <w:rFonts w:hint="eastAsia"/>
        </w:rPr>
        <w:t>on-coherent</w:t>
      </w:r>
    </w:p>
    <w:p w14:paraId="585DD50F" w14:textId="045A7B39" w:rsidR="0038276D" w:rsidRDefault="00B410C8" w:rsidP="0090494B">
      <w:pPr>
        <w:pStyle w:val="TH"/>
      </w:pPr>
      <w:r>
        <w:rPr>
          <w:rFonts w:hint="eastAsia"/>
          <w:noProof/>
        </w:rPr>
        <w:drawing>
          <wp:inline distT="0" distB="0" distL="0" distR="0" wp14:anchorId="532E87BE" wp14:editId="3B1A5ED6">
            <wp:extent cx="8489950" cy="5365750"/>
            <wp:effectExtent l="0" t="0" r="6350" b="6350"/>
            <wp:docPr id="22710359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7103599" name="Picture 9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489950" cy="536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2C3853B" w14:textId="1E35E611" w:rsidR="0038276D" w:rsidRDefault="0090494B" w:rsidP="0090494B">
      <w:pPr>
        <w:pStyle w:val="TF"/>
      </w:pPr>
      <w:r>
        <w:rPr>
          <w:rFonts w:hint="eastAsia"/>
        </w:rPr>
        <w:t>Figure 7.1.3.2.2 - 1</w:t>
      </w:r>
    </w:p>
    <w:p w14:paraId="41DAE7AC" w14:textId="77777777" w:rsidR="0038276D" w:rsidRDefault="00B410C8" w:rsidP="0090494B">
      <w:pPr>
        <w:pStyle w:val="TH"/>
      </w:pPr>
      <w:r>
        <w:lastRenderedPageBreak/>
        <w:t xml:space="preserve">Table </w:t>
      </w:r>
      <w:r>
        <w:rPr>
          <w:rFonts w:hint="eastAsia"/>
        </w:rPr>
        <w:t>7.1.3.2.2 - 1</w:t>
      </w:r>
    </w:p>
    <w:tbl>
      <w:tblPr>
        <w:tblW w:w="500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9"/>
        <w:gridCol w:w="1286"/>
        <w:gridCol w:w="1286"/>
        <w:gridCol w:w="746"/>
        <w:gridCol w:w="660"/>
        <w:gridCol w:w="715"/>
        <w:gridCol w:w="846"/>
        <w:gridCol w:w="784"/>
        <w:gridCol w:w="1184"/>
        <w:gridCol w:w="997"/>
        <w:gridCol w:w="1184"/>
        <w:gridCol w:w="1211"/>
        <w:gridCol w:w="2382"/>
      </w:tblGrid>
      <w:tr w:rsidR="0038276D" w14:paraId="600C2CA6" w14:textId="77777777">
        <w:trPr>
          <w:trHeight w:val="280"/>
        </w:trPr>
        <w:tc>
          <w:tcPr>
            <w:tcW w:w="5000" w:type="pct"/>
            <w:gridSpan w:val="13"/>
            <w:shd w:val="clear" w:color="auto" w:fill="auto"/>
            <w:noWrap/>
            <w:vAlign w:val="center"/>
          </w:tcPr>
          <w:p w14:paraId="05F69704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TDL-A, device 2a, non-coherent</w:t>
            </w:r>
          </w:p>
        </w:tc>
      </w:tr>
      <w:tr w:rsidR="0038276D" w14:paraId="4CC0ABDA" w14:textId="77777777">
        <w:trPr>
          <w:trHeight w:val="320"/>
        </w:trPr>
        <w:tc>
          <w:tcPr>
            <w:tcW w:w="5000" w:type="pct"/>
            <w:gridSpan w:val="13"/>
            <w:shd w:val="clear" w:color="auto" w:fill="auto"/>
          </w:tcPr>
          <w:p w14:paraId="4E19BEFC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D2R LLS</w:t>
            </w:r>
          </w:p>
        </w:tc>
      </w:tr>
      <w:tr w:rsidR="0038276D" w14:paraId="688034B8" w14:textId="77777777">
        <w:trPr>
          <w:trHeight w:val="280"/>
        </w:trPr>
        <w:tc>
          <w:tcPr>
            <w:tcW w:w="354" w:type="pct"/>
            <w:shd w:val="clear" w:color="D9E1F2" w:fill="D9E1F2"/>
            <w:noWrap/>
            <w:vAlign w:val="center"/>
          </w:tcPr>
          <w:p w14:paraId="168DB007" w14:textId="77777777" w:rsidR="0038276D" w:rsidRDefault="00B410C8">
            <w:pPr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BLER</w:t>
            </w:r>
          </w:p>
        </w:tc>
        <w:tc>
          <w:tcPr>
            <w:tcW w:w="451" w:type="pct"/>
            <w:shd w:val="clear" w:color="D9E1F2" w:fill="D9E1F2"/>
            <w:noWrap/>
            <w:vAlign w:val="center"/>
          </w:tcPr>
          <w:p w14:paraId="54A6AA40" w14:textId="77777777" w:rsidR="0038276D" w:rsidRDefault="00B410C8">
            <w:pPr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SE[bps/Hz]</w:t>
            </w:r>
          </w:p>
        </w:tc>
        <w:tc>
          <w:tcPr>
            <w:tcW w:w="451" w:type="pct"/>
            <w:shd w:val="clear" w:color="D9E1F2" w:fill="D9E1F2"/>
            <w:noWrap/>
            <w:vAlign w:val="center"/>
          </w:tcPr>
          <w:p w14:paraId="18DE2B73" w14:textId="77777777" w:rsidR="0038276D" w:rsidRDefault="00B410C8">
            <w:pPr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Source</w:t>
            </w:r>
          </w:p>
        </w:tc>
        <w:tc>
          <w:tcPr>
            <w:tcW w:w="262" w:type="pct"/>
            <w:shd w:val="clear" w:color="D9E1F2" w:fill="D9E1F2"/>
            <w:noWrap/>
            <w:vAlign w:val="center"/>
          </w:tcPr>
          <w:p w14:paraId="1E359839" w14:textId="77777777" w:rsidR="0038276D" w:rsidRDefault="00B410C8">
            <w:pPr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MinSNR</w:t>
            </w:r>
            <w:proofErr w:type="spellEnd"/>
          </w:p>
        </w:tc>
        <w:tc>
          <w:tcPr>
            <w:tcW w:w="230" w:type="pct"/>
            <w:shd w:val="clear" w:color="D9E1F2" w:fill="D9E1F2"/>
            <w:noWrap/>
            <w:vAlign w:val="center"/>
          </w:tcPr>
          <w:p w14:paraId="091D7417" w14:textId="77777777" w:rsidR="0038276D" w:rsidRDefault="00B410C8">
            <w:pPr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MaxSNR</w:t>
            </w:r>
            <w:proofErr w:type="spellEnd"/>
          </w:p>
        </w:tc>
        <w:tc>
          <w:tcPr>
            <w:tcW w:w="251" w:type="pct"/>
            <w:shd w:val="clear" w:color="D9E1F2" w:fill="D9E1F2"/>
            <w:noWrap/>
            <w:vAlign w:val="center"/>
          </w:tcPr>
          <w:p w14:paraId="49FB3E5E" w14:textId="77777777" w:rsidR="0038276D" w:rsidRDefault="00B410C8">
            <w:pPr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FEC?</w:t>
            </w:r>
          </w:p>
        </w:tc>
        <w:tc>
          <w:tcPr>
            <w:tcW w:w="295" w:type="pct"/>
            <w:shd w:val="clear" w:color="D9E1F2" w:fill="D9E1F2"/>
            <w:noWrap/>
            <w:vAlign w:val="center"/>
          </w:tcPr>
          <w:p w14:paraId="469475D6" w14:textId="77777777" w:rsidR="0038276D" w:rsidRDefault="00B410C8">
            <w:pPr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Line Code</w:t>
            </w:r>
          </w:p>
        </w:tc>
        <w:tc>
          <w:tcPr>
            <w:tcW w:w="275" w:type="pct"/>
            <w:shd w:val="clear" w:color="D9E1F2" w:fill="D9E1F2"/>
            <w:noWrap/>
            <w:vAlign w:val="center"/>
          </w:tcPr>
          <w:p w14:paraId="48797CD7" w14:textId="77777777" w:rsidR="0038276D" w:rsidRDefault="00B410C8">
            <w:pPr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#ofRx</w:t>
            </w:r>
          </w:p>
        </w:tc>
        <w:tc>
          <w:tcPr>
            <w:tcW w:w="413" w:type="pct"/>
            <w:shd w:val="clear" w:color="D9E1F2" w:fill="D9E1F2"/>
            <w:noWrap/>
            <w:vAlign w:val="center"/>
          </w:tcPr>
          <w:p w14:paraId="77B725BC" w14:textId="77777777" w:rsidR="0038276D" w:rsidRDefault="00B410C8">
            <w:pPr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DataRate</w:t>
            </w:r>
            <w:proofErr w:type="spellEnd"/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[kbps]</w:t>
            </w:r>
          </w:p>
        </w:tc>
        <w:tc>
          <w:tcPr>
            <w:tcW w:w="348" w:type="pct"/>
            <w:shd w:val="clear" w:color="D9E1F2" w:fill="D9E1F2"/>
            <w:noWrap/>
            <w:vAlign w:val="center"/>
          </w:tcPr>
          <w:p w14:paraId="482F9123" w14:textId="77777777" w:rsidR="0038276D" w:rsidRDefault="00B410C8">
            <w:pPr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info-</w:t>
            </w:r>
            <w:proofErr w:type="spellStart"/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recv_bw</w:t>
            </w:r>
            <w:proofErr w:type="spellEnd"/>
          </w:p>
        </w:tc>
        <w:tc>
          <w:tcPr>
            <w:tcW w:w="413" w:type="pct"/>
            <w:shd w:val="clear" w:color="D9E1F2" w:fill="D9E1F2"/>
            <w:noWrap/>
            <w:vAlign w:val="center"/>
          </w:tcPr>
          <w:p w14:paraId="63DFBEA9" w14:textId="77777777" w:rsidR="0038276D" w:rsidRDefault="00B410C8">
            <w:pPr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ChipRate</w:t>
            </w:r>
            <w:proofErr w:type="spellEnd"/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[</w:t>
            </w:r>
            <w:proofErr w:type="spellStart"/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kcps</w:t>
            </w:r>
            <w:proofErr w:type="spellEnd"/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]</w:t>
            </w:r>
          </w:p>
        </w:tc>
        <w:tc>
          <w:tcPr>
            <w:tcW w:w="423" w:type="pct"/>
            <w:shd w:val="clear" w:color="D9E1F2" w:fill="D9E1F2"/>
            <w:noWrap/>
            <w:vAlign w:val="center"/>
          </w:tcPr>
          <w:p w14:paraId="19A23629" w14:textId="77777777" w:rsidR="0038276D" w:rsidRDefault="00B410C8">
            <w:pPr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MessageSize</w:t>
            </w:r>
            <w:proofErr w:type="spellEnd"/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[b]</w:t>
            </w:r>
          </w:p>
        </w:tc>
        <w:tc>
          <w:tcPr>
            <w:tcW w:w="827" w:type="pct"/>
            <w:shd w:val="clear" w:color="D9E1F2" w:fill="D9E1F2"/>
            <w:noWrap/>
            <w:vAlign w:val="center"/>
          </w:tcPr>
          <w:p w14:paraId="7F04716C" w14:textId="77777777" w:rsidR="0038276D" w:rsidRDefault="00B410C8">
            <w:pPr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Row Indices</w:t>
            </w:r>
          </w:p>
        </w:tc>
      </w:tr>
      <w:tr w:rsidR="0038276D" w14:paraId="4A4184AC" w14:textId="77777777">
        <w:trPr>
          <w:trHeight w:val="280"/>
        </w:trPr>
        <w:tc>
          <w:tcPr>
            <w:tcW w:w="354" w:type="pct"/>
            <w:vMerge w:val="restart"/>
            <w:shd w:val="clear" w:color="auto" w:fill="auto"/>
            <w:vAlign w:val="center"/>
          </w:tcPr>
          <w:p w14:paraId="197353AF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451" w:type="pct"/>
            <w:vMerge w:val="restart"/>
            <w:shd w:val="clear" w:color="auto" w:fill="auto"/>
            <w:vAlign w:val="center"/>
          </w:tcPr>
          <w:p w14:paraId="785E1612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0.02</w:t>
            </w:r>
          </w:p>
        </w:tc>
        <w:tc>
          <w:tcPr>
            <w:tcW w:w="451" w:type="pct"/>
            <w:vMerge w:val="restart"/>
            <w:shd w:val="clear" w:color="auto" w:fill="auto"/>
            <w:vAlign w:val="center"/>
          </w:tcPr>
          <w:p w14:paraId="4C81A4E7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 w:hint="eastAsia"/>
                <w:color w:val="000000"/>
                <w:sz w:val="16"/>
                <w:szCs w:val="16"/>
              </w:rPr>
              <w:t>[197]</w:t>
            </w:r>
          </w:p>
        </w:tc>
        <w:tc>
          <w:tcPr>
            <w:tcW w:w="262" w:type="pct"/>
            <w:vMerge w:val="restart"/>
            <w:shd w:val="clear" w:color="auto" w:fill="auto"/>
            <w:vAlign w:val="center"/>
          </w:tcPr>
          <w:p w14:paraId="24A00F35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10.5</w:t>
            </w:r>
          </w:p>
        </w:tc>
        <w:tc>
          <w:tcPr>
            <w:tcW w:w="230" w:type="pct"/>
            <w:vMerge w:val="restart"/>
            <w:shd w:val="clear" w:color="auto" w:fill="auto"/>
            <w:vAlign w:val="center"/>
          </w:tcPr>
          <w:p w14:paraId="2B741D33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13</w:t>
            </w:r>
          </w:p>
        </w:tc>
        <w:tc>
          <w:tcPr>
            <w:tcW w:w="251" w:type="pct"/>
            <w:vMerge w:val="restart"/>
            <w:shd w:val="clear" w:color="auto" w:fill="auto"/>
            <w:vAlign w:val="center"/>
          </w:tcPr>
          <w:p w14:paraId="2091092B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no FEC</w:t>
            </w:r>
          </w:p>
        </w:tc>
        <w:tc>
          <w:tcPr>
            <w:tcW w:w="295" w:type="pct"/>
            <w:vMerge w:val="restart"/>
            <w:shd w:val="clear" w:color="auto" w:fill="auto"/>
            <w:vAlign w:val="center"/>
          </w:tcPr>
          <w:p w14:paraId="77196FB7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Manchester</w:t>
            </w:r>
          </w:p>
        </w:tc>
        <w:tc>
          <w:tcPr>
            <w:tcW w:w="275" w:type="pct"/>
            <w:shd w:val="clear" w:color="auto" w:fill="auto"/>
            <w:vAlign w:val="center"/>
          </w:tcPr>
          <w:p w14:paraId="25DFA90E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413" w:type="pct"/>
            <w:vMerge w:val="restart"/>
            <w:shd w:val="clear" w:color="auto" w:fill="auto"/>
            <w:vAlign w:val="center"/>
          </w:tcPr>
          <w:p w14:paraId="10655561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48" w:type="pct"/>
            <w:vMerge w:val="restart"/>
            <w:shd w:val="clear" w:color="auto" w:fill="auto"/>
            <w:vAlign w:val="center"/>
          </w:tcPr>
          <w:p w14:paraId="1A89352B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60</w:t>
            </w:r>
          </w:p>
        </w:tc>
        <w:tc>
          <w:tcPr>
            <w:tcW w:w="413" w:type="pct"/>
            <w:vMerge w:val="restart"/>
            <w:shd w:val="clear" w:color="auto" w:fill="auto"/>
            <w:vAlign w:val="center"/>
          </w:tcPr>
          <w:p w14:paraId="1CC97EAD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NaN</w:t>
            </w:r>
            <w:proofErr w:type="spellEnd"/>
          </w:p>
        </w:tc>
        <w:tc>
          <w:tcPr>
            <w:tcW w:w="423" w:type="pct"/>
            <w:vMerge w:val="restart"/>
            <w:shd w:val="clear" w:color="auto" w:fill="auto"/>
            <w:vAlign w:val="center"/>
          </w:tcPr>
          <w:p w14:paraId="790D7455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827" w:type="pct"/>
            <w:shd w:val="clear" w:color="auto" w:fill="auto"/>
            <w:vAlign w:val="center"/>
          </w:tcPr>
          <w:p w14:paraId="1434D7A5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658</w:t>
            </w:r>
          </w:p>
        </w:tc>
      </w:tr>
      <w:tr w:rsidR="0038276D" w14:paraId="0E9D4307" w14:textId="77777777">
        <w:trPr>
          <w:trHeight w:val="280"/>
        </w:trPr>
        <w:tc>
          <w:tcPr>
            <w:tcW w:w="354" w:type="pct"/>
            <w:vMerge/>
            <w:vAlign w:val="center"/>
          </w:tcPr>
          <w:p w14:paraId="4E8B8902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1" w:type="pct"/>
            <w:vMerge/>
            <w:vAlign w:val="center"/>
          </w:tcPr>
          <w:p w14:paraId="5A13F95A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1" w:type="pct"/>
            <w:vMerge/>
            <w:vAlign w:val="center"/>
          </w:tcPr>
          <w:p w14:paraId="4B51D38D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2" w:type="pct"/>
            <w:vMerge/>
            <w:vAlign w:val="center"/>
          </w:tcPr>
          <w:p w14:paraId="1D2DAA9B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0" w:type="pct"/>
            <w:vMerge/>
            <w:vAlign w:val="center"/>
          </w:tcPr>
          <w:p w14:paraId="7BF6C2BD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/>
            <w:vAlign w:val="center"/>
          </w:tcPr>
          <w:p w14:paraId="4499C2F9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" w:type="pct"/>
            <w:vMerge/>
            <w:vAlign w:val="center"/>
          </w:tcPr>
          <w:p w14:paraId="59D99D1A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5" w:type="pct"/>
            <w:vMerge w:val="restart"/>
            <w:shd w:val="clear" w:color="auto" w:fill="auto"/>
            <w:vAlign w:val="center"/>
          </w:tcPr>
          <w:p w14:paraId="0C6CD5B3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413" w:type="pct"/>
            <w:vMerge/>
            <w:vAlign w:val="center"/>
          </w:tcPr>
          <w:p w14:paraId="464EF30B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8" w:type="pct"/>
            <w:vMerge/>
            <w:vAlign w:val="center"/>
          </w:tcPr>
          <w:p w14:paraId="5DCEBD9E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5F4D4152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23" w:type="pct"/>
            <w:vMerge/>
            <w:vAlign w:val="center"/>
          </w:tcPr>
          <w:p w14:paraId="31CFC859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27" w:type="pct"/>
            <w:shd w:val="clear" w:color="auto" w:fill="auto"/>
            <w:vAlign w:val="center"/>
          </w:tcPr>
          <w:p w14:paraId="0B45C4D8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666</w:t>
            </w:r>
          </w:p>
        </w:tc>
      </w:tr>
      <w:tr w:rsidR="0038276D" w14:paraId="70E14427" w14:textId="77777777">
        <w:trPr>
          <w:trHeight w:val="280"/>
        </w:trPr>
        <w:tc>
          <w:tcPr>
            <w:tcW w:w="354" w:type="pct"/>
            <w:vMerge/>
            <w:vAlign w:val="center"/>
          </w:tcPr>
          <w:p w14:paraId="42210BA1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1" w:type="pct"/>
            <w:vMerge w:val="restart"/>
            <w:shd w:val="clear" w:color="auto" w:fill="auto"/>
            <w:vAlign w:val="center"/>
          </w:tcPr>
          <w:p w14:paraId="08C80026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0.03</w:t>
            </w:r>
          </w:p>
        </w:tc>
        <w:tc>
          <w:tcPr>
            <w:tcW w:w="451" w:type="pct"/>
            <w:vMerge w:val="restart"/>
            <w:shd w:val="clear" w:color="auto" w:fill="auto"/>
            <w:vAlign w:val="center"/>
          </w:tcPr>
          <w:p w14:paraId="7BBA716A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 w:hint="eastAsia"/>
                <w:color w:val="000000"/>
                <w:sz w:val="16"/>
                <w:szCs w:val="16"/>
              </w:rPr>
              <w:t>[210]</w:t>
            </w:r>
          </w:p>
        </w:tc>
        <w:tc>
          <w:tcPr>
            <w:tcW w:w="262" w:type="pct"/>
            <w:vMerge w:val="restart"/>
            <w:shd w:val="clear" w:color="auto" w:fill="auto"/>
            <w:vAlign w:val="center"/>
          </w:tcPr>
          <w:p w14:paraId="3A9DF7E1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9.63</w:t>
            </w:r>
          </w:p>
        </w:tc>
        <w:tc>
          <w:tcPr>
            <w:tcW w:w="230" w:type="pct"/>
            <w:vMerge w:val="restart"/>
            <w:shd w:val="clear" w:color="auto" w:fill="auto"/>
            <w:vAlign w:val="center"/>
          </w:tcPr>
          <w:p w14:paraId="593B3CB1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30.73</w:t>
            </w:r>
          </w:p>
        </w:tc>
        <w:tc>
          <w:tcPr>
            <w:tcW w:w="251" w:type="pct"/>
            <w:vMerge w:val="restart"/>
            <w:shd w:val="clear" w:color="auto" w:fill="auto"/>
            <w:vAlign w:val="center"/>
          </w:tcPr>
          <w:p w14:paraId="509436DB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CC</w:t>
            </w:r>
          </w:p>
        </w:tc>
        <w:tc>
          <w:tcPr>
            <w:tcW w:w="295" w:type="pct"/>
            <w:vMerge/>
            <w:vAlign w:val="center"/>
          </w:tcPr>
          <w:p w14:paraId="61094041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5" w:type="pct"/>
            <w:vMerge/>
            <w:vAlign w:val="center"/>
          </w:tcPr>
          <w:p w14:paraId="3AF2EF81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restart"/>
            <w:shd w:val="clear" w:color="auto" w:fill="auto"/>
            <w:vAlign w:val="center"/>
          </w:tcPr>
          <w:p w14:paraId="14DB054D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4.67</w:t>
            </w:r>
          </w:p>
        </w:tc>
        <w:tc>
          <w:tcPr>
            <w:tcW w:w="348" w:type="pct"/>
            <w:vMerge w:val="restart"/>
            <w:shd w:val="clear" w:color="auto" w:fill="auto"/>
            <w:vAlign w:val="center"/>
          </w:tcPr>
          <w:p w14:paraId="316721DB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180</w:t>
            </w:r>
          </w:p>
        </w:tc>
        <w:tc>
          <w:tcPr>
            <w:tcW w:w="413" w:type="pct"/>
            <w:vMerge/>
            <w:vAlign w:val="center"/>
          </w:tcPr>
          <w:p w14:paraId="5C8AA1F4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23" w:type="pct"/>
            <w:vMerge w:val="restart"/>
            <w:shd w:val="clear" w:color="auto" w:fill="auto"/>
            <w:vAlign w:val="center"/>
          </w:tcPr>
          <w:p w14:paraId="4D73EDD9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827" w:type="pct"/>
            <w:shd w:val="clear" w:color="auto" w:fill="auto"/>
            <w:vAlign w:val="center"/>
          </w:tcPr>
          <w:p w14:paraId="7378805C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485</w:t>
            </w:r>
          </w:p>
        </w:tc>
      </w:tr>
      <w:tr w:rsidR="0038276D" w14:paraId="5DC1F596" w14:textId="77777777">
        <w:trPr>
          <w:trHeight w:val="280"/>
        </w:trPr>
        <w:tc>
          <w:tcPr>
            <w:tcW w:w="354" w:type="pct"/>
            <w:vMerge/>
            <w:vAlign w:val="center"/>
          </w:tcPr>
          <w:p w14:paraId="0D007A64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1" w:type="pct"/>
            <w:vMerge/>
            <w:vAlign w:val="center"/>
          </w:tcPr>
          <w:p w14:paraId="6664094B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1" w:type="pct"/>
            <w:vMerge/>
            <w:vAlign w:val="center"/>
          </w:tcPr>
          <w:p w14:paraId="26C58094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2" w:type="pct"/>
            <w:vMerge/>
            <w:vAlign w:val="center"/>
          </w:tcPr>
          <w:p w14:paraId="01E26AB0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0" w:type="pct"/>
            <w:vMerge/>
            <w:vAlign w:val="center"/>
          </w:tcPr>
          <w:p w14:paraId="662388E6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/>
            <w:vAlign w:val="center"/>
          </w:tcPr>
          <w:p w14:paraId="7C47CAC7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693B225C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None</w:t>
            </w:r>
          </w:p>
        </w:tc>
        <w:tc>
          <w:tcPr>
            <w:tcW w:w="275" w:type="pct"/>
            <w:vMerge w:val="restart"/>
            <w:shd w:val="clear" w:color="auto" w:fill="auto"/>
            <w:vAlign w:val="center"/>
          </w:tcPr>
          <w:p w14:paraId="1CA21D2F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413" w:type="pct"/>
            <w:vMerge/>
            <w:vAlign w:val="center"/>
          </w:tcPr>
          <w:p w14:paraId="12464DEC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8" w:type="pct"/>
            <w:vMerge/>
            <w:vAlign w:val="center"/>
          </w:tcPr>
          <w:p w14:paraId="2E2812E7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5269FC49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23" w:type="pct"/>
            <w:vMerge/>
            <w:vAlign w:val="center"/>
          </w:tcPr>
          <w:p w14:paraId="47006A97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27" w:type="pct"/>
            <w:shd w:val="clear" w:color="auto" w:fill="auto"/>
            <w:vAlign w:val="center"/>
          </w:tcPr>
          <w:p w14:paraId="7605F62C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489</w:t>
            </w:r>
          </w:p>
        </w:tc>
      </w:tr>
      <w:tr w:rsidR="0038276D" w14:paraId="2C2DF79D" w14:textId="77777777">
        <w:trPr>
          <w:trHeight w:val="280"/>
        </w:trPr>
        <w:tc>
          <w:tcPr>
            <w:tcW w:w="354" w:type="pct"/>
            <w:vMerge/>
            <w:vAlign w:val="center"/>
          </w:tcPr>
          <w:p w14:paraId="74F76237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1" w:type="pct"/>
            <w:vMerge/>
            <w:vAlign w:val="center"/>
          </w:tcPr>
          <w:p w14:paraId="517FD94E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1" w:type="pct"/>
            <w:vMerge w:val="restart"/>
            <w:shd w:val="clear" w:color="auto" w:fill="auto"/>
            <w:vAlign w:val="center"/>
          </w:tcPr>
          <w:p w14:paraId="30C072F5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 w:hint="eastAsia"/>
                <w:color w:val="000000"/>
                <w:sz w:val="16"/>
                <w:szCs w:val="16"/>
              </w:rPr>
              <w:t>[202]</w:t>
            </w:r>
          </w:p>
        </w:tc>
        <w:tc>
          <w:tcPr>
            <w:tcW w:w="262" w:type="pct"/>
            <w:vMerge w:val="restart"/>
            <w:shd w:val="clear" w:color="auto" w:fill="auto"/>
            <w:vAlign w:val="center"/>
          </w:tcPr>
          <w:p w14:paraId="6206F0E0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8.7</w:t>
            </w:r>
          </w:p>
        </w:tc>
        <w:tc>
          <w:tcPr>
            <w:tcW w:w="230" w:type="pct"/>
            <w:vMerge w:val="restart"/>
            <w:shd w:val="clear" w:color="auto" w:fill="auto"/>
            <w:vAlign w:val="center"/>
          </w:tcPr>
          <w:p w14:paraId="3F53B357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14.2</w:t>
            </w:r>
          </w:p>
        </w:tc>
        <w:tc>
          <w:tcPr>
            <w:tcW w:w="251" w:type="pct"/>
            <w:vMerge/>
            <w:vAlign w:val="center"/>
          </w:tcPr>
          <w:p w14:paraId="0913F503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" w:type="pct"/>
            <w:vMerge w:val="restart"/>
            <w:shd w:val="clear" w:color="auto" w:fill="auto"/>
            <w:vAlign w:val="center"/>
          </w:tcPr>
          <w:p w14:paraId="5DAB36D9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Manchester encoding</w:t>
            </w:r>
          </w:p>
        </w:tc>
        <w:tc>
          <w:tcPr>
            <w:tcW w:w="275" w:type="pct"/>
            <w:vMerge/>
            <w:vAlign w:val="center"/>
          </w:tcPr>
          <w:p w14:paraId="0C641CF8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restart"/>
            <w:shd w:val="clear" w:color="auto" w:fill="auto"/>
            <w:vAlign w:val="center"/>
          </w:tcPr>
          <w:p w14:paraId="77B80C6A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4.81</w:t>
            </w:r>
          </w:p>
        </w:tc>
        <w:tc>
          <w:tcPr>
            <w:tcW w:w="348" w:type="pct"/>
            <w:vMerge w:val="restart"/>
            <w:shd w:val="clear" w:color="auto" w:fill="auto"/>
            <w:vAlign w:val="center"/>
          </w:tcPr>
          <w:p w14:paraId="6AC132CB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150</w:t>
            </w:r>
          </w:p>
        </w:tc>
        <w:tc>
          <w:tcPr>
            <w:tcW w:w="413" w:type="pct"/>
            <w:vMerge w:val="restart"/>
            <w:shd w:val="clear" w:color="auto" w:fill="auto"/>
            <w:vAlign w:val="center"/>
          </w:tcPr>
          <w:p w14:paraId="10C6925B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75</w:t>
            </w:r>
          </w:p>
        </w:tc>
        <w:tc>
          <w:tcPr>
            <w:tcW w:w="423" w:type="pct"/>
            <w:vMerge w:val="restart"/>
            <w:shd w:val="clear" w:color="auto" w:fill="auto"/>
            <w:vAlign w:val="center"/>
          </w:tcPr>
          <w:p w14:paraId="2CE96329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827" w:type="pct"/>
            <w:shd w:val="clear" w:color="auto" w:fill="auto"/>
            <w:vAlign w:val="center"/>
          </w:tcPr>
          <w:p w14:paraId="108DD4EB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321</w:t>
            </w:r>
          </w:p>
        </w:tc>
      </w:tr>
      <w:tr w:rsidR="0038276D" w14:paraId="4A176180" w14:textId="77777777">
        <w:trPr>
          <w:trHeight w:val="280"/>
        </w:trPr>
        <w:tc>
          <w:tcPr>
            <w:tcW w:w="354" w:type="pct"/>
            <w:vMerge/>
            <w:vAlign w:val="center"/>
          </w:tcPr>
          <w:p w14:paraId="7A811D5F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1" w:type="pct"/>
            <w:vMerge/>
            <w:vAlign w:val="center"/>
          </w:tcPr>
          <w:p w14:paraId="4650AF76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1" w:type="pct"/>
            <w:vMerge/>
            <w:vAlign w:val="center"/>
          </w:tcPr>
          <w:p w14:paraId="206815B7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2" w:type="pct"/>
            <w:vMerge/>
            <w:vAlign w:val="center"/>
          </w:tcPr>
          <w:p w14:paraId="5415CAC5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0" w:type="pct"/>
            <w:vMerge/>
            <w:vAlign w:val="center"/>
          </w:tcPr>
          <w:p w14:paraId="6310D7BB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/>
            <w:vAlign w:val="center"/>
          </w:tcPr>
          <w:p w14:paraId="18311DEB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" w:type="pct"/>
            <w:vMerge/>
            <w:vAlign w:val="center"/>
          </w:tcPr>
          <w:p w14:paraId="2F5572F3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5" w:type="pct"/>
            <w:shd w:val="clear" w:color="auto" w:fill="auto"/>
            <w:vAlign w:val="center"/>
          </w:tcPr>
          <w:p w14:paraId="7C279F0D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413" w:type="pct"/>
            <w:vMerge/>
            <w:vAlign w:val="center"/>
          </w:tcPr>
          <w:p w14:paraId="170DC091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8" w:type="pct"/>
            <w:vMerge/>
            <w:vAlign w:val="center"/>
          </w:tcPr>
          <w:p w14:paraId="05A1447C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16CCF94E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23" w:type="pct"/>
            <w:vMerge/>
            <w:vAlign w:val="center"/>
          </w:tcPr>
          <w:p w14:paraId="5084D7E9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27" w:type="pct"/>
            <w:shd w:val="clear" w:color="auto" w:fill="auto"/>
            <w:vAlign w:val="center"/>
          </w:tcPr>
          <w:p w14:paraId="135BF6CA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324</w:t>
            </w:r>
          </w:p>
        </w:tc>
      </w:tr>
      <w:tr w:rsidR="0038276D" w14:paraId="2FF4BF9B" w14:textId="77777777">
        <w:trPr>
          <w:trHeight w:val="280"/>
        </w:trPr>
        <w:tc>
          <w:tcPr>
            <w:tcW w:w="354" w:type="pct"/>
            <w:vMerge/>
            <w:vAlign w:val="center"/>
          </w:tcPr>
          <w:p w14:paraId="7E04353A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1" w:type="pct"/>
            <w:vMerge w:val="restart"/>
            <w:shd w:val="clear" w:color="auto" w:fill="auto"/>
            <w:vAlign w:val="center"/>
          </w:tcPr>
          <w:p w14:paraId="027AE816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0.04</w:t>
            </w:r>
          </w:p>
        </w:tc>
        <w:tc>
          <w:tcPr>
            <w:tcW w:w="451" w:type="pct"/>
            <w:vMerge/>
            <w:vAlign w:val="center"/>
          </w:tcPr>
          <w:p w14:paraId="40264AC4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2" w:type="pct"/>
            <w:vMerge w:val="restart"/>
            <w:shd w:val="clear" w:color="auto" w:fill="auto"/>
            <w:vAlign w:val="center"/>
          </w:tcPr>
          <w:p w14:paraId="180F1295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14.3</w:t>
            </w:r>
          </w:p>
        </w:tc>
        <w:tc>
          <w:tcPr>
            <w:tcW w:w="230" w:type="pct"/>
            <w:vMerge w:val="restart"/>
            <w:shd w:val="clear" w:color="auto" w:fill="auto"/>
            <w:vAlign w:val="center"/>
          </w:tcPr>
          <w:p w14:paraId="15488C4A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14.6</w:t>
            </w:r>
          </w:p>
        </w:tc>
        <w:tc>
          <w:tcPr>
            <w:tcW w:w="251" w:type="pct"/>
            <w:vMerge/>
            <w:vAlign w:val="center"/>
          </w:tcPr>
          <w:p w14:paraId="1B3AA22A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" w:type="pct"/>
            <w:vMerge/>
            <w:vAlign w:val="center"/>
          </w:tcPr>
          <w:p w14:paraId="336BF056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5" w:type="pct"/>
            <w:shd w:val="clear" w:color="auto" w:fill="auto"/>
            <w:vAlign w:val="center"/>
          </w:tcPr>
          <w:p w14:paraId="4EEFED3B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413" w:type="pct"/>
            <w:vMerge w:val="restart"/>
            <w:shd w:val="clear" w:color="auto" w:fill="auto"/>
            <w:vAlign w:val="center"/>
          </w:tcPr>
          <w:p w14:paraId="656CD00A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5.36</w:t>
            </w:r>
          </w:p>
        </w:tc>
        <w:tc>
          <w:tcPr>
            <w:tcW w:w="348" w:type="pct"/>
            <w:vMerge/>
            <w:vAlign w:val="center"/>
          </w:tcPr>
          <w:p w14:paraId="1A760725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3CFCE56B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23" w:type="pct"/>
            <w:vMerge w:val="restart"/>
            <w:shd w:val="clear" w:color="auto" w:fill="auto"/>
            <w:vAlign w:val="center"/>
          </w:tcPr>
          <w:p w14:paraId="4CF9FE94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827" w:type="pct"/>
            <w:shd w:val="clear" w:color="auto" w:fill="auto"/>
            <w:vAlign w:val="center"/>
          </w:tcPr>
          <w:p w14:paraId="2DA86343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357</w:t>
            </w:r>
          </w:p>
        </w:tc>
      </w:tr>
      <w:tr w:rsidR="0038276D" w14:paraId="7B65F8C7" w14:textId="77777777">
        <w:trPr>
          <w:trHeight w:val="280"/>
        </w:trPr>
        <w:tc>
          <w:tcPr>
            <w:tcW w:w="354" w:type="pct"/>
            <w:vMerge/>
            <w:vAlign w:val="center"/>
          </w:tcPr>
          <w:p w14:paraId="5B6774F9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1" w:type="pct"/>
            <w:vMerge/>
            <w:vAlign w:val="center"/>
          </w:tcPr>
          <w:p w14:paraId="2AFF623B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1" w:type="pct"/>
            <w:vMerge/>
            <w:vAlign w:val="center"/>
          </w:tcPr>
          <w:p w14:paraId="226828E2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2" w:type="pct"/>
            <w:vMerge/>
            <w:vAlign w:val="center"/>
          </w:tcPr>
          <w:p w14:paraId="10F52977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0" w:type="pct"/>
            <w:vMerge/>
            <w:vAlign w:val="center"/>
          </w:tcPr>
          <w:p w14:paraId="28447906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/>
            <w:vAlign w:val="center"/>
          </w:tcPr>
          <w:p w14:paraId="65E396E5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" w:type="pct"/>
            <w:vMerge/>
            <w:vAlign w:val="center"/>
          </w:tcPr>
          <w:p w14:paraId="6720C67A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5" w:type="pct"/>
            <w:shd w:val="clear" w:color="auto" w:fill="auto"/>
            <w:vAlign w:val="center"/>
          </w:tcPr>
          <w:p w14:paraId="6F6B16C0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413" w:type="pct"/>
            <w:vMerge/>
            <w:vAlign w:val="center"/>
          </w:tcPr>
          <w:p w14:paraId="7A54BB2F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8" w:type="pct"/>
            <w:vMerge/>
            <w:vAlign w:val="center"/>
          </w:tcPr>
          <w:p w14:paraId="1F9DE899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07F0E610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23" w:type="pct"/>
            <w:vMerge/>
            <w:vAlign w:val="center"/>
          </w:tcPr>
          <w:p w14:paraId="3FB6BB4B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27" w:type="pct"/>
            <w:shd w:val="clear" w:color="auto" w:fill="auto"/>
            <w:vAlign w:val="center"/>
          </w:tcPr>
          <w:p w14:paraId="603C1106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360</w:t>
            </w:r>
          </w:p>
        </w:tc>
      </w:tr>
      <w:tr w:rsidR="0038276D" w14:paraId="2B122A56" w14:textId="77777777">
        <w:trPr>
          <w:trHeight w:val="280"/>
        </w:trPr>
        <w:tc>
          <w:tcPr>
            <w:tcW w:w="354" w:type="pct"/>
            <w:vMerge/>
            <w:vAlign w:val="center"/>
          </w:tcPr>
          <w:p w14:paraId="1205F630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1" w:type="pct"/>
            <w:vMerge/>
            <w:vAlign w:val="center"/>
          </w:tcPr>
          <w:p w14:paraId="09C247B6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1" w:type="pct"/>
            <w:vMerge w:val="restart"/>
            <w:shd w:val="clear" w:color="auto" w:fill="auto"/>
            <w:vAlign w:val="center"/>
          </w:tcPr>
          <w:p w14:paraId="7D45D466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 w:hint="eastAsia"/>
                <w:color w:val="000000"/>
                <w:sz w:val="16"/>
                <w:szCs w:val="16"/>
              </w:rPr>
              <w:t>[200]</w:t>
            </w:r>
          </w:p>
        </w:tc>
        <w:tc>
          <w:tcPr>
            <w:tcW w:w="262" w:type="pct"/>
            <w:vMerge w:val="restart"/>
            <w:shd w:val="clear" w:color="auto" w:fill="auto"/>
            <w:vAlign w:val="center"/>
          </w:tcPr>
          <w:p w14:paraId="7AF25199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8.65</w:t>
            </w:r>
          </w:p>
        </w:tc>
        <w:tc>
          <w:tcPr>
            <w:tcW w:w="230" w:type="pct"/>
            <w:vMerge w:val="restart"/>
            <w:shd w:val="clear" w:color="auto" w:fill="auto"/>
            <w:vAlign w:val="center"/>
          </w:tcPr>
          <w:p w14:paraId="3D316739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10.84</w:t>
            </w:r>
          </w:p>
        </w:tc>
        <w:tc>
          <w:tcPr>
            <w:tcW w:w="251" w:type="pct"/>
            <w:vMerge w:val="restart"/>
            <w:shd w:val="clear" w:color="auto" w:fill="auto"/>
            <w:vAlign w:val="center"/>
          </w:tcPr>
          <w:p w14:paraId="2B51CD4D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no FEC</w:t>
            </w:r>
          </w:p>
        </w:tc>
        <w:tc>
          <w:tcPr>
            <w:tcW w:w="295" w:type="pct"/>
            <w:vMerge/>
            <w:vAlign w:val="center"/>
          </w:tcPr>
          <w:p w14:paraId="7C3DC368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5" w:type="pct"/>
            <w:shd w:val="clear" w:color="auto" w:fill="auto"/>
            <w:vAlign w:val="center"/>
          </w:tcPr>
          <w:p w14:paraId="687E7513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413" w:type="pct"/>
            <w:vMerge w:val="restart"/>
            <w:shd w:val="clear" w:color="auto" w:fill="auto"/>
            <w:vAlign w:val="center"/>
          </w:tcPr>
          <w:p w14:paraId="565E4353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7.5</w:t>
            </w:r>
          </w:p>
        </w:tc>
        <w:tc>
          <w:tcPr>
            <w:tcW w:w="348" w:type="pct"/>
            <w:vMerge w:val="restart"/>
            <w:shd w:val="clear" w:color="auto" w:fill="auto"/>
            <w:vAlign w:val="center"/>
          </w:tcPr>
          <w:p w14:paraId="7949B6CB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180</w:t>
            </w:r>
          </w:p>
        </w:tc>
        <w:tc>
          <w:tcPr>
            <w:tcW w:w="413" w:type="pct"/>
            <w:vMerge w:val="restart"/>
            <w:shd w:val="clear" w:color="auto" w:fill="auto"/>
            <w:vAlign w:val="center"/>
          </w:tcPr>
          <w:p w14:paraId="1BF67C50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7.5</w:t>
            </w:r>
          </w:p>
        </w:tc>
        <w:tc>
          <w:tcPr>
            <w:tcW w:w="423" w:type="pct"/>
            <w:shd w:val="clear" w:color="auto" w:fill="auto"/>
            <w:vAlign w:val="center"/>
          </w:tcPr>
          <w:p w14:paraId="5A0BD88F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827" w:type="pct"/>
            <w:shd w:val="clear" w:color="auto" w:fill="auto"/>
            <w:vAlign w:val="center"/>
          </w:tcPr>
          <w:p w14:paraId="137FDB71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1021,1023</w:t>
            </w:r>
          </w:p>
        </w:tc>
      </w:tr>
      <w:tr w:rsidR="0038276D" w14:paraId="5F27CE49" w14:textId="77777777">
        <w:trPr>
          <w:trHeight w:val="280"/>
        </w:trPr>
        <w:tc>
          <w:tcPr>
            <w:tcW w:w="354" w:type="pct"/>
            <w:vMerge/>
            <w:vAlign w:val="center"/>
          </w:tcPr>
          <w:p w14:paraId="72EEE621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1" w:type="pct"/>
            <w:vMerge/>
            <w:vAlign w:val="center"/>
          </w:tcPr>
          <w:p w14:paraId="51FF655E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1" w:type="pct"/>
            <w:vMerge/>
            <w:vAlign w:val="center"/>
          </w:tcPr>
          <w:p w14:paraId="4DE097D8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2" w:type="pct"/>
            <w:vMerge/>
            <w:vAlign w:val="center"/>
          </w:tcPr>
          <w:p w14:paraId="3C2E2B5C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0" w:type="pct"/>
            <w:vMerge/>
            <w:vAlign w:val="center"/>
          </w:tcPr>
          <w:p w14:paraId="524245DB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/>
            <w:vAlign w:val="center"/>
          </w:tcPr>
          <w:p w14:paraId="537ECFCE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" w:type="pct"/>
            <w:vMerge/>
            <w:vAlign w:val="center"/>
          </w:tcPr>
          <w:p w14:paraId="42F6E53B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5" w:type="pct"/>
            <w:shd w:val="clear" w:color="auto" w:fill="auto"/>
            <w:vAlign w:val="center"/>
          </w:tcPr>
          <w:p w14:paraId="14C4E8A5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413" w:type="pct"/>
            <w:vMerge/>
            <w:vAlign w:val="center"/>
          </w:tcPr>
          <w:p w14:paraId="611DBE1B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8" w:type="pct"/>
            <w:vMerge/>
            <w:vAlign w:val="center"/>
          </w:tcPr>
          <w:p w14:paraId="4D130C8A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6ED4F833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23" w:type="pct"/>
            <w:shd w:val="clear" w:color="auto" w:fill="auto"/>
            <w:vAlign w:val="center"/>
          </w:tcPr>
          <w:p w14:paraId="7B42B635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827" w:type="pct"/>
            <w:shd w:val="clear" w:color="auto" w:fill="auto"/>
            <w:vAlign w:val="center"/>
          </w:tcPr>
          <w:p w14:paraId="49550EDB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1066,1067</w:t>
            </w:r>
          </w:p>
        </w:tc>
      </w:tr>
      <w:tr w:rsidR="0038276D" w14:paraId="09E0EAE0" w14:textId="77777777">
        <w:trPr>
          <w:trHeight w:val="280"/>
        </w:trPr>
        <w:tc>
          <w:tcPr>
            <w:tcW w:w="354" w:type="pct"/>
            <w:vMerge/>
            <w:vAlign w:val="center"/>
          </w:tcPr>
          <w:p w14:paraId="1521A17C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1" w:type="pct"/>
            <w:vMerge w:val="restart"/>
            <w:shd w:val="clear" w:color="auto" w:fill="auto"/>
            <w:vAlign w:val="center"/>
          </w:tcPr>
          <w:p w14:paraId="463CD927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0.05</w:t>
            </w:r>
          </w:p>
        </w:tc>
        <w:tc>
          <w:tcPr>
            <w:tcW w:w="451" w:type="pct"/>
            <w:vMerge w:val="restart"/>
            <w:shd w:val="clear" w:color="auto" w:fill="auto"/>
            <w:vAlign w:val="center"/>
          </w:tcPr>
          <w:p w14:paraId="27639578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 w:hint="eastAsia"/>
                <w:color w:val="000000"/>
                <w:sz w:val="16"/>
                <w:szCs w:val="16"/>
              </w:rPr>
              <w:t>[202]</w:t>
            </w:r>
          </w:p>
        </w:tc>
        <w:tc>
          <w:tcPr>
            <w:tcW w:w="262" w:type="pct"/>
            <w:vMerge w:val="restart"/>
            <w:shd w:val="clear" w:color="auto" w:fill="auto"/>
            <w:vAlign w:val="center"/>
          </w:tcPr>
          <w:p w14:paraId="3269F071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-2</w:t>
            </w:r>
          </w:p>
        </w:tc>
        <w:tc>
          <w:tcPr>
            <w:tcW w:w="230" w:type="pct"/>
            <w:vMerge w:val="restart"/>
            <w:shd w:val="clear" w:color="auto" w:fill="auto"/>
            <w:vAlign w:val="center"/>
          </w:tcPr>
          <w:p w14:paraId="2539DC58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6.1</w:t>
            </w:r>
          </w:p>
        </w:tc>
        <w:tc>
          <w:tcPr>
            <w:tcW w:w="251" w:type="pct"/>
            <w:vMerge w:val="restart"/>
            <w:shd w:val="clear" w:color="auto" w:fill="auto"/>
            <w:vAlign w:val="center"/>
          </w:tcPr>
          <w:p w14:paraId="37C6E5C6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CC</w:t>
            </w:r>
          </w:p>
        </w:tc>
        <w:tc>
          <w:tcPr>
            <w:tcW w:w="295" w:type="pct"/>
            <w:vMerge/>
            <w:vAlign w:val="center"/>
          </w:tcPr>
          <w:p w14:paraId="6469B38B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5" w:type="pct"/>
            <w:shd w:val="clear" w:color="auto" w:fill="auto"/>
            <w:vAlign w:val="center"/>
          </w:tcPr>
          <w:p w14:paraId="4619DACD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413" w:type="pct"/>
            <w:vMerge w:val="restart"/>
            <w:shd w:val="clear" w:color="auto" w:fill="auto"/>
            <w:vAlign w:val="center"/>
          </w:tcPr>
          <w:p w14:paraId="68EBB540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348" w:type="pct"/>
            <w:vMerge w:val="restart"/>
            <w:shd w:val="clear" w:color="auto" w:fill="auto"/>
            <w:vAlign w:val="center"/>
          </w:tcPr>
          <w:p w14:paraId="35953CBB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413" w:type="pct"/>
            <w:vMerge/>
            <w:vAlign w:val="center"/>
          </w:tcPr>
          <w:p w14:paraId="39479BAA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23" w:type="pct"/>
            <w:vMerge w:val="restart"/>
            <w:shd w:val="clear" w:color="auto" w:fill="auto"/>
            <w:vAlign w:val="center"/>
          </w:tcPr>
          <w:p w14:paraId="0B2B9869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827" w:type="pct"/>
            <w:shd w:val="clear" w:color="auto" w:fill="auto"/>
            <w:vAlign w:val="center"/>
          </w:tcPr>
          <w:p w14:paraId="2282AAD8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285</w:t>
            </w:r>
          </w:p>
        </w:tc>
      </w:tr>
      <w:tr w:rsidR="0038276D" w14:paraId="50C6C6E2" w14:textId="77777777">
        <w:trPr>
          <w:trHeight w:val="280"/>
        </w:trPr>
        <w:tc>
          <w:tcPr>
            <w:tcW w:w="354" w:type="pct"/>
            <w:vMerge/>
            <w:vAlign w:val="center"/>
          </w:tcPr>
          <w:p w14:paraId="149F5504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1" w:type="pct"/>
            <w:vMerge/>
            <w:vAlign w:val="center"/>
          </w:tcPr>
          <w:p w14:paraId="3F8D326D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1" w:type="pct"/>
            <w:vMerge/>
            <w:vAlign w:val="center"/>
          </w:tcPr>
          <w:p w14:paraId="26D44D60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2" w:type="pct"/>
            <w:vMerge/>
            <w:vAlign w:val="center"/>
          </w:tcPr>
          <w:p w14:paraId="39A9242E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0" w:type="pct"/>
            <w:vMerge/>
            <w:vAlign w:val="center"/>
          </w:tcPr>
          <w:p w14:paraId="28DDDD6B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/>
            <w:vAlign w:val="center"/>
          </w:tcPr>
          <w:p w14:paraId="62840A24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" w:type="pct"/>
            <w:vMerge/>
            <w:vAlign w:val="center"/>
          </w:tcPr>
          <w:p w14:paraId="7E85F0B9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5" w:type="pct"/>
            <w:shd w:val="clear" w:color="auto" w:fill="auto"/>
            <w:vAlign w:val="center"/>
          </w:tcPr>
          <w:p w14:paraId="7370EDC1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413" w:type="pct"/>
            <w:vMerge/>
            <w:vAlign w:val="center"/>
          </w:tcPr>
          <w:p w14:paraId="4E5DEB64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8" w:type="pct"/>
            <w:vMerge/>
            <w:vAlign w:val="center"/>
          </w:tcPr>
          <w:p w14:paraId="041C32EC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48DA482C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23" w:type="pct"/>
            <w:vMerge/>
            <w:vAlign w:val="center"/>
          </w:tcPr>
          <w:p w14:paraId="790FA1EA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27" w:type="pct"/>
            <w:shd w:val="clear" w:color="auto" w:fill="auto"/>
            <w:vAlign w:val="center"/>
          </w:tcPr>
          <w:p w14:paraId="67C3775B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288</w:t>
            </w:r>
          </w:p>
        </w:tc>
      </w:tr>
      <w:tr w:rsidR="0038276D" w14:paraId="0C3A9A89" w14:textId="77777777">
        <w:trPr>
          <w:trHeight w:val="280"/>
        </w:trPr>
        <w:tc>
          <w:tcPr>
            <w:tcW w:w="354" w:type="pct"/>
            <w:vMerge/>
            <w:vAlign w:val="center"/>
          </w:tcPr>
          <w:p w14:paraId="74C8AA5C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1" w:type="pct"/>
            <w:vMerge w:val="restart"/>
            <w:shd w:val="clear" w:color="auto" w:fill="auto"/>
            <w:vAlign w:val="center"/>
          </w:tcPr>
          <w:p w14:paraId="513C7897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0.06</w:t>
            </w:r>
          </w:p>
        </w:tc>
        <w:tc>
          <w:tcPr>
            <w:tcW w:w="451" w:type="pct"/>
            <w:vMerge/>
            <w:vAlign w:val="center"/>
          </w:tcPr>
          <w:p w14:paraId="17EB2BB9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2" w:type="pct"/>
            <w:vMerge w:val="restart"/>
            <w:shd w:val="clear" w:color="auto" w:fill="auto"/>
            <w:vAlign w:val="center"/>
          </w:tcPr>
          <w:p w14:paraId="33F91D24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4.5</w:t>
            </w:r>
          </w:p>
        </w:tc>
        <w:tc>
          <w:tcPr>
            <w:tcW w:w="230" w:type="pct"/>
            <w:vMerge w:val="restart"/>
            <w:shd w:val="clear" w:color="auto" w:fill="auto"/>
            <w:vAlign w:val="center"/>
          </w:tcPr>
          <w:p w14:paraId="76DFCC1C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6.3</w:t>
            </w:r>
          </w:p>
        </w:tc>
        <w:tc>
          <w:tcPr>
            <w:tcW w:w="251" w:type="pct"/>
            <w:vMerge/>
            <w:vAlign w:val="center"/>
          </w:tcPr>
          <w:p w14:paraId="02A64CCE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" w:type="pct"/>
            <w:vMerge/>
            <w:vAlign w:val="center"/>
          </w:tcPr>
          <w:p w14:paraId="40DD2D6A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5" w:type="pct"/>
            <w:shd w:val="clear" w:color="auto" w:fill="auto"/>
            <w:vAlign w:val="center"/>
          </w:tcPr>
          <w:p w14:paraId="0024064B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413" w:type="pct"/>
            <w:vMerge w:val="restart"/>
            <w:shd w:val="clear" w:color="auto" w:fill="auto"/>
            <w:vAlign w:val="center"/>
          </w:tcPr>
          <w:p w14:paraId="01121A01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0.96</w:t>
            </w:r>
          </w:p>
        </w:tc>
        <w:tc>
          <w:tcPr>
            <w:tcW w:w="348" w:type="pct"/>
            <w:vMerge/>
            <w:vAlign w:val="center"/>
          </w:tcPr>
          <w:p w14:paraId="2E7C5907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73704063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23" w:type="pct"/>
            <w:vMerge/>
            <w:vAlign w:val="center"/>
          </w:tcPr>
          <w:p w14:paraId="34630921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27" w:type="pct"/>
            <w:shd w:val="clear" w:color="auto" w:fill="auto"/>
            <w:vAlign w:val="center"/>
          </w:tcPr>
          <w:p w14:paraId="566217DF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303</w:t>
            </w:r>
          </w:p>
        </w:tc>
      </w:tr>
      <w:tr w:rsidR="0038276D" w14:paraId="12C28D8D" w14:textId="77777777">
        <w:trPr>
          <w:trHeight w:val="280"/>
        </w:trPr>
        <w:tc>
          <w:tcPr>
            <w:tcW w:w="354" w:type="pct"/>
            <w:vMerge/>
            <w:vAlign w:val="center"/>
          </w:tcPr>
          <w:p w14:paraId="3F47290D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1" w:type="pct"/>
            <w:vMerge/>
            <w:vAlign w:val="center"/>
          </w:tcPr>
          <w:p w14:paraId="27FEA2CD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1" w:type="pct"/>
            <w:vMerge/>
            <w:vAlign w:val="center"/>
          </w:tcPr>
          <w:p w14:paraId="6EB86C76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2" w:type="pct"/>
            <w:vMerge/>
            <w:vAlign w:val="center"/>
          </w:tcPr>
          <w:p w14:paraId="3425CA7A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0" w:type="pct"/>
            <w:vMerge/>
            <w:vAlign w:val="center"/>
          </w:tcPr>
          <w:p w14:paraId="28D57B78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/>
            <w:vAlign w:val="center"/>
          </w:tcPr>
          <w:p w14:paraId="20EE7992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" w:type="pct"/>
            <w:vMerge/>
            <w:vAlign w:val="center"/>
          </w:tcPr>
          <w:p w14:paraId="77BA9ABF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5" w:type="pct"/>
            <w:shd w:val="clear" w:color="auto" w:fill="auto"/>
            <w:vAlign w:val="center"/>
          </w:tcPr>
          <w:p w14:paraId="4CCF80E1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413" w:type="pct"/>
            <w:vMerge/>
            <w:vAlign w:val="center"/>
          </w:tcPr>
          <w:p w14:paraId="4F901C5E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8" w:type="pct"/>
            <w:vMerge/>
            <w:vAlign w:val="center"/>
          </w:tcPr>
          <w:p w14:paraId="669D19D0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33F42E55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23" w:type="pct"/>
            <w:vMerge/>
            <w:vAlign w:val="center"/>
          </w:tcPr>
          <w:p w14:paraId="39A250B1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27" w:type="pct"/>
            <w:shd w:val="clear" w:color="auto" w:fill="auto"/>
            <w:vAlign w:val="center"/>
          </w:tcPr>
          <w:p w14:paraId="22FE59AA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306</w:t>
            </w:r>
          </w:p>
        </w:tc>
      </w:tr>
      <w:tr w:rsidR="0038276D" w14:paraId="0336AEC2" w14:textId="77777777">
        <w:trPr>
          <w:trHeight w:val="280"/>
        </w:trPr>
        <w:tc>
          <w:tcPr>
            <w:tcW w:w="354" w:type="pct"/>
            <w:vMerge/>
            <w:vAlign w:val="center"/>
          </w:tcPr>
          <w:p w14:paraId="4CBD15F1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1" w:type="pct"/>
            <w:vMerge w:val="restart"/>
            <w:shd w:val="clear" w:color="auto" w:fill="auto"/>
            <w:vAlign w:val="center"/>
          </w:tcPr>
          <w:p w14:paraId="0CFF8F7A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0.07</w:t>
            </w:r>
          </w:p>
        </w:tc>
        <w:tc>
          <w:tcPr>
            <w:tcW w:w="451" w:type="pct"/>
            <w:vMerge/>
            <w:vAlign w:val="center"/>
          </w:tcPr>
          <w:p w14:paraId="432FF564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2" w:type="pct"/>
            <w:vMerge w:val="restart"/>
            <w:shd w:val="clear" w:color="auto" w:fill="auto"/>
            <w:vAlign w:val="center"/>
          </w:tcPr>
          <w:p w14:paraId="21E5CE67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11</w:t>
            </w:r>
          </w:p>
        </w:tc>
        <w:tc>
          <w:tcPr>
            <w:tcW w:w="230" w:type="pct"/>
            <w:vMerge w:val="restart"/>
            <w:shd w:val="clear" w:color="auto" w:fill="auto"/>
            <w:vAlign w:val="center"/>
          </w:tcPr>
          <w:p w14:paraId="082C0D6E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15.3</w:t>
            </w:r>
          </w:p>
        </w:tc>
        <w:tc>
          <w:tcPr>
            <w:tcW w:w="251" w:type="pct"/>
            <w:vMerge/>
            <w:vAlign w:val="center"/>
          </w:tcPr>
          <w:p w14:paraId="1D0BD76E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" w:type="pct"/>
            <w:vMerge/>
            <w:vAlign w:val="center"/>
          </w:tcPr>
          <w:p w14:paraId="6A545FB7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5" w:type="pct"/>
            <w:shd w:val="clear" w:color="auto" w:fill="auto"/>
            <w:vAlign w:val="center"/>
          </w:tcPr>
          <w:p w14:paraId="41E8D7A2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413" w:type="pct"/>
            <w:vMerge w:val="restart"/>
            <w:shd w:val="clear" w:color="auto" w:fill="auto"/>
            <w:vAlign w:val="center"/>
          </w:tcPr>
          <w:p w14:paraId="1CA527C3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1.07</w:t>
            </w:r>
          </w:p>
        </w:tc>
        <w:tc>
          <w:tcPr>
            <w:tcW w:w="348" w:type="pct"/>
            <w:vMerge/>
            <w:vAlign w:val="center"/>
          </w:tcPr>
          <w:p w14:paraId="06F32961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398710EE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23" w:type="pct"/>
            <w:vMerge w:val="restart"/>
            <w:shd w:val="clear" w:color="auto" w:fill="auto"/>
            <w:vAlign w:val="center"/>
          </w:tcPr>
          <w:p w14:paraId="0DA15820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827" w:type="pct"/>
            <w:shd w:val="clear" w:color="auto" w:fill="auto"/>
            <w:vAlign w:val="center"/>
          </w:tcPr>
          <w:p w14:paraId="01BE790E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339</w:t>
            </w:r>
          </w:p>
        </w:tc>
      </w:tr>
      <w:tr w:rsidR="0038276D" w14:paraId="051B8CAC" w14:textId="77777777">
        <w:trPr>
          <w:trHeight w:val="280"/>
        </w:trPr>
        <w:tc>
          <w:tcPr>
            <w:tcW w:w="354" w:type="pct"/>
            <w:vMerge/>
            <w:vAlign w:val="center"/>
          </w:tcPr>
          <w:p w14:paraId="63DB0372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1" w:type="pct"/>
            <w:vMerge/>
            <w:vAlign w:val="center"/>
          </w:tcPr>
          <w:p w14:paraId="64201B60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1" w:type="pct"/>
            <w:vMerge/>
            <w:vAlign w:val="center"/>
          </w:tcPr>
          <w:p w14:paraId="3EC72ACF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2" w:type="pct"/>
            <w:vMerge/>
            <w:vAlign w:val="center"/>
          </w:tcPr>
          <w:p w14:paraId="79C2277B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0" w:type="pct"/>
            <w:vMerge/>
            <w:vAlign w:val="center"/>
          </w:tcPr>
          <w:p w14:paraId="2871832F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/>
            <w:vAlign w:val="center"/>
          </w:tcPr>
          <w:p w14:paraId="25C27253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" w:type="pct"/>
            <w:vMerge/>
            <w:vAlign w:val="center"/>
          </w:tcPr>
          <w:p w14:paraId="2FA8A23C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5" w:type="pct"/>
            <w:shd w:val="clear" w:color="auto" w:fill="auto"/>
            <w:vAlign w:val="center"/>
          </w:tcPr>
          <w:p w14:paraId="7364A798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413" w:type="pct"/>
            <w:vMerge/>
            <w:vAlign w:val="center"/>
          </w:tcPr>
          <w:p w14:paraId="777E5D37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8" w:type="pct"/>
            <w:vMerge/>
            <w:vAlign w:val="center"/>
          </w:tcPr>
          <w:p w14:paraId="45CAEF81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155310B1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23" w:type="pct"/>
            <w:vMerge/>
            <w:vAlign w:val="center"/>
          </w:tcPr>
          <w:p w14:paraId="2EB40E33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27" w:type="pct"/>
            <w:shd w:val="clear" w:color="auto" w:fill="auto"/>
            <w:vAlign w:val="center"/>
          </w:tcPr>
          <w:p w14:paraId="4C918156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342</w:t>
            </w:r>
          </w:p>
        </w:tc>
      </w:tr>
      <w:tr w:rsidR="0038276D" w14:paraId="42A69F8D" w14:textId="77777777">
        <w:trPr>
          <w:trHeight w:val="280"/>
        </w:trPr>
        <w:tc>
          <w:tcPr>
            <w:tcW w:w="354" w:type="pct"/>
            <w:vMerge/>
            <w:vAlign w:val="center"/>
          </w:tcPr>
          <w:p w14:paraId="0CF06074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1" w:type="pct"/>
            <w:vMerge/>
            <w:vAlign w:val="center"/>
          </w:tcPr>
          <w:p w14:paraId="7CB0FDEE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1" w:type="pct"/>
            <w:vMerge w:val="restart"/>
            <w:shd w:val="clear" w:color="auto" w:fill="auto"/>
            <w:vAlign w:val="center"/>
          </w:tcPr>
          <w:p w14:paraId="2D0A91B7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 w:hint="eastAsia"/>
                <w:color w:val="000000"/>
                <w:sz w:val="16"/>
                <w:szCs w:val="16"/>
              </w:rPr>
              <w:t>[215]</w:t>
            </w:r>
          </w:p>
        </w:tc>
        <w:tc>
          <w:tcPr>
            <w:tcW w:w="262" w:type="pct"/>
            <w:vMerge w:val="restart"/>
            <w:shd w:val="clear" w:color="auto" w:fill="auto"/>
            <w:vAlign w:val="center"/>
          </w:tcPr>
          <w:p w14:paraId="0984F5DF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10.46</w:t>
            </w:r>
          </w:p>
        </w:tc>
        <w:tc>
          <w:tcPr>
            <w:tcW w:w="230" w:type="pct"/>
            <w:vMerge w:val="restart"/>
            <w:shd w:val="clear" w:color="auto" w:fill="auto"/>
            <w:vAlign w:val="center"/>
          </w:tcPr>
          <w:p w14:paraId="4CD91E10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13.19</w:t>
            </w:r>
          </w:p>
        </w:tc>
        <w:tc>
          <w:tcPr>
            <w:tcW w:w="251" w:type="pct"/>
            <w:vMerge w:val="restart"/>
            <w:shd w:val="clear" w:color="auto" w:fill="auto"/>
            <w:vAlign w:val="center"/>
          </w:tcPr>
          <w:p w14:paraId="4063328A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no FEC</w:t>
            </w:r>
          </w:p>
        </w:tc>
        <w:tc>
          <w:tcPr>
            <w:tcW w:w="295" w:type="pct"/>
            <w:vMerge w:val="restart"/>
            <w:shd w:val="clear" w:color="auto" w:fill="auto"/>
            <w:vAlign w:val="center"/>
          </w:tcPr>
          <w:p w14:paraId="3896B319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Manchester</w:t>
            </w:r>
          </w:p>
        </w:tc>
        <w:tc>
          <w:tcPr>
            <w:tcW w:w="275" w:type="pct"/>
            <w:shd w:val="clear" w:color="auto" w:fill="auto"/>
            <w:vAlign w:val="center"/>
          </w:tcPr>
          <w:p w14:paraId="08618D31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413" w:type="pct"/>
            <w:vMerge w:val="restart"/>
            <w:shd w:val="clear" w:color="auto" w:fill="auto"/>
            <w:vAlign w:val="center"/>
          </w:tcPr>
          <w:p w14:paraId="217252BD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48" w:type="pct"/>
            <w:vMerge/>
            <w:vAlign w:val="center"/>
          </w:tcPr>
          <w:p w14:paraId="39DCF081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restart"/>
            <w:shd w:val="clear" w:color="auto" w:fill="auto"/>
            <w:vAlign w:val="center"/>
          </w:tcPr>
          <w:p w14:paraId="6C036884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NaN</w:t>
            </w:r>
            <w:proofErr w:type="spellEnd"/>
          </w:p>
        </w:tc>
        <w:tc>
          <w:tcPr>
            <w:tcW w:w="423" w:type="pct"/>
            <w:vMerge w:val="restart"/>
            <w:shd w:val="clear" w:color="auto" w:fill="auto"/>
            <w:vAlign w:val="center"/>
          </w:tcPr>
          <w:p w14:paraId="59CD801F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827" w:type="pct"/>
            <w:shd w:val="clear" w:color="auto" w:fill="auto"/>
            <w:vAlign w:val="center"/>
          </w:tcPr>
          <w:p w14:paraId="3BB8FBF4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1315</w:t>
            </w:r>
          </w:p>
        </w:tc>
      </w:tr>
      <w:tr w:rsidR="0038276D" w14:paraId="3EFDA862" w14:textId="77777777">
        <w:trPr>
          <w:trHeight w:val="280"/>
        </w:trPr>
        <w:tc>
          <w:tcPr>
            <w:tcW w:w="354" w:type="pct"/>
            <w:vMerge/>
            <w:vAlign w:val="center"/>
          </w:tcPr>
          <w:p w14:paraId="0D43AAE2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1" w:type="pct"/>
            <w:vMerge/>
            <w:vAlign w:val="center"/>
          </w:tcPr>
          <w:p w14:paraId="77FF5E97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1" w:type="pct"/>
            <w:vMerge/>
            <w:vAlign w:val="center"/>
          </w:tcPr>
          <w:p w14:paraId="1ADCB36E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2" w:type="pct"/>
            <w:vMerge/>
            <w:vAlign w:val="center"/>
          </w:tcPr>
          <w:p w14:paraId="1FDC3E15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0" w:type="pct"/>
            <w:vMerge/>
            <w:vAlign w:val="center"/>
          </w:tcPr>
          <w:p w14:paraId="5F466B2B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/>
            <w:vAlign w:val="center"/>
          </w:tcPr>
          <w:p w14:paraId="2B8A2BA9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" w:type="pct"/>
            <w:vMerge/>
            <w:vAlign w:val="center"/>
          </w:tcPr>
          <w:p w14:paraId="6EB9C078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5" w:type="pct"/>
            <w:vMerge w:val="restart"/>
            <w:shd w:val="clear" w:color="auto" w:fill="auto"/>
            <w:vAlign w:val="center"/>
          </w:tcPr>
          <w:p w14:paraId="67199FC5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413" w:type="pct"/>
            <w:vMerge/>
            <w:vAlign w:val="center"/>
          </w:tcPr>
          <w:p w14:paraId="5D134339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8" w:type="pct"/>
            <w:vMerge/>
            <w:vAlign w:val="center"/>
          </w:tcPr>
          <w:p w14:paraId="4706C8CF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6A5284A3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23" w:type="pct"/>
            <w:vMerge/>
            <w:vAlign w:val="center"/>
          </w:tcPr>
          <w:p w14:paraId="7AB76071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27" w:type="pct"/>
            <w:shd w:val="clear" w:color="auto" w:fill="auto"/>
            <w:vAlign w:val="center"/>
          </w:tcPr>
          <w:p w14:paraId="67FBB939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1331</w:t>
            </w:r>
          </w:p>
        </w:tc>
      </w:tr>
      <w:tr w:rsidR="0038276D" w14:paraId="6FDED9E2" w14:textId="77777777">
        <w:trPr>
          <w:trHeight w:val="280"/>
        </w:trPr>
        <w:tc>
          <w:tcPr>
            <w:tcW w:w="354" w:type="pct"/>
            <w:vMerge/>
            <w:vAlign w:val="center"/>
          </w:tcPr>
          <w:p w14:paraId="243187ED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1" w:type="pct"/>
            <w:vMerge/>
            <w:vAlign w:val="center"/>
          </w:tcPr>
          <w:p w14:paraId="1B385E26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1" w:type="pct"/>
            <w:vMerge w:val="restart"/>
            <w:shd w:val="clear" w:color="auto" w:fill="auto"/>
            <w:vAlign w:val="center"/>
          </w:tcPr>
          <w:p w14:paraId="5C80A37B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 w:hint="eastAsia"/>
                <w:color w:val="000000"/>
                <w:sz w:val="16"/>
                <w:szCs w:val="16"/>
              </w:rPr>
              <w:t>[201]</w:t>
            </w:r>
          </w:p>
        </w:tc>
        <w:tc>
          <w:tcPr>
            <w:tcW w:w="262" w:type="pct"/>
            <w:vMerge w:val="restart"/>
            <w:shd w:val="clear" w:color="auto" w:fill="auto"/>
            <w:vAlign w:val="center"/>
          </w:tcPr>
          <w:p w14:paraId="4E0C910E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230" w:type="pct"/>
            <w:vMerge w:val="restart"/>
            <w:shd w:val="clear" w:color="auto" w:fill="auto"/>
            <w:vAlign w:val="center"/>
          </w:tcPr>
          <w:p w14:paraId="5325AB17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3.7</w:t>
            </w:r>
          </w:p>
        </w:tc>
        <w:tc>
          <w:tcPr>
            <w:tcW w:w="251" w:type="pct"/>
            <w:vMerge/>
            <w:vAlign w:val="center"/>
          </w:tcPr>
          <w:p w14:paraId="6721657F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" w:type="pct"/>
            <w:vMerge w:val="restart"/>
            <w:shd w:val="clear" w:color="auto" w:fill="auto"/>
            <w:vAlign w:val="center"/>
          </w:tcPr>
          <w:p w14:paraId="073FB8AB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MC</w:t>
            </w:r>
          </w:p>
        </w:tc>
        <w:tc>
          <w:tcPr>
            <w:tcW w:w="275" w:type="pct"/>
            <w:vMerge/>
            <w:vAlign w:val="center"/>
          </w:tcPr>
          <w:p w14:paraId="329C3171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2D21942B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8" w:type="pct"/>
            <w:vMerge/>
            <w:vAlign w:val="center"/>
          </w:tcPr>
          <w:p w14:paraId="7C3E0079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71A50D67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23" w:type="pct"/>
            <w:vMerge/>
            <w:vAlign w:val="center"/>
          </w:tcPr>
          <w:p w14:paraId="6400148A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27" w:type="pct"/>
            <w:shd w:val="clear" w:color="auto" w:fill="auto"/>
            <w:vAlign w:val="center"/>
          </w:tcPr>
          <w:p w14:paraId="7220D02A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122</w:t>
            </w:r>
          </w:p>
        </w:tc>
      </w:tr>
      <w:tr w:rsidR="0038276D" w14:paraId="4593BFB2" w14:textId="77777777">
        <w:trPr>
          <w:trHeight w:val="280"/>
        </w:trPr>
        <w:tc>
          <w:tcPr>
            <w:tcW w:w="354" w:type="pct"/>
            <w:vMerge/>
            <w:vAlign w:val="center"/>
          </w:tcPr>
          <w:p w14:paraId="5359B267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1" w:type="pct"/>
            <w:vMerge/>
            <w:vAlign w:val="center"/>
          </w:tcPr>
          <w:p w14:paraId="331E0AA3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1" w:type="pct"/>
            <w:vMerge/>
            <w:vAlign w:val="center"/>
          </w:tcPr>
          <w:p w14:paraId="228AD44D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2" w:type="pct"/>
            <w:vMerge/>
            <w:vAlign w:val="center"/>
          </w:tcPr>
          <w:p w14:paraId="42FF5395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0" w:type="pct"/>
            <w:vMerge/>
            <w:vAlign w:val="center"/>
          </w:tcPr>
          <w:p w14:paraId="58364B27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/>
            <w:vAlign w:val="center"/>
          </w:tcPr>
          <w:p w14:paraId="35EDF0B5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" w:type="pct"/>
            <w:vMerge/>
            <w:vAlign w:val="center"/>
          </w:tcPr>
          <w:p w14:paraId="04382BEB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5" w:type="pct"/>
            <w:shd w:val="clear" w:color="auto" w:fill="auto"/>
            <w:vAlign w:val="center"/>
          </w:tcPr>
          <w:p w14:paraId="79F999E1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413" w:type="pct"/>
            <w:vMerge/>
            <w:vAlign w:val="center"/>
          </w:tcPr>
          <w:p w14:paraId="77913FD3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8" w:type="pct"/>
            <w:vMerge/>
            <w:vAlign w:val="center"/>
          </w:tcPr>
          <w:p w14:paraId="1A4A81DB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3764804E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23" w:type="pct"/>
            <w:vMerge/>
            <w:vAlign w:val="center"/>
          </w:tcPr>
          <w:p w14:paraId="259B10B2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27" w:type="pct"/>
            <w:shd w:val="clear" w:color="auto" w:fill="auto"/>
            <w:vAlign w:val="center"/>
          </w:tcPr>
          <w:p w14:paraId="48DC46C5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134</w:t>
            </w:r>
          </w:p>
        </w:tc>
      </w:tr>
      <w:tr w:rsidR="0038276D" w14:paraId="2B8BCCE6" w14:textId="77777777">
        <w:trPr>
          <w:trHeight w:val="280"/>
        </w:trPr>
        <w:tc>
          <w:tcPr>
            <w:tcW w:w="354" w:type="pct"/>
            <w:vMerge/>
            <w:vAlign w:val="center"/>
          </w:tcPr>
          <w:p w14:paraId="502DD81E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1" w:type="pct"/>
            <w:vMerge/>
            <w:vAlign w:val="center"/>
          </w:tcPr>
          <w:p w14:paraId="09C8E98B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 w14:paraId="7BB42986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 w:hint="eastAsia"/>
                <w:color w:val="000000"/>
                <w:sz w:val="16"/>
                <w:szCs w:val="16"/>
              </w:rPr>
              <w:t>[211]</w:t>
            </w:r>
          </w:p>
        </w:tc>
        <w:tc>
          <w:tcPr>
            <w:tcW w:w="262" w:type="pct"/>
            <w:shd w:val="clear" w:color="auto" w:fill="auto"/>
            <w:vAlign w:val="center"/>
          </w:tcPr>
          <w:p w14:paraId="49A9E414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230" w:type="pct"/>
            <w:shd w:val="clear" w:color="auto" w:fill="auto"/>
            <w:vAlign w:val="center"/>
          </w:tcPr>
          <w:p w14:paraId="159FAA69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251" w:type="pct"/>
            <w:vMerge/>
            <w:vAlign w:val="center"/>
          </w:tcPr>
          <w:p w14:paraId="29593B23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" w:type="pct"/>
            <w:vMerge w:val="restart"/>
            <w:shd w:val="clear" w:color="auto" w:fill="auto"/>
            <w:vAlign w:val="center"/>
          </w:tcPr>
          <w:p w14:paraId="5F3E8202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Manchester</w:t>
            </w:r>
          </w:p>
        </w:tc>
        <w:tc>
          <w:tcPr>
            <w:tcW w:w="275" w:type="pct"/>
            <w:vMerge w:val="restart"/>
            <w:shd w:val="clear" w:color="auto" w:fill="auto"/>
            <w:vAlign w:val="center"/>
          </w:tcPr>
          <w:p w14:paraId="7C0E6DD3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413" w:type="pct"/>
            <w:vMerge/>
            <w:vAlign w:val="center"/>
          </w:tcPr>
          <w:p w14:paraId="50983575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8" w:type="pct"/>
            <w:vMerge/>
            <w:vAlign w:val="center"/>
          </w:tcPr>
          <w:p w14:paraId="7A47A271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292FBA32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23" w:type="pct"/>
            <w:shd w:val="clear" w:color="auto" w:fill="auto"/>
            <w:vAlign w:val="center"/>
          </w:tcPr>
          <w:p w14:paraId="2706CE6E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827" w:type="pct"/>
            <w:shd w:val="clear" w:color="auto" w:fill="auto"/>
            <w:vAlign w:val="center"/>
          </w:tcPr>
          <w:p w14:paraId="4B2A29A0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1517</w:t>
            </w:r>
          </w:p>
        </w:tc>
      </w:tr>
      <w:tr w:rsidR="0038276D" w14:paraId="1CBE8DAE" w14:textId="77777777">
        <w:trPr>
          <w:trHeight w:val="280"/>
        </w:trPr>
        <w:tc>
          <w:tcPr>
            <w:tcW w:w="354" w:type="pct"/>
            <w:vMerge/>
            <w:vAlign w:val="center"/>
          </w:tcPr>
          <w:p w14:paraId="2D404B01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1" w:type="pct"/>
            <w:vMerge/>
            <w:vAlign w:val="center"/>
          </w:tcPr>
          <w:p w14:paraId="168A28BA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 w14:paraId="4D49265C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 w:hint="eastAsia"/>
                <w:color w:val="000000"/>
                <w:sz w:val="16"/>
                <w:szCs w:val="16"/>
              </w:rPr>
              <w:t>[199]</w:t>
            </w:r>
          </w:p>
        </w:tc>
        <w:tc>
          <w:tcPr>
            <w:tcW w:w="262" w:type="pct"/>
            <w:shd w:val="clear" w:color="auto" w:fill="auto"/>
            <w:vAlign w:val="center"/>
          </w:tcPr>
          <w:p w14:paraId="0A517982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18.8</w:t>
            </w:r>
          </w:p>
        </w:tc>
        <w:tc>
          <w:tcPr>
            <w:tcW w:w="230" w:type="pct"/>
            <w:shd w:val="clear" w:color="auto" w:fill="auto"/>
            <w:vAlign w:val="center"/>
          </w:tcPr>
          <w:p w14:paraId="72AF1AC8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18.8</w:t>
            </w:r>
          </w:p>
        </w:tc>
        <w:tc>
          <w:tcPr>
            <w:tcW w:w="251" w:type="pct"/>
            <w:shd w:val="clear" w:color="auto" w:fill="auto"/>
            <w:vAlign w:val="center"/>
          </w:tcPr>
          <w:p w14:paraId="42A37174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CC</w:t>
            </w:r>
          </w:p>
        </w:tc>
        <w:tc>
          <w:tcPr>
            <w:tcW w:w="295" w:type="pct"/>
            <w:vMerge/>
            <w:vAlign w:val="center"/>
          </w:tcPr>
          <w:p w14:paraId="1344404B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5" w:type="pct"/>
            <w:vMerge/>
            <w:vAlign w:val="center"/>
          </w:tcPr>
          <w:p w14:paraId="3C6325DC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shd w:val="clear" w:color="auto" w:fill="auto"/>
            <w:vAlign w:val="center"/>
          </w:tcPr>
          <w:p w14:paraId="42B02DA2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15.6</w:t>
            </w:r>
          </w:p>
        </w:tc>
        <w:tc>
          <w:tcPr>
            <w:tcW w:w="348" w:type="pct"/>
            <w:shd w:val="clear" w:color="auto" w:fill="auto"/>
            <w:vAlign w:val="center"/>
          </w:tcPr>
          <w:p w14:paraId="7BD368FA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224</w:t>
            </w:r>
          </w:p>
        </w:tc>
        <w:tc>
          <w:tcPr>
            <w:tcW w:w="413" w:type="pct"/>
            <w:shd w:val="clear" w:color="auto" w:fill="auto"/>
            <w:vAlign w:val="center"/>
          </w:tcPr>
          <w:p w14:paraId="786F49CF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112</w:t>
            </w:r>
          </w:p>
        </w:tc>
        <w:tc>
          <w:tcPr>
            <w:tcW w:w="423" w:type="pct"/>
            <w:vMerge w:val="restart"/>
            <w:shd w:val="clear" w:color="auto" w:fill="auto"/>
            <w:vAlign w:val="center"/>
          </w:tcPr>
          <w:p w14:paraId="606F884D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827" w:type="pct"/>
            <w:shd w:val="clear" w:color="auto" w:fill="auto"/>
            <w:vAlign w:val="center"/>
          </w:tcPr>
          <w:p w14:paraId="31CCE6C9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248</w:t>
            </w:r>
          </w:p>
        </w:tc>
      </w:tr>
      <w:tr w:rsidR="0038276D" w14:paraId="76129C90" w14:textId="77777777">
        <w:trPr>
          <w:trHeight w:val="280"/>
        </w:trPr>
        <w:tc>
          <w:tcPr>
            <w:tcW w:w="354" w:type="pct"/>
            <w:vMerge/>
            <w:vAlign w:val="center"/>
          </w:tcPr>
          <w:p w14:paraId="554E0BD3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1" w:type="pct"/>
            <w:vMerge w:val="restart"/>
            <w:shd w:val="clear" w:color="auto" w:fill="auto"/>
            <w:vAlign w:val="center"/>
          </w:tcPr>
          <w:p w14:paraId="2E287FA9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0.08</w:t>
            </w:r>
          </w:p>
        </w:tc>
        <w:tc>
          <w:tcPr>
            <w:tcW w:w="451" w:type="pct"/>
            <w:vMerge w:val="restart"/>
            <w:shd w:val="clear" w:color="auto" w:fill="auto"/>
            <w:vAlign w:val="center"/>
          </w:tcPr>
          <w:p w14:paraId="62B64059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 w:hint="eastAsia"/>
                <w:color w:val="000000"/>
                <w:sz w:val="16"/>
                <w:szCs w:val="16"/>
              </w:rPr>
              <w:t>[210]</w:t>
            </w:r>
          </w:p>
        </w:tc>
        <w:tc>
          <w:tcPr>
            <w:tcW w:w="262" w:type="pct"/>
            <w:vMerge w:val="restart"/>
            <w:shd w:val="clear" w:color="auto" w:fill="auto"/>
            <w:vAlign w:val="center"/>
          </w:tcPr>
          <w:p w14:paraId="04CF7AE4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25</w:t>
            </w:r>
          </w:p>
        </w:tc>
        <w:tc>
          <w:tcPr>
            <w:tcW w:w="230" w:type="pct"/>
            <w:vMerge w:val="restart"/>
            <w:shd w:val="clear" w:color="auto" w:fill="auto"/>
            <w:vAlign w:val="center"/>
          </w:tcPr>
          <w:p w14:paraId="26AA272A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251" w:type="pct"/>
            <w:vMerge w:val="restart"/>
            <w:shd w:val="clear" w:color="auto" w:fill="auto"/>
            <w:vAlign w:val="center"/>
          </w:tcPr>
          <w:p w14:paraId="68AD41C9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no FEC</w:t>
            </w:r>
          </w:p>
        </w:tc>
        <w:tc>
          <w:tcPr>
            <w:tcW w:w="295" w:type="pct"/>
            <w:vMerge/>
            <w:vAlign w:val="center"/>
          </w:tcPr>
          <w:p w14:paraId="59C19974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5" w:type="pct"/>
            <w:vMerge w:val="restart"/>
            <w:shd w:val="clear" w:color="auto" w:fill="auto"/>
            <w:vAlign w:val="center"/>
          </w:tcPr>
          <w:p w14:paraId="7328E462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413" w:type="pct"/>
            <w:vMerge w:val="restart"/>
            <w:shd w:val="clear" w:color="auto" w:fill="auto"/>
            <w:vAlign w:val="center"/>
          </w:tcPr>
          <w:p w14:paraId="02CE7D5D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14</w:t>
            </w:r>
          </w:p>
        </w:tc>
        <w:tc>
          <w:tcPr>
            <w:tcW w:w="348" w:type="pct"/>
            <w:vMerge w:val="restart"/>
            <w:shd w:val="clear" w:color="auto" w:fill="auto"/>
            <w:vAlign w:val="center"/>
          </w:tcPr>
          <w:p w14:paraId="46AC12B4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180</w:t>
            </w:r>
          </w:p>
        </w:tc>
        <w:tc>
          <w:tcPr>
            <w:tcW w:w="413" w:type="pct"/>
            <w:vMerge w:val="restart"/>
            <w:shd w:val="clear" w:color="auto" w:fill="auto"/>
            <w:vAlign w:val="center"/>
          </w:tcPr>
          <w:p w14:paraId="52566CE4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NaN</w:t>
            </w:r>
            <w:proofErr w:type="spellEnd"/>
          </w:p>
        </w:tc>
        <w:tc>
          <w:tcPr>
            <w:tcW w:w="423" w:type="pct"/>
            <w:vMerge/>
            <w:vAlign w:val="center"/>
          </w:tcPr>
          <w:p w14:paraId="589C4E14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27" w:type="pct"/>
            <w:shd w:val="clear" w:color="auto" w:fill="auto"/>
            <w:vAlign w:val="center"/>
          </w:tcPr>
          <w:p w14:paraId="7F6C3AA4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475</w:t>
            </w:r>
          </w:p>
        </w:tc>
      </w:tr>
      <w:tr w:rsidR="0038276D" w14:paraId="38758A8D" w14:textId="77777777">
        <w:trPr>
          <w:trHeight w:val="280"/>
        </w:trPr>
        <w:tc>
          <w:tcPr>
            <w:tcW w:w="354" w:type="pct"/>
            <w:vMerge/>
            <w:vAlign w:val="center"/>
          </w:tcPr>
          <w:p w14:paraId="430D2B3C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1" w:type="pct"/>
            <w:vMerge/>
            <w:vAlign w:val="center"/>
          </w:tcPr>
          <w:p w14:paraId="6B407E6D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1" w:type="pct"/>
            <w:vMerge/>
            <w:vAlign w:val="center"/>
          </w:tcPr>
          <w:p w14:paraId="243F0F70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2" w:type="pct"/>
            <w:vMerge/>
            <w:vAlign w:val="center"/>
          </w:tcPr>
          <w:p w14:paraId="22400EA3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0" w:type="pct"/>
            <w:vMerge/>
            <w:vAlign w:val="center"/>
          </w:tcPr>
          <w:p w14:paraId="0E7E399E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/>
            <w:vAlign w:val="center"/>
          </w:tcPr>
          <w:p w14:paraId="1B7510EE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75174C94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None</w:t>
            </w:r>
          </w:p>
        </w:tc>
        <w:tc>
          <w:tcPr>
            <w:tcW w:w="275" w:type="pct"/>
            <w:vMerge/>
            <w:vAlign w:val="center"/>
          </w:tcPr>
          <w:p w14:paraId="19E1CCF8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0680FBAC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8" w:type="pct"/>
            <w:vMerge/>
            <w:vAlign w:val="center"/>
          </w:tcPr>
          <w:p w14:paraId="1D43A418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46FADF72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23" w:type="pct"/>
            <w:vMerge/>
            <w:vAlign w:val="center"/>
          </w:tcPr>
          <w:p w14:paraId="215AF122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27" w:type="pct"/>
            <w:shd w:val="clear" w:color="auto" w:fill="auto"/>
            <w:vAlign w:val="center"/>
          </w:tcPr>
          <w:p w14:paraId="38E15B3A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469</w:t>
            </w:r>
          </w:p>
        </w:tc>
      </w:tr>
      <w:tr w:rsidR="0038276D" w14:paraId="6C210DEC" w14:textId="77777777">
        <w:trPr>
          <w:trHeight w:val="280"/>
        </w:trPr>
        <w:tc>
          <w:tcPr>
            <w:tcW w:w="354" w:type="pct"/>
            <w:vMerge/>
            <w:vAlign w:val="center"/>
          </w:tcPr>
          <w:p w14:paraId="10510BD5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1" w:type="pct"/>
            <w:vMerge/>
            <w:vAlign w:val="center"/>
          </w:tcPr>
          <w:p w14:paraId="103F9E3C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1" w:type="pct"/>
            <w:vMerge w:val="restart"/>
            <w:shd w:val="clear" w:color="auto" w:fill="auto"/>
            <w:vAlign w:val="center"/>
          </w:tcPr>
          <w:p w14:paraId="73A60B95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 w:hint="eastAsia"/>
                <w:color w:val="000000"/>
                <w:sz w:val="16"/>
                <w:szCs w:val="16"/>
              </w:rPr>
              <w:t>[197]</w:t>
            </w:r>
          </w:p>
        </w:tc>
        <w:tc>
          <w:tcPr>
            <w:tcW w:w="262" w:type="pct"/>
            <w:vMerge w:val="restart"/>
            <w:shd w:val="clear" w:color="auto" w:fill="auto"/>
            <w:vAlign w:val="center"/>
          </w:tcPr>
          <w:p w14:paraId="44173E47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13</w:t>
            </w:r>
          </w:p>
        </w:tc>
        <w:tc>
          <w:tcPr>
            <w:tcW w:w="230" w:type="pct"/>
            <w:vMerge w:val="restart"/>
            <w:shd w:val="clear" w:color="auto" w:fill="auto"/>
            <w:vAlign w:val="center"/>
          </w:tcPr>
          <w:p w14:paraId="4ABCFA0A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22.5</w:t>
            </w:r>
          </w:p>
        </w:tc>
        <w:tc>
          <w:tcPr>
            <w:tcW w:w="251" w:type="pct"/>
            <w:vMerge/>
            <w:vAlign w:val="center"/>
          </w:tcPr>
          <w:p w14:paraId="4ED14014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" w:type="pct"/>
            <w:vMerge w:val="restart"/>
            <w:shd w:val="clear" w:color="auto" w:fill="auto"/>
            <w:vAlign w:val="center"/>
          </w:tcPr>
          <w:p w14:paraId="4C940F10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Manchester</w:t>
            </w:r>
          </w:p>
        </w:tc>
        <w:tc>
          <w:tcPr>
            <w:tcW w:w="275" w:type="pct"/>
            <w:shd w:val="clear" w:color="auto" w:fill="auto"/>
            <w:vAlign w:val="center"/>
          </w:tcPr>
          <w:p w14:paraId="6712C3CF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413" w:type="pct"/>
            <w:shd w:val="clear" w:color="auto" w:fill="auto"/>
            <w:vAlign w:val="center"/>
          </w:tcPr>
          <w:p w14:paraId="55EEC4B9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348" w:type="pct"/>
            <w:shd w:val="clear" w:color="auto" w:fill="auto"/>
            <w:vAlign w:val="center"/>
          </w:tcPr>
          <w:p w14:paraId="43FDD5F5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60</w:t>
            </w:r>
          </w:p>
        </w:tc>
        <w:tc>
          <w:tcPr>
            <w:tcW w:w="413" w:type="pct"/>
            <w:vMerge/>
            <w:vAlign w:val="center"/>
          </w:tcPr>
          <w:p w14:paraId="7C05EF4B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23" w:type="pct"/>
            <w:shd w:val="clear" w:color="auto" w:fill="auto"/>
            <w:vAlign w:val="center"/>
          </w:tcPr>
          <w:p w14:paraId="0ABA018B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827" w:type="pct"/>
            <w:shd w:val="clear" w:color="auto" w:fill="auto"/>
            <w:vAlign w:val="center"/>
          </w:tcPr>
          <w:p w14:paraId="1CD9D730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626</w:t>
            </w:r>
          </w:p>
        </w:tc>
      </w:tr>
      <w:tr w:rsidR="0038276D" w14:paraId="6F46C8A6" w14:textId="77777777">
        <w:trPr>
          <w:trHeight w:val="280"/>
        </w:trPr>
        <w:tc>
          <w:tcPr>
            <w:tcW w:w="354" w:type="pct"/>
            <w:vMerge/>
            <w:vAlign w:val="center"/>
          </w:tcPr>
          <w:p w14:paraId="4B200D7F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1" w:type="pct"/>
            <w:vMerge/>
            <w:vAlign w:val="center"/>
          </w:tcPr>
          <w:p w14:paraId="27B2973B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1" w:type="pct"/>
            <w:vMerge/>
            <w:vAlign w:val="center"/>
          </w:tcPr>
          <w:p w14:paraId="096080F6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2" w:type="pct"/>
            <w:vMerge/>
            <w:vAlign w:val="center"/>
          </w:tcPr>
          <w:p w14:paraId="56401EA1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0" w:type="pct"/>
            <w:vMerge/>
            <w:vAlign w:val="center"/>
          </w:tcPr>
          <w:p w14:paraId="74E3E857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/>
            <w:vAlign w:val="center"/>
          </w:tcPr>
          <w:p w14:paraId="66555A59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" w:type="pct"/>
            <w:vMerge/>
            <w:vAlign w:val="center"/>
          </w:tcPr>
          <w:p w14:paraId="7377F533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5" w:type="pct"/>
            <w:shd w:val="clear" w:color="auto" w:fill="auto"/>
            <w:vAlign w:val="center"/>
          </w:tcPr>
          <w:p w14:paraId="5C06A2CE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413" w:type="pct"/>
            <w:shd w:val="clear" w:color="auto" w:fill="auto"/>
            <w:vAlign w:val="center"/>
          </w:tcPr>
          <w:p w14:paraId="05A0ADA7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55</w:t>
            </w:r>
          </w:p>
        </w:tc>
        <w:tc>
          <w:tcPr>
            <w:tcW w:w="348" w:type="pct"/>
            <w:shd w:val="clear" w:color="auto" w:fill="auto"/>
            <w:vAlign w:val="center"/>
          </w:tcPr>
          <w:p w14:paraId="003299F7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720</w:t>
            </w:r>
          </w:p>
        </w:tc>
        <w:tc>
          <w:tcPr>
            <w:tcW w:w="413" w:type="pct"/>
            <w:vMerge/>
            <w:vAlign w:val="center"/>
          </w:tcPr>
          <w:p w14:paraId="30495859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23" w:type="pct"/>
            <w:vMerge w:val="restart"/>
            <w:shd w:val="clear" w:color="auto" w:fill="auto"/>
            <w:vAlign w:val="center"/>
          </w:tcPr>
          <w:p w14:paraId="08CF09FB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827" w:type="pct"/>
            <w:shd w:val="clear" w:color="auto" w:fill="auto"/>
            <w:vAlign w:val="center"/>
          </w:tcPr>
          <w:p w14:paraId="09BE942A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650</w:t>
            </w:r>
          </w:p>
        </w:tc>
      </w:tr>
      <w:tr w:rsidR="0038276D" w14:paraId="1D46B3CF" w14:textId="77777777">
        <w:trPr>
          <w:trHeight w:val="280"/>
        </w:trPr>
        <w:tc>
          <w:tcPr>
            <w:tcW w:w="354" w:type="pct"/>
            <w:vMerge/>
            <w:vAlign w:val="center"/>
          </w:tcPr>
          <w:p w14:paraId="098C8DC1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 w14:paraId="7026EBEB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451" w:type="pct"/>
            <w:shd w:val="clear" w:color="auto" w:fill="auto"/>
            <w:vAlign w:val="center"/>
          </w:tcPr>
          <w:p w14:paraId="2035892A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 w:hint="eastAsia"/>
                <w:color w:val="000000"/>
                <w:sz w:val="16"/>
                <w:szCs w:val="16"/>
              </w:rPr>
              <w:t>[199]</w:t>
            </w:r>
          </w:p>
        </w:tc>
        <w:tc>
          <w:tcPr>
            <w:tcW w:w="262" w:type="pct"/>
            <w:shd w:val="clear" w:color="auto" w:fill="auto"/>
            <w:vAlign w:val="center"/>
          </w:tcPr>
          <w:p w14:paraId="40DBCE39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20.2</w:t>
            </w:r>
          </w:p>
        </w:tc>
        <w:tc>
          <w:tcPr>
            <w:tcW w:w="230" w:type="pct"/>
            <w:shd w:val="clear" w:color="auto" w:fill="auto"/>
            <w:vAlign w:val="center"/>
          </w:tcPr>
          <w:p w14:paraId="4B8342DD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20.2</w:t>
            </w:r>
          </w:p>
        </w:tc>
        <w:tc>
          <w:tcPr>
            <w:tcW w:w="251" w:type="pct"/>
            <w:shd w:val="clear" w:color="auto" w:fill="auto"/>
            <w:vAlign w:val="center"/>
          </w:tcPr>
          <w:p w14:paraId="05A8F02E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CC</w:t>
            </w:r>
          </w:p>
        </w:tc>
        <w:tc>
          <w:tcPr>
            <w:tcW w:w="295" w:type="pct"/>
            <w:vMerge/>
            <w:vAlign w:val="center"/>
          </w:tcPr>
          <w:p w14:paraId="3D12CAA9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5" w:type="pct"/>
            <w:vMerge w:val="restart"/>
            <w:shd w:val="clear" w:color="auto" w:fill="auto"/>
            <w:vAlign w:val="center"/>
          </w:tcPr>
          <w:p w14:paraId="14F586D8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413" w:type="pct"/>
            <w:shd w:val="clear" w:color="auto" w:fill="auto"/>
            <w:vAlign w:val="center"/>
          </w:tcPr>
          <w:p w14:paraId="2A42D0F4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23.2</w:t>
            </w:r>
          </w:p>
        </w:tc>
        <w:tc>
          <w:tcPr>
            <w:tcW w:w="348" w:type="pct"/>
            <w:shd w:val="clear" w:color="auto" w:fill="auto"/>
            <w:vAlign w:val="center"/>
          </w:tcPr>
          <w:p w14:paraId="6056FB3A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224</w:t>
            </w:r>
          </w:p>
        </w:tc>
        <w:tc>
          <w:tcPr>
            <w:tcW w:w="413" w:type="pct"/>
            <w:shd w:val="clear" w:color="auto" w:fill="auto"/>
            <w:vAlign w:val="center"/>
          </w:tcPr>
          <w:p w14:paraId="03F0D111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112</w:t>
            </w:r>
          </w:p>
        </w:tc>
        <w:tc>
          <w:tcPr>
            <w:tcW w:w="423" w:type="pct"/>
            <w:vMerge/>
            <w:vAlign w:val="center"/>
          </w:tcPr>
          <w:p w14:paraId="4891295B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27" w:type="pct"/>
            <w:shd w:val="clear" w:color="auto" w:fill="auto"/>
            <w:vAlign w:val="center"/>
          </w:tcPr>
          <w:p w14:paraId="03EC5A09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252</w:t>
            </w:r>
          </w:p>
        </w:tc>
      </w:tr>
      <w:tr w:rsidR="0038276D" w14:paraId="184A1B7E" w14:textId="77777777">
        <w:trPr>
          <w:trHeight w:val="280"/>
        </w:trPr>
        <w:tc>
          <w:tcPr>
            <w:tcW w:w="354" w:type="pct"/>
            <w:vMerge/>
            <w:vAlign w:val="center"/>
          </w:tcPr>
          <w:p w14:paraId="3C6CC9F1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1" w:type="pct"/>
            <w:vMerge w:val="restart"/>
            <w:shd w:val="clear" w:color="auto" w:fill="auto"/>
            <w:vAlign w:val="center"/>
          </w:tcPr>
          <w:p w14:paraId="348BEFCE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0.14</w:t>
            </w:r>
          </w:p>
        </w:tc>
        <w:tc>
          <w:tcPr>
            <w:tcW w:w="451" w:type="pct"/>
            <w:vMerge w:val="restart"/>
            <w:shd w:val="clear" w:color="auto" w:fill="auto"/>
            <w:vAlign w:val="center"/>
          </w:tcPr>
          <w:p w14:paraId="777B6FB9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 w:hint="eastAsia"/>
                <w:color w:val="000000"/>
                <w:sz w:val="16"/>
                <w:szCs w:val="16"/>
              </w:rPr>
              <w:t>[191]</w:t>
            </w:r>
          </w:p>
        </w:tc>
        <w:tc>
          <w:tcPr>
            <w:tcW w:w="262" w:type="pct"/>
            <w:vMerge w:val="restart"/>
            <w:shd w:val="clear" w:color="auto" w:fill="auto"/>
            <w:vAlign w:val="center"/>
          </w:tcPr>
          <w:p w14:paraId="557A0DC2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17.8</w:t>
            </w:r>
          </w:p>
        </w:tc>
        <w:tc>
          <w:tcPr>
            <w:tcW w:w="230" w:type="pct"/>
            <w:vMerge w:val="restart"/>
            <w:shd w:val="clear" w:color="auto" w:fill="auto"/>
            <w:vAlign w:val="center"/>
          </w:tcPr>
          <w:p w14:paraId="466EA790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34</w:t>
            </w:r>
          </w:p>
        </w:tc>
        <w:tc>
          <w:tcPr>
            <w:tcW w:w="251" w:type="pct"/>
            <w:vMerge w:val="restart"/>
            <w:shd w:val="clear" w:color="auto" w:fill="auto"/>
            <w:vAlign w:val="center"/>
          </w:tcPr>
          <w:p w14:paraId="1E1F2238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FEC</w:t>
            </w:r>
          </w:p>
        </w:tc>
        <w:tc>
          <w:tcPr>
            <w:tcW w:w="295" w:type="pct"/>
            <w:vMerge/>
            <w:vAlign w:val="center"/>
          </w:tcPr>
          <w:p w14:paraId="2B708F31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5" w:type="pct"/>
            <w:vMerge/>
            <w:vAlign w:val="center"/>
          </w:tcPr>
          <w:p w14:paraId="18322445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restart"/>
            <w:shd w:val="clear" w:color="auto" w:fill="auto"/>
            <w:vAlign w:val="center"/>
          </w:tcPr>
          <w:p w14:paraId="56A619E5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348" w:type="pct"/>
            <w:vMerge w:val="restart"/>
            <w:shd w:val="clear" w:color="auto" w:fill="auto"/>
            <w:vAlign w:val="center"/>
          </w:tcPr>
          <w:p w14:paraId="3D3C5430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35</w:t>
            </w:r>
          </w:p>
        </w:tc>
        <w:tc>
          <w:tcPr>
            <w:tcW w:w="413" w:type="pct"/>
            <w:vMerge w:val="restart"/>
            <w:shd w:val="clear" w:color="auto" w:fill="auto"/>
            <w:vAlign w:val="center"/>
          </w:tcPr>
          <w:p w14:paraId="4E7681CA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NaN</w:t>
            </w:r>
            <w:proofErr w:type="spellEnd"/>
          </w:p>
        </w:tc>
        <w:tc>
          <w:tcPr>
            <w:tcW w:w="423" w:type="pct"/>
            <w:shd w:val="clear" w:color="auto" w:fill="auto"/>
            <w:vAlign w:val="center"/>
          </w:tcPr>
          <w:p w14:paraId="335DFFBF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827" w:type="pct"/>
            <w:shd w:val="clear" w:color="auto" w:fill="auto"/>
            <w:vAlign w:val="center"/>
          </w:tcPr>
          <w:p w14:paraId="3829024D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747</w:t>
            </w:r>
          </w:p>
        </w:tc>
      </w:tr>
      <w:tr w:rsidR="0038276D" w14:paraId="6DEE39C6" w14:textId="77777777">
        <w:trPr>
          <w:trHeight w:val="280"/>
        </w:trPr>
        <w:tc>
          <w:tcPr>
            <w:tcW w:w="354" w:type="pct"/>
            <w:vMerge/>
            <w:vAlign w:val="center"/>
          </w:tcPr>
          <w:p w14:paraId="6E0D6A3E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1" w:type="pct"/>
            <w:vMerge/>
            <w:vAlign w:val="center"/>
          </w:tcPr>
          <w:p w14:paraId="13B1B294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1" w:type="pct"/>
            <w:vMerge/>
            <w:vAlign w:val="center"/>
          </w:tcPr>
          <w:p w14:paraId="231C9A87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2" w:type="pct"/>
            <w:vMerge/>
            <w:vAlign w:val="center"/>
          </w:tcPr>
          <w:p w14:paraId="1B6100D1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0" w:type="pct"/>
            <w:vMerge/>
            <w:vAlign w:val="center"/>
          </w:tcPr>
          <w:p w14:paraId="7369083F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/>
            <w:vAlign w:val="center"/>
          </w:tcPr>
          <w:p w14:paraId="1F6E4D2E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" w:type="pct"/>
            <w:vMerge/>
            <w:vAlign w:val="center"/>
          </w:tcPr>
          <w:p w14:paraId="65938D97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5" w:type="pct"/>
            <w:shd w:val="clear" w:color="auto" w:fill="auto"/>
            <w:vAlign w:val="center"/>
          </w:tcPr>
          <w:p w14:paraId="68ABB651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413" w:type="pct"/>
            <w:vMerge/>
            <w:vAlign w:val="center"/>
          </w:tcPr>
          <w:p w14:paraId="1E7E20D0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8" w:type="pct"/>
            <w:vMerge/>
            <w:vAlign w:val="center"/>
          </w:tcPr>
          <w:p w14:paraId="67BD87CE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6D0FC52C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23" w:type="pct"/>
            <w:vMerge w:val="restart"/>
            <w:shd w:val="clear" w:color="auto" w:fill="auto"/>
            <w:vAlign w:val="center"/>
          </w:tcPr>
          <w:p w14:paraId="110C12F0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827" w:type="pct"/>
            <w:shd w:val="clear" w:color="auto" w:fill="auto"/>
            <w:vAlign w:val="center"/>
          </w:tcPr>
          <w:p w14:paraId="173F2EAC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785</w:t>
            </w:r>
          </w:p>
        </w:tc>
      </w:tr>
      <w:tr w:rsidR="0038276D" w14:paraId="19B56ECD" w14:textId="77777777">
        <w:trPr>
          <w:trHeight w:val="280"/>
        </w:trPr>
        <w:tc>
          <w:tcPr>
            <w:tcW w:w="354" w:type="pct"/>
            <w:vMerge/>
            <w:vAlign w:val="center"/>
          </w:tcPr>
          <w:p w14:paraId="672B5118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 w14:paraId="03D302C7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451" w:type="pct"/>
            <w:shd w:val="clear" w:color="auto" w:fill="auto"/>
            <w:vAlign w:val="center"/>
          </w:tcPr>
          <w:p w14:paraId="511E45D6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 w:hint="eastAsia"/>
                <w:color w:val="000000"/>
                <w:sz w:val="16"/>
                <w:szCs w:val="16"/>
              </w:rPr>
              <w:t>[199]</w:t>
            </w:r>
          </w:p>
        </w:tc>
        <w:tc>
          <w:tcPr>
            <w:tcW w:w="262" w:type="pct"/>
            <w:shd w:val="clear" w:color="auto" w:fill="auto"/>
            <w:vAlign w:val="center"/>
          </w:tcPr>
          <w:p w14:paraId="116A0FC4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29</w:t>
            </w:r>
          </w:p>
        </w:tc>
        <w:tc>
          <w:tcPr>
            <w:tcW w:w="230" w:type="pct"/>
            <w:shd w:val="clear" w:color="auto" w:fill="auto"/>
            <w:vAlign w:val="center"/>
          </w:tcPr>
          <w:p w14:paraId="2CEB90B2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29</w:t>
            </w:r>
          </w:p>
        </w:tc>
        <w:tc>
          <w:tcPr>
            <w:tcW w:w="251" w:type="pct"/>
            <w:vMerge w:val="restart"/>
            <w:shd w:val="clear" w:color="auto" w:fill="auto"/>
            <w:vAlign w:val="center"/>
          </w:tcPr>
          <w:p w14:paraId="641AC2DF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no FEC</w:t>
            </w:r>
          </w:p>
        </w:tc>
        <w:tc>
          <w:tcPr>
            <w:tcW w:w="295" w:type="pct"/>
            <w:vMerge/>
            <w:vAlign w:val="center"/>
          </w:tcPr>
          <w:p w14:paraId="71B2C66A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5" w:type="pct"/>
            <w:shd w:val="clear" w:color="auto" w:fill="auto"/>
            <w:vAlign w:val="center"/>
          </w:tcPr>
          <w:p w14:paraId="7272D5CD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413" w:type="pct"/>
            <w:shd w:val="clear" w:color="auto" w:fill="auto"/>
            <w:vAlign w:val="center"/>
          </w:tcPr>
          <w:p w14:paraId="3A811F12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44.8</w:t>
            </w:r>
          </w:p>
        </w:tc>
        <w:tc>
          <w:tcPr>
            <w:tcW w:w="348" w:type="pct"/>
            <w:shd w:val="clear" w:color="auto" w:fill="auto"/>
            <w:vAlign w:val="center"/>
          </w:tcPr>
          <w:p w14:paraId="0691CA49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224</w:t>
            </w:r>
          </w:p>
        </w:tc>
        <w:tc>
          <w:tcPr>
            <w:tcW w:w="413" w:type="pct"/>
            <w:shd w:val="clear" w:color="auto" w:fill="auto"/>
            <w:vAlign w:val="center"/>
          </w:tcPr>
          <w:p w14:paraId="220A16B5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112</w:t>
            </w:r>
          </w:p>
        </w:tc>
        <w:tc>
          <w:tcPr>
            <w:tcW w:w="423" w:type="pct"/>
            <w:vMerge/>
            <w:vAlign w:val="center"/>
          </w:tcPr>
          <w:p w14:paraId="7815DC77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27" w:type="pct"/>
            <w:shd w:val="clear" w:color="auto" w:fill="auto"/>
            <w:vAlign w:val="center"/>
          </w:tcPr>
          <w:p w14:paraId="79B7C2B4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244</w:t>
            </w:r>
          </w:p>
        </w:tc>
      </w:tr>
      <w:tr w:rsidR="0038276D" w14:paraId="37F7152C" w14:textId="77777777">
        <w:trPr>
          <w:trHeight w:val="280"/>
        </w:trPr>
        <w:tc>
          <w:tcPr>
            <w:tcW w:w="354" w:type="pct"/>
            <w:vMerge/>
            <w:vAlign w:val="center"/>
          </w:tcPr>
          <w:p w14:paraId="6068683E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1" w:type="pct"/>
            <w:vMerge w:val="restart"/>
            <w:shd w:val="clear" w:color="auto" w:fill="auto"/>
            <w:vAlign w:val="center"/>
          </w:tcPr>
          <w:p w14:paraId="2073EE17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0.31</w:t>
            </w:r>
          </w:p>
        </w:tc>
        <w:tc>
          <w:tcPr>
            <w:tcW w:w="451" w:type="pct"/>
            <w:vMerge w:val="restart"/>
            <w:shd w:val="clear" w:color="auto" w:fill="auto"/>
            <w:vAlign w:val="center"/>
          </w:tcPr>
          <w:p w14:paraId="1A819A7C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 w:hint="eastAsia"/>
                <w:color w:val="000000"/>
                <w:sz w:val="16"/>
                <w:szCs w:val="16"/>
              </w:rPr>
              <w:t>[207]</w:t>
            </w:r>
          </w:p>
        </w:tc>
        <w:tc>
          <w:tcPr>
            <w:tcW w:w="262" w:type="pct"/>
            <w:vMerge w:val="restart"/>
            <w:shd w:val="clear" w:color="auto" w:fill="auto"/>
            <w:vAlign w:val="center"/>
          </w:tcPr>
          <w:p w14:paraId="79104E60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8.9</w:t>
            </w:r>
          </w:p>
        </w:tc>
        <w:tc>
          <w:tcPr>
            <w:tcW w:w="230" w:type="pct"/>
            <w:vMerge w:val="restart"/>
            <w:shd w:val="clear" w:color="auto" w:fill="auto"/>
            <w:vAlign w:val="center"/>
          </w:tcPr>
          <w:p w14:paraId="019BB616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21.31</w:t>
            </w:r>
          </w:p>
        </w:tc>
        <w:tc>
          <w:tcPr>
            <w:tcW w:w="251" w:type="pct"/>
            <w:vMerge/>
            <w:vAlign w:val="center"/>
          </w:tcPr>
          <w:p w14:paraId="4DA50B2F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" w:type="pct"/>
            <w:vMerge/>
            <w:vAlign w:val="center"/>
          </w:tcPr>
          <w:p w14:paraId="4FAAF5D2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5" w:type="pct"/>
            <w:shd w:val="clear" w:color="auto" w:fill="auto"/>
            <w:vAlign w:val="center"/>
          </w:tcPr>
          <w:p w14:paraId="6CA5663B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413" w:type="pct"/>
            <w:vMerge w:val="restart"/>
            <w:shd w:val="clear" w:color="auto" w:fill="auto"/>
            <w:vAlign w:val="center"/>
          </w:tcPr>
          <w:p w14:paraId="204FE9AF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56</w:t>
            </w:r>
          </w:p>
        </w:tc>
        <w:tc>
          <w:tcPr>
            <w:tcW w:w="348" w:type="pct"/>
            <w:vMerge w:val="restart"/>
            <w:shd w:val="clear" w:color="auto" w:fill="auto"/>
            <w:vAlign w:val="center"/>
          </w:tcPr>
          <w:p w14:paraId="34C4A8FB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180</w:t>
            </w:r>
          </w:p>
        </w:tc>
        <w:tc>
          <w:tcPr>
            <w:tcW w:w="413" w:type="pct"/>
            <w:vMerge w:val="restart"/>
            <w:shd w:val="clear" w:color="auto" w:fill="auto"/>
            <w:vAlign w:val="center"/>
          </w:tcPr>
          <w:p w14:paraId="779366D1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NaN</w:t>
            </w:r>
            <w:proofErr w:type="spellEnd"/>
          </w:p>
        </w:tc>
        <w:tc>
          <w:tcPr>
            <w:tcW w:w="423" w:type="pct"/>
            <w:vMerge/>
            <w:vAlign w:val="center"/>
          </w:tcPr>
          <w:p w14:paraId="6CDC649F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27" w:type="pct"/>
            <w:shd w:val="clear" w:color="auto" w:fill="auto"/>
            <w:vAlign w:val="center"/>
          </w:tcPr>
          <w:p w14:paraId="5E0D1BF9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408</w:t>
            </w:r>
          </w:p>
        </w:tc>
      </w:tr>
      <w:tr w:rsidR="0038276D" w14:paraId="1448F467" w14:textId="77777777">
        <w:trPr>
          <w:trHeight w:val="280"/>
        </w:trPr>
        <w:tc>
          <w:tcPr>
            <w:tcW w:w="354" w:type="pct"/>
            <w:vMerge/>
            <w:vAlign w:val="center"/>
          </w:tcPr>
          <w:p w14:paraId="1CF3FA2D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1" w:type="pct"/>
            <w:vMerge/>
            <w:vAlign w:val="center"/>
          </w:tcPr>
          <w:p w14:paraId="56D144DF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1" w:type="pct"/>
            <w:vMerge/>
            <w:vAlign w:val="center"/>
          </w:tcPr>
          <w:p w14:paraId="354C0584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2" w:type="pct"/>
            <w:vMerge/>
            <w:vAlign w:val="center"/>
          </w:tcPr>
          <w:p w14:paraId="407C5F03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0" w:type="pct"/>
            <w:vMerge/>
            <w:vAlign w:val="center"/>
          </w:tcPr>
          <w:p w14:paraId="7E55C98E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shd w:val="clear" w:color="auto" w:fill="auto"/>
            <w:vAlign w:val="center"/>
          </w:tcPr>
          <w:p w14:paraId="3C225A20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CC (1/3)</w:t>
            </w:r>
          </w:p>
        </w:tc>
        <w:tc>
          <w:tcPr>
            <w:tcW w:w="295" w:type="pct"/>
            <w:vMerge/>
            <w:vAlign w:val="center"/>
          </w:tcPr>
          <w:p w14:paraId="0CE85C1D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5" w:type="pct"/>
            <w:vMerge w:val="restart"/>
            <w:shd w:val="clear" w:color="auto" w:fill="auto"/>
            <w:vAlign w:val="center"/>
          </w:tcPr>
          <w:p w14:paraId="492279E2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413" w:type="pct"/>
            <w:vMerge/>
            <w:vAlign w:val="center"/>
          </w:tcPr>
          <w:p w14:paraId="4AAAB987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8" w:type="pct"/>
            <w:vMerge/>
            <w:vAlign w:val="center"/>
          </w:tcPr>
          <w:p w14:paraId="129C5580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1288C0BB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23" w:type="pct"/>
            <w:vMerge/>
            <w:vAlign w:val="center"/>
          </w:tcPr>
          <w:p w14:paraId="23568660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27" w:type="pct"/>
            <w:shd w:val="clear" w:color="auto" w:fill="auto"/>
            <w:vAlign w:val="center"/>
          </w:tcPr>
          <w:p w14:paraId="496DCC71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372</w:t>
            </w:r>
          </w:p>
        </w:tc>
      </w:tr>
      <w:tr w:rsidR="0038276D" w14:paraId="6E5F97E0" w14:textId="77777777">
        <w:trPr>
          <w:trHeight w:val="280"/>
        </w:trPr>
        <w:tc>
          <w:tcPr>
            <w:tcW w:w="354" w:type="pct"/>
            <w:vMerge/>
            <w:vAlign w:val="center"/>
          </w:tcPr>
          <w:p w14:paraId="4DD4D5BB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1" w:type="pct"/>
            <w:vMerge w:val="restart"/>
            <w:shd w:val="clear" w:color="auto" w:fill="auto"/>
            <w:vAlign w:val="center"/>
          </w:tcPr>
          <w:p w14:paraId="79183741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0.33</w:t>
            </w:r>
          </w:p>
        </w:tc>
        <w:tc>
          <w:tcPr>
            <w:tcW w:w="451" w:type="pct"/>
            <w:vMerge w:val="restart"/>
            <w:shd w:val="clear" w:color="auto" w:fill="auto"/>
            <w:vAlign w:val="center"/>
          </w:tcPr>
          <w:p w14:paraId="310CAE07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 w:hint="eastAsia"/>
                <w:color w:val="000000"/>
                <w:sz w:val="16"/>
                <w:szCs w:val="16"/>
              </w:rPr>
              <w:t>[214]</w:t>
            </w:r>
          </w:p>
        </w:tc>
        <w:tc>
          <w:tcPr>
            <w:tcW w:w="262" w:type="pct"/>
            <w:vMerge w:val="restart"/>
            <w:shd w:val="clear" w:color="auto" w:fill="auto"/>
            <w:vAlign w:val="center"/>
          </w:tcPr>
          <w:p w14:paraId="4E7D0E4B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8</w:t>
            </w:r>
          </w:p>
        </w:tc>
        <w:tc>
          <w:tcPr>
            <w:tcW w:w="230" w:type="pct"/>
            <w:vMerge w:val="restart"/>
            <w:shd w:val="clear" w:color="auto" w:fill="auto"/>
            <w:vAlign w:val="center"/>
          </w:tcPr>
          <w:p w14:paraId="2E9A4597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11</w:t>
            </w:r>
          </w:p>
        </w:tc>
        <w:tc>
          <w:tcPr>
            <w:tcW w:w="251" w:type="pct"/>
            <w:vMerge w:val="restart"/>
            <w:shd w:val="clear" w:color="auto" w:fill="auto"/>
            <w:vAlign w:val="center"/>
          </w:tcPr>
          <w:p w14:paraId="6F6C6C5F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no FEC</w:t>
            </w:r>
          </w:p>
        </w:tc>
        <w:tc>
          <w:tcPr>
            <w:tcW w:w="295" w:type="pct"/>
            <w:vMerge/>
            <w:vAlign w:val="center"/>
          </w:tcPr>
          <w:p w14:paraId="2D867365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5" w:type="pct"/>
            <w:vMerge/>
            <w:vAlign w:val="center"/>
          </w:tcPr>
          <w:p w14:paraId="1A05BF56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restart"/>
            <w:shd w:val="clear" w:color="auto" w:fill="auto"/>
            <w:vAlign w:val="center"/>
          </w:tcPr>
          <w:p w14:paraId="698A1151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348" w:type="pct"/>
            <w:vMerge w:val="restart"/>
            <w:shd w:val="clear" w:color="auto" w:fill="auto"/>
            <w:vAlign w:val="center"/>
          </w:tcPr>
          <w:p w14:paraId="70C750C6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413" w:type="pct"/>
            <w:vMerge/>
            <w:vAlign w:val="center"/>
          </w:tcPr>
          <w:p w14:paraId="2972C1E7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23" w:type="pct"/>
            <w:vMerge w:val="restart"/>
            <w:shd w:val="clear" w:color="auto" w:fill="auto"/>
            <w:vAlign w:val="center"/>
          </w:tcPr>
          <w:p w14:paraId="32858C11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827" w:type="pct"/>
            <w:shd w:val="clear" w:color="auto" w:fill="auto"/>
            <w:vAlign w:val="center"/>
          </w:tcPr>
          <w:p w14:paraId="485B3726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1381</w:t>
            </w:r>
          </w:p>
        </w:tc>
      </w:tr>
      <w:tr w:rsidR="0038276D" w14:paraId="4263F758" w14:textId="77777777">
        <w:trPr>
          <w:trHeight w:val="280"/>
        </w:trPr>
        <w:tc>
          <w:tcPr>
            <w:tcW w:w="354" w:type="pct"/>
            <w:vMerge/>
            <w:vAlign w:val="center"/>
          </w:tcPr>
          <w:p w14:paraId="64525BDE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1" w:type="pct"/>
            <w:vMerge/>
            <w:vAlign w:val="center"/>
          </w:tcPr>
          <w:p w14:paraId="469B3847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1" w:type="pct"/>
            <w:vMerge/>
            <w:vAlign w:val="center"/>
          </w:tcPr>
          <w:p w14:paraId="4BCAD375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2" w:type="pct"/>
            <w:vMerge/>
            <w:vAlign w:val="center"/>
          </w:tcPr>
          <w:p w14:paraId="3F1F1D46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0" w:type="pct"/>
            <w:vMerge/>
            <w:vAlign w:val="center"/>
          </w:tcPr>
          <w:p w14:paraId="27B2E43E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/>
            <w:vAlign w:val="center"/>
          </w:tcPr>
          <w:p w14:paraId="14EAE1E3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" w:type="pct"/>
            <w:vMerge/>
            <w:vAlign w:val="center"/>
          </w:tcPr>
          <w:p w14:paraId="11E88042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5" w:type="pct"/>
            <w:vMerge w:val="restart"/>
            <w:shd w:val="clear" w:color="auto" w:fill="auto"/>
            <w:vAlign w:val="center"/>
          </w:tcPr>
          <w:p w14:paraId="1F8D1FB2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413" w:type="pct"/>
            <w:vMerge/>
            <w:vAlign w:val="center"/>
          </w:tcPr>
          <w:p w14:paraId="0405C097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8" w:type="pct"/>
            <w:vMerge/>
            <w:vAlign w:val="center"/>
          </w:tcPr>
          <w:p w14:paraId="6BBA1AEC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5DA7C72B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23" w:type="pct"/>
            <w:vMerge/>
            <w:vAlign w:val="center"/>
          </w:tcPr>
          <w:p w14:paraId="0890AB25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27" w:type="pct"/>
            <w:shd w:val="clear" w:color="auto" w:fill="auto"/>
            <w:vAlign w:val="center"/>
          </w:tcPr>
          <w:p w14:paraId="31025AD9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1387</w:t>
            </w:r>
          </w:p>
        </w:tc>
      </w:tr>
      <w:tr w:rsidR="0038276D" w14:paraId="0FD4459D" w14:textId="77777777">
        <w:trPr>
          <w:trHeight w:val="280"/>
        </w:trPr>
        <w:tc>
          <w:tcPr>
            <w:tcW w:w="354" w:type="pct"/>
            <w:vMerge/>
            <w:vAlign w:val="center"/>
          </w:tcPr>
          <w:p w14:paraId="1014D3DF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1" w:type="pct"/>
            <w:vMerge/>
            <w:vAlign w:val="center"/>
          </w:tcPr>
          <w:p w14:paraId="0A10D0E1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1" w:type="pct"/>
            <w:vMerge w:val="restart"/>
            <w:shd w:val="clear" w:color="auto" w:fill="auto"/>
            <w:vAlign w:val="center"/>
          </w:tcPr>
          <w:p w14:paraId="422A0A6D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 w:hint="eastAsia"/>
                <w:color w:val="000000"/>
                <w:sz w:val="16"/>
                <w:szCs w:val="16"/>
              </w:rPr>
              <w:t>[215]</w:t>
            </w:r>
          </w:p>
        </w:tc>
        <w:tc>
          <w:tcPr>
            <w:tcW w:w="262" w:type="pct"/>
            <w:vMerge w:val="restart"/>
            <w:shd w:val="clear" w:color="auto" w:fill="auto"/>
            <w:vAlign w:val="center"/>
          </w:tcPr>
          <w:p w14:paraId="61DEC466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11.38</w:t>
            </w:r>
          </w:p>
        </w:tc>
        <w:tc>
          <w:tcPr>
            <w:tcW w:w="230" w:type="pct"/>
            <w:vMerge w:val="restart"/>
            <w:shd w:val="clear" w:color="auto" w:fill="auto"/>
            <w:vAlign w:val="center"/>
          </w:tcPr>
          <w:p w14:paraId="3A215DDD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14.91</w:t>
            </w:r>
          </w:p>
        </w:tc>
        <w:tc>
          <w:tcPr>
            <w:tcW w:w="251" w:type="pct"/>
            <w:vMerge/>
            <w:vAlign w:val="center"/>
          </w:tcPr>
          <w:p w14:paraId="2D1AB4D6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" w:type="pct"/>
            <w:vMerge/>
            <w:vAlign w:val="center"/>
          </w:tcPr>
          <w:p w14:paraId="74984F81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5" w:type="pct"/>
            <w:vMerge/>
            <w:vAlign w:val="center"/>
          </w:tcPr>
          <w:p w14:paraId="122EF8EF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2F10A00C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8" w:type="pct"/>
            <w:vMerge/>
            <w:vAlign w:val="center"/>
          </w:tcPr>
          <w:p w14:paraId="2BD8C12E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3577CCDD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23" w:type="pct"/>
            <w:vMerge/>
            <w:vAlign w:val="center"/>
          </w:tcPr>
          <w:p w14:paraId="4FFB1B3E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27" w:type="pct"/>
            <w:shd w:val="clear" w:color="auto" w:fill="auto"/>
            <w:vAlign w:val="center"/>
          </w:tcPr>
          <w:p w14:paraId="6F50F502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1333</w:t>
            </w:r>
          </w:p>
        </w:tc>
      </w:tr>
      <w:tr w:rsidR="0038276D" w14:paraId="087C2290" w14:textId="77777777">
        <w:trPr>
          <w:trHeight w:val="280"/>
        </w:trPr>
        <w:tc>
          <w:tcPr>
            <w:tcW w:w="354" w:type="pct"/>
            <w:vMerge/>
            <w:vAlign w:val="center"/>
          </w:tcPr>
          <w:p w14:paraId="5D7F637D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1" w:type="pct"/>
            <w:vMerge/>
            <w:vAlign w:val="center"/>
          </w:tcPr>
          <w:p w14:paraId="7B1888E0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1" w:type="pct"/>
            <w:vMerge/>
            <w:vAlign w:val="center"/>
          </w:tcPr>
          <w:p w14:paraId="7747EABD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2" w:type="pct"/>
            <w:vMerge/>
            <w:vAlign w:val="center"/>
          </w:tcPr>
          <w:p w14:paraId="1D054E1F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0" w:type="pct"/>
            <w:vMerge/>
            <w:vAlign w:val="center"/>
          </w:tcPr>
          <w:p w14:paraId="6F92BFAB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/>
            <w:vAlign w:val="center"/>
          </w:tcPr>
          <w:p w14:paraId="6BCFFD1A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" w:type="pct"/>
            <w:vMerge/>
            <w:vAlign w:val="center"/>
          </w:tcPr>
          <w:p w14:paraId="252DC38F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5" w:type="pct"/>
            <w:vMerge/>
            <w:vAlign w:val="center"/>
          </w:tcPr>
          <w:p w14:paraId="67B41B31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03840344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8" w:type="pct"/>
            <w:vMerge/>
            <w:vAlign w:val="center"/>
          </w:tcPr>
          <w:p w14:paraId="7A7E00B8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4EEE9BD0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23" w:type="pct"/>
            <w:shd w:val="clear" w:color="auto" w:fill="auto"/>
            <w:vAlign w:val="center"/>
          </w:tcPr>
          <w:p w14:paraId="32DC55E7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827" w:type="pct"/>
            <w:shd w:val="clear" w:color="auto" w:fill="auto"/>
            <w:vAlign w:val="center"/>
          </w:tcPr>
          <w:p w14:paraId="49D84281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1341</w:t>
            </w:r>
          </w:p>
        </w:tc>
      </w:tr>
      <w:tr w:rsidR="0038276D" w14:paraId="0F8C454A" w14:textId="77777777">
        <w:trPr>
          <w:trHeight w:val="280"/>
        </w:trPr>
        <w:tc>
          <w:tcPr>
            <w:tcW w:w="354" w:type="pct"/>
            <w:vMerge/>
            <w:vAlign w:val="center"/>
          </w:tcPr>
          <w:p w14:paraId="1D469DAB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1" w:type="pct"/>
            <w:vMerge w:val="restart"/>
            <w:shd w:val="clear" w:color="auto" w:fill="auto"/>
            <w:vAlign w:val="center"/>
          </w:tcPr>
          <w:p w14:paraId="391B7B2B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0.37</w:t>
            </w:r>
          </w:p>
        </w:tc>
        <w:tc>
          <w:tcPr>
            <w:tcW w:w="451" w:type="pct"/>
            <w:vMerge w:val="restart"/>
            <w:shd w:val="clear" w:color="auto" w:fill="auto"/>
            <w:vAlign w:val="center"/>
          </w:tcPr>
          <w:p w14:paraId="6E50F67D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 w:hint="eastAsia"/>
                <w:color w:val="000000"/>
                <w:sz w:val="16"/>
                <w:szCs w:val="16"/>
              </w:rPr>
              <w:t>[211]</w:t>
            </w:r>
          </w:p>
        </w:tc>
        <w:tc>
          <w:tcPr>
            <w:tcW w:w="262" w:type="pct"/>
            <w:vMerge w:val="restart"/>
            <w:shd w:val="clear" w:color="auto" w:fill="auto"/>
            <w:vAlign w:val="center"/>
          </w:tcPr>
          <w:p w14:paraId="330CF965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11.1</w:t>
            </w:r>
          </w:p>
        </w:tc>
        <w:tc>
          <w:tcPr>
            <w:tcW w:w="230" w:type="pct"/>
            <w:vMerge w:val="restart"/>
            <w:shd w:val="clear" w:color="auto" w:fill="auto"/>
            <w:vAlign w:val="center"/>
          </w:tcPr>
          <w:p w14:paraId="13C86565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18.5</w:t>
            </w:r>
          </w:p>
        </w:tc>
        <w:tc>
          <w:tcPr>
            <w:tcW w:w="251" w:type="pct"/>
            <w:vMerge/>
            <w:vAlign w:val="center"/>
          </w:tcPr>
          <w:p w14:paraId="09E69508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" w:type="pct"/>
            <w:vMerge/>
            <w:vAlign w:val="center"/>
          </w:tcPr>
          <w:p w14:paraId="6DF0165D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5" w:type="pct"/>
            <w:vMerge w:val="restart"/>
            <w:shd w:val="clear" w:color="auto" w:fill="auto"/>
            <w:vAlign w:val="center"/>
          </w:tcPr>
          <w:p w14:paraId="2E96F269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413" w:type="pct"/>
            <w:vMerge w:val="restart"/>
            <w:shd w:val="clear" w:color="auto" w:fill="auto"/>
            <w:vAlign w:val="center"/>
          </w:tcPr>
          <w:p w14:paraId="6FDE6D19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5.5</w:t>
            </w:r>
          </w:p>
        </w:tc>
        <w:tc>
          <w:tcPr>
            <w:tcW w:w="348" w:type="pct"/>
            <w:vMerge/>
            <w:vAlign w:val="center"/>
          </w:tcPr>
          <w:p w14:paraId="430C58CF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4BB7D970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23" w:type="pct"/>
            <w:vMerge w:val="restart"/>
            <w:shd w:val="clear" w:color="auto" w:fill="auto"/>
            <w:vAlign w:val="center"/>
          </w:tcPr>
          <w:p w14:paraId="671D682A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827" w:type="pct"/>
            <w:shd w:val="clear" w:color="auto" w:fill="auto"/>
            <w:vAlign w:val="center"/>
          </w:tcPr>
          <w:p w14:paraId="6E320239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1493</w:t>
            </w:r>
          </w:p>
        </w:tc>
      </w:tr>
      <w:tr w:rsidR="0038276D" w14:paraId="6929F24E" w14:textId="77777777">
        <w:trPr>
          <w:trHeight w:val="280"/>
        </w:trPr>
        <w:tc>
          <w:tcPr>
            <w:tcW w:w="354" w:type="pct"/>
            <w:vMerge/>
            <w:vAlign w:val="center"/>
          </w:tcPr>
          <w:p w14:paraId="134ACFAC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1" w:type="pct"/>
            <w:vMerge/>
            <w:vAlign w:val="center"/>
          </w:tcPr>
          <w:p w14:paraId="380DBE45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1" w:type="pct"/>
            <w:vMerge/>
            <w:vAlign w:val="center"/>
          </w:tcPr>
          <w:p w14:paraId="02492D2B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2" w:type="pct"/>
            <w:vMerge/>
            <w:vAlign w:val="center"/>
          </w:tcPr>
          <w:p w14:paraId="4C5684C4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0" w:type="pct"/>
            <w:vMerge/>
            <w:vAlign w:val="center"/>
          </w:tcPr>
          <w:p w14:paraId="2E302B3F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/>
            <w:vAlign w:val="center"/>
          </w:tcPr>
          <w:p w14:paraId="08F7EAC7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" w:type="pct"/>
            <w:vMerge/>
            <w:vAlign w:val="center"/>
          </w:tcPr>
          <w:p w14:paraId="29F6946F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5" w:type="pct"/>
            <w:vMerge/>
            <w:vAlign w:val="center"/>
          </w:tcPr>
          <w:p w14:paraId="73A92C61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3C187F12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8" w:type="pct"/>
            <w:vMerge/>
            <w:vAlign w:val="center"/>
          </w:tcPr>
          <w:p w14:paraId="12CFBCDE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468D56A2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23" w:type="pct"/>
            <w:vMerge/>
            <w:vAlign w:val="center"/>
          </w:tcPr>
          <w:p w14:paraId="3741515B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27" w:type="pct"/>
            <w:shd w:val="clear" w:color="auto" w:fill="auto"/>
            <w:vAlign w:val="center"/>
          </w:tcPr>
          <w:p w14:paraId="5FDAD4FE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1497</w:t>
            </w:r>
          </w:p>
        </w:tc>
      </w:tr>
      <w:tr w:rsidR="0038276D" w14:paraId="3C52CE44" w14:textId="77777777">
        <w:trPr>
          <w:trHeight w:val="280"/>
        </w:trPr>
        <w:tc>
          <w:tcPr>
            <w:tcW w:w="354" w:type="pct"/>
            <w:vMerge/>
            <w:vAlign w:val="center"/>
          </w:tcPr>
          <w:p w14:paraId="094198F8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1" w:type="pct"/>
            <w:vMerge w:val="restart"/>
            <w:shd w:val="clear" w:color="auto" w:fill="auto"/>
            <w:vAlign w:val="center"/>
          </w:tcPr>
          <w:p w14:paraId="34961486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0.38</w:t>
            </w:r>
          </w:p>
        </w:tc>
        <w:tc>
          <w:tcPr>
            <w:tcW w:w="451" w:type="pct"/>
            <w:vMerge/>
            <w:vAlign w:val="center"/>
          </w:tcPr>
          <w:p w14:paraId="7C9E1585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2" w:type="pct"/>
            <w:vMerge w:val="restart"/>
            <w:shd w:val="clear" w:color="auto" w:fill="auto"/>
            <w:vAlign w:val="center"/>
          </w:tcPr>
          <w:p w14:paraId="57AC7C09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9.8</w:t>
            </w:r>
          </w:p>
        </w:tc>
        <w:tc>
          <w:tcPr>
            <w:tcW w:w="230" w:type="pct"/>
            <w:vMerge w:val="restart"/>
            <w:shd w:val="clear" w:color="auto" w:fill="auto"/>
            <w:vAlign w:val="center"/>
          </w:tcPr>
          <w:p w14:paraId="0F1F54B1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16.5</w:t>
            </w:r>
          </w:p>
        </w:tc>
        <w:tc>
          <w:tcPr>
            <w:tcW w:w="251" w:type="pct"/>
            <w:vMerge/>
            <w:vAlign w:val="center"/>
          </w:tcPr>
          <w:p w14:paraId="4000C199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" w:type="pct"/>
            <w:vMerge/>
            <w:vAlign w:val="center"/>
          </w:tcPr>
          <w:p w14:paraId="780FE65E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5" w:type="pct"/>
            <w:vMerge/>
            <w:vAlign w:val="center"/>
          </w:tcPr>
          <w:p w14:paraId="1505918C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restart"/>
            <w:shd w:val="clear" w:color="auto" w:fill="auto"/>
            <w:vAlign w:val="center"/>
          </w:tcPr>
          <w:p w14:paraId="11AD62D5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5.7</w:t>
            </w:r>
          </w:p>
        </w:tc>
        <w:tc>
          <w:tcPr>
            <w:tcW w:w="348" w:type="pct"/>
            <w:vMerge/>
            <w:vAlign w:val="center"/>
          </w:tcPr>
          <w:p w14:paraId="43B536FB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1A0B1E77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23" w:type="pct"/>
            <w:vMerge w:val="restart"/>
            <w:shd w:val="clear" w:color="auto" w:fill="auto"/>
            <w:vAlign w:val="center"/>
          </w:tcPr>
          <w:p w14:paraId="379C888F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827" w:type="pct"/>
            <w:shd w:val="clear" w:color="auto" w:fill="auto"/>
            <w:vAlign w:val="center"/>
          </w:tcPr>
          <w:p w14:paraId="0B2F9AD0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1481</w:t>
            </w:r>
          </w:p>
        </w:tc>
      </w:tr>
      <w:tr w:rsidR="0038276D" w14:paraId="1A910236" w14:textId="77777777">
        <w:trPr>
          <w:trHeight w:val="280"/>
        </w:trPr>
        <w:tc>
          <w:tcPr>
            <w:tcW w:w="354" w:type="pct"/>
            <w:vMerge/>
            <w:vAlign w:val="center"/>
          </w:tcPr>
          <w:p w14:paraId="4FBFE317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1" w:type="pct"/>
            <w:vMerge/>
            <w:vAlign w:val="center"/>
          </w:tcPr>
          <w:p w14:paraId="0F77C1C6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1" w:type="pct"/>
            <w:vMerge/>
            <w:vAlign w:val="center"/>
          </w:tcPr>
          <w:p w14:paraId="0051894C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2" w:type="pct"/>
            <w:vMerge/>
            <w:vAlign w:val="center"/>
          </w:tcPr>
          <w:p w14:paraId="530CDD35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0" w:type="pct"/>
            <w:vMerge/>
            <w:vAlign w:val="center"/>
          </w:tcPr>
          <w:p w14:paraId="2F8F27BA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/>
            <w:vAlign w:val="center"/>
          </w:tcPr>
          <w:p w14:paraId="21F3DAE5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" w:type="pct"/>
            <w:vMerge/>
            <w:vAlign w:val="center"/>
          </w:tcPr>
          <w:p w14:paraId="2321523E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5" w:type="pct"/>
            <w:vMerge/>
            <w:vAlign w:val="center"/>
          </w:tcPr>
          <w:p w14:paraId="505CE033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1611EFE7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8" w:type="pct"/>
            <w:vMerge/>
            <w:vAlign w:val="center"/>
          </w:tcPr>
          <w:p w14:paraId="492D2F8F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65865517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23" w:type="pct"/>
            <w:vMerge/>
            <w:vAlign w:val="center"/>
          </w:tcPr>
          <w:p w14:paraId="6D7B52E2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27" w:type="pct"/>
            <w:shd w:val="clear" w:color="auto" w:fill="auto"/>
            <w:vAlign w:val="center"/>
          </w:tcPr>
          <w:p w14:paraId="2F2787C9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1485</w:t>
            </w:r>
          </w:p>
        </w:tc>
      </w:tr>
      <w:tr w:rsidR="0038276D" w14:paraId="527028BC" w14:textId="77777777">
        <w:trPr>
          <w:trHeight w:val="280"/>
        </w:trPr>
        <w:tc>
          <w:tcPr>
            <w:tcW w:w="354" w:type="pct"/>
            <w:vMerge/>
            <w:vAlign w:val="center"/>
          </w:tcPr>
          <w:p w14:paraId="480EA370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1" w:type="pct"/>
            <w:vMerge w:val="restart"/>
            <w:shd w:val="clear" w:color="auto" w:fill="auto"/>
            <w:vAlign w:val="center"/>
          </w:tcPr>
          <w:p w14:paraId="74A0E703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0.43</w:t>
            </w:r>
          </w:p>
        </w:tc>
        <w:tc>
          <w:tcPr>
            <w:tcW w:w="451" w:type="pct"/>
            <w:vMerge/>
            <w:vAlign w:val="center"/>
          </w:tcPr>
          <w:p w14:paraId="5BCB4A6F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2" w:type="pct"/>
            <w:vMerge w:val="restart"/>
            <w:shd w:val="clear" w:color="auto" w:fill="auto"/>
            <w:vAlign w:val="center"/>
          </w:tcPr>
          <w:p w14:paraId="20F37757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15.1</w:t>
            </w:r>
          </w:p>
        </w:tc>
        <w:tc>
          <w:tcPr>
            <w:tcW w:w="230" w:type="pct"/>
            <w:vMerge w:val="restart"/>
            <w:shd w:val="clear" w:color="auto" w:fill="auto"/>
            <w:vAlign w:val="center"/>
          </w:tcPr>
          <w:p w14:paraId="3736177A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15.8</w:t>
            </w:r>
          </w:p>
        </w:tc>
        <w:tc>
          <w:tcPr>
            <w:tcW w:w="251" w:type="pct"/>
            <w:vMerge/>
            <w:vAlign w:val="center"/>
          </w:tcPr>
          <w:p w14:paraId="312F791D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" w:type="pct"/>
            <w:vMerge/>
            <w:vAlign w:val="center"/>
          </w:tcPr>
          <w:p w14:paraId="0546268E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5" w:type="pct"/>
            <w:vMerge/>
            <w:vAlign w:val="center"/>
          </w:tcPr>
          <w:p w14:paraId="6F41C0F8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restart"/>
            <w:shd w:val="clear" w:color="auto" w:fill="auto"/>
            <w:vAlign w:val="center"/>
          </w:tcPr>
          <w:p w14:paraId="4894CA74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6.4</w:t>
            </w:r>
          </w:p>
        </w:tc>
        <w:tc>
          <w:tcPr>
            <w:tcW w:w="348" w:type="pct"/>
            <w:vMerge/>
            <w:vAlign w:val="center"/>
          </w:tcPr>
          <w:p w14:paraId="0F278E66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7B8E92C0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23" w:type="pct"/>
            <w:vMerge w:val="restart"/>
            <w:shd w:val="clear" w:color="auto" w:fill="auto"/>
            <w:vAlign w:val="center"/>
          </w:tcPr>
          <w:p w14:paraId="27A0DCB1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827" w:type="pct"/>
            <w:shd w:val="clear" w:color="auto" w:fill="auto"/>
            <w:vAlign w:val="center"/>
          </w:tcPr>
          <w:p w14:paraId="613F3F66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1465</w:t>
            </w:r>
          </w:p>
        </w:tc>
      </w:tr>
      <w:tr w:rsidR="0038276D" w14:paraId="122D5B29" w14:textId="77777777">
        <w:trPr>
          <w:trHeight w:val="280"/>
        </w:trPr>
        <w:tc>
          <w:tcPr>
            <w:tcW w:w="354" w:type="pct"/>
            <w:vMerge/>
            <w:vAlign w:val="center"/>
          </w:tcPr>
          <w:p w14:paraId="33D797BA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1" w:type="pct"/>
            <w:vMerge/>
            <w:vAlign w:val="center"/>
          </w:tcPr>
          <w:p w14:paraId="70E495D5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1" w:type="pct"/>
            <w:vMerge/>
            <w:vAlign w:val="center"/>
          </w:tcPr>
          <w:p w14:paraId="0C54EF5D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2" w:type="pct"/>
            <w:vMerge/>
            <w:vAlign w:val="center"/>
          </w:tcPr>
          <w:p w14:paraId="316F7450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0" w:type="pct"/>
            <w:vMerge/>
            <w:vAlign w:val="center"/>
          </w:tcPr>
          <w:p w14:paraId="1BCDFD60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/>
            <w:vAlign w:val="center"/>
          </w:tcPr>
          <w:p w14:paraId="487E1D52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" w:type="pct"/>
            <w:vMerge/>
            <w:vAlign w:val="center"/>
          </w:tcPr>
          <w:p w14:paraId="2937BDA3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5" w:type="pct"/>
            <w:vMerge/>
            <w:vAlign w:val="center"/>
          </w:tcPr>
          <w:p w14:paraId="5A72F0CD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068CD978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8" w:type="pct"/>
            <w:vMerge/>
            <w:vAlign w:val="center"/>
          </w:tcPr>
          <w:p w14:paraId="647F80C5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0A7BFDE8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23" w:type="pct"/>
            <w:vMerge/>
            <w:vAlign w:val="center"/>
          </w:tcPr>
          <w:p w14:paraId="51C855D1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27" w:type="pct"/>
            <w:shd w:val="clear" w:color="auto" w:fill="auto"/>
            <w:vAlign w:val="center"/>
          </w:tcPr>
          <w:p w14:paraId="0D911709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1469</w:t>
            </w:r>
          </w:p>
        </w:tc>
      </w:tr>
      <w:tr w:rsidR="0038276D" w14:paraId="64CB6E2F" w14:textId="77777777">
        <w:trPr>
          <w:trHeight w:val="280"/>
        </w:trPr>
        <w:tc>
          <w:tcPr>
            <w:tcW w:w="354" w:type="pct"/>
            <w:vMerge/>
            <w:vAlign w:val="center"/>
          </w:tcPr>
          <w:p w14:paraId="710EF1C8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1" w:type="pct"/>
            <w:vMerge w:val="restart"/>
            <w:shd w:val="clear" w:color="auto" w:fill="auto"/>
            <w:vAlign w:val="center"/>
          </w:tcPr>
          <w:p w14:paraId="655E8735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0.47</w:t>
            </w:r>
          </w:p>
        </w:tc>
        <w:tc>
          <w:tcPr>
            <w:tcW w:w="451" w:type="pct"/>
            <w:vMerge w:val="restart"/>
            <w:shd w:val="clear" w:color="auto" w:fill="auto"/>
            <w:vAlign w:val="center"/>
          </w:tcPr>
          <w:p w14:paraId="7675D856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 w:hint="eastAsia"/>
                <w:color w:val="000000"/>
                <w:sz w:val="16"/>
                <w:szCs w:val="16"/>
              </w:rPr>
              <w:t>[212]</w:t>
            </w:r>
          </w:p>
        </w:tc>
        <w:tc>
          <w:tcPr>
            <w:tcW w:w="262" w:type="pct"/>
            <w:vMerge w:val="restart"/>
            <w:shd w:val="clear" w:color="auto" w:fill="auto"/>
            <w:vAlign w:val="center"/>
          </w:tcPr>
          <w:p w14:paraId="21F96483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11</w:t>
            </w:r>
          </w:p>
        </w:tc>
        <w:tc>
          <w:tcPr>
            <w:tcW w:w="230" w:type="pct"/>
            <w:vMerge w:val="restart"/>
            <w:shd w:val="clear" w:color="auto" w:fill="auto"/>
            <w:vAlign w:val="center"/>
          </w:tcPr>
          <w:p w14:paraId="7791C66F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16</w:t>
            </w:r>
          </w:p>
        </w:tc>
        <w:tc>
          <w:tcPr>
            <w:tcW w:w="251" w:type="pct"/>
            <w:vMerge/>
            <w:vAlign w:val="center"/>
          </w:tcPr>
          <w:p w14:paraId="2E769027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" w:type="pct"/>
            <w:vMerge w:val="restart"/>
            <w:shd w:val="clear" w:color="auto" w:fill="auto"/>
            <w:vAlign w:val="center"/>
          </w:tcPr>
          <w:p w14:paraId="1584FD84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Manchester encoding</w:t>
            </w:r>
          </w:p>
        </w:tc>
        <w:tc>
          <w:tcPr>
            <w:tcW w:w="275" w:type="pct"/>
            <w:vMerge w:val="restart"/>
            <w:shd w:val="clear" w:color="auto" w:fill="auto"/>
            <w:vAlign w:val="center"/>
          </w:tcPr>
          <w:p w14:paraId="29FE6029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1,2</w:t>
            </w:r>
          </w:p>
        </w:tc>
        <w:tc>
          <w:tcPr>
            <w:tcW w:w="413" w:type="pct"/>
            <w:vMerge w:val="restart"/>
            <w:shd w:val="clear" w:color="auto" w:fill="auto"/>
            <w:vAlign w:val="center"/>
          </w:tcPr>
          <w:p w14:paraId="1EBBC902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348" w:type="pct"/>
            <w:vMerge/>
            <w:vAlign w:val="center"/>
          </w:tcPr>
          <w:p w14:paraId="251B097A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restart"/>
            <w:shd w:val="clear" w:color="auto" w:fill="auto"/>
            <w:vAlign w:val="center"/>
          </w:tcPr>
          <w:p w14:paraId="19474632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14</w:t>
            </w:r>
          </w:p>
        </w:tc>
        <w:tc>
          <w:tcPr>
            <w:tcW w:w="423" w:type="pct"/>
            <w:vMerge/>
            <w:vAlign w:val="center"/>
          </w:tcPr>
          <w:p w14:paraId="5E5C9A78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27" w:type="pct"/>
            <w:shd w:val="clear" w:color="auto" w:fill="auto"/>
            <w:vAlign w:val="center"/>
          </w:tcPr>
          <w:p w14:paraId="219ED12D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1233,1269</w:t>
            </w:r>
          </w:p>
        </w:tc>
      </w:tr>
      <w:tr w:rsidR="0038276D" w14:paraId="511CB5FC" w14:textId="77777777">
        <w:trPr>
          <w:trHeight w:val="280"/>
        </w:trPr>
        <w:tc>
          <w:tcPr>
            <w:tcW w:w="354" w:type="pct"/>
            <w:vMerge/>
            <w:vAlign w:val="center"/>
          </w:tcPr>
          <w:p w14:paraId="6B4EDBCF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1" w:type="pct"/>
            <w:vMerge/>
            <w:vAlign w:val="center"/>
          </w:tcPr>
          <w:p w14:paraId="4B539321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1" w:type="pct"/>
            <w:vMerge/>
            <w:vAlign w:val="center"/>
          </w:tcPr>
          <w:p w14:paraId="60402770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2" w:type="pct"/>
            <w:vMerge/>
            <w:vAlign w:val="center"/>
          </w:tcPr>
          <w:p w14:paraId="1835D459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0" w:type="pct"/>
            <w:vMerge/>
            <w:vAlign w:val="center"/>
          </w:tcPr>
          <w:p w14:paraId="642019F2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/>
            <w:vAlign w:val="center"/>
          </w:tcPr>
          <w:p w14:paraId="3E903AEC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" w:type="pct"/>
            <w:vMerge/>
            <w:vAlign w:val="center"/>
          </w:tcPr>
          <w:p w14:paraId="3E3139B0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5" w:type="pct"/>
            <w:vMerge/>
            <w:vAlign w:val="center"/>
          </w:tcPr>
          <w:p w14:paraId="017EF97F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7F362778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8" w:type="pct"/>
            <w:vMerge/>
            <w:vAlign w:val="center"/>
          </w:tcPr>
          <w:p w14:paraId="5B95187C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01D93607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23" w:type="pct"/>
            <w:vMerge/>
            <w:vAlign w:val="center"/>
          </w:tcPr>
          <w:p w14:paraId="04FA4A04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27" w:type="pct"/>
            <w:shd w:val="clear" w:color="auto" w:fill="auto"/>
            <w:vAlign w:val="center"/>
          </w:tcPr>
          <w:p w14:paraId="10F63A06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1237,1273</w:t>
            </w:r>
          </w:p>
        </w:tc>
      </w:tr>
      <w:tr w:rsidR="0038276D" w14:paraId="086003A7" w14:textId="77777777">
        <w:trPr>
          <w:trHeight w:val="280"/>
        </w:trPr>
        <w:tc>
          <w:tcPr>
            <w:tcW w:w="354" w:type="pct"/>
            <w:vMerge/>
            <w:vAlign w:val="center"/>
          </w:tcPr>
          <w:p w14:paraId="557E6FE1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1" w:type="pct"/>
            <w:vMerge/>
            <w:vAlign w:val="center"/>
          </w:tcPr>
          <w:p w14:paraId="6E96FF79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1" w:type="pct"/>
            <w:vMerge w:val="restart"/>
            <w:shd w:val="clear" w:color="auto" w:fill="auto"/>
            <w:vAlign w:val="center"/>
          </w:tcPr>
          <w:p w14:paraId="31D3C503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 w:hint="eastAsia"/>
                <w:color w:val="000000"/>
                <w:sz w:val="16"/>
                <w:szCs w:val="16"/>
              </w:rPr>
              <w:t>[207]</w:t>
            </w:r>
          </w:p>
        </w:tc>
        <w:tc>
          <w:tcPr>
            <w:tcW w:w="262" w:type="pct"/>
            <w:vMerge w:val="restart"/>
            <w:shd w:val="clear" w:color="auto" w:fill="auto"/>
            <w:vAlign w:val="center"/>
          </w:tcPr>
          <w:p w14:paraId="2439C7E7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3.94</w:t>
            </w:r>
          </w:p>
        </w:tc>
        <w:tc>
          <w:tcPr>
            <w:tcW w:w="230" w:type="pct"/>
            <w:vMerge w:val="restart"/>
            <w:shd w:val="clear" w:color="auto" w:fill="auto"/>
            <w:vAlign w:val="center"/>
          </w:tcPr>
          <w:p w14:paraId="57B6AB27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15.9</w:t>
            </w:r>
          </w:p>
        </w:tc>
        <w:tc>
          <w:tcPr>
            <w:tcW w:w="251" w:type="pct"/>
            <w:vMerge/>
            <w:vAlign w:val="center"/>
          </w:tcPr>
          <w:p w14:paraId="15D0E6E4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" w:type="pct"/>
            <w:vMerge w:val="restart"/>
            <w:shd w:val="clear" w:color="auto" w:fill="auto"/>
            <w:vAlign w:val="center"/>
          </w:tcPr>
          <w:p w14:paraId="0A3665A4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Manchester</w:t>
            </w:r>
          </w:p>
        </w:tc>
        <w:tc>
          <w:tcPr>
            <w:tcW w:w="275" w:type="pct"/>
            <w:shd w:val="clear" w:color="auto" w:fill="auto"/>
            <w:vAlign w:val="center"/>
          </w:tcPr>
          <w:p w14:paraId="63E5E984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413" w:type="pct"/>
            <w:vMerge/>
            <w:vAlign w:val="center"/>
          </w:tcPr>
          <w:p w14:paraId="063C5BDA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8" w:type="pct"/>
            <w:vMerge/>
            <w:vAlign w:val="center"/>
          </w:tcPr>
          <w:p w14:paraId="549C6714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restart"/>
            <w:shd w:val="clear" w:color="auto" w:fill="auto"/>
            <w:vAlign w:val="center"/>
          </w:tcPr>
          <w:p w14:paraId="0F2B3C8A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NaN</w:t>
            </w:r>
            <w:proofErr w:type="spellEnd"/>
          </w:p>
        </w:tc>
        <w:tc>
          <w:tcPr>
            <w:tcW w:w="423" w:type="pct"/>
            <w:vMerge/>
            <w:vAlign w:val="center"/>
          </w:tcPr>
          <w:p w14:paraId="08BE3E8C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27" w:type="pct"/>
            <w:shd w:val="clear" w:color="auto" w:fill="auto"/>
            <w:vAlign w:val="center"/>
          </w:tcPr>
          <w:p w14:paraId="05722E1F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402</w:t>
            </w:r>
          </w:p>
        </w:tc>
      </w:tr>
      <w:tr w:rsidR="0038276D" w14:paraId="7E0DBA04" w14:textId="77777777">
        <w:trPr>
          <w:trHeight w:val="280"/>
        </w:trPr>
        <w:tc>
          <w:tcPr>
            <w:tcW w:w="354" w:type="pct"/>
            <w:vMerge/>
            <w:vAlign w:val="center"/>
          </w:tcPr>
          <w:p w14:paraId="6678CD78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1" w:type="pct"/>
            <w:vMerge/>
            <w:vAlign w:val="center"/>
          </w:tcPr>
          <w:p w14:paraId="436F7073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1" w:type="pct"/>
            <w:vMerge/>
            <w:vAlign w:val="center"/>
          </w:tcPr>
          <w:p w14:paraId="2539CF49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2" w:type="pct"/>
            <w:vMerge/>
            <w:vAlign w:val="center"/>
          </w:tcPr>
          <w:p w14:paraId="35D1DF63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0" w:type="pct"/>
            <w:vMerge/>
            <w:vAlign w:val="center"/>
          </w:tcPr>
          <w:p w14:paraId="4F73B7D3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shd w:val="clear" w:color="auto" w:fill="auto"/>
            <w:vAlign w:val="center"/>
          </w:tcPr>
          <w:p w14:paraId="255FF1D8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CC (1/3)</w:t>
            </w:r>
          </w:p>
        </w:tc>
        <w:tc>
          <w:tcPr>
            <w:tcW w:w="295" w:type="pct"/>
            <w:vMerge/>
            <w:vAlign w:val="center"/>
          </w:tcPr>
          <w:p w14:paraId="6CCDBD4A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5" w:type="pct"/>
            <w:shd w:val="clear" w:color="auto" w:fill="auto"/>
            <w:vAlign w:val="center"/>
          </w:tcPr>
          <w:p w14:paraId="2BE3A736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413" w:type="pct"/>
            <w:vMerge/>
            <w:vAlign w:val="center"/>
          </w:tcPr>
          <w:p w14:paraId="579288AD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8" w:type="pct"/>
            <w:vMerge/>
            <w:vAlign w:val="center"/>
          </w:tcPr>
          <w:p w14:paraId="2B922852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2121929B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23" w:type="pct"/>
            <w:vMerge/>
            <w:vAlign w:val="center"/>
          </w:tcPr>
          <w:p w14:paraId="2001FC5B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27" w:type="pct"/>
            <w:shd w:val="clear" w:color="auto" w:fill="auto"/>
            <w:vAlign w:val="center"/>
          </w:tcPr>
          <w:p w14:paraId="073B03CE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366</w:t>
            </w:r>
          </w:p>
        </w:tc>
      </w:tr>
      <w:tr w:rsidR="0038276D" w14:paraId="4418EC9B" w14:textId="77777777">
        <w:trPr>
          <w:trHeight w:val="280"/>
        </w:trPr>
        <w:tc>
          <w:tcPr>
            <w:tcW w:w="354" w:type="pct"/>
            <w:vMerge/>
            <w:vAlign w:val="center"/>
          </w:tcPr>
          <w:p w14:paraId="6FA636E4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1" w:type="pct"/>
            <w:vMerge w:val="restart"/>
            <w:shd w:val="clear" w:color="auto" w:fill="auto"/>
            <w:vAlign w:val="center"/>
          </w:tcPr>
          <w:p w14:paraId="5694CA61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451" w:type="pct"/>
            <w:shd w:val="clear" w:color="auto" w:fill="auto"/>
            <w:vAlign w:val="center"/>
          </w:tcPr>
          <w:p w14:paraId="2524C754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 w:hint="eastAsia"/>
                <w:color w:val="000000"/>
                <w:sz w:val="16"/>
                <w:szCs w:val="16"/>
              </w:rPr>
              <w:t>[185]</w:t>
            </w:r>
          </w:p>
        </w:tc>
        <w:tc>
          <w:tcPr>
            <w:tcW w:w="262" w:type="pct"/>
            <w:shd w:val="clear" w:color="auto" w:fill="auto"/>
            <w:vAlign w:val="center"/>
          </w:tcPr>
          <w:p w14:paraId="0EFF9E10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16</w:t>
            </w:r>
          </w:p>
        </w:tc>
        <w:tc>
          <w:tcPr>
            <w:tcW w:w="230" w:type="pct"/>
            <w:shd w:val="clear" w:color="auto" w:fill="auto"/>
            <w:vAlign w:val="center"/>
          </w:tcPr>
          <w:p w14:paraId="7F5F764B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16</w:t>
            </w:r>
          </w:p>
        </w:tc>
        <w:tc>
          <w:tcPr>
            <w:tcW w:w="251" w:type="pct"/>
            <w:vMerge w:val="restart"/>
            <w:shd w:val="clear" w:color="auto" w:fill="auto"/>
            <w:vAlign w:val="center"/>
          </w:tcPr>
          <w:p w14:paraId="0C4A1B14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no FEC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11FD7D40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Manchester encoding</w:t>
            </w:r>
          </w:p>
        </w:tc>
        <w:tc>
          <w:tcPr>
            <w:tcW w:w="275" w:type="pct"/>
            <w:shd w:val="clear" w:color="auto" w:fill="auto"/>
            <w:vAlign w:val="center"/>
          </w:tcPr>
          <w:p w14:paraId="44BAAF74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413" w:type="pct"/>
            <w:shd w:val="clear" w:color="auto" w:fill="auto"/>
            <w:vAlign w:val="center"/>
          </w:tcPr>
          <w:p w14:paraId="48E9DF9D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7.5</w:t>
            </w:r>
          </w:p>
        </w:tc>
        <w:tc>
          <w:tcPr>
            <w:tcW w:w="348" w:type="pct"/>
            <w:vMerge/>
            <w:vAlign w:val="center"/>
          </w:tcPr>
          <w:p w14:paraId="4F346825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shd w:val="clear" w:color="auto" w:fill="auto"/>
            <w:vAlign w:val="center"/>
          </w:tcPr>
          <w:p w14:paraId="288C32AD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423" w:type="pct"/>
            <w:vMerge/>
            <w:vAlign w:val="center"/>
          </w:tcPr>
          <w:p w14:paraId="2580EB85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27" w:type="pct"/>
            <w:shd w:val="clear" w:color="auto" w:fill="auto"/>
            <w:vAlign w:val="center"/>
          </w:tcPr>
          <w:p w14:paraId="5DD80A88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961</w:t>
            </w:r>
          </w:p>
        </w:tc>
      </w:tr>
      <w:tr w:rsidR="0038276D" w14:paraId="076FCD2F" w14:textId="77777777">
        <w:trPr>
          <w:trHeight w:val="280"/>
        </w:trPr>
        <w:tc>
          <w:tcPr>
            <w:tcW w:w="354" w:type="pct"/>
            <w:vMerge/>
            <w:vAlign w:val="center"/>
          </w:tcPr>
          <w:p w14:paraId="0B39D10D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1" w:type="pct"/>
            <w:vMerge/>
            <w:vAlign w:val="center"/>
          </w:tcPr>
          <w:p w14:paraId="441591ED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1" w:type="pct"/>
            <w:vMerge w:val="restart"/>
            <w:shd w:val="clear" w:color="auto" w:fill="auto"/>
            <w:vAlign w:val="center"/>
          </w:tcPr>
          <w:p w14:paraId="0A8BFF67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 w:hint="eastAsia"/>
                <w:color w:val="000000"/>
                <w:sz w:val="16"/>
                <w:szCs w:val="16"/>
              </w:rPr>
              <w:t>[191]</w:t>
            </w:r>
          </w:p>
        </w:tc>
        <w:tc>
          <w:tcPr>
            <w:tcW w:w="262" w:type="pct"/>
            <w:vMerge w:val="restart"/>
            <w:shd w:val="clear" w:color="auto" w:fill="auto"/>
            <w:vAlign w:val="center"/>
          </w:tcPr>
          <w:p w14:paraId="37D1BEC7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18.6</w:t>
            </w:r>
          </w:p>
        </w:tc>
        <w:tc>
          <w:tcPr>
            <w:tcW w:w="230" w:type="pct"/>
            <w:vMerge w:val="restart"/>
            <w:shd w:val="clear" w:color="auto" w:fill="auto"/>
            <w:vAlign w:val="center"/>
          </w:tcPr>
          <w:p w14:paraId="0490A027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40</w:t>
            </w:r>
          </w:p>
        </w:tc>
        <w:tc>
          <w:tcPr>
            <w:tcW w:w="251" w:type="pct"/>
            <w:vMerge/>
            <w:vAlign w:val="center"/>
          </w:tcPr>
          <w:p w14:paraId="3B5CB310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" w:type="pct"/>
            <w:vMerge w:val="restart"/>
            <w:shd w:val="clear" w:color="auto" w:fill="auto"/>
            <w:vAlign w:val="center"/>
          </w:tcPr>
          <w:p w14:paraId="6E4E3DCF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Manchester</w:t>
            </w:r>
          </w:p>
        </w:tc>
        <w:tc>
          <w:tcPr>
            <w:tcW w:w="275" w:type="pct"/>
            <w:shd w:val="clear" w:color="auto" w:fill="auto"/>
            <w:vAlign w:val="center"/>
          </w:tcPr>
          <w:p w14:paraId="4AA6159A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413" w:type="pct"/>
            <w:vMerge w:val="restart"/>
            <w:shd w:val="clear" w:color="auto" w:fill="auto"/>
            <w:vAlign w:val="center"/>
          </w:tcPr>
          <w:p w14:paraId="609781E5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348" w:type="pct"/>
            <w:vMerge w:val="restart"/>
            <w:shd w:val="clear" w:color="auto" w:fill="auto"/>
            <w:vAlign w:val="center"/>
          </w:tcPr>
          <w:p w14:paraId="2F5F1CF0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13" w:type="pct"/>
            <w:vMerge w:val="restart"/>
            <w:shd w:val="clear" w:color="auto" w:fill="auto"/>
            <w:vAlign w:val="center"/>
          </w:tcPr>
          <w:p w14:paraId="6EE5E87E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NaN</w:t>
            </w:r>
            <w:proofErr w:type="spellEnd"/>
          </w:p>
        </w:tc>
        <w:tc>
          <w:tcPr>
            <w:tcW w:w="423" w:type="pct"/>
            <w:shd w:val="clear" w:color="auto" w:fill="auto"/>
            <w:vAlign w:val="center"/>
          </w:tcPr>
          <w:p w14:paraId="05152AA7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827" w:type="pct"/>
            <w:shd w:val="clear" w:color="auto" w:fill="auto"/>
            <w:vAlign w:val="center"/>
          </w:tcPr>
          <w:p w14:paraId="18120C55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741,753</w:t>
            </w:r>
          </w:p>
        </w:tc>
      </w:tr>
      <w:tr w:rsidR="0038276D" w14:paraId="5E243E31" w14:textId="77777777">
        <w:trPr>
          <w:trHeight w:val="280"/>
        </w:trPr>
        <w:tc>
          <w:tcPr>
            <w:tcW w:w="354" w:type="pct"/>
            <w:vMerge/>
            <w:vAlign w:val="center"/>
          </w:tcPr>
          <w:p w14:paraId="671F2F4E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1" w:type="pct"/>
            <w:vMerge/>
            <w:vAlign w:val="center"/>
          </w:tcPr>
          <w:p w14:paraId="3266BC1F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1" w:type="pct"/>
            <w:vMerge/>
            <w:vAlign w:val="center"/>
          </w:tcPr>
          <w:p w14:paraId="2A4BC39C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2" w:type="pct"/>
            <w:vMerge/>
            <w:vAlign w:val="center"/>
          </w:tcPr>
          <w:p w14:paraId="379C030D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0" w:type="pct"/>
            <w:vMerge/>
            <w:vAlign w:val="center"/>
          </w:tcPr>
          <w:p w14:paraId="772DD938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/>
            <w:vAlign w:val="center"/>
          </w:tcPr>
          <w:p w14:paraId="34F32ED5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" w:type="pct"/>
            <w:vMerge/>
            <w:vAlign w:val="center"/>
          </w:tcPr>
          <w:p w14:paraId="70587406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5" w:type="pct"/>
            <w:vMerge w:val="restart"/>
            <w:shd w:val="clear" w:color="auto" w:fill="auto"/>
            <w:vAlign w:val="center"/>
          </w:tcPr>
          <w:p w14:paraId="0C67F16F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413" w:type="pct"/>
            <w:vMerge/>
            <w:vAlign w:val="center"/>
          </w:tcPr>
          <w:p w14:paraId="0AA5EE7E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8" w:type="pct"/>
            <w:vMerge/>
            <w:vAlign w:val="center"/>
          </w:tcPr>
          <w:p w14:paraId="1ABB0FF9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15607FC7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23" w:type="pct"/>
            <w:shd w:val="clear" w:color="auto" w:fill="auto"/>
            <w:vAlign w:val="center"/>
          </w:tcPr>
          <w:p w14:paraId="3212B13D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827" w:type="pct"/>
            <w:shd w:val="clear" w:color="auto" w:fill="auto"/>
            <w:vAlign w:val="center"/>
          </w:tcPr>
          <w:p w14:paraId="122630A1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769</w:t>
            </w:r>
          </w:p>
        </w:tc>
      </w:tr>
      <w:tr w:rsidR="0038276D" w14:paraId="2DFD3AD1" w14:textId="77777777">
        <w:trPr>
          <w:trHeight w:val="280"/>
        </w:trPr>
        <w:tc>
          <w:tcPr>
            <w:tcW w:w="354" w:type="pct"/>
            <w:vMerge/>
            <w:vAlign w:val="center"/>
          </w:tcPr>
          <w:p w14:paraId="2F72D65D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 w14:paraId="63966B39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451" w:type="pct"/>
            <w:shd w:val="clear" w:color="auto" w:fill="auto"/>
            <w:vAlign w:val="center"/>
          </w:tcPr>
          <w:p w14:paraId="1C9C67D0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 w:hint="eastAsia"/>
                <w:color w:val="000000"/>
                <w:sz w:val="16"/>
                <w:szCs w:val="16"/>
              </w:rPr>
              <w:t>[185]</w:t>
            </w:r>
          </w:p>
        </w:tc>
        <w:tc>
          <w:tcPr>
            <w:tcW w:w="262" w:type="pct"/>
            <w:shd w:val="clear" w:color="auto" w:fill="auto"/>
            <w:vAlign w:val="center"/>
          </w:tcPr>
          <w:p w14:paraId="374764F0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18</w:t>
            </w:r>
          </w:p>
        </w:tc>
        <w:tc>
          <w:tcPr>
            <w:tcW w:w="230" w:type="pct"/>
            <w:shd w:val="clear" w:color="auto" w:fill="auto"/>
            <w:vAlign w:val="center"/>
          </w:tcPr>
          <w:p w14:paraId="48F824E0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18</w:t>
            </w:r>
          </w:p>
        </w:tc>
        <w:tc>
          <w:tcPr>
            <w:tcW w:w="251" w:type="pct"/>
            <w:vMerge/>
            <w:vAlign w:val="center"/>
          </w:tcPr>
          <w:p w14:paraId="72AB8F78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3AABF697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Manchester encoding</w:t>
            </w:r>
          </w:p>
        </w:tc>
        <w:tc>
          <w:tcPr>
            <w:tcW w:w="275" w:type="pct"/>
            <w:vMerge/>
            <w:vAlign w:val="center"/>
          </w:tcPr>
          <w:p w14:paraId="721FCC67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shd w:val="clear" w:color="auto" w:fill="auto"/>
            <w:vAlign w:val="center"/>
          </w:tcPr>
          <w:p w14:paraId="48F18B8C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348" w:type="pct"/>
            <w:shd w:val="clear" w:color="auto" w:fill="auto"/>
            <w:vAlign w:val="center"/>
          </w:tcPr>
          <w:p w14:paraId="758344B6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413" w:type="pct"/>
            <w:shd w:val="clear" w:color="auto" w:fill="auto"/>
            <w:vAlign w:val="center"/>
          </w:tcPr>
          <w:p w14:paraId="47EFE590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30</w:t>
            </w:r>
          </w:p>
        </w:tc>
        <w:tc>
          <w:tcPr>
            <w:tcW w:w="423" w:type="pct"/>
            <w:shd w:val="clear" w:color="auto" w:fill="auto"/>
            <w:vAlign w:val="center"/>
          </w:tcPr>
          <w:p w14:paraId="5946B16F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827" w:type="pct"/>
            <w:shd w:val="clear" w:color="auto" w:fill="auto"/>
            <w:vAlign w:val="center"/>
          </w:tcPr>
          <w:p w14:paraId="0811CD4A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963</w:t>
            </w:r>
          </w:p>
        </w:tc>
      </w:tr>
      <w:tr w:rsidR="0038276D" w14:paraId="7CB90390" w14:textId="77777777">
        <w:trPr>
          <w:trHeight w:val="280"/>
        </w:trPr>
        <w:tc>
          <w:tcPr>
            <w:tcW w:w="354" w:type="pct"/>
            <w:vMerge w:val="restart"/>
            <w:shd w:val="clear" w:color="auto" w:fill="auto"/>
            <w:vAlign w:val="center"/>
          </w:tcPr>
          <w:p w14:paraId="66C640D6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451" w:type="pct"/>
            <w:vMerge w:val="restart"/>
            <w:shd w:val="clear" w:color="auto" w:fill="auto"/>
            <w:vAlign w:val="center"/>
          </w:tcPr>
          <w:p w14:paraId="5EB23492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451" w:type="pct"/>
            <w:vMerge w:val="restart"/>
            <w:shd w:val="clear" w:color="auto" w:fill="auto"/>
            <w:vAlign w:val="center"/>
          </w:tcPr>
          <w:p w14:paraId="7597B547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 w:hint="eastAsia"/>
                <w:color w:val="000000"/>
                <w:sz w:val="16"/>
                <w:szCs w:val="16"/>
              </w:rPr>
              <w:t>[195]</w:t>
            </w:r>
          </w:p>
        </w:tc>
        <w:tc>
          <w:tcPr>
            <w:tcW w:w="262" w:type="pct"/>
            <w:vMerge w:val="restart"/>
            <w:shd w:val="clear" w:color="auto" w:fill="auto"/>
            <w:vAlign w:val="center"/>
          </w:tcPr>
          <w:p w14:paraId="581268BE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-1.9</w:t>
            </w:r>
          </w:p>
        </w:tc>
        <w:tc>
          <w:tcPr>
            <w:tcW w:w="230" w:type="pct"/>
            <w:vMerge w:val="restart"/>
            <w:shd w:val="clear" w:color="auto" w:fill="auto"/>
            <w:vAlign w:val="center"/>
          </w:tcPr>
          <w:p w14:paraId="554915EB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2.2</w:t>
            </w:r>
          </w:p>
        </w:tc>
        <w:tc>
          <w:tcPr>
            <w:tcW w:w="251" w:type="pct"/>
            <w:vMerge/>
            <w:vAlign w:val="center"/>
          </w:tcPr>
          <w:p w14:paraId="6FDAAA7D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" w:type="pct"/>
            <w:vMerge w:val="restart"/>
            <w:shd w:val="clear" w:color="auto" w:fill="auto"/>
            <w:vAlign w:val="center"/>
          </w:tcPr>
          <w:p w14:paraId="32CB809C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Manchester</w:t>
            </w:r>
          </w:p>
        </w:tc>
        <w:tc>
          <w:tcPr>
            <w:tcW w:w="275" w:type="pct"/>
            <w:shd w:val="clear" w:color="auto" w:fill="auto"/>
            <w:vAlign w:val="center"/>
          </w:tcPr>
          <w:p w14:paraId="4411BC9C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413" w:type="pct"/>
            <w:vMerge w:val="restart"/>
            <w:shd w:val="clear" w:color="auto" w:fill="auto"/>
            <w:vAlign w:val="center"/>
          </w:tcPr>
          <w:p w14:paraId="777D81A3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1.06</w:t>
            </w:r>
          </w:p>
        </w:tc>
        <w:tc>
          <w:tcPr>
            <w:tcW w:w="348" w:type="pct"/>
            <w:vMerge w:val="restart"/>
            <w:shd w:val="clear" w:color="auto" w:fill="auto"/>
            <w:vAlign w:val="center"/>
          </w:tcPr>
          <w:p w14:paraId="24E349AB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80</w:t>
            </w:r>
          </w:p>
        </w:tc>
        <w:tc>
          <w:tcPr>
            <w:tcW w:w="413" w:type="pct"/>
            <w:vMerge w:val="restart"/>
            <w:shd w:val="clear" w:color="auto" w:fill="auto"/>
            <w:vAlign w:val="center"/>
          </w:tcPr>
          <w:p w14:paraId="3E8DFDE9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40</w:t>
            </w:r>
          </w:p>
        </w:tc>
        <w:tc>
          <w:tcPr>
            <w:tcW w:w="423" w:type="pct"/>
            <w:vMerge w:val="restart"/>
            <w:shd w:val="clear" w:color="auto" w:fill="auto"/>
            <w:vAlign w:val="center"/>
          </w:tcPr>
          <w:p w14:paraId="6852B6D9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827" w:type="pct"/>
            <w:shd w:val="clear" w:color="auto" w:fill="auto"/>
            <w:vAlign w:val="center"/>
          </w:tcPr>
          <w:p w14:paraId="483D8F8E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1441</w:t>
            </w:r>
          </w:p>
        </w:tc>
      </w:tr>
      <w:tr w:rsidR="0038276D" w14:paraId="50795E2F" w14:textId="77777777">
        <w:trPr>
          <w:trHeight w:val="280"/>
        </w:trPr>
        <w:tc>
          <w:tcPr>
            <w:tcW w:w="354" w:type="pct"/>
            <w:vMerge/>
            <w:vAlign w:val="center"/>
          </w:tcPr>
          <w:p w14:paraId="60CAA85E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1" w:type="pct"/>
            <w:vMerge/>
            <w:vAlign w:val="center"/>
          </w:tcPr>
          <w:p w14:paraId="59A9FE21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1" w:type="pct"/>
            <w:vMerge/>
            <w:vAlign w:val="center"/>
          </w:tcPr>
          <w:p w14:paraId="69872BFA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2" w:type="pct"/>
            <w:vMerge/>
            <w:vAlign w:val="center"/>
          </w:tcPr>
          <w:p w14:paraId="01AEF68F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0" w:type="pct"/>
            <w:vMerge/>
            <w:vAlign w:val="center"/>
          </w:tcPr>
          <w:p w14:paraId="30356C2B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/>
            <w:vAlign w:val="center"/>
          </w:tcPr>
          <w:p w14:paraId="0C838B83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" w:type="pct"/>
            <w:vMerge/>
            <w:vAlign w:val="center"/>
          </w:tcPr>
          <w:p w14:paraId="2D8BDB8F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5" w:type="pct"/>
            <w:shd w:val="clear" w:color="auto" w:fill="auto"/>
            <w:vAlign w:val="center"/>
          </w:tcPr>
          <w:p w14:paraId="6972D4EA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413" w:type="pct"/>
            <w:vMerge/>
            <w:vAlign w:val="center"/>
          </w:tcPr>
          <w:p w14:paraId="755EF849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8" w:type="pct"/>
            <w:vMerge/>
            <w:vAlign w:val="center"/>
          </w:tcPr>
          <w:p w14:paraId="5767FC35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4B43687A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23" w:type="pct"/>
            <w:vMerge/>
            <w:vAlign w:val="center"/>
          </w:tcPr>
          <w:p w14:paraId="740BE762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27" w:type="pct"/>
            <w:shd w:val="clear" w:color="auto" w:fill="auto"/>
            <w:vAlign w:val="center"/>
          </w:tcPr>
          <w:p w14:paraId="07B89D5B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1449</w:t>
            </w:r>
          </w:p>
        </w:tc>
      </w:tr>
      <w:tr w:rsidR="0038276D" w14:paraId="3F2457F9" w14:textId="77777777">
        <w:trPr>
          <w:trHeight w:val="280"/>
        </w:trPr>
        <w:tc>
          <w:tcPr>
            <w:tcW w:w="354" w:type="pct"/>
            <w:vMerge/>
            <w:vAlign w:val="center"/>
          </w:tcPr>
          <w:p w14:paraId="5B1F1EC5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1" w:type="pct"/>
            <w:vMerge w:val="restart"/>
            <w:shd w:val="clear" w:color="auto" w:fill="auto"/>
            <w:vAlign w:val="center"/>
          </w:tcPr>
          <w:p w14:paraId="53EC4268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0.02</w:t>
            </w:r>
          </w:p>
        </w:tc>
        <w:tc>
          <w:tcPr>
            <w:tcW w:w="451" w:type="pct"/>
            <w:vMerge/>
            <w:vAlign w:val="center"/>
          </w:tcPr>
          <w:p w14:paraId="29BC7DA1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2" w:type="pct"/>
            <w:vMerge w:val="restart"/>
            <w:shd w:val="clear" w:color="auto" w:fill="auto"/>
            <w:vAlign w:val="center"/>
          </w:tcPr>
          <w:p w14:paraId="3F2C47E7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-2.5</w:t>
            </w:r>
          </w:p>
        </w:tc>
        <w:tc>
          <w:tcPr>
            <w:tcW w:w="230" w:type="pct"/>
            <w:vMerge w:val="restart"/>
            <w:shd w:val="clear" w:color="auto" w:fill="auto"/>
            <w:vAlign w:val="center"/>
          </w:tcPr>
          <w:p w14:paraId="20CF4E86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3.4</w:t>
            </w:r>
          </w:p>
        </w:tc>
        <w:tc>
          <w:tcPr>
            <w:tcW w:w="251" w:type="pct"/>
            <w:vMerge/>
            <w:vAlign w:val="center"/>
          </w:tcPr>
          <w:p w14:paraId="4C0429D8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" w:type="pct"/>
            <w:vMerge/>
            <w:vAlign w:val="center"/>
          </w:tcPr>
          <w:p w14:paraId="56C62207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5" w:type="pct"/>
            <w:shd w:val="clear" w:color="auto" w:fill="auto"/>
            <w:vAlign w:val="center"/>
          </w:tcPr>
          <w:p w14:paraId="0A14493A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413" w:type="pct"/>
            <w:vMerge w:val="restart"/>
            <w:shd w:val="clear" w:color="auto" w:fill="auto"/>
            <w:vAlign w:val="center"/>
          </w:tcPr>
          <w:p w14:paraId="4749F203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1.14</w:t>
            </w:r>
          </w:p>
        </w:tc>
        <w:tc>
          <w:tcPr>
            <w:tcW w:w="348" w:type="pct"/>
            <w:vMerge w:val="restart"/>
            <w:shd w:val="clear" w:color="auto" w:fill="auto"/>
            <w:vAlign w:val="center"/>
          </w:tcPr>
          <w:p w14:paraId="7AD642EA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64</w:t>
            </w:r>
          </w:p>
        </w:tc>
        <w:tc>
          <w:tcPr>
            <w:tcW w:w="413" w:type="pct"/>
            <w:vMerge w:val="restart"/>
            <w:shd w:val="clear" w:color="auto" w:fill="auto"/>
            <w:vAlign w:val="center"/>
          </w:tcPr>
          <w:p w14:paraId="08D20572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64</w:t>
            </w:r>
          </w:p>
        </w:tc>
        <w:tc>
          <w:tcPr>
            <w:tcW w:w="423" w:type="pct"/>
            <w:vMerge w:val="restart"/>
            <w:shd w:val="clear" w:color="auto" w:fill="auto"/>
            <w:vAlign w:val="center"/>
          </w:tcPr>
          <w:p w14:paraId="7C279265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827" w:type="pct"/>
            <w:shd w:val="clear" w:color="auto" w:fill="auto"/>
            <w:vAlign w:val="center"/>
          </w:tcPr>
          <w:p w14:paraId="15281E6F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1440</w:t>
            </w:r>
          </w:p>
        </w:tc>
      </w:tr>
      <w:tr w:rsidR="0038276D" w14:paraId="587B5C4B" w14:textId="77777777">
        <w:trPr>
          <w:trHeight w:val="280"/>
        </w:trPr>
        <w:tc>
          <w:tcPr>
            <w:tcW w:w="354" w:type="pct"/>
            <w:vMerge/>
            <w:vAlign w:val="center"/>
          </w:tcPr>
          <w:p w14:paraId="704FC884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1" w:type="pct"/>
            <w:vMerge/>
            <w:vAlign w:val="center"/>
          </w:tcPr>
          <w:p w14:paraId="3FCC60B8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1" w:type="pct"/>
            <w:vMerge/>
            <w:vAlign w:val="center"/>
          </w:tcPr>
          <w:p w14:paraId="1EA75AEC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2" w:type="pct"/>
            <w:vMerge/>
            <w:vAlign w:val="center"/>
          </w:tcPr>
          <w:p w14:paraId="1557CEAD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0" w:type="pct"/>
            <w:vMerge/>
            <w:vAlign w:val="center"/>
          </w:tcPr>
          <w:p w14:paraId="64A08C80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/>
            <w:vAlign w:val="center"/>
          </w:tcPr>
          <w:p w14:paraId="7E3AF98A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" w:type="pct"/>
            <w:vMerge/>
            <w:vAlign w:val="center"/>
          </w:tcPr>
          <w:p w14:paraId="37842AAE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5" w:type="pct"/>
            <w:shd w:val="clear" w:color="auto" w:fill="auto"/>
            <w:vAlign w:val="center"/>
          </w:tcPr>
          <w:p w14:paraId="64661F50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413" w:type="pct"/>
            <w:vMerge/>
            <w:vAlign w:val="center"/>
          </w:tcPr>
          <w:p w14:paraId="3CCC328E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8" w:type="pct"/>
            <w:vMerge/>
            <w:vAlign w:val="center"/>
          </w:tcPr>
          <w:p w14:paraId="00BC3A0C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500B8446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23" w:type="pct"/>
            <w:vMerge/>
            <w:vAlign w:val="center"/>
          </w:tcPr>
          <w:p w14:paraId="64DE47D2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27" w:type="pct"/>
            <w:shd w:val="clear" w:color="auto" w:fill="auto"/>
            <w:vAlign w:val="center"/>
          </w:tcPr>
          <w:p w14:paraId="3E763927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1448</w:t>
            </w:r>
          </w:p>
        </w:tc>
      </w:tr>
      <w:tr w:rsidR="0038276D" w14:paraId="30A83B1D" w14:textId="77777777">
        <w:trPr>
          <w:trHeight w:val="280"/>
        </w:trPr>
        <w:tc>
          <w:tcPr>
            <w:tcW w:w="354" w:type="pct"/>
            <w:vMerge/>
            <w:vAlign w:val="center"/>
          </w:tcPr>
          <w:p w14:paraId="0F907BE5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1" w:type="pct"/>
            <w:vMerge/>
            <w:vAlign w:val="center"/>
          </w:tcPr>
          <w:p w14:paraId="34EDC115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1" w:type="pct"/>
            <w:vMerge w:val="restart"/>
            <w:shd w:val="clear" w:color="auto" w:fill="auto"/>
            <w:vAlign w:val="center"/>
          </w:tcPr>
          <w:p w14:paraId="201501A5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 w:hint="eastAsia"/>
                <w:color w:val="000000"/>
                <w:sz w:val="16"/>
                <w:szCs w:val="16"/>
              </w:rPr>
              <w:t>[197]</w:t>
            </w:r>
          </w:p>
        </w:tc>
        <w:tc>
          <w:tcPr>
            <w:tcW w:w="262" w:type="pct"/>
            <w:vMerge w:val="restart"/>
            <w:shd w:val="clear" w:color="auto" w:fill="auto"/>
            <w:vAlign w:val="center"/>
          </w:tcPr>
          <w:p w14:paraId="60ECE790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230" w:type="pct"/>
            <w:vMerge w:val="restart"/>
            <w:shd w:val="clear" w:color="auto" w:fill="auto"/>
            <w:vAlign w:val="center"/>
          </w:tcPr>
          <w:p w14:paraId="7B7C6A3B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4.5</w:t>
            </w:r>
          </w:p>
        </w:tc>
        <w:tc>
          <w:tcPr>
            <w:tcW w:w="251" w:type="pct"/>
            <w:vMerge/>
            <w:vAlign w:val="center"/>
          </w:tcPr>
          <w:p w14:paraId="6F04615A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" w:type="pct"/>
            <w:vMerge/>
            <w:vAlign w:val="center"/>
          </w:tcPr>
          <w:p w14:paraId="1617A6B8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5" w:type="pct"/>
            <w:shd w:val="clear" w:color="auto" w:fill="auto"/>
            <w:vAlign w:val="center"/>
          </w:tcPr>
          <w:p w14:paraId="24639F69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413" w:type="pct"/>
            <w:vMerge w:val="restart"/>
            <w:shd w:val="clear" w:color="auto" w:fill="auto"/>
            <w:vAlign w:val="center"/>
          </w:tcPr>
          <w:p w14:paraId="1CE74C53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48" w:type="pct"/>
            <w:vMerge w:val="restart"/>
            <w:shd w:val="clear" w:color="auto" w:fill="auto"/>
            <w:vAlign w:val="center"/>
          </w:tcPr>
          <w:p w14:paraId="7067C312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60</w:t>
            </w:r>
          </w:p>
        </w:tc>
        <w:tc>
          <w:tcPr>
            <w:tcW w:w="413" w:type="pct"/>
            <w:vMerge w:val="restart"/>
            <w:shd w:val="clear" w:color="auto" w:fill="auto"/>
            <w:vAlign w:val="center"/>
          </w:tcPr>
          <w:p w14:paraId="57B38F36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NaN</w:t>
            </w:r>
            <w:proofErr w:type="spellEnd"/>
          </w:p>
        </w:tc>
        <w:tc>
          <w:tcPr>
            <w:tcW w:w="423" w:type="pct"/>
            <w:vMerge w:val="restart"/>
            <w:shd w:val="clear" w:color="auto" w:fill="auto"/>
            <w:vAlign w:val="center"/>
          </w:tcPr>
          <w:p w14:paraId="1E89E642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827" w:type="pct"/>
            <w:shd w:val="clear" w:color="auto" w:fill="auto"/>
            <w:vAlign w:val="center"/>
          </w:tcPr>
          <w:p w14:paraId="2B532B13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654</w:t>
            </w:r>
          </w:p>
        </w:tc>
      </w:tr>
      <w:tr w:rsidR="0038276D" w14:paraId="7D5D3ED4" w14:textId="77777777">
        <w:trPr>
          <w:trHeight w:val="280"/>
        </w:trPr>
        <w:tc>
          <w:tcPr>
            <w:tcW w:w="354" w:type="pct"/>
            <w:vMerge/>
            <w:vAlign w:val="center"/>
          </w:tcPr>
          <w:p w14:paraId="40F09EC1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1" w:type="pct"/>
            <w:vMerge/>
            <w:vAlign w:val="center"/>
          </w:tcPr>
          <w:p w14:paraId="6A071612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1" w:type="pct"/>
            <w:vMerge/>
            <w:vAlign w:val="center"/>
          </w:tcPr>
          <w:p w14:paraId="2CE6A714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2" w:type="pct"/>
            <w:vMerge/>
            <w:vAlign w:val="center"/>
          </w:tcPr>
          <w:p w14:paraId="27A46B61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0" w:type="pct"/>
            <w:vMerge/>
            <w:vAlign w:val="center"/>
          </w:tcPr>
          <w:p w14:paraId="69B83C28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/>
            <w:vAlign w:val="center"/>
          </w:tcPr>
          <w:p w14:paraId="5BE8B527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" w:type="pct"/>
            <w:vMerge/>
            <w:vAlign w:val="center"/>
          </w:tcPr>
          <w:p w14:paraId="097A8538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5" w:type="pct"/>
            <w:vMerge w:val="restart"/>
            <w:shd w:val="clear" w:color="auto" w:fill="auto"/>
            <w:vAlign w:val="center"/>
          </w:tcPr>
          <w:p w14:paraId="3C5565F9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413" w:type="pct"/>
            <w:vMerge/>
            <w:vAlign w:val="center"/>
          </w:tcPr>
          <w:p w14:paraId="3335D6E0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8" w:type="pct"/>
            <w:vMerge/>
            <w:vAlign w:val="center"/>
          </w:tcPr>
          <w:p w14:paraId="33812BEA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7D7E6FFE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23" w:type="pct"/>
            <w:vMerge/>
            <w:vAlign w:val="center"/>
          </w:tcPr>
          <w:p w14:paraId="769B681E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27" w:type="pct"/>
            <w:shd w:val="clear" w:color="auto" w:fill="auto"/>
            <w:vAlign w:val="center"/>
          </w:tcPr>
          <w:p w14:paraId="42F6490D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662</w:t>
            </w:r>
          </w:p>
        </w:tc>
      </w:tr>
      <w:tr w:rsidR="0038276D" w14:paraId="624EC1C9" w14:textId="77777777">
        <w:trPr>
          <w:trHeight w:val="280"/>
        </w:trPr>
        <w:tc>
          <w:tcPr>
            <w:tcW w:w="354" w:type="pct"/>
            <w:vMerge/>
            <w:vAlign w:val="center"/>
          </w:tcPr>
          <w:p w14:paraId="7D403350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1" w:type="pct"/>
            <w:vMerge w:val="restart"/>
            <w:shd w:val="clear" w:color="auto" w:fill="auto"/>
            <w:vAlign w:val="center"/>
          </w:tcPr>
          <w:p w14:paraId="22FD7E46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0.03</w:t>
            </w:r>
          </w:p>
        </w:tc>
        <w:tc>
          <w:tcPr>
            <w:tcW w:w="451" w:type="pct"/>
            <w:vMerge w:val="restart"/>
            <w:shd w:val="clear" w:color="auto" w:fill="auto"/>
            <w:vAlign w:val="center"/>
          </w:tcPr>
          <w:p w14:paraId="71E200CB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 w:hint="eastAsia"/>
                <w:color w:val="000000"/>
                <w:sz w:val="16"/>
                <w:szCs w:val="16"/>
              </w:rPr>
              <w:t>[210]</w:t>
            </w:r>
          </w:p>
        </w:tc>
        <w:tc>
          <w:tcPr>
            <w:tcW w:w="262" w:type="pct"/>
            <w:vMerge w:val="restart"/>
            <w:shd w:val="clear" w:color="auto" w:fill="auto"/>
            <w:vAlign w:val="center"/>
          </w:tcPr>
          <w:p w14:paraId="064562E3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9.63</w:t>
            </w:r>
          </w:p>
        </w:tc>
        <w:tc>
          <w:tcPr>
            <w:tcW w:w="230" w:type="pct"/>
            <w:vMerge w:val="restart"/>
            <w:shd w:val="clear" w:color="auto" w:fill="auto"/>
            <w:vAlign w:val="center"/>
          </w:tcPr>
          <w:p w14:paraId="2EEF4AC0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18.43</w:t>
            </w:r>
          </w:p>
        </w:tc>
        <w:tc>
          <w:tcPr>
            <w:tcW w:w="251" w:type="pct"/>
            <w:vMerge w:val="restart"/>
            <w:shd w:val="clear" w:color="auto" w:fill="auto"/>
            <w:vAlign w:val="center"/>
          </w:tcPr>
          <w:p w14:paraId="2D1368A4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CC</w:t>
            </w:r>
          </w:p>
        </w:tc>
        <w:tc>
          <w:tcPr>
            <w:tcW w:w="295" w:type="pct"/>
            <w:vMerge/>
            <w:vAlign w:val="center"/>
          </w:tcPr>
          <w:p w14:paraId="5CA21A97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5" w:type="pct"/>
            <w:vMerge/>
            <w:vAlign w:val="center"/>
          </w:tcPr>
          <w:p w14:paraId="51E309D7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restart"/>
            <w:shd w:val="clear" w:color="auto" w:fill="auto"/>
            <w:vAlign w:val="center"/>
          </w:tcPr>
          <w:p w14:paraId="0DFD6808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4.67</w:t>
            </w:r>
          </w:p>
        </w:tc>
        <w:tc>
          <w:tcPr>
            <w:tcW w:w="348" w:type="pct"/>
            <w:vMerge w:val="restart"/>
            <w:shd w:val="clear" w:color="auto" w:fill="auto"/>
            <w:vAlign w:val="center"/>
          </w:tcPr>
          <w:p w14:paraId="4D8CB619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180</w:t>
            </w:r>
          </w:p>
        </w:tc>
        <w:tc>
          <w:tcPr>
            <w:tcW w:w="413" w:type="pct"/>
            <w:vMerge/>
            <w:vAlign w:val="center"/>
          </w:tcPr>
          <w:p w14:paraId="2A32C9F4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23" w:type="pct"/>
            <w:vMerge w:val="restart"/>
            <w:shd w:val="clear" w:color="auto" w:fill="auto"/>
            <w:vAlign w:val="center"/>
          </w:tcPr>
          <w:p w14:paraId="797A6C8E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827" w:type="pct"/>
            <w:shd w:val="clear" w:color="auto" w:fill="auto"/>
            <w:vAlign w:val="center"/>
          </w:tcPr>
          <w:p w14:paraId="68A37866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484</w:t>
            </w:r>
          </w:p>
        </w:tc>
      </w:tr>
      <w:tr w:rsidR="0038276D" w14:paraId="0A86AB62" w14:textId="77777777">
        <w:trPr>
          <w:trHeight w:val="280"/>
        </w:trPr>
        <w:tc>
          <w:tcPr>
            <w:tcW w:w="354" w:type="pct"/>
            <w:vMerge/>
            <w:vAlign w:val="center"/>
          </w:tcPr>
          <w:p w14:paraId="026D28F8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1" w:type="pct"/>
            <w:vMerge/>
            <w:vAlign w:val="center"/>
          </w:tcPr>
          <w:p w14:paraId="30C9699E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1" w:type="pct"/>
            <w:vMerge/>
            <w:vAlign w:val="center"/>
          </w:tcPr>
          <w:p w14:paraId="39E59CBB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2" w:type="pct"/>
            <w:vMerge/>
            <w:vAlign w:val="center"/>
          </w:tcPr>
          <w:p w14:paraId="38BA839B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0" w:type="pct"/>
            <w:vMerge/>
            <w:vAlign w:val="center"/>
          </w:tcPr>
          <w:p w14:paraId="6657AAB2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/>
            <w:vAlign w:val="center"/>
          </w:tcPr>
          <w:p w14:paraId="4C3C6341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43B8805E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backscatter modulated by [1, -1] and [1, -1, 1, -1]</w:t>
            </w:r>
          </w:p>
        </w:tc>
        <w:tc>
          <w:tcPr>
            <w:tcW w:w="275" w:type="pct"/>
            <w:vMerge w:val="restart"/>
            <w:shd w:val="clear" w:color="auto" w:fill="auto"/>
            <w:vAlign w:val="center"/>
          </w:tcPr>
          <w:p w14:paraId="18216221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413" w:type="pct"/>
            <w:vMerge/>
            <w:vAlign w:val="center"/>
          </w:tcPr>
          <w:p w14:paraId="53BE4682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8" w:type="pct"/>
            <w:vMerge/>
            <w:vAlign w:val="center"/>
          </w:tcPr>
          <w:p w14:paraId="45A3BDBF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35B31E08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23" w:type="pct"/>
            <w:vMerge/>
            <w:vAlign w:val="center"/>
          </w:tcPr>
          <w:p w14:paraId="3393E3FC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27" w:type="pct"/>
            <w:shd w:val="clear" w:color="auto" w:fill="auto"/>
            <w:vAlign w:val="center"/>
          </w:tcPr>
          <w:p w14:paraId="4B9E1489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492</w:t>
            </w:r>
          </w:p>
        </w:tc>
      </w:tr>
      <w:tr w:rsidR="0038276D" w14:paraId="6F12191F" w14:textId="77777777">
        <w:trPr>
          <w:trHeight w:val="280"/>
        </w:trPr>
        <w:tc>
          <w:tcPr>
            <w:tcW w:w="354" w:type="pct"/>
            <w:vMerge/>
            <w:vAlign w:val="center"/>
          </w:tcPr>
          <w:p w14:paraId="6B697962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1" w:type="pct"/>
            <w:vMerge/>
            <w:vAlign w:val="center"/>
          </w:tcPr>
          <w:p w14:paraId="486299F0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1" w:type="pct"/>
            <w:vMerge w:val="restart"/>
            <w:shd w:val="clear" w:color="auto" w:fill="auto"/>
            <w:vAlign w:val="center"/>
          </w:tcPr>
          <w:p w14:paraId="09B8776A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 w:hint="eastAsia"/>
                <w:color w:val="000000"/>
                <w:sz w:val="16"/>
                <w:szCs w:val="16"/>
              </w:rPr>
              <w:t>[202]</w:t>
            </w:r>
          </w:p>
        </w:tc>
        <w:tc>
          <w:tcPr>
            <w:tcW w:w="262" w:type="pct"/>
            <w:vMerge w:val="restart"/>
            <w:shd w:val="clear" w:color="auto" w:fill="auto"/>
            <w:vAlign w:val="center"/>
          </w:tcPr>
          <w:p w14:paraId="04C9CE37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230" w:type="pct"/>
            <w:vMerge w:val="restart"/>
            <w:shd w:val="clear" w:color="auto" w:fill="auto"/>
            <w:vAlign w:val="center"/>
          </w:tcPr>
          <w:p w14:paraId="4CF8CA01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3.1</w:t>
            </w:r>
          </w:p>
        </w:tc>
        <w:tc>
          <w:tcPr>
            <w:tcW w:w="251" w:type="pct"/>
            <w:vMerge/>
            <w:vAlign w:val="center"/>
          </w:tcPr>
          <w:p w14:paraId="7F6A60C6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" w:type="pct"/>
            <w:vMerge w:val="restart"/>
            <w:shd w:val="clear" w:color="auto" w:fill="auto"/>
            <w:vAlign w:val="center"/>
          </w:tcPr>
          <w:p w14:paraId="2F0F9905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Manchester encoding</w:t>
            </w:r>
          </w:p>
        </w:tc>
        <w:tc>
          <w:tcPr>
            <w:tcW w:w="275" w:type="pct"/>
            <w:vMerge/>
            <w:vAlign w:val="center"/>
          </w:tcPr>
          <w:p w14:paraId="046E2FDC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restart"/>
            <w:shd w:val="clear" w:color="auto" w:fill="auto"/>
            <w:vAlign w:val="center"/>
          </w:tcPr>
          <w:p w14:paraId="122EB2A3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4.81</w:t>
            </w:r>
          </w:p>
        </w:tc>
        <w:tc>
          <w:tcPr>
            <w:tcW w:w="348" w:type="pct"/>
            <w:vMerge w:val="restart"/>
            <w:shd w:val="clear" w:color="auto" w:fill="auto"/>
            <w:vAlign w:val="center"/>
          </w:tcPr>
          <w:p w14:paraId="2487D508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150</w:t>
            </w:r>
          </w:p>
        </w:tc>
        <w:tc>
          <w:tcPr>
            <w:tcW w:w="413" w:type="pct"/>
            <w:vMerge w:val="restart"/>
            <w:shd w:val="clear" w:color="auto" w:fill="auto"/>
            <w:vAlign w:val="center"/>
          </w:tcPr>
          <w:p w14:paraId="0A046821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75</w:t>
            </w:r>
          </w:p>
        </w:tc>
        <w:tc>
          <w:tcPr>
            <w:tcW w:w="423" w:type="pct"/>
            <w:vMerge w:val="restart"/>
            <w:shd w:val="clear" w:color="auto" w:fill="auto"/>
            <w:vAlign w:val="center"/>
          </w:tcPr>
          <w:p w14:paraId="661B73C2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827" w:type="pct"/>
            <w:shd w:val="clear" w:color="auto" w:fill="auto"/>
            <w:vAlign w:val="center"/>
          </w:tcPr>
          <w:p w14:paraId="4634B50A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312</w:t>
            </w:r>
          </w:p>
        </w:tc>
      </w:tr>
      <w:tr w:rsidR="0038276D" w14:paraId="07508AE0" w14:textId="77777777">
        <w:trPr>
          <w:trHeight w:val="280"/>
        </w:trPr>
        <w:tc>
          <w:tcPr>
            <w:tcW w:w="354" w:type="pct"/>
            <w:vMerge/>
            <w:vAlign w:val="center"/>
          </w:tcPr>
          <w:p w14:paraId="245AA7F5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1" w:type="pct"/>
            <w:vMerge/>
            <w:vAlign w:val="center"/>
          </w:tcPr>
          <w:p w14:paraId="44EA38D9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1" w:type="pct"/>
            <w:vMerge/>
            <w:vAlign w:val="center"/>
          </w:tcPr>
          <w:p w14:paraId="6893A450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2" w:type="pct"/>
            <w:vMerge/>
            <w:vAlign w:val="center"/>
          </w:tcPr>
          <w:p w14:paraId="031375D8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0" w:type="pct"/>
            <w:vMerge/>
            <w:vAlign w:val="center"/>
          </w:tcPr>
          <w:p w14:paraId="1C9C9EB6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/>
            <w:vAlign w:val="center"/>
          </w:tcPr>
          <w:p w14:paraId="3F816B49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" w:type="pct"/>
            <w:vMerge/>
            <w:vAlign w:val="center"/>
          </w:tcPr>
          <w:p w14:paraId="62FD9EB8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5" w:type="pct"/>
            <w:shd w:val="clear" w:color="auto" w:fill="auto"/>
            <w:vAlign w:val="center"/>
          </w:tcPr>
          <w:p w14:paraId="36BED275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413" w:type="pct"/>
            <w:vMerge/>
            <w:vAlign w:val="center"/>
          </w:tcPr>
          <w:p w14:paraId="519CB5A2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8" w:type="pct"/>
            <w:vMerge/>
            <w:vAlign w:val="center"/>
          </w:tcPr>
          <w:p w14:paraId="03F0ED9C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4CD82069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23" w:type="pct"/>
            <w:vMerge/>
            <w:vAlign w:val="center"/>
          </w:tcPr>
          <w:p w14:paraId="1A603277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27" w:type="pct"/>
            <w:shd w:val="clear" w:color="auto" w:fill="auto"/>
            <w:vAlign w:val="center"/>
          </w:tcPr>
          <w:p w14:paraId="777CBC4B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315</w:t>
            </w:r>
          </w:p>
        </w:tc>
      </w:tr>
      <w:tr w:rsidR="0038276D" w14:paraId="7DE8D681" w14:textId="77777777">
        <w:trPr>
          <w:trHeight w:val="280"/>
        </w:trPr>
        <w:tc>
          <w:tcPr>
            <w:tcW w:w="354" w:type="pct"/>
            <w:vMerge/>
            <w:vAlign w:val="center"/>
          </w:tcPr>
          <w:p w14:paraId="37EC7025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1" w:type="pct"/>
            <w:vMerge/>
            <w:vAlign w:val="center"/>
          </w:tcPr>
          <w:p w14:paraId="0496FAD6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1" w:type="pct"/>
            <w:vMerge w:val="restart"/>
            <w:shd w:val="clear" w:color="auto" w:fill="auto"/>
            <w:vAlign w:val="center"/>
          </w:tcPr>
          <w:p w14:paraId="2F218A7B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 w:hint="eastAsia"/>
                <w:color w:val="000000"/>
                <w:sz w:val="16"/>
                <w:szCs w:val="16"/>
              </w:rPr>
              <w:t>[195]</w:t>
            </w:r>
          </w:p>
        </w:tc>
        <w:tc>
          <w:tcPr>
            <w:tcW w:w="262" w:type="pct"/>
            <w:vMerge w:val="restart"/>
            <w:shd w:val="clear" w:color="auto" w:fill="auto"/>
            <w:vAlign w:val="center"/>
          </w:tcPr>
          <w:p w14:paraId="34CA6701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-0.62</w:t>
            </w:r>
          </w:p>
        </w:tc>
        <w:tc>
          <w:tcPr>
            <w:tcW w:w="230" w:type="pct"/>
            <w:vMerge w:val="restart"/>
            <w:shd w:val="clear" w:color="auto" w:fill="auto"/>
            <w:vAlign w:val="center"/>
          </w:tcPr>
          <w:p w14:paraId="53DE4E6E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4.8</w:t>
            </w:r>
          </w:p>
        </w:tc>
        <w:tc>
          <w:tcPr>
            <w:tcW w:w="251" w:type="pct"/>
            <w:vMerge w:val="restart"/>
            <w:shd w:val="clear" w:color="auto" w:fill="auto"/>
            <w:vAlign w:val="center"/>
          </w:tcPr>
          <w:p w14:paraId="1273AD3A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no FEC</w:t>
            </w:r>
          </w:p>
        </w:tc>
        <w:tc>
          <w:tcPr>
            <w:tcW w:w="295" w:type="pct"/>
            <w:vMerge w:val="restart"/>
            <w:shd w:val="clear" w:color="auto" w:fill="auto"/>
            <w:vAlign w:val="center"/>
          </w:tcPr>
          <w:p w14:paraId="7AC946AF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Manchester</w:t>
            </w:r>
          </w:p>
        </w:tc>
        <w:tc>
          <w:tcPr>
            <w:tcW w:w="275" w:type="pct"/>
            <w:shd w:val="clear" w:color="auto" w:fill="auto"/>
            <w:vAlign w:val="center"/>
          </w:tcPr>
          <w:p w14:paraId="16A9A5C2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413" w:type="pct"/>
            <w:shd w:val="clear" w:color="auto" w:fill="auto"/>
            <w:vAlign w:val="center"/>
          </w:tcPr>
          <w:p w14:paraId="0548B276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5.08</w:t>
            </w:r>
          </w:p>
        </w:tc>
        <w:tc>
          <w:tcPr>
            <w:tcW w:w="348" w:type="pct"/>
            <w:vMerge w:val="restart"/>
            <w:shd w:val="clear" w:color="auto" w:fill="auto"/>
            <w:vAlign w:val="center"/>
          </w:tcPr>
          <w:p w14:paraId="50F30812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160</w:t>
            </w:r>
          </w:p>
        </w:tc>
        <w:tc>
          <w:tcPr>
            <w:tcW w:w="413" w:type="pct"/>
            <w:vMerge w:val="restart"/>
            <w:shd w:val="clear" w:color="auto" w:fill="auto"/>
            <w:vAlign w:val="center"/>
          </w:tcPr>
          <w:p w14:paraId="16898504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423" w:type="pct"/>
            <w:shd w:val="clear" w:color="auto" w:fill="auto"/>
            <w:vAlign w:val="center"/>
          </w:tcPr>
          <w:p w14:paraId="34C0A233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827" w:type="pct"/>
            <w:shd w:val="clear" w:color="auto" w:fill="auto"/>
            <w:vAlign w:val="center"/>
          </w:tcPr>
          <w:p w14:paraId="5D1B5DC2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1439</w:t>
            </w:r>
          </w:p>
        </w:tc>
      </w:tr>
      <w:tr w:rsidR="0038276D" w14:paraId="611BBB97" w14:textId="77777777">
        <w:trPr>
          <w:trHeight w:val="280"/>
        </w:trPr>
        <w:tc>
          <w:tcPr>
            <w:tcW w:w="354" w:type="pct"/>
            <w:vMerge/>
            <w:vAlign w:val="center"/>
          </w:tcPr>
          <w:p w14:paraId="687A1CCE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1" w:type="pct"/>
            <w:vMerge/>
            <w:vAlign w:val="center"/>
          </w:tcPr>
          <w:p w14:paraId="2FAFF41D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1" w:type="pct"/>
            <w:vMerge/>
            <w:vAlign w:val="center"/>
          </w:tcPr>
          <w:p w14:paraId="0C34B7E2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2" w:type="pct"/>
            <w:vMerge/>
            <w:vAlign w:val="center"/>
          </w:tcPr>
          <w:p w14:paraId="5D7F072E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0" w:type="pct"/>
            <w:vMerge/>
            <w:vAlign w:val="center"/>
          </w:tcPr>
          <w:p w14:paraId="6D4364BF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/>
            <w:vAlign w:val="center"/>
          </w:tcPr>
          <w:p w14:paraId="4D7CE8F3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" w:type="pct"/>
            <w:vMerge/>
            <w:vAlign w:val="center"/>
          </w:tcPr>
          <w:p w14:paraId="4C018BF7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5" w:type="pct"/>
            <w:shd w:val="clear" w:color="auto" w:fill="auto"/>
            <w:vAlign w:val="center"/>
          </w:tcPr>
          <w:p w14:paraId="72636CD4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413" w:type="pct"/>
            <w:shd w:val="clear" w:color="auto" w:fill="auto"/>
            <w:vAlign w:val="center"/>
          </w:tcPr>
          <w:p w14:paraId="6B52E2A5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5.49</w:t>
            </w:r>
          </w:p>
        </w:tc>
        <w:tc>
          <w:tcPr>
            <w:tcW w:w="348" w:type="pct"/>
            <w:vMerge/>
            <w:vAlign w:val="center"/>
          </w:tcPr>
          <w:p w14:paraId="65CDC7DA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2278F666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23" w:type="pct"/>
            <w:vMerge w:val="restart"/>
            <w:shd w:val="clear" w:color="auto" w:fill="auto"/>
            <w:vAlign w:val="center"/>
          </w:tcPr>
          <w:p w14:paraId="159178BB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827" w:type="pct"/>
            <w:shd w:val="clear" w:color="auto" w:fill="auto"/>
            <w:vAlign w:val="center"/>
          </w:tcPr>
          <w:p w14:paraId="08D150F7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1446</w:t>
            </w:r>
          </w:p>
        </w:tc>
      </w:tr>
      <w:tr w:rsidR="0038276D" w14:paraId="18AFB2A0" w14:textId="77777777">
        <w:trPr>
          <w:trHeight w:val="280"/>
        </w:trPr>
        <w:tc>
          <w:tcPr>
            <w:tcW w:w="354" w:type="pct"/>
            <w:vMerge/>
            <w:vAlign w:val="center"/>
          </w:tcPr>
          <w:p w14:paraId="7FF881F8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1" w:type="pct"/>
            <w:vMerge w:val="restart"/>
            <w:shd w:val="clear" w:color="auto" w:fill="auto"/>
            <w:vAlign w:val="center"/>
          </w:tcPr>
          <w:p w14:paraId="7B9EF96E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0.04</w:t>
            </w:r>
          </w:p>
        </w:tc>
        <w:tc>
          <w:tcPr>
            <w:tcW w:w="451" w:type="pct"/>
            <w:vMerge w:val="restart"/>
            <w:shd w:val="clear" w:color="auto" w:fill="auto"/>
            <w:vAlign w:val="center"/>
          </w:tcPr>
          <w:p w14:paraId="1CD3F85C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 w:hint="eastAsia"/>
                <w:color w:val="000000"/>
                <w:sz w:val="16"/>
                <w:szCs w:val="16"/>
              </w:rPr>
              <w:t>[202]</w:t>
            </w:r>
          </w:p>
        </w:tc>
        <w:tc>
          <w:tcPr>
            <w:tcW w:w="262" w:type="pct"/>
            <w:vMerge w:val="restart"/>
            <w:shd w:val="clear" w:color="auto" w:fill="auto"/>
            <w:vAlign w:val="center"/>
          </w:tcPr>
          <w:p w14:paraId="0AEB9D98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3.7</w:t>
            </w:r>
          </w:p>
        </w:tc>
        <w:tc>
          <w:tcPr>
            <w:tcW w:w="230" w:type="pct"/>
            <w:vMerge w:val="restart"/>
            <w:shd w:val="clear" w:color="auto" w:fill="auto"/>
            <w:vAlign w:val="center"/>
          </w:tcPr>
          <w:p w14:paraId="0C097E3A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4.4</w:t>
            </w:r>
          </w:p>
        </w:tc>
        <w:tc>
          <w:tcPr>
            <w:tcW w:w="251" w:type="pct"/>
            <w:vMerge w:val="restart"/>
            <w:shd w:val="clear" w:color="auto" w:fill="auto"/>
            <w:vAlign w:val="center"/>
          </w:tcPr>
          <w:p w14:paraId="633C3EC6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CC</w:t>
            </w:r>
          </w:p>
        </w:tc>
        <w:tc>
          <w:tcPr>
            <w:tcW w:w="295" w:type="pct"/>
            <w:vMerge w:val="restart"/>
            <w:shd w:val="clear" w:color="auto" w:fill="auto"/>
            <w:vAlign w:val="center"/>
          </w:tcPr>
          <w:p w14:paraId="19412B9E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Manchester encoding</w:t>
            </w:r>
          </w:p>
        </w:tc>
        <w:tc>
          <w:tcPr>
            <w:tcW w:w="275" w:type="pct"/>
            <w:shd w:val="clear" w:color="auto" w:fill="auto"/>
            <w:vAlign w:val="center"/>
          </w:tcPr>
          <w:p w14:paraId="7432FF46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413" w:type="pct"/>
            <w:vMerge w:val="restart"/>
            <w:shd w:val="clear" w:color="auto" w:fill="auto"/>
            <w:vAlign w:val="center"/>
          </w:tcPr>
          <w:p w14:paraId="63780714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5.36</w:t>
            </w:r>
          </w:p>
        </w:tc>
        <w:tc>
          <w:tcPr>
            <w:tcW w:w="348" w:type="pct"/>
            <w:vMerge w:val="restart"/>
            <w:shd w:val="clear" w:color="auto" w:fill="auto"/>
            <w:vAlign w:val="center"/>
          </w:tcPr>
          <w:p w14:paraId="0EB484C7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150</w:t>
            </w:r>
          </w:p>
        </w:tc>
        <w:tc>
          <w:tcPr>
            <w:tcW w:w="413" w:type="pct"/>
            <w:vMerge w:val="restart"/>
            <w:shd w:val="clear" w:color="auto" w:fill="auto"/>
            <w:vAlign w:val="center"/>
          </w:tcPr>
          <w:p w14:paraId="3E567918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75</w:t>
            </w:r>
          </w:p>
        </w:tc>
        <w:tc>
          <w:tcPr>
            <w:tcW w:w="423" w:type="pct"/>
            <w:vMerge/>
            <w:vAlign w:val="center"/>
          </w:tcPr>
          <w:p w14:paraId="16706D68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27" w:type="pct"/>
            <w:shd w:val="clear" w:color="auto" w:fill="auto"/>
            <w:vAlign w:val="center"/>
          </w:tcPr>
          <w:p w14:paraId="7221E088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348</w:t>
            </w:r>
          </w:p>
        </w:tc>
      </w:tr>
      <w:tr w:rsidR="0038276D" w14:paraId="65D3712B" w14:textId="77777777">
        <w:trPr>
          <w:trHeight w:val="280"/>
        </w:trPr>
        <w:tc>
          <w:tcPr>
            <w:tcW w:w="354" w:type="pct"/>
            <w:vMerge/>
            <w:vAlign w:val="center"/>
          </w:tcPr>
          <w:p w14:paraId="27646949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1" w:type="pct"/>
            <w:vMerge/>
            <w:vAlign w:val="center"/>
          </w:tcPr>
          <w:p w14:paraId="5227E218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1" w:type="pct"/>
            <w:vMerge/>
            <w:vAlign w:val="center"/>
          </w:tcPr>
          <w:p w14:paraId="5F19A4FC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2" w:type="pct"/>
            <w:vMerge/>
            <w:vAlign w:val="center"/>
          </w:tcPr>
          <w:p w14:paraId="75DB3175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0" w:type="pct"/>
            <w:vMerge/>
            <w:vAlign w:val="center"/>
          </w:tcPr>
          <w:p w14:paraId="75055481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/>
            <w:vAlign w:val="center"/>
          </w:tcPr>
          <w:p w14:paraId="6887D491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" w:type="pct"/>
            <w:vMerge/>
            <w:vAlign w:val="center"/>
          </w:tcPr>
          <w:p w14:paraId="3DF2BAAF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5" w:type="pct"/>
            <w:vMerge w:val="restart"/>
            <w:shd w:val="clear" w:color="auto" w:fill="auto"/>
            <w:vAlign w:val="center"/>
          </w:tcPr>
          <w:p w14:paraId="23F096A8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413" w:type="pct"/>
            <w:vMerge/>
            <w:vAlign w:val="center"/>
          </w:tcPr>
          <w:p w14:paraId="5FD05EA8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8" w:type="pct"/>
            <w:vMerge/>
            <w:vAlign w:val="center"/>
          </w:tcPr>
          <w:p w14:paraId="57CC32A3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4FBF8EBA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23" w:type="pct"/>
            <w:vMerge/>
            <w:vAlign w:val="center"/>
          </w:tcPr>
          <w:p w14:paraId="02D3448C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27" w:type="pct"/>
            <w:shd w:val="clear" w:color="auto" w:fill="auto"/>
            <w:vAlign w:val="center"/>
          </w:tcPr>
          <w:p w14:paraId="7DF97391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351</w:t>
            </w:r>
          </w:p>
        </w:tc>
      </w:tr>
      <w:tr w:rsidR="0038276D" w14:paraId="0A717BAD" w14:textId="77777777">
        <w:trPr>
          <w:trHeight w:val="280"/>
        </w:trPr>
        <w:tc>
          <w:tcPr>
            <w:tcW w:w="354" w:type="pct"/>
            <w:vMerge/>
            <w:vAlign w:val="center"/>
          </w:tcPr>
          <w:p w14:paraId="7BA97A53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1" w:type="pct"/>
            <w:vMerge/>
            <w:vAlign w:val="center"/>
          </w:tcPr>
          <w:p w14:paraId="2FC6BE16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1" w:type="pct"/>
            <w:vMerge w:val="restart"/>
            <w:shd w:val="clear" w:color="auto" w:fill="auto"/>
            <w:vAlign w:val="center"/>
          </w:tcPr>
          <w:p w14:paraId="76771640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 w:hint="eastAsia"/>
                <w:color w:val="000000"/>
                <w:sz w:val="16"/>
                <w:szCs w:val="16"/>
              </w:rPr>
              <w:t>[200]</w:t>
            </w:r>
          </w:p>
        </w:tc>
        <w:tc>
          <w:tcPr>
            <w:tcW w:w="262" w:type="pct"/>
            <w:vMerge w:val="restart"/>
            <w:shd w:val="clear" w:color="auto" w:fill="auto"/>
            <w:vAlign w:val="center"/>
          </w:tcPr>
          <w:p w14:paraId="519D814C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6.49</w:t>
            </w:r>
          </w:p>
        </w:tc>
        <w:tc>
          <w:tcPr>
            <w:tcW w:w="230" w:type="pct"/>
            <w:vMerge w:val="restart"/>
            <w:shd w:val="clear" w:color="auto" w:fill="auto"/>
            <w:vAlign w:val="center"/>
          </w:tcPr>
          <w:p w14:paraId="227617C1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8.94</w:t>
            </w:r>
          </w:p>
        </w:tc>
        <w:tc>
          <w:tcPr>
            <w:tcW w:w="251" w:type="pct"/>
            <w:vMerge w:val="restart"/>
            <w:shd w:val="clear" w:color="auto" w:fill="auto"/>
            <w:vAlign w:val="center"/>
          </w:tcPr>
          <w:p w14:paraId="277A041B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no FEC</w:t>
            </w:r>
          </w:p>
        </w:tc>
        <w:tc>
          <w:tcPr>
            <w:tcW w:w="295" w:type="pct"/>
            <w:vMerge/>
            <w:vAlign w:val="center"/>
          </w:tcPr>
          <w:p w14:paraId="0EFC541B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5" w:type="pct"/>
            <w:vMerge/>
            <w:vAlign w:val="center"/>
          </w:tcPr>
          <w:p w14:paraId="0133508D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restart"/>
            <w:shd w:val="clear" w:color="auto" w:fill="auto"/>
            <w:vAlign w:val="center"/>
          </w:tcPr>
          <w:p w14:paraId="28A5E24D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7.5</w:t>
            </w:r>
          </w:p>
        </w:tc>
        <w:tc>
          <w:tcPr>
            <w:tcW w:w="348" w:type="pct"/>
            <w:vMerge w:val="restart"/>
            <w:shd w:val="clear" w:color="auto" w:fill="auto"/>
            <w:vAlign w:val="center"/>
          </w:tcPr>
          <w:p w14:paraId="7EE77CD6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180</w:t>
            </w:r>
          </w:p>
        </w:tc>
        <w:tc>
          <w:tcPr>
            <w:tcW w:w="413" w:type="pct"/>
            <w:vMerge w:val="restart"/>
            <w:shd w:val="clear" w:color="auto" w:fill="auto"/>
            <w:vAlign w:val="center"/>
          </w:tcPr>
          <w:p w14:paraId="11AD136C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7.5</w:t>
            </w:r>
          </w:p>
        </w:tc>
        <w:tc>
          <w:tcPr>
            <w:tcW w:w="423" w:type="pct"/>
            <w:shd w:val="clear" w:color="auto" w:fill="auto"/>
            <w:vAlign w:val="center"/>
          </w:tcPr>
          <w:p w14:paraId="37CEC0DF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827" w:type="pct"/>
            <w:shd w:val="clear" w:color="auto" w:fill="auto"/>
            <w:vAlign w:val="center"/>
          </w:tcPr>
          <w:p w14:paraId="11C9EC0D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1064,1065</w:t>
            </w:r>
          </w:p>
        </w:tc>
      </w:tr>
      <w:tr w:rsidR="0038276D" w14:paraId="0731C05B" w14:textId="77777777">
        <w:trPr>
          <w:trHeight w:val="280"/>
        </w:trPr>
        <w:tc>
          <w:tcPr>
            <w:tcW w:w="354" w:type="pct"/>
            <w:vMerge/>
            <w:vAlign w:val="center"/>
          </w:tcPr>
          <w:p w14:paraId="3EA2643B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1" w:type="pct"/>
            <w:vMerge/>
            <w:vAlign w:val="center"/>
          </w:tcPr>
          <w:p w14:paraId="76EBF0BD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1" w:type="pct"/>
            <w:vMerge/>
            <w:vAlign w:val="center"/>
          </w:tcPr>
          <w:p w14:paraId="547F8389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2" w:type="pct"/>
            <w:vMerge/>
            <w:vAlign w:val="center"/>
          </w:tcPr>
          <w:p w14:paraId="3AE608CB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0" w:type="pct"/>
            <w:vMerge/>
            <w:vAlign w:val="center"/>
          </w:tcPr>
          <w:p w14:paraId="25EC2E69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/>
            <w:vAlign w:val="center"/>
          </w:tcPr>
          <w:p w14:paraId="70BD43BD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" w:type="pct"/>
            <w:vMerge/>
            <w:vAlign w:val="center"/>
          </w:tcPr>
          <w:p w14:paraId="27DCA272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5" w:type="pct"/>
            <w:shd w:val="clear" w:color="auto" w:fill="auto"/>
            <w:vAlign w:val="center"/>
          </w:tcPr>
          <w:p w14:paraId="5650C1C2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1,2</w:t>
            </w:r>
          </w:p>
        </w:tc>
        <w:tc>
          <w:tcPr>
            <w:tcW w:w="413" w:type="pct"/>
            <w:vMerge/>
            <w:vAlign w:val="center"/>
          </w:tcPr>
          <w:p w14:paraId="73262137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8" w:type="pct"/>
            <w:vMerge/>
            <w:vAlign w:val="center"/>
          </w:tcPr>
          <w:p w14:paraId="18D530D8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45BF9DAB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23" w:type="pct"/>
            <w:vMerge w:val="restart"/>
            <w:shd w:val="clear" w:color="auto" w:fill="auto"/>
            <w:vAlign w:val="center"/>
          </w:tcPr>
          <w:p w14:paraId="631082BC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827" w:type="pct"/>
            <w:shd w:val="clear" w:color="auto" w:fill="auto"/>
            <w:vAlign w:val="center"/>
          </w:tcPr>
          <w:p w14:paraId="0B74496E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1020,1022,1032,1034,1044,1046</w:t>
            </w:r>
          </w:p>
        </w:tc>
      </w:tr>
      <w:tr w:rsidR="0038276D" w14:paraId="29F05D28" w14:textId="77777777">
        <w:trPr>
          <w:trHeight w:val="280"/>
        </w:trPr>
        <w:tc>
          <w:tcPr>
            <w:tcW w:w="354" w:type="pct"/>
            <w:vMerge/>
            <w:vAlign w:val="center"/>
          </w:tcPr>
          <w:p w14:paraId="1AAD09CD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1" w:type="pct"/>
            <w:vMerge w:val="restart"/>
            <w:shd w:val="clear" w:color="auto" w:fill="auto"/>
            <w:vAlign w:val="center"/>
          </w:tcPr>
          <w:p w14:paraId="7B5DAD6C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0.06</w:t>
            </w:r>
          </w:p>
        </w:tc>
        <w:tc>
          <w:tcPr>
            <w:tcW w:w="451" w:type="pct"/>
            <w:vMerge w:val="restart"/>
            <w:shd w:val="clear" w:color="auto" w:fill="auto"/>
            <w:vAlign w:val="center"/>
          </w:tcPr>
          <w:p w14:paraId="53D31207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 w:hint="eastAsia"/>
                <w:color w:val="000000"/>
                <w:sz w:val="16"/>
                <w:szCs w:val="16"/>
              </w:rPr>
              <w:t>[202]</w:t>
            </w:r>
          </w:p>
        </w:tc>
        <w:tc>
          <w:tcPr>
            <w:tcW w:w="262" w:type="pct"/>
            <w:vMerge w:val="restart"/>
            <w:shd w:val="clear" w:color="auto" w:fill="auto"/>
            <w:vAlign w:val="center"/>
          </w:tcPr>
          <w:p w14:paraId="636771E1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-4.4</w:t>
            </w:r>
          </w:p>
        </w:tc>
        <w:tc>
          <w:tcPr>
            <w:tcW w:w="230" w:type="pct"/>
            <w:vMerge w:val="restart"/>
            <w:shd w:val="clear" w:color="auto" w:fill="auto"/>
            <w:vAlign w:val="center"/>
          </w:tcPr>
          <w:p w14:paraId="1288AEB1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-3.5</w:t>
            </w:r>
          </w:p>
        </w:tc>
        <w:tc>
          <w:tcPr>
            <w:tcW w:w="251" w:type="pct"/>
            <w:vMerge w:val="restart"/>
            <w:shd w:val="clear" w:color="auto" w:fill="auto"/>
            <w:vAlign w:val="center"/>
          </w:tcPr>
          <w:p w14:paraId="20A269A2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CC</w:t>
            </w:r>
          </w:p>
        </w:tc>
        <w:tc>
          <w:tcPr>
            <w:tcW w:w="295" w:type="pct"/>
            <w:vMerge/>
            <w:vAlign w:val="center"/>
          </w:tcPr>
          <w:p w14:paraId="11BB4193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5" w:type="pct"/>
            <w:shd w:val="clear" w:color="auto" w:fill="auto"/>
            <w:vAlign w:val="center"/>
          </w:tcPr>
          <w:p w14:paraId="57CF5016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413" w:type="pct"/>
            <w:vMerge w:val="restart"/>
            <w:shd w:val="clear" w:color="auto" w:fill="auto"/>
            <w:vAlign w:val="center"/>
          </w:tcPr>
          <w:p w14:paraId="474031DC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0.96</w:t>
            </w:r>
          </w:p>
        </w:tc>
        <w:tc>
          <w:tcPr>
            <w:tcW w:w="348" w:type="pct"/>
            <w:vMerge w:val="restart"/>
            <w:shd w:val="clear" w:color="auto" w:fill="auto"/>
            <w:vAlign w:val="center"/>
          </w:tcPr>
          <w:p w14:paraId="04C5A4E9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413" w:type="pct"/>
            <w:vMerge/>
            <w:vAlign w:val="center"/>
          </w:tcPr>
          <w:p w14:paraId="2D5425E9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23" w:type="pct"/>
            <w:vMerge/>
            <w:vAlign w:val="center"/>
          </w:tcPr>
          <w:p w14:paraId="103F1604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27" w:type="pct"/>
            <w:shd w:val="clear" w:color="auto" w:fill="auto"/>
            <w:vAlign w:val="center"/>
          </w:tcPr>
          <w:p w14:paraId="5F3C5E09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294</w:t>
            </w:r>
          </w:p>
        </w:tc>
      </w:tr>
      <w:tr w:rsidR="0038276D" w14:paraId="3AC8B1E1" w14:textId="77777777">
        <w:trPr>
          <w:trHeight w:val="280"/>
        </w:trPr>
        <w:tc>
          <w:tcPr>
            <w:tcW w:w="354" w:type="pct"/>
            <w:vMerge/>
            <w:vAlign w:val="center"/>
          </w:tcPr>
          <w:p w14:paraId="053291DD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1" w:type="pct"/>
            <w:vMerge/>
            <w:vAlign w:val="center"/>
          </w:tcPr>
          <w:p w14:paraId="001285F5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1" w:type="pct"/>
            <w:vMerge/>
            <w:vAlign w:val="center"/>
          </w:tcPr>
          <w:p w14:paraId="61A9C418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2" w:type="pct"/>
            <w:vMerge/>
            <w:vAlign w:val="center"/>
          </w:tcPr>
          <w:p w14:paraId="48D4C07C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0" w:type="pct"/>
            <w:vMerge/>
            <w:vAlign w:val="center"/>
          </w:tcPr>
          <w:p w14:paraId="24E92E83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/>
            <w:vAlign w:val="center"/>
          </w:tcPr>
          <w:p w14:paraId="20AA2CC9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" w:type="pct"/>
            <w:vMerge/>
            <w:vAlign w:val="center"/>
          </w:tcPr>
          <w:p w14:paraId="3B84E2A7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5" w:type="pct"/>
            <w:shd w:val="clear" w:color="auto" w:fill="auto"/>
            <w:vAlign w:val="center"/>
          </w:tcPr>
          <w:p w14:paraId="73F7ED04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413" w:type="pct"/>
            <w:vMerge/>
            <w:vAlign w:val="center"/>
          </w:tcPr>
          <w:p w14:paraId="094CB62E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8" w:type="pct"/>
            <w:vMerge/>
            <w:vAlign w:val="center"/>
          </w:tcPr>
          <w:p w14:paraId="5EF5C2C6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153E0B63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23" w:type="pct"/>
            <w:vMerge/>
            <w:vAlign w:val="center"/>
          </w:tcPr>
          <w:p w14:paraId="08478632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27" w:type="pct"/>
            <w:shd w:val="clear" w:color="auto" w:fill="auto"/>
            <w:vAlign w:val="center"/>
          </w:tcPr>
          <w:p w14:paraId="3AF3EC9A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297</w:t>
            </w:r>
          </w:p>
        </w:tc>
      </w:tr>
      <w:tr w:rsidR="0038276D" w14:paraId="009A9227" w14:textId="77777777">
        <w:trPr>
          <w:trHeight w:val="280"/>
        </w:trPr>
        <w:tc>
          <w:tcPr>
            <w:tcW w:w="354" w:type="pct"/>
            <w:vMerge/>
            <w:vAlign w:val="center"/>
          </w:tcPr>
          <w:p w14:paraId="405CC7B9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1" w:type="pct"/>
            <w:vMerge w:val="restart"/>
            <w:shd w:val="clear" w:color="auto" w:fill="auto"/>
            <w:vAlign w:val="center"/>
          </w:tcPr>
          <w:p w14:paraId="4266ECE2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0.07</w:t>
            </w:r>
          </w:p>
        </w:tc>
        <w:tc>
          <w:tcPr>
            <w:tcW w:w="451" w:type="pct"/>
            <w:vMerge/>
            <w:vAlign w:val="center"/>
          </w:tcPr>
          <w:p w14:paraId="019A6A6E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2" w:type="pct"/>
            <w:vMerge w:val="restart"/>
            <w:shd w:val="clear" w:color="auto" w:fill="auto"/>
            <w:vAlign w:val="center"/>
          </w:tcPr>
          <w:p w14:paraId="1BF1A6A6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-0.5</w:t>
            </w:r>
          </w:p>
        </w:tc>
        <w:tc>
          <w:tcPr>
            <w:tcW w:w="230" w:type="pct"/>
            <w:vMerge w:val="restart"/>
            <w:shd w:val="clear" w:color="auto" w:fill="auto"/>
            <w:vAlign w:val="center"/>
          </w:tcPr>
          <w:p w14:paraId="2092F9FC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2.8</w:t>
            </w:r>
          </w:p>
        </w:tc>
        <w:tc>
          <w:tcPr>
            <w:tcW w:w="251" w:type="pct"/>
            <w:vMerge/>
            <w:vAlign w:val="center"/>
          </w:tcPr>
          <w:p w14:paraId="418D090F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" w:type="pct"/>
            <w:vMerge/>
            <w:vAlign w:val="center"/>
          </w:tcPr>
          <w:p w14:paraId="5AA151BD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5" w:type="pct"/>
            <w:shd w:val="clear" w:color="auto" w:fill="auto"/>
            <w:vAlign w:val="center"/>
          </w:tcPr>
          <w:p w14:paraId="79C9942D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413" w:type="pct"/>
            <w:vMerge w:val="restart"/>
            <w:shd w:val="clear" w:color="auto" w:fill="auto"/>
            <w:vAlign w:val="center"/>
          </w:tcPr>
          <w:p w14:paraId="45467E5B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1.07</w:t>
            </w:r>
          </w:p>
        </w:tc>
        <w:tc>
          <w:tcPr>
            <w:tcW w:w="348" w:type="pct"/>
            <w:vMerge/>
            <w:vAlign w:val="center"/>
          </w:tcPr>
          <w:p w14:paraId="3C6A3436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5161DC93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23" w:type="pct"/>
            <w:vMerge w:val="restart"/>
            <w:shd w:val="clear" w:color="auto" w:fill="auto"/>
            <w:vAlign w:val="center"/>
          </w:tcPr>
          <w:p w14:paraId="3257CEE4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827" w:type="pct"/>
            <w:shd w:val="clear" w:color="auto" w:fill="auto"/>
            <w:vAlign w:val="center"/>
          </w:tcPr>
          <w:p w14:paraId="6DA8D259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330</w:t>
            </w:r>
          </w:p>
        </w:tc>
      </w:tr>
      <w:tr w:rsidR="0038276D" w14:paraId="413478A5" w14:textId="77777777">
        <w:trPr>
          <w:trHeight w:val="280"/>
        </w:trPr>
        <w:tc>
          <w:tcPr>
            <w:tcW w:w="354" w:type="pct"/>
            <w:vMerge/>
            <w:vAlign w:val="center"/>
          </w:tcPr>
          <w:p w14:paraId="44E59259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1" w:type="pct"/>
            <w:vMerge/>
            <w:vAlign w:val="center"/>
          </w:tcPr>
          <w:p w14:paraId="362C324E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1" w:type="pct"/>
            <w:vMerge/>
            <w:vAlign w:val="center"/>
          </w:tcPr>
          <w:p w14:paraId="5892B4B3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2" w:type="pct"/>
            <w:vMerge/>
            <w:vAlign w:val="center"/>
          </w:tcPr>
          <w:p w14:paraId="0F2B131E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0" w:type="pct"/>
            <w:vMerge/>
            <w:vAlign w:val="center"/>
          </w:tcPr>
          <w:p w14:paraId="02892272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/>
            <w:vAlign w:val="center"/>
          </w:tcPr>
          <w:p w14:paraId="61FB19E6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" w:type="pct"/>
            <w:vMerge/>
            <w:vAlign w:val="center"/>
          </w:tcPr>
          <w:p w14:paraId="791D6605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5" w:type="pct"/>
            <w:shd w:val="clear" w:color="auto" w:fill="auto"/>
            <w:vAlign w:val="center"/>
          </w:tcPr>
          <w:p w14:paraId="77DFBA03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413" w:type="pct"/>
            <w:vMerge/>
            <w:vAlign w:val="center"/>
          </w:tcPr>
          <w:p w14:paraId="5CEFEA04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8" w:type="pct"/>
            <w:vMerge/>
            <w:vAlign w:val="center"/>
          </w:tcPr>
          <w:p w14:paraId="7AF18F10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200A636F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23" w:type="pct"/>
            <w:vMerge/>
            <w:vAlign w:val="center"/>
          </w:tcPr>
          <w:p w14:paraId="49954E4C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27" w:type="pct"/>
            <w:shd w:val="clear" w:color="auto" w:fill="auto"/>
            <w:vAlign w:val="center"/>
          </w:tcPr>
          <w:p w14:paraId="7FE9A38E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333</w:t>
            </w:r>
          </w:p>
        </w:tc>
      </w:tr>
      <w:tr w:rsidR="0038276D" w14:paraId="52547BF9" w14:textId="77777777">
        <w:trPr>
          <w:trHeight w:val="280"/>
        </w:trPr>
        <w:tc>
          <w:tcPr>
            <w:tcW w:w="354" w:type="pct"/>
            <w:vMerge/>
            <w:vAlign w:val="center"/>
          </w:tcPr>
          <w:p w14:paraId="150527BD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1" w:type="pct"/>
            <w:vMerge/>
            <w:vAlign w:val="center"/>
          </w:tcPr>
          <w:p w14:paraId="01D23051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1" w:type="pct"/>
            <w:vMerge w:val="restart"/>
            <w:shd w:val="clear" w:color="auto" w:fill="auto"/>
            <w:vAlign w:val="center"/>
          </w:tcPr>
          <w:p w14:paraId="77943ECE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 w:hint="eastAsia"/>
                <w:color w:val="000000"/>
                <w:sz w:val="16"/>
                <w:szCs w:val="16"/>
              </w:rPr>
              <w:t>[215]</w:t>
            </w:r>
          </w:p>
        </w:tc>
        <w:tc>
          <w:tcPr>
            <w:tcW w:w="262" w:type="pct"/>
            <w:vMerge w:val="restart"/>
            <w:shd w:val="clear" w:color="auto" w:fill="auto"/>
            <w:vAlign w:val="center"/>
          </w:tcPr>
          <w:p w14:paraId="0D3A6B90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0.17</w:t>
            </w:r>
          </w:p>
        </w:tc>
        <w:tc>
          <w:tcPr>
            <w:tcW w:w="230" w:type="pct"/>
            <w:vMerge w:val="restart"/>
            <w:shd w:val="clear" w:color="auto" w:fill="auto"/>
            <w:vAlign w:val="center"/>
          </w:tcPr>
          <w:p w14:paraId="153D2E22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1.99</w:t>
            </w:r>
          </w:p>
        </w:tc>
        <w:tc>
          <w:tcPr>
            <w:tcW w:w="251" w:type="pct"/>
            <w:vMerge w:val="restart"/>
            <w:shd w:val="clear" w:color="auto" w:fill="auto"/>
            <w:vAlign w:val="center"/>
          </w:tcPr>
          <w:p w14:paraId="671F9861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no FEC</w:t>
            </w:r>
          </w:p>
        </w:tc>
        <w:tc>
          <w:tcPr>
            <w:tcW w:w="295" w:type="pct"/>
            <w:vMerge w:val="restart"/>
            <w:shd w:val="clear" w:color="auto" w:fill="auto"/>
            <w:vAlign w:val="center"/>
          </w:tcPr>
          <w:p w14:paraId="4225ACC3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Manchester</w:t>
            </w:r>
          </w:p>
        </w:tc>
        <w:tc>
          <w:tcPr>
            <w:tcW w:w="275" w:type="pct"/>
            <w:shd w:val="clear" w:color="auto" w:fill="auto"/>
            <w:vAlign w:val="center"/>
          </w:tcPr>
          <w:p w14:paraId="3A61816B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413" w:type="pct"/>
            <w:vMerge w:val="restart"/>
            <w:shd w:val="clear" w:color="auto" w:fill="auto"/>
            <w:vAlign w:val="center"/>
          </w:tcPr>
          <w:p w14:paraId="49AEB1C6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48" w:type="pct"/>
            <w:vMerge/>
            <w:vAlign w:val="center"/>
          </w:tcPr>
          <w:p w14:paraId="4DE6D2D8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restart"/>
            <w:shd w:val="clear" w:color="auto" w:fill="auto"/>
            <w:vAlign w:val="center"/>
          </w:tcPr>
          <w:p w14:paraId="2B33811C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NaN</w:t>
            </w:r>
            <w:proofErr w:type="spellEnd"/>
          </w:p>
        </w:tc>
        <w:tc>
          <w:tcPr>
            <w:tcW w:w="423" w:type="pct"/>
            <w:shd w:val="clear" w:color="auto" w:fill="auto"/>
            <w:vAlign w:val="center"/>
          </w:tcPr>
          <w:p w14:paraId="71ECE470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827" w:type="pct"/>
            <w:shd w:val="clear" w:color="auto" w:fill="auto"/>
            <w:vAlign w:val="center"/>
          </w:tcPr>
          <w:p w14:paraId="280491A7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1306</w:t>
            </w:r>
          </w:p>
        </w:tc>
      </w:tr>
      <w:tr w:rsidR="0038276D" w14:paraId="2530F376" w14:textId="77777777">
        <w:trPr>
          <w:trHeight w:val="280"/>
        </w:trPr>
        <w:tc>
          <w:tcPr>
            <w:tcW w:w="354" w:type="pct"/>
            <w:vMerge/>
            <w:vAlign w:val="center"/>
          </w:tcPr>
          <w:p w14:paraId="0E24E42A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1" w:type="pct"/>
            <w:vMerge/>
            <w:vAlign w:val="center"/>
          </w:tcPr>
          <w:p w14:paraId="3851D788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1" w:type="pct"/>
            <w:vMerge/>
            <w:vAlign w:val="center"/>
          </w:tcPr>
          <w:p w14:paraId="36C63FB1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2" w:type="pct"/>
            <w:vMerge/>
            <w:vAlign w:val="center"/>
          </w:tcPr>
          <w:p w14:paraId="6E86477C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0" w:type="pct"/>
            <w:vMerge/>
            <w:vAlign w:val="center"/>
          </w:tcPr>
          <w:p w14:paraId="30714640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/>
            <w:vAlign w:val="center"/>
          </w:tcPr>
          <w:p w14:paraId="04A0D5CD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" w:type="pct"/>
            <w:vMerge/>
            <w:vAlign w:val="center"/>
          </w:tcPr>
          <w:p w14:paraId="2936D711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5" w:type="pct"/>
            <w:shd w:val="clear" w:color="auto" w:fill="auto"/>
            <w:vAlign w:val="center"/>
          </w:tcPr>
          <w:p w14:paraId="37E5667E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413" w:type="pct"/>
            <w:vMerge/>
            <w:vAlign w:val="center"/>
          </w:tcPr>
          <w:p w14:paraId="7699B5E7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8" w:type="pct"/>
            <w:vMerge/>
            <w:vAlign w:val="center"/>
          </w:tcPr>
          <w:p w14:paraId="01E45FB9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3138F8FA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23" w:type="pct"/>
            <w:shd w:val="clear" w:color="auto" w:fill="auto"/>
            <w:vAlign w:val="center"/>
          </w:tcPr>
          <w:p w14:paraId="71B44E36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827" w:type="pct"/>
            <w:shd w:val="clear" w:color="auto" w:fill="auto"/>
            <w:vAlign w:val="center"/>
          </w:tcPr>
          <w:p w14:paraId="2D2951B9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1330</w:t>
            </w:r>
          </w:p>
        </w:tc>
      </w:tr>
      <w:tr w:rsidR="0038276D" w14:paraId="7A03FD35" w14:textId="77777777">
        <w:trPr>
          <w:trHeight w:val="280"/>
        </w:trPr>
        <w:tc>
          <w:tcPr>
            <w:tcW w:w="354" w:type="pct"/>
            <w:vMerge/>
            <w:vAlign w:val="center"/>
          </w:tcPr>
          <w:p w14:paraId="61F8B3C2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1" w:type="pct"/>
            <w:vMerge/>
            <w:vAlign w:val="center"/>
          </w:tcPr>
          <w:p w14:paraId="1D14F4AB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 w14:paraId="47FAF9C5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 w:hint="eastAsia"/>
                <w:color w:val="000000"/>
                <w:sz w:val="16"/>
                <w:szCs w:val="16"/>
              </w:rPr>
              <w:t>[211]</w:t>
            </w:r>
          </w:p>
        </w:tc>
        <w:tc>
          <w:tcPr>
            <w:tcW w:w="262" w:type="pct"/>
            <w:shd w:val="clear" w:color="auto" w:fill="auto"/>
            <w:vAlign w:val="center"/>
          </w:tcPr>
          <w:p w14:paraId="024CD682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230" w:type="pct"/>
            <w:shd w:val="clear" w:color="auto" w:fill="auto"/>
            <w:vAlign w:val="center"/>
          </w:tcPr>
          <w:p w14:paraId="58CDE7D5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251" w:type="pct"/>
            <w:vMerge/>
            <w:vAlign w:val="center"/>
          </w:tcPr>
          <w:p w14:paraId="6E43AF78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" w:type="pct"/>
            <w:vMerge/>
            <w:vAlign w:val="center"/>
          </w:tcPr>
          <w:p w14:paraId="35AF7E50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5" w:type="pct"/>
            <w:vMerge w:val="restart"/>
            <w:shd w:val="clear" w:color="auto" w:fill="auto"/>
            <w:vAlign w:val="center"/>
          </w:tcPr>
          <w:p w14:paraId="288D964F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413" w:type="pct"/>
            <w:vMerge/>
            <w:vAlign w:val="center"/>
          </w:tcPr>
          <w:p w14:paraId="5ACC26F8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8" w:type="pct"/>
            <w:vMerge/>
            <w:vAlign w:val="center"/>
          </w:tcPr>
          <w:p w14:paraId="64FFE2DD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47AF3245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23" w:type="pct"/>
            <w:shd w:val="clear" w:color="auto" w:fill="auto"/>
            <w:vAlign w:val="center"/>
          </w:tcPr>
          <w:p w14:paraId="27284FD1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827" w:type="pct"/>
            <w:shd w:val="clear" w:color="auto" w:fill="auto"/>
            <w:vAlign w:val="center"/>
          </w:tcPr>
          <w:p w14:paraId="508ADB18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1516</w:t>
            </w:r>
          </w:p>
        </w:tc>
      </w:tr>
      <w:tr w:rsidR="0038276D" w14:paraId="1142CF3C" w14:textId="77777777">
        <w:trPr>
          <w:trHeight w:val="280"/>
        </w:trPr>
        <w:tc>
          <w:tcPr>
            <w:tcW w:w="354" w:type="pct"/>
            <w:vMerge/>
            <w:vAlign w:val="center"/>
          </w:tcPr>
          <w:p w14:paraId="0615E420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1" w:type="pct"/>
            <w:vMerge/>
            <w:vAlign w:val="center"/>
          </w:tcPr>
          <w:p w14:paraId="10DD5B7F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 w14:paraId="170BCFA3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 w:hint="eastAsia"/>
                <w:color w:val="000000"/>
                <w:sz w:val="16"/>
                <w:szCs w:val="16"/>
              </w:rPr>
              <w:t>[199]</w:t>
            </w:r>
          </w:p>
        </w:tc>
        <w:tc>
          <w:tcPr>
            <w:tcW w:w="262" w:type="pct"/>
            <w:shd w:val="clear" w:color="auto" w:fill="auto"/>
            <w:vAlign w:val="center"/>
          </w:tcPr>
          <w:p w14:paraId="3B29520B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8.2</w:t>
            </w:r>
          </w:p>
        </w:tc>
        <w:tc>
          <w:tcPr>
            <w:tcW w:w="230" w:type="pct"/>
            <w:shd w:val="clear" w:color="auto" w:fill="auto"/>
            <w:vAlign w:val="center"/>
          </w:tcPr>
          <w:p w14:paraId="3B3D41D2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8.2</w:t>
            </w:r>
          </w:p>
        </w:tc>
        <w:tc>
          <w:tcPr>
            <w:tcW w:w="251" w:type="pct"/>
            <w:shd w:val="clear" w:color="auto" w:fill="auto"/>
            <w:vAlign w:val="center"/>
          </w:tcPr>
          <w:p w14:paraId="3812D641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CC</w:t>
            </w:r>
          </w:p>
        </w:tc>
        <w:tc>
          <w:tcPr>
            <w:tcW w:w="295" w:type="pct"/>
            <w:vMerge/>
            <w:vAlign w:val="center"/>
          </w:tcPr>
          <w:p w14:paraId="45B24199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5" w:type="pct"/>
            <w:vMerge/>
            <w:vAlign w:val="center"/>
          </w:tcPr>
          <w:p w14:paraId="628B5715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shd w:val="clear" w:color="auto" w:fill="auto"/>
            <w:vAlign w:val="center"/>
          </w:tcPr>
          <w:p w14:paraId="1698ABEE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15.6</w:t>
            </w:r>
          </w:p>
        </w:tc>
        <w:tc>
          <w:tcPr>
            <w:tcW w:w="348" w:type="pct"/>
            <w:shd w:val="clear" w:color="auto" w:fill="auto"/>
            <w:vAlign w:val="center"/>
          </w:tcPr>
          <w:p w14:paraId="7A088121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224</w:t>
            </w:r>
          </w:p>
        </w:tc>
        <w:tc>
          <w:tcPr>
            <w:tcW w:w="413" w:type="pct"/>
            <w:shd w:val="clear" w:color="auto" w:fill="auto"/>
            <w:vAlign w:val="center"/>
          </w:tcPr>
          <w:p w14:paraId="334ECD9E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112</w:t>
            </w:r>
          </w:p>
        </w:tc>
        <w:tc>
          <w:tcPr>
            <w:tcW w:w="423" w:type="pct"/>
            <w:shd w:val="clear" w:color="auto" w:fill="auto"/>
            <w:vAlign w:val="center"/>
          </w:tcPr>
          <w:p w14:paraId="7132FF56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827" w:type="pct"/>
            <w:shd w:val="clear" w:color="auto" w:fill="auto"/>
            <w:vAlign w:val="center"/>
          </w:tcPr>
          <w:p w14:paraId="4C7A7762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249</w:t>
            </w:r>
          </w:p>
        </w:tc>
      </w:tr>
      <w:tr w:rsidR="0038276D" w14:paraId="1474A478" w14:textId="77777777">
        <w:trPr>
          <w:trHeight w:val="280"/>
        </w:trPr>
        <w:tc>
          <w:tcPr>
            <w:tcW w:w="354" w:type="pct"/>
            <w:vMerge/>
            <w:vAlign w:val="center"/>
          </w:tcPr>
          <w:p w14:paraId="4B14E219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1" w:type="pct"/>
            <w:vMerge/>
            <w:vAlign w:val="center"/>
          </w:tcPr>
          <w:p w14:paraId="7B32C6D9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 w14:paraId="66037701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 w:hint="eastAsia"/>
                <w:color w:val="000000"/>
                <w:sz w:val="16"/>
                <w:szCs w:val="16"/>
              </w:rPr>
              <w:t>[205]</w:t>
            </w:r>
          </w:p>
        </w:tc>
        <w:tc>
          <w:tcPr>
            <w:tcW w:w="262" w:type="pct"/>
            <w:shd w:val="clear" w:color="auto" w:fill="auto"/>
            <w:vAlign w:val="center"/>
          </w:tcPr>
          <w:p w14:paraId="2DF94B17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0.24</w:t>
            </w:r>
          </w:p>
        </w:tc>
        <w:tc>
          <w:tcPr>
            <w:tcW w:w="230" w:type="pct"/>
            <w:shd w:val="clear" w:color="auto" w:fill="auto"/>
            <w:vAlign w:val="center"/>
          </w:tcPr>
          <w:p w14:paraId="4FC27025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0.24</w:t>
            </w:r>
          </w:p>
        </w:tc>
        <w:tc>
          <w:tcPr>
            <w:tcW w:w="251" w:type="pct"/>
            <w:shd w:val="clear" w:color="auto" w:fill="auto"/>
            <w:vAlign w:val="center"/>
          </w:tcPr>
          <w:p w14:paraId="71551D85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CC 1/3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695A6E9A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Manchester encoding</w:t>
            </w:r>
          </w:p>
        </w:tc>
        <w:tc>
          <w:tcPr>
            <w:tcW w:w="275" w:type="pct"/>
            <w:vMerge/>
            <w:vAlign w:val="center"/>
          </w:tcPr>
          <w:p w14:paraId="4D51EA61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shd w:val="clear" w:color="auto" w:fill="auto"/>
            <w:vAlign w:val="center"/>
          </w:tcPr>
          <w:p w14:paraId="5A995C4F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48" w:type="pct"/>
            <w:shd w:val="clear" w:color="auto" w:fill="auto"/>
            <w:vAlign w:val="center"/>
          </w:tcPr>
          <w:p w14:paraId="48773112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413" w:type="pct"/>
            <w:shd w:val="clear" w:color="auto" w:fill="auto"/>
            <w:vAlign w:val="center"/>
          </w:tcPr>
          <w:p w14:paraId="1FA2485F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13.34</w:t>
            </w:r>
          </w:p>
        </w:tc>
        <w:tc>
          <w:tcPr>
            <w:tcW w:w="423" w:type="pct"/>
            <w:shd w:val="clear" w:color="auto" w:fill="auto"/>
            <w:vAlign w:val="center"/>
          </w:tcPr>
          <w:p w14:paraId="2FBF2D45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827" w:type="pct"/>
            <w:shd w:val="clear" w:color="auto" w:fill="auto"/>
            <w:vAlign w:val="center"/>
          </w:tcPr>
          <w:p w14:paraId="543871DA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1545</w:t>
            </w:r>
          </w:p>
        </w:tc>
      </w:tr>
      <w:tr w:rsidR="0038276D" w14:paraId="59CB9E76" w14:textId="77777777">
        <w:trPr>
          <w:trHeight w:val="280"/>
        </w:trPr>
        <w:tc>
          <w:tcPr>
            <w:tcW w:w="354" w:type="pct"/>
            <w:vMerge/>
            <w:vAlign w:val="center"/>
          </w:tcPr>
          <w:p w14:paraId="59D65520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1" w:type="pct"/>
            <w:vMerge w:val="restart"/>
            <w:shd w:val="clear" w:color="auto" w:fill="auto"/>
            <w:vAlign w:val="center"/>
          </w:tcPr>
          <w:p w14:paraId="0E8C9C0C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0.08</w:t>
            </w:r>
          </w:p>
        </w:tc>
        <w:tc>
          <w:tcPr>
            <w:tcW w:w="451" w:type="pct"/>
            <w:vMerge w:val="restart"/>
            <w:shd w:val="clear" w:color="auto" w:fill="auto"/>
            <w:vAlign w:val="center"/>
          </w:tcPr>
          <w:p w14:paraId="434B2FA8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 w:hint="eastAsia"/>
                <w:color w:val="000000"/>
                <w:sz w:val="16"/>
                <w:szCs w:val="16"/>
              </w:rPr>
              <w:t>[210]</w:t>
            </w:r>
          </w:p>
        </w:tc>
        <w:tc>
          <w:tcPr>
            <w:tcW w:w="262" w:type="pct"/>
            <w:vMerge w:val="restart"/>
            <w:shd w:val="clear" w:color="auto" w:fill="auto"/>
            <w:vAlign w:val="center"/>
          </w:tcPr>
          <w:p w14:paraId="36701BD2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230" w:type="pct"/>
            <w:vMerge w:val="restart"/>
            <w:shd w:val="clear" w:color="auto" w:fill="auto"/>
            <w:vAlign w:val="center"/>
          </w:tcPr>
          <w:p w14:paraId="05E80E53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23</w:t>
            </w:r>
          </w:p>
        </w:tc>
        <w:tc>
          <w:tcPr>
            <w:tcW w:w="251" w:type="pct"/>
            <w:vMerge w:val="restart"/>
            <w:shd w:val="clear" w:color="auto" w:fill="auto"/>
            <w:vAlign w:val="center"/>
          </w:tcPr>
          <w:p w14:paraId="327A411F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no FEC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17211A3B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Manchester</w:t>
            </w:r>
          </w:p>
        </w:tc>
        <w:tc>
          <w:tcPr>
            <w:tcW w:w="275" w:type="pct"/>
            <w:vMerge w:val="restart"/>
            <w:shd w:val="clear" w:color="auto" w:fill="auto"/>
            <w:vAlign w:val="center"/>
          </w:tcPr>
          <w:p w14:paraId="6BF80659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413" w:type="pct"/>
            <w:vMerge w:val="restart"/>
            <w:shd w:val="clear" w:color="auto" w:fill="auto"/>
            <w:vAlign w:val="center"/>
          </w:tcPr>
          <w:p w14:paraId="25187806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14</w:t>
            </w:r>
          </w:p>
        </w:tc>
        <w:tc>
          <w:tcPr>
            <w:tcW w:w="348" w:type="pct"/>
            <w:vMerge w:val="restart"/>
            <w:shd w:val="clear" w:color="auto" w:fill="auto"/>
            <w:vAlign w:val="center"/>
          </w:tcPr>
          <w:p w14:paraId="36C1430A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180</w:t>
            </w:r>
          </w:p>
        </w:tc>
        <w:tc>
          <w:tcPr>
            <w:tcW w:w="413" w:type="pct"/>
            <w:vMerge w:val="restart"/>
            <w:shd w:val="clear" w:color="auto" w:fill="auto"/>
            <w:vAlign w:val="center"/>
          </w:tcPr>
          <w:p w14:paraId="2F35ADB3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NaN</w:t>
            </w:r>
            <w:proofErr w:type="spellEnd"/>
          </w:p>
        </w:tc>
        <w:tc>
          <w:tcPr>
            <w:tcW w:w="423" w:type="pct"/>
            <w:vMerge w:val="restart"/>
            <w:shd w:val="clear" w:color="auto" w:fill="auto"/>
            <w:vAlign w:val="center"/>
          </w:tcPr>
          <w:p w14:paraId="3955886A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827" w:type="pct"/>
            <w:shd w:val="clear" w:color="auto" w:fill="auto"/>
            <w:vAlign w:val="center"/>
          </w:tcPr>
          <w:p w14:paraId="215F22ED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474</w:t>
            </w:r>
          </w:p>
        </w:tc>
      </w:tr>
      <w:tr w:rsidR="0038276D" w14:paraId="532457B6" w14:textId="77777777">
        <w:trPr>
          <w:trHeight w:val="280"/>
        </w:trPr>
        <w:tc>
          <w:tcPr>
            <w:tcW w:w="354" w:type="pct"/>
            <w:vMerge/>
            <w:vAlign w:val="center"/>
          </w:tcPr>
          <w:p w14:paraId="738AEFD4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1" w:type="pct"/>
            <w:vMerge/>
            <w:vAlign w:val="center"/>
          </w:tcPr>
          <w:p w14:paraId="341F857D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1" w:type="pct"/>
            <w:vMerge/>
            <w:vAlign w:val="center"/>
          </w:tcPr>
          <w:p w14:paraId="3850CE6C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2" w:type="pct"/>
            <w:vMerge/>
            <w:vAlign w:val="center"/>
          </w:tcPr>
          <w:p w14:paraId="0F0BE00D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0" w:type="pct"/>
            <w:vMerge/>
            <w:vAlign w:val="center"/>
          </w:tcPr>
          <w:p w14:paraId="559F0BE4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/>
            <w:vAlign w:val="center"/>
          </w:tcPr>
          <w:p w14:paraId="51981A5F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5338819B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None</w:t>
            </w:r>
          </w:p>
        </w:tc>
        <w:tc>
          <w:tcPr>
            <w:tcW w:w="275" w:type="pct"/>
            <w:vMerge/>
            <w:vAlign w:val="center"/>
          </w:tcPr>
          <w:p w14:paraId="39D10202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2246D361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8" w:type="pct"/>
            <w:vMerge/>
            <w:vAlign w:val="center"/>
          </w:tcPr>
          <w:p w14:paraId="1228031D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240C1EF8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23" w:type="pct"/>
            <w:vMerge/>
            <w:vAlign w:val="center"/>
          </w:tcPr>
          <w:p w14:paraId="000CC2C0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27" w:type="pct"/>
            <w:shd w:val="clear" w:color="auto" w:fill="auto"/>
            <w:vAlign w:val="center"/>
          </w:tcPr>
          <w:p w14:paraId="0497EB23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468</w:t>
            </w:r>
          </w:p>
        </w:tc>
      </w:tr>
      <w:tr w:rsidR="0038276D" w14:paraId="6CF89FCC" w14:textId="77777777">
        <w:trPr>
          <w:trHeight w:val="280"/>
        </w:trPr>
        <w:tc>
          <w:tcPr>
            <w:tcW w:w="354" w:type="pct"/>
            <w:vMerge/>
            <w:vAlign w:val="center"/>
          </w:tcPr>
          <w:p w14:paraId="3445B8E1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1" w:type="pct"/>
            <w:vMerge/>
            <w:vAlign w:val="center"/>
          </w:tcPr>
          <w:p w14:paraId="71D2563E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1" w:type="pct"/>
            <w:vMerge w:val="restart"/>
            <w:shd w:val="clear" w:color="auto" w:fill="auto"/>
            <w:vAlign w:val="center"/>
          </w:tcPr>
          <w:p w14:paraId="2D4385CE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 w:hint="eastAsia"/>
                <w:color w:val="000000"/>
                <w:sz w:val="16"/>
                <w:szCs w:val="16"/>
              </w:rPr>
              <w:t>[197]</w:t>
            </w:r>
          </w:p>
        </w:tc>
        <w:tc>
          <w:tcPr>
            <w:tcW w:w="262" w:type="pct"/>
            <w:vMerge w:val="restart"/>
            <w:shd w:val="clear" w:color="auto" w:fill="auto"/>
            <w:vAlign w:val="center"/>
          </w:tcPr>
          <w:p w14:paraId="1270FE4A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4.5</w:t>
            </w:r>
          </w:p>
        </w:tc>
        <w:tc>
          <w:tcPr>
            <w:tcW w:w="230" w:type="pct"/>
            <w:vMerge w:val="restart"/>
            <w:shd w:val="clear" w:color="auto" w:fill="auto"/>
            <w:vAlign w:val="center"/>
          </w:tcPr>
          <w:p w14:paraId="13D8172E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13</w:t>
            </w:r>
          </w:p>
        </w:tc>
        <w:tc>
          <w:tcPr>
            <w:tcW w:w="251" w:type="pct"/>
            <w:vMerge/>
            <w:vAlign w:val="center"/>
          </w:tcPr>
          <w:p w14:paraId="63FDFF53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" w:type="pct"/>
            <w:vMerge w:val="restart"/>
            <w:shd w:val="clear" w:color="auto" w:fill="auto"/>
            <w:vAlign w:val="center"/>
          </w:tcPr>
          <w:p w14:paraId="2238F529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Manchester</w:t>
            </w:r>
          </w:p>
        </w:tc>
        <w:tc>
          <w:tcPr>
            <w:tcW w:w="275" w:type="pct"/>
            <w:shd w:val="clear" w:color="auto" w:fill="auto"/>
            <w:vAlign w:val="center"/>
          </w:tcPr>
          <w:p w14:paraId="7E21EFD8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413" w:type="pct"/>
            <w:shd w:val="clear" w:color="auto" w:fill="auto"/>
            <w:vAlign w:val="center"/>
          </w:tcPr>
          <w:p w14:paraId="76FB3C62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348" w:type="pct"/>
            <w:shd w:val="clear" w:color="auto" w:fill="auto"/>
            <w:vAlign w:val="center"/>
          </w:tcPr>
          <w:p w14:paraId="1F4872D1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60</w:t>
            </w:r>
          </w:p>
        </w:tc>
        <w:tc>
          <w:tcPr>
            <w:tcW w:w="413" w:type="pct"/>
            <w:vMerge/>
            <w:vAlign w:val="center"/>
          </w:tcPr>
          <w:p w14:paraId="39696F1A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23" w:type="pct"/>
            <w:shd w:val="clear" w:color="auto" w:fill="auto"/>
            <w:vAlign w:val="center"/>
          </w:tcPr>
          <w:p w14:paraId="1CD8149C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827" w:type="pct"/>
            <w:shd w:val="clear" w:color="auto" w:fill="auto"/>
            <w:vAlign w:val="center"/>
          </w:tcPr>
          <w:p w14:paraId="289B682F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622</w:t>
            </w:r>
          </w:p>
        </w:tc>
      </w:tr>
      <w:tr w:rsidR="0038276D" w14:paraId="15C69BE0" w14:textId="77777777">
        <w:trPr>
          <w:trHeight w:val="280"/>
        </w:trPr>
        <w:tc>
          <w:tcPr>
            <w:tcW w:w="354" w:type="pct"/>
            <w:vMerge/>
            <w:vAlign w:val="center"/>
          </w:tcPr>
          <w:p w14:paraId="19175550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1" w:type="pct"/>
            <w:vMerge/>
            <w:vAlign w:val="center"/>
          </w:tcPr>
          <w:p w14:paraId="2F30AFD0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1" w:type="pct"/>
            <w:vMerge/>
            <w:vAlign w:val="center"/>
          </w:tcPr>
          <w:p w14:paraId="79D5788E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2" w:type="pct"/>
            <w:vMerge/>
            <w:vAlign w:val="center"/>
          </w:tcPr>
          <w:p w14:paraId="0D7ED00F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0" w:type="pct"/>
            <w:vMerge/>
            <w:vAlign w:val="center"/>
          </w:tcPr>
          <w:p w14:paraId="55007549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/>
            <w:vAlign w:val="center"/>
          </w:tcPr>
          <w:p w14:paraId="0DA0674F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" w:type="pct"/>
            <w:vMerge/>
            <w:vAlign w:val="center"/>
          </w:tcPr>
          <w:p w14:paraId="5DA809DB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5" w:type="pct"/>
            <w:shd w:val="clear" w:color="auto" w:fill="auto"/>
            <w:vAlign w:val="center"/>
          </w:tcPr>
          <w:p w14:paraId="128EED54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413" w:type="pct"/>
            <w:shd w:val="clear" w:color="auto" w:fill="auto"/>
            <w:vAlign w:val="center"/>
          </w:tcPr>
          <w:p w14:paraId="10337008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55</w:t>
            </w:r>
          </w:p>
        </w:tc>
        <w:tc>
          <w:tcPr>
            <w:tcW w:w="348" w:type="pct"/>
            <w:shd w:val="clear" w:color="auto" w:fill="auto"/>
            <w:vAlign w:val="center"/>
          </w:tcPr>
          <w:p w14:paraId="205DA572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720</w:t>
            </w:r>
          </w:p>
        </w:tc>
        <w:tc>
          <w:tcPr>
            <w:tcW w:w="413" w:type="pct"/>
            <w:vMerge/>
            <w:vAlign w:val="center"/>
          </w:tcPr>
          <w:p w14:paraId="43A0C547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23" w:type="pct"/>
            <w:vMerge w:val="restart"/>
            <w:shd w:val="clear" w:color="auto" w:fill="auto"/>
            <w:vAlign w:val="center"/>
          </w:tcPr>
          <w:p w14:paraId="09BD1DD9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827" w:type="pct"/>
            <w:shd w:val="clear" w:color="auto" w:fill="auto"/>
            <w:vAlign w:val="center"/>
          </w:tcPr>
          <w:p w14:paraId="372EB445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646</w:t>
            </w:r>
          </w:p>
        </w:tc>
      </w:tr>
      <w:tr w:rsidR="0038276D" w14:paraId="518A8618" w14:textId="77777777">
        <w:trPr>
          <w:trHeight w:val="280"/>
        </w:trPr>
        <w:tc>
          <w:tcPr>
            <w:tcW w:w="354" w:type="pct"/>
            <w:vMerge/>
            <w:vAlign w:val="center"/>
          </w:tcPr>
          <w:p w14:paraId="7F56ADEC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1" w:type="pct"/>
            <w:vMerge/>
            <w:vAlign w:val="center"/>
          </w:tcPr>
          <w:p w14:paraId="3B5B36DD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 w14:paraId="35548724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 w:hint="eastAsia"/>
                <w:color w:val="000000"/>
                <w:sz w:val="16"/>
                <w:szCs w:val="16"/>
              </w:rPr>
              <w:t>[205]</w:t>
            </w:r>
          </w:p>
        </w:tc>
        <w:tc>
          <w:tcPr>
            <w:tcW w:w="262" w:type="pct"/>
            <w:shd w:val="clear" w:color="auto" w:fill="auto"/>
            <w:vAlign w:val="center"/>
          </w:tcPr>
          <w:p w14:paraId="06D1352A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1.65</w:t>
            </w:r>
          </w:p>
        </w:tc>
        <w:tc>
          <w:tcPr>
            <w:tcW w:w="230" w:type="pct"/>
            <w:shd w:val="clear" w:color="auto" w:fill="auto"/>
            <w:vAlign w:val="center"/>
          </w:tcPr>
          <w:p w14:paraId="22F151DE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1.65</w:t>
            </w:r>
          </w:p>
        </w:tc>
        <w:tc>
          <w:tcPr>
            <w:tcW w:w="251" w:type="pct"/>
            <w:shd w:val="clear" w:color="auto" w:fill="auto"/>
            <w:vAlign w:val="center"/>
          </w:tcPr>
          <w:p w14:paraId="1EDE81AD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CC 1/3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59217D06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Manchester encoding</w:t>
            </w:r>
          </w:p>
        </w:tc>
        <w:tc>
          <w:tcPr>
            <w:tcW w:w="275" w:type="pct"/>
            <w:vMerge w:val="restart"/>
            <w:shd w:val="clear" w:color="auto" w:fill="auto"/>
            <w:vAlign w:val="center"/>
          </w:tcPr>
          <w:p w14:paraId="74C62B57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413" w:type="pct"/>
            <w:shd w:val="clear" w:color="auto" w:fill="auto"/>
            <w:vAlign w:val="center"/>
          </w:tcPr>
          <w:p w14:paraId="7179927A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1.14</w:t>
            </w:r>
          </w:p>
        </w:tc>
        <w:tc>
          <w:tcPr>
            <w:tcW w:w="348" w:type="pct"/>
            <w:shd w:val="clear" w:color="auto" w:fill="auto"/>
            <w:vAlign w:val="center"/>
          </w:tcPr>
          <w:p w14:paraId="5FF5457C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413" w:type="pct"/>
            <w:shd w:val="clear" w:color="auto" w:fill="auto"/>
            <w:vAlign w:val="center"/>
          </w:tcPr>
          <w:p w14:paraId="5F7786ED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13.72</w:t>
            </w:r>
          </w:p>
        </w:tc>
        <w:tc>
          <w:tcPr>
            <w:tcW w:w="423" w:type="pct"/>
            <w:vMerge/>
            <w:vAlign w:val="center"/>
          </w:tcPr>
          <w:p w14:paraId="07802CFC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27" w:type="pct"/>
            <w:shd w:val="clear" w:color="auto" w:fill="auto"/>
            <w:vAlign w:val="center"/>
          </w:tcPr>
          <w:p w14:paraId="5B4A6ED3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1548</w:t>
            </w:r>
          </w:p>
        </w:tc>
      </w:tr>
      <w:tr w:rsidR="0038276D" w14:paraId="1AFC63AD" w14:textId="77777777">
        <w:trPr>
          <w:trHeight w:val="280"/>
        </w:trPr>
        <w:tc>
          <w:tcPr>
            <w:tcW w:w="354" w:type="pct"/>
            <w:vMerge/>
            <w:vAlign w:val="center"/>
          </w:tcPr>
          <w:p w14:paraId="4A4720B5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 w14:paraId="25BE9F5D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451" w:type="pct"/>
            <w:shd w:val="clear" w:color="auto" w:fill="auto"/>
            <w:vAlign w:val="center"/>
          </w:tcPr>
          <w:p w14:paraId="1CF483EF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 w:hint="eastAsia"/>
                <w:color w:val="000000"/>
                <w:sz w:val="16"/>
                <w:szCs w:val="16"/>
              </w:rPr>
              <w:t>[199]</w:t>
            </w:r>
          </w:p>
        </w:tc>
        <w:tc>
          <w:tcPr>
            <w:tcW w:w="262" w:type="pct"/>
            <w:shd w:val="clear" w:color="auto" w:fill="auto"/>
            <w:vAlign w:val="center"/>
          </w:tcPr>
          <w:p w14:paraId="6B7636CC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10.2</w:t>
            </w:r>
          </w:p>
        </w:tc>
        <w:tc>
          <w:tcPr>
            <w:tcW w:w="230" w:type="pct"/>
            <w:shd w:val="clear" w:color="auto" w:fill="auto"/>
            <w:vAlign w:val="center"/>
          </w:tcPr>
          <w:p w14:paraId="31211B2F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10.2</w:t>
            </w:r>
          </w:p>
        </w:tc>
        <w:tc>
          <w:tcPr>
            <w:tcW w:w="251" w:type="pct"/>
            <w:shd w:val="clear" w:color="auto" w:fill="auto"/>
            <w:vAlign w:val="center"/>
          </w:tcPr>
          <w:p w14:paraId="5E1CA347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CC</w:t>
            </w:r>
          </w:p>
        </w:tc>
        <w:tc>
          <w:tcPr>
            <w:tcW w:w="295" w:type="pct"/>
            <w:vMerge w:val="restart"/>
            <w:shd w:val="clear" w:color="auto" w:fill="auto"/>
            <w:vAlign w:val="center"/>
          </w:tcPr>
          <w:p w14:paraId="0BB0C665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Manchester</w:t>
            </w:r>
          </w:p>
        </w:tc>
        <w:tc>
          <w:tcPr>
            <w:tcW w:w="275" w:type="pct"/>
            <w:vMerge/>
            <w:vAlign w:val="center"/>
          </w:tcPr>
          <w:p w14:paraId="17B7BDE0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shd w:val="clear" w:color="auto" w:fill="auto"/>
            <w:vAlign w:val="center"/>
          </w:tcPr>
          <w:p w14:paraId="7EFC0227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23.2</w:t>
            </w:r>
          </w:p>
        </w:tc>
        <w:tc>
          <w:tcPr>
            <w:tcW w:w="348" w:type="pct"/>
            <w:shd w:val="clear" w:color="auto" w:fill="auto"/>
            <w:vAlign w:val="center"/>
          </w:tcPr>
          <w:p w14:paraId="24EB92D2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224</w:t>
            </w:r>
          </w:p>
        </w:tc>
        <w:tc>
          <w:tcPr>
            <w:tcW w:w="413" w:type="pct"/>
            <w:shd w:val="clear" w:color="auto" w:fill="auto"/>
            <w:vAlign w:val="center"/>
          </w:tcPr>
          <w:p w14:paraId="7C6C577B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112</w:t>
            </w:r>
          </w:p>
        </w:tc>
        <w:tc>
          <w:tcPr>
            <w:tcW w:w="423" w:type="pct"/>
            <w:vMerge/>
            <w:vAlign w:val="center"/>
          </w:tcPr>
          <w:p w14:paraId="6364F7AD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27" w:type="pct"/>
            <w:shd w:val="clear" w:color="auto" w:fill="auto"/>
            <w:vAlign w:val="center"/>
          </w:tcPr>
          <w:p w14:paraId="337E9A90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253</w:t>
            </w:r>
          </w:p>
        </w:tc>
      </w:tr>
      <w:tr w:rsidR="0038276D" w14:paraId="53E1C1DE" w14:textId="77777777">
        <w:trPr>
          <w:trHeight w:val="280"/>
        </w:trPr>
        <w:tc>
          <w:tcPr>
            <w:tcW w:w="354" w:type="pct"/>
            <w:vMerge/>
            <w:vAlign w:val="center"/>
          </w:tcPr>
          <w:p w14:paraId="5F88A3C3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1" w:type="pct"/>
            <w:vMerge w:val="restart"/>
            <w:shd w:val="clear" w:color="auto" w:fill="auto"/>
            <w:vAlign w:val="center"/>
          </w:tcPr>
          <w:p w14:paraId="17FF475C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0.14</w:t>
            </w:r>
          </w:p>
        </w:tc>
        <w:tc>
          <w:tcPr>
            <w:tcW w:w="451" w:type="pct"/>
            <w:vMerge w:val="restart"/>
            <w:shd w:val="clear" w:color="auto" w:fill="auto"/>
            <w:vAlign w:val="center"/>
          </w:tcPr>
          <w:p w14:paraId="37614DE5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 w:hint="eastAsia"/>
                <w:color w:val="000000"/>
                <w:sz w:val="16"/>
                <w:szCs w:val="16"/>
              </w:rPr>
              <w:t>[191]</w:t>
            </w:r>
          </w:p>
        </w:tc>
        <w:tc>
          <w:tcPr>
            <w:tcW w:w="262" w:type="pct"/>
            <w:vMerge w:val="restart"/>
            <w:shd w:val="clear" w:color="auto" w:fill="auto"/>
            <w:vAlign w:val="center"/>
          </w:tcPr>
          <w:p w14:paraId="2AF609E2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12.9</w:t>
            </w:r>
          </w:p>
        </w:tc>
        <w:tc>
          <w:tcPr>
            <w:tcW w:w="230" w:type="pct"/>
            <w:vMerge w:val="restart"/>
            <w:shd w:val="clear" w:color="auto" w:fill="auto"/>
            <w:vAlign w:val="center"/>
          </w:tcPr>
          <w:p w14:paraId="3BE5E5B7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22</w:t>
            </w:r>
          </w:p>
        </w:tc>
        <w:tc>
          <w:tcPr>
            <w:tcW w:w="251" w:type="pct"/>
            <w:vMerge w:val="restart"/>
            <w:shd w:val="clear" w:color="auto" w:fill="auto"/>
            <w:vAlign w:val="center"/>
          </w:tcPr>
          <w:p w14:paraId="7DAA634F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FEC</w:t>
            </w:r>
          </w:p>
        </w:tc>
        <w:tc>
          <w:tcPr>
            <w:tcW w:w="295" w:type="pct"/>
            <w:vMerge/>
            <w:vAlign w:val="center"/>
          </w:tcPr>
          <w:p w14:paraId="0CB0D8FF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5" w:type="pct"/>
            <w:vMerge/>
            <w:vAlign w:val="center"/>
          </w:tcPr>
          <w:p w14:paraId="77815585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restart"/>
            <w:shd w:val="clear" w:color="auto" w:fill="auto"/>
            <w:vAlign w:val="center"/>
          </w:tcPr>
          <w:p w14:paraId="37BAD9EF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348" w:type="pct"/>
            <w:vMerge w:val="restart"/>
            <w:shd w:val="clear" w:color="auto" w:fill="auto"/>
            <w:vAlign w:val="center"/>
          </w:tcPr>
          <w:p w14:paraId="1647812A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35</w:t>
            </w:r>
          </w:p>
        </w:tc>
        <w:tc>
          <w:tcPr>
            <w:tcW w:w="413" w:type="pct"/>
            <w:vMerge w:val="restart"/>
            <w:shd w:val="clear" w:color="auto" w:fill="auto"/>
            <w:vAlign w:val="center"/>
          </w:tcPr>
          <w:p w14:paraId="5032EBD8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NaN</w:t>
            </w:r>
            <w:proofErr w:type="spellEnd"/>
          </w:p>
        </w:tc>
        <w:tc>
          <w:tcPr>
            <w:tcW w:w="423" w:type="pct"/>
            <w:shd w:val="clear" w:color="auto" w:fill="auto"/>
            <w:vAlign w:val="center"/>
          </w:tcPr>
          <w:p w14:paraId="4C8E912A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827" w:type="pct"/>
            <w:shd w:val="clear" w:color="auto" w:fill="auto"/>
            <w:vAlign w:val="center"/>
          </w:tcPr>
          <w:p w14:paraId="1463CDFB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746,758</w:t>
            </w:r>
          </w:p>
        </w:tc>
      </w:tr>
      <w:tr w:rsidR="0038276D" w14:paraId="7AFB19A5" w14:textId="77777777">
        <w:trPr>
          <w:trHeight w:val="280"/>
        </w:trPr>
        <w:tc>
          <w:tcPr>
            <w:tcW w:w="354" w:type="pct"/>
            <w:vMerge/>
            <w:vAlign w:val="center"/>
          </w:tcPr>
          <w:p w14:paraId="16D73785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1" w:type="pct"/>
            <w:vMerge/>
            <w:vAlign w:val="center"/>
          </w:tcPr>
          <w:p w14:paraId="5979A2EF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1" w:type="pct"/>
            <w:vMerge/>
            <w:vAlign w:val="center"/>
          </w:tcPr>
          <w:p w14:paraId="2A6C9ED1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2" w:type="pct"/>
            <w:vMerge/>
            <w:vAlign w:val="center"/>
          </w:tcPr>
          <w:p w14:paraId="2415724C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0" w:type="pct"/>
            <w:vMerge/>
            <w:vAlign w:val="center"/>
          </w:tcPr>
          <w:p w14:paraId="65CE9431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/>
            <w:vAlign w:val="center"/>
          </w:tcPr>
          <w:p w14:paraId="4117F9B0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" w:type="pct"/>
            <w:vMerge/>
            <w:vAlign w:val="center"/>
          </w:tcPr>
          <w:p w14:paraId="4FD29F44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5" w:type="pct"/>
            <w:shd w:val="clear" w:color="auto" w:fill="auto"/>
            <w:vAlign w:val="center"/>
          </w:tcPr>
          <w:p w14:paraId="5E34D4BC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413" w:type="pct"/>
            <w:vMerge/>
            <w:vAlign w:val="center"/>
          </w:tcPr>
          <w:p w14:paraId="2BD212C1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8" w:type="pct"/>
            <w:vMerge/>
            <w:vAlign w:val="center"/>
          </w:tcPr>
          <w:p w14:paraId="35264384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17F8EAC9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23" w:type="pct"/>
            <w:vMerge w:val="restart"/>
            <w:shd w:val="clear" w:color="auto" w:fill="auto"/>
            <w:vAlign w:val="center"/>
          </w:tcPr>
          <w:p w14:paraId="4353CD9A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827" w:type="pct"/>
            <w:shd w:val="clear" w:color="auto" w:fill="auto"/>
            <w:vAlign w:val="center"/>
          </w:tcPr>
          <w:p w14:paraId="010369B6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784</w:t>
            </w:r>
          </w:p>
        </w:tc>
      </w:tr>
      <w:tr w:rsidR="0038276D" w14:paraId="7304CA16" w14:textId="77777777">
        <w:trPr>
          <w:trHeight w:val="280"/>
        </w:trPr>
        <w:tc>
          <w:tcPr>
            <w:tcW w:w="354" w:type="pct"/>
            <w:vMerge/>
            <w:vAlign w:val="center"/>
          </w:tcPr>
          <w:p w14:paraId="0E13C76E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 w14:paraId="27D688F9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451" w:type="pct"/>
            <w:shd w:val="clear" w:color="auto" w:fill="auto"/>
            <w:vAlign w:val="center"/>
          </w:tcPr>
          <w:p w14:paraId="6C519345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 w:hint="eastAsia"/>
                <w:color w:val="000000"/>
                <w:sz w:val="16"/>
                <w:szCs w:val="16"/>
              </w:rPr>
              <w:t>[199]</w:t>
            </w:r>
          </w:p>
        </w:tc>
        <w:tc>
          <w:tcPr>
            <w:tcW w:w="262" w:type="pct"/>
            <w:shd w:val="clear" w:color="auto" w:fill="auto"/>
            <w:vAlign w:val="center"/>
          </w:tcPr>
          <w:p w14:paraId="108B9D9A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18.3</w:t>
            </w:r>
          </w:p>
        </w:tc>
        <w:tc>
          <w:tcPr>
            <w:tcW w:w="230" w:type="pct"/>
            <w:shd w:val="clear" w:color="auto" w:fill="auto"/>
            <w:vAlign w:val="center"/>
          </w:tcPr>
          <w:p w14:paraId="5729E733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18.3</w:t>
            </w:r>
          </w:p>
        </w:tc>
        <w:tc>
          <w:tcPr>
            <w:tcW w:w="251" w:type="pct"/>
            <w:vMerge w:val="restart"/>
            <w:shd w:val="clear" w:color="auto" w:fill="auto"/>
            <w:vAlign w:val="center"/>
          </w:tcPr>
          <w:p w14:paraId="7D976996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no FEC</w:t>
            </w:r>
          </w:p>
        </w:tc>
        <w:tc>
          <w:tcPr>
            <w:tcW w:w="295" w:type="pct"/>
            <w:vMerge/>
            <w:vAlign w:val="center"/>
          </w:tcPr>
          <w:p w14:paraId="34BAAC6F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5" w:type="pct"/>
            <w:shd w:val="clear" w:color="auto" w:fill="auto"/>
            <w:vAlign w:val="center"/>
          </w:tcPr>
          <w:p w14:paraId="7875EB6C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413" w:type="pct"/>
            <w:shd w:val="clear" w:color="auto" w:fill="auto"/>
            <w:vAlign w:val="center"/>
          </w:tcPr>
          <w:p w14:paraId="5ED58AEA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44.8</w:t>
            </w:r>
          </w:p>
        </w:tc>
        <w:tc>
          <w:tcPr>
            <w:tcW w:w="348" w:type="pct"/>
            <w:shd w:val="clear" w:color="auto" w:fill="auto"/>
            <w:vAlign w:val="center"/>
          </w:tcPr>
          <w:p w14:paraId="413F1670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224</w:t>
            </w:r>
          </w:p>
        </w:tc>
        <w:tc>
          <w:tcPr>
            <w:tcW w:w="413" w:type="pct"/>
            <w:shd w:val="clear" w:color="auto" w:fill="auto"/>
            <w:vAlign w:val="center"/>
          </w:tcPr>
          <w:p w14:paraId="2C4CA1F4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112</w:t>
            </w:r>
          </w:p>
        </w:tc>
        <w:tc>
          <w:tcPr>
            <w:tcW w:w="423" w:type="pct"/>
            <w:vMerge/>
            <w:vAlign w:val="center"/>
          </w:tcPr>
          <w:p w14:paraId="12EDCA43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27" w:type="pct"/>
            <w:shd w:val="clear" w:color="auto" w:fill="auto"/>
            <w:vAlign w:val="center"/>
          </w:tcPr>
          <w:p w14:paraId="47751DCB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245</w:t>
            </w:r>
          </w:p>
        </w:tc>
      </w:tr>
      <w:tr w:rsidR="0038276D" w14:paraId="4499C8C3" w14:textId="77777777">
        <w:trPr>
          <w:trHeight w:val="280"/>
        </w:trPr>
        <w:tc>
          <w:tcPr>
            <w:tcW w:w="354" w:type="pct"/>
            <w:vMerge/>
            <w:vAlign w:val="center"/>
          </w:tcPr>
          <w:p w14:paraId="19C9A9ED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1" w:type="pct"/>
            <w:vMerge w:val="restart"/>
            <w:shd w:val="clear" w:color="auto" w:fill="auto"/>
            <w:vAlign w:val="center"/>
          </w:tcPr>
          <w:p w14:paraId="6888AD5B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0.31</w:t>
            </w:r>
          </w:p>
        </w:tc>
        <w:tc>
          <w:tcPr>
            <w:tcW w:w="451" w:type="pct"/>
            <w:vMerge w:val="restart"/>
            <w:shd w:val="clear" w:color="auto" w:fill="auto"/>
            <w:vAlign w:val="center"/>
          </w:tcPr>
          <w:p w14:paraId="5E6F681B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 w:hint="eastAsia"/>
                <w:color w:val="000000"/>
                <w:sz w:val="16"/>
                <w:szCs w:val="16"/>
              </w:rPr>
              <w:t>[207]</w:t>
            </w:r>
          </w:p>
        </w:tc>
        <w:tc>
          <w:tcPr>
            <w:tcW w:w="262" w:type="pct"/>
            <w:vMerge w:val="restart"/>
            <w:shd w:val="clear" w:color="auto" w:fill="auto"/>
            <w:vAlign w:val="center"/>
          </w:tcPr>
          <w:p w14:paraId="72F9AACC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3.43</w:t>
            </w:r>
          </w:p>
        </w:tc>
        <w:tc>
          <w:tcPr>
            <w:tcW w:w="230" w:type="pct"/>
            <w:vMerge w:val="restart"/>
            <w:shd w:val="clear" w:color="auto" w:fill="auto"/>
            <w:vAlign w:val="center"/>
          </w:tcPr>
          <w:p w14:paraId="6F1A4FE3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10.64</w:t>
            </w:r>
          </w:p>
        </w:tc>
        <w:tc>
          <w:tcPr>
            <w:tcW w:w="251" w:type="pct"/>
            <w:vMerge/>
            <w:vAlign w:val="center"/>
          </w:tcPr>
          <w:p w14:paraId="5F77BA5D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" w:type="pct"/>
            <w:vMerge/>
            <w:vAlign w:val="center"/>
          </w:tcPr>
          <w:p w14:paraId="0F356837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5" w:type="pct"/>
            <w:shd w:val="clear" w:color="auto" w:fill="auto"/>
            <w:vAlign w:val="center"/>
          </w:tcPr>
          <w:p w14:paraId="0EEBC513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413" w:type="pct"/>
            <w:vMerge w:val="restart"/>
            <w:shd w:val="clear" w:color="auto" w:fill="auto"/>
            <w:vAlign w:val="center"/>
          </w:tcPr>
          <w:p w14:paraId="05F41B22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56</w:t>
            </w:r>
          </w:p>
        </w:tc>
        <w:tc>
          <w:tcPr>
            <w:tcW w:w="348" w:type="pct"/>
            <w:vMerge w:val="restart"/>
            <w:shd w:val="clear" w:color="auto" w:fill="auto"/>
            <w:vAlign w:val="center"/>
          </w:tcPr>
          <w:p w14:paraId="00C1A7CB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180</w:t>
            </w:r>
          </w:p>
        </w:tc>
        <w:tc>
          <w:tcPr>
            <w:tcW w:w="413" w:type="pct"/>
            <w:vMerge w:val="restart"/>
            <w:shd w:val="clear" w:color="auto" w:fill="auto"/>
            <w:vAlign w:val="center"/>
          </w:tcPr>
          <w:p w14:paraId="204ED251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NaN</w:t>
            </w:r>
            <w:proofErr w:type="spellEnd"/>
          </w:p>
        </w:tc>
        <w:tc>
          <w:tcPr>
            <w:tcW w:w="423" w:type="pct"/>
            <w:vMerge/>
            <w:vAlign w:val="center"/>
          </w:tcPr>
          <w:p w14:paraId="0AE7306B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27" w:type="pct"/>
            <w:shd w:val="clear" w:color="auto" w:fill="auto"/>
            <w:vAlign w:val="center"/>
          </w:tcPr>
          <w:p w14:paraId="62392052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411</w:t>
            </w:r>
          </w:p>
        </w:tc>
      </w:tr>
      <w:tr w:rsidR="0038276D" w14:paraId="62C77D4E" w14:textId="77777777">
        <w:trPr>
          <w:trHeight w:val="280"/>
        </w:trPr>
        <w:tc>
          <w:tcPr>
            <w:tcW w:w="354" w:type="pct"/>
            <w:vMerge/>
            <w:vAlign w:val="center"/>
          </w:tcPr>
          <w:p w14:paraId="5AB7B043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1" w:type="pct"/>
            <w:vMerge/>
            <w:vAlign w:val="center"/>
          </w:tcPr>
          <w:p w14:paraId="53F1E8DC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1" w:type="pct"/>
            <w:vMerge/>
            <w:vAlign w:val="center"/>
          </w:tcPr>
          <w:p w14:paraId="027F16B1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2" w:type="pct"/>
            <w:vMerge/>
            <w:vAlign w:val="center"/>
          </w:tcPr>
          <w:p w14:paraId="609644D0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0" w:type="pct"/>
            <w:vMerge/>
            <w:vAlign w:val="center"/>
          </w:tcPr>
          <w:p w14:paraId="7FDAC876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shd w:val="clear" w:color="auto" w:fill="auto"/>
            <w:vAlign w:val="center"/>
          </w:tcPr>
          <w:p w14:paraId="0749531A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CC (1/3)</w:t>
            </w:r>
          </w:p>
        </w:tc>
        <w:tc>
          <w:tcPr>
            <w:tcW w:w="295" w:type="pct"/>
            <w:vMerge/>
            <w:vAlign w:val="center"/>
          </w:tcPr>
          <w:p w14:paraId="2305C638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5" w:type="pct"/>
            <w:vMerge w:val="restart"/>
            <w:shd w:val="clear" w:color="auto" w:fill="auto"/>
            <w:vAlign w:val="center"/>
          </w:tcPr>
          <w:p w14:paraId="2F92078B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413" w:type="pct"/>
            <w:vMerge/>
            <w:vAlign w:val="center"/>
          </w:tcPr>
          <w:p w14:paraId="103837FD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8" w:type="pct"/>
            <w:vMerge/>
            <w:vAlign w:val="center"/>
          </w:tcPr>
          <w:p w14:paraId="57C8AC3E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48849D5D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23" w:type="pct"/>
            <w:vMerge/>
            <w:vAlign w:val="center"/>
          </w:tcPr>
          <w:p w14:paraId="2295E6A2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27" w:type="pct"/>
            <w:shd w:val="clear" w:color="auto" w:fill="auto"/>
            <w:vAlign w:val="center"/>
          </w:tcPr>
          <w:p w14:paraId="6BBD9344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375</w:t>
            </w:r>
          </w:p>
        </w:tc>
      </w:tr>
      <w:tr w:rsidR="0038276D" w14:paraId="3EF37981" w14:textId="77777777">
        <w:trPr>
          <w:trHeight w:val="280"/>
        </w:trPr>
        <w:tc>
          <w:tcPr>
            <w:tcW w:w="354" w:type="pct"/>
            <w:vMerge/>
            <w:vAlign w:val="center"/>
          </w:tcPr>
          <w:p w14:paraId="1A1EFEDE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1" w:type="pct"/>
            <w:vMerge w:val="restart"/>
            <w:shd w:val="clear" w:color="auto" w:fill="auto"/>
            <w:vAlign w:val="center"/>
          </w:tcPr>
          <w:p w14:paraId="322442D9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0.33</w:t>
            </w:r>
          </w:p>
        </w:tc>
        <w:tc>
          <w:tcPr>
            <w:tcW w:w="451" w:type="pct"/>
            <w:vMerge w:val="restart"/>
            <w:shd w:val="clear" w:color="auto" w:fill="auto"/>
            <w:vAlign w:val="center"/>
          </w:tcPr>
          <w:p w14:paraId="34253B26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 w:hint="eastAsia"/>
                <w:color w:val="000000"/>
                <w:sz w:val="16"/>
                <w:szCs w:val="16"/>
              </w:rPr>
              <w:t>[214]</w:t>
            </w:r>
          </w:p>
        </w:tc>
        <w:tc>
          <w:tcPr>
            <w:tcW w:w="262" w:type="pct"/>
            <w:vMerge w:val="restart"/>
            <w:shd w:val="clear" w:color="auto" w:fill="auto"/>
            <w:vAlign w:val="center"/>
          </w:tcPr>
          <w:p w14:paraId="135B031D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230" w:type="pct"/>
            <w:vMerge w:val="restart"/>
            <w:shd w:val="clear" w:color="auto" w:fill="auto"/>
            <w:vAlign w:val="center"/>
          </w:tcPr>
          <w:p w14:paraId="25932F00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8.9</w:t>
            </w:r>
          </w:p>
        </w:tc>
        <w:tc>
          <w:tcPr>
            <w:tcW w:w="251" w:type="pct"/>
            <w:vMerge w:val="restart"/>
            <w:shd w:val="clear" w:color="auto" w:fill="auto"/>
            <w:vAlign w:val="center"/>
          </w:tcPr>
          <w:p w14:paraId="1A7EE712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no FEC</w:t>
            </w:r>
          </w:p>
        </w:tc>
        <w:tc>
          <w:tcPr>
            <w:tcW w:w="295" w:type="pct"/>
            <w:vMerge/>
            <w:vAlign w:val="center"/>
          </w:tcPr>
          <w:p w14:paraId="11736FBD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5" w:type="pct"/>
            <w:vMerge/>
            <w:vAlign w:val="center"/>
          </w:tcPr>
          <w:p w14:paraId="1492631B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restart"/>
            <w:shd w:val="clear" w:color="auto" w:fill="auto"/>
            <w:vAlign w:val="center"/>
          </w:tcPr>
          <w:p w14:paraId="4EF0B430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348" w:type="pct"/>
            <w:vMerge w:val="restart"/>
            <w:shd w:val="clear" w:color="auto" w:fill="auto"/>
            <w:vAlign w:val="center"/>
          </w:tcPr>
          <w:p w14:paraId="033D63D1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413" w:type="pct"/>
            <w:vMerge/>
            <w:vAlign w:val="center"/>
          </w:tcPr>
          <w:p w14:paraId="652AFC40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23" w:type="pct"/>
            <w:vMerge w:val="restart"/>
            <w:shd w:val="clear" w:color="auto" w:fill="auto"/>
            <w:vAlign w:val="center"/>
          </w:tcPr>
          <w:p w14:paraId="3D1C0D5A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827" w:type="pct"/>
            <w:shd w:val="clear" w:color="auto" w:fill="auto"/>
            <w:vAlign w:val="center"/>
          </w:tcPr>
          <w:p w14:paraId="783907F7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1380</w:t>
            </w:r>
          </w:p>
        </w:tc>
      </w:tr>
      <w:tr w:rsidR="0038276D" w14:paraId="280BA2AC" w14:textId="77777777">
        <w:trPr>
          <w:trHeight w:val="280"/>
        </w:trPr>
        <w:tc>
          <w:tcPr>
            <w:tcW w:w="354" w:type="pct"/>
            <w:vMerge/>
            <w:vAlign w:val="center"/>
          </w:tcPr>
          <w:p w14:paraId="1D891D90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1" w:type="pct"/>
            <w:vMerge/>
            <w:vAlign w:val="center"/>
          </w:tcPr>
          <w:p w14:paraId="303FCCAB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1" w:type="pct"/>
            <w:vMerge/>
            <w:vAlign w:val="center"/>
          </w:tcPr>
          <w:p w14:paraId="1A9B8E2C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2" w:type="pct"/>
            <w:vMerge/>
            <w:vAlign w:val="center"/>
          </w:tcPr>
          <w:p w14:paraId="5CA9DD7D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0" w:type="pct"/>
            <w:vMerge/>
            <w:vAlign w:val="center"/>
          </w:tcPr>
          <w:p w14:paraId="7BA2E464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/>
            <w:vAlign w:val="center"/>
          </w:tcPr>
          <w:p w14:paraId="3320C451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" w:type="pct"/>
            <w:vMerge/>
            <w:vAlign w:val="center"/>
          </w:tcPr>
          <w:p w14:paraId="0B183829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5" w:type="pct"/>
            <w:shd w:val="clear" w:color="auto" w:fill="auto"/>
            <w:vAlign w:val="center"/>
          </w:tcPr>
          <w:p w14:paraId="3B2F437A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413" w:type="pct"/>
            <w:vMerge/>
            <w:vAlign w:val="center"/>
          </w:tcPr>
          <w:p w14:paraId="1F3C7D35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8" w:type="pct"/>
            <w:vMerge/>
            <w:vAlign w:val="center"/>
          </w:tcPr>
          <w:p w14:paraId="6E9C2495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77344928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23" w:type="pct"/>
            <w:vMerge/>
            <w:vAlign w:val="center"/>
          </w:tcPr>
          <w:p w14:paraId="2BE78C6D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27" w:type="pct"/>
            <w:shd w:val="clear" w:color="auto" w:fill="auto"/>
            <w:vAlign w:val="center"/>
          </w:tcPr>
          <w:p w14:paraId="6D03060A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1386</w:t>
            </w:r>
          </w:p>
        </w:tc>
      </w:tr>
      <w:tr w:rsidR="0038276D" w14:paraId="69277AC4" w14:textId="77777777">
        <w:trPr>
          <w:trHeight w:val="280"/>
        </w:trPr>
        <w:tc>
          <w:tcPr>
            <w:tcW w:w="354" w:type="pct"/>
            <w:vMerge/>
            <w:vAlign w:val="center"/>
          </w:tcPr>
          <w:p w14:paraId="616C6FD5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1" w:type="pct"/>
            <w:vMerge/>
            <w:vAlign w:val="center"/>
          </w:tcPr>
          <w:p w14:paraId="180B25EF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1" w:type="pct"/>
            <w:vMerge w:val="restart"/>
            <w:shd w:val="clear" w:color="auto" w:fill="auto"/>
            <w:vAlign w:val="center"/>
          </w:tcPr>
          <w:p w14:paraId="7EBAF658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 w:hint="eastAsia"/>
                <w:color w:val="000000"/>
                <w:sz w:val="16"/>
                <w:szCs w:val="16"/>
              </w:rPr>
              <w:t>[215]</w:t>
            </w:r>
          </w:p>
        </w:tc>
        <w:tc>
          <w:tcPr>
            <w:tcW w:w="262" w:type="pct"/>
            <w:vMerge w:val="restart"/>
            <w:shd w:val="clear" w:color="auto" w:fill="auto"/>
            <w:vAlign w:val="center"/>
          </w:tcPr>
          <w:p w14:paraId="65899AD5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1.15</w:t>
            </w:r>
          </w:p>
        </w:tc>
        <w:tc>
          <w:tcPr>
            <w:tcW w:w="230" w:type="pct"/>
            <w:vMerge w:val="restart"/>
            <w:shd w:val="clear" w:color="auto" w:fill="auto"/>
            <w:vAlign w:val="center"/>
          </w:tcPr>
          <w:p w14:paraId="6B05C9CC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4.22</w:t>
            </w:r>
          </w:p>
        </w:tc>
        <w:tc>
          <w:tcPr>
            <w:tcW w:w="251" w:type="pct"/>
            <w:vMerge/>
            <w:vAlign w:val="center"/>
          </w:tcPr>
          <w:p w14:paraId="581B90F1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" w:type="pct"/>
            <w:vMerge/>
            <w:vAlign w:val="center"/>
          </w:tcPr>
          <w:p w14:paraId="349454E1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5" w:type="pct"/>
            <w:shd w:val="clear" w:color="auto" w:fill="auto"/>
            <w:vAlign w:val="center"/>
          </w:tcPr>
          <w:p w14:paraId="398901B9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413" w:type="pct"/>
            <w:vMerge/>
            <w:vAlign w:val="center"/>
          </w:tcPr>
          <w:p w14:paraId="5813E2B5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8" w:type="pct"/>
            <w:vMerge/>
            <w:vAlign w:val="center"/>
          </w:tcPr>
          <w:p w14:paraId="0DED250E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5DB341C2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23" w:type="pct"/>
            <w:shd w:val="clear" w:color="auto" w:fill="auto"/>
            <w:vAlign w:val="center"/>
          </w:tcPr>
          <w:p w14:paraId="40EE87BE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827" w:type="pct"/>
            <w:shd w:val="clear" w:color="auto" w:fill="auto"/>
            <w:vAlign w:val="center"/>
          </w:tcPr>
          <w:p w14:paraId="19DA5CD1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1308</w:t>
            </w:r>
          </w:p>
        </w:tc>
      </w:tr>
      <w:tr w:rsidR="0038276D" w14:paraId="691FACA5" w14:textId="77777777">
        <w:trPr>
          <w:trHeight w:val="280"/>
        </w:trPr>
        <w:tc>
          <w:tcPr>
            <w:tcW w:w="354" w:type="pct"/>
            <w:vMerge/>
            <w:vAlign w:val="center"/>
          </w:tcPr>
          <w:p w14:paraId="2A9D9DED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1" w:type="pct"/>
            <w:vMerge/>
            <w:vAlign w:val="center"/>
          </w:tcPr>
          <w:p w14:paraId="7BC05613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1" w:type="pct"/>
            <w:vMerge/>
            <w:vAlign w:val="center"/>
          </w:tcPr>
          <w:p w14:paraId="1CB313F6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2" w:type="pct"/>
            <w:vMerge/>
            <w:vAlign w:val="center"/>
          </w:tcPr>
          <w:p w14:paraId="1D117DFD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0" w:type="pct"/>
            <w:vMerge/>
            <w:vAlign w:val="center"/>
          </w:tcPr>
          <w:p w14:paraId="431B2089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/>
            <w:vAlign w:val="center"/>
          </w:tcPr>
          <w:p w14:paraId="02BC0882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" w:type="pct"/>
            <w:vMerge/>
            <w:vAlign w:val="center"/>
          </w:tcPr>
          <w:p w14:paraId="029F0373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5" w:type="pct"/>
            <w:shd w:val="clear" w:color="auto" w:fill="auto"/>
            <w:vAlign w:val="center"/>
          </w:tcPr>
          <w:p w14:paraId="29540A4E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413" w:type="pct"/>
            <w:vMerge/>
            <w:vAlign w:val="center"/>
          </w:tcPr>
          <w:p w14:paraId="181C0D4D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8" w:type="pct"/>
            <w:vMerge/>
            <w:vAlign w:val="center"/>
          </w:tcPr>
          <w:p w14:paraId="0737134D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66EC19A8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23" w:type="pct"/>
            <w:vMerge w:val="restart"/>
            <w:shd w:val="clear" w:color="auto" w:fill="auto"/>
            <w:vAlign w:val="center"/>
          </w:tcPr>
          <w:p w14:paraId="0AA13413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827" w:type="pct"/>
            <w:shd w:val="clear" w:color="auto" w:fill="auto"/>
            <w:vAlign w:val="center"/>
          </w:tcPr>
          <w:p w14:paraId="655781E9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1332</w:t>
            </w:r>
          </w:p>
        </w:tc>
      </w:tr>
      <w:tr w:rsidR="0038276D" w14:paraId="2270FE9E" w14:textId="77777777">
        <w:trPr>
          <w:trHeight w:val="280"/>
        </w:trPr>
        <w:tc>
          <w:tcPr>
            <w:tcW w:w="354" w:type="pct"/>
            <w:vMerge/>
            <w:vAlign w:val="center"/>
          </w:tcPr>
          <w:p w14:paraId="7F2F3072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1" w:type="pct"/>
            <w:vMerge/>
            <w:vAlign w:val="center"/>
          </w:tcPr>
          <w:p w14:paraId="506284F1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 w14:paraId="6E92F162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 w:hint="eastAsia"/>
                <w:color w:val="000000"/>
                <w:sz w:val="16"/>
                <w:szCs w:val="16"/>
              </w:rPr>
              <w:t>[196]</w:t>
            </w:r>
          </w:p>
        </w:tc>
        <w:tc>
          <w:tcPr>
            <w:tcW w:w="262" w:type="pct"/>
            <w:shd w:val="clear" w:color="auto" w:fill="auto"/>
            <w:vAlign w:val="center"/>
          </w:tcPr>
          <w:p w14:paraId="164322A8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6.5</w:t>
            </w:r>
          </w:p>
        </w:tc>
        <w:tc>
          <w:tcPr>
            <w:tcW w:w="230" w:type="pct"/>
            <w:shd w:val="clear" w:color="auto" w:fill="auto"/>
            <w:vAlign w:val="center"/>
          </w:tcPr>
          <w:p w14:paraId="289549CB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6.5</w:t>
            </w:r>
          </w:p>
        </w:tc>
        <w:tc>
          <w:tcPr>
            <w:tcW w:w="251" w:type="pct"/>
            <w:vMerge/>
            <w:vAlign w:val="center"/>
          </w:tcPr>
          <w:p w14:paraId="023CC485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" w:type="pct"/>
            <w:vMerge/>
            <w:vAlign w:val="center"/>
          </w:tcPr>
          <w:p w14:paraId="704BD8A3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5" w:type="pct"/>
            <w:vMerge w:val="restart"/>
            <w:shd w:val="clear" w:color="auto" w:fill="auto"/>
            <w:vAlign w:val="center"/>
          </w:tcPr>
          <w:p w14:paraId="28C2D982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413" w:type="pct"/>
            <w:vMerge/>
            <w:vAlign w:val="center"/>
          </w:tcPr>
          <w:p w14:paraId="561F172F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8" w:type="pct"/>
            <w:vMerge/>
            <w:vAlign w:val="center"/>
          </w:tcPr>
          <w:p w14:paraId="01C94071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shd w:val="clear" w:color="auto" w:fill="auto"/>
            <w:vAlign w:val="center"/>
          </w:tcPr>
          <w:p w14:paraId="20B9E4C7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14</w:t>
            </w:r>
          </w:p>
        </w:tc>
        <w:tc>
          <w:tcPr>
            <w:tcW w:w="423" w:type="pct"/>
            <w:vMerge/>
            <w:vAlign w:val="center"/>
          </w:tcPr>
          <w:p w14:paraId="168A62D7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27" w:type="pct"/>
            <w:shd w:val="clear" w:color="auto" w:fill="auto"/>
            <w:vAlign w:val="center"/>
          </w:tcPr>
          <w:p w14:paraId="55FE9397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1526</w:t>
            </w:r>
          </w:p>
        </w:tc>
      </w:tr>
      <w:tr w:rsidR="0038276D" w14:paraId="07EC2EAE" w14:textId="77777777">
        <w:trPr>
          <w:trHeight w:val="280"/>
        </w:trPr>
        <w:tc>
          <w:tcPr>
            <w:tcW w:w="354" w:type="pct"/>
            <w:vMerge/>
            <w:vAlign w:val="center"/>
          </w:tcPr>
          <w:p w14:paraId="63E4C96A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1" w:type="pct"/>
            <w:vMerge w:val="restart"/>
            <w:shd w:val="clear" w:color="auto" w:fill="auto"/>
            <w:vAlign w:val="center"/>
          </w:tcPr>
          <w:p w14:paraId="5B0FD56D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0.37</w:t>
            </w:r>
          </w:p>
        </w:tc>
        <w:tc>
          <w:tcPr>
            <w:tcW w:w="451" w:type="pct"/>
            <w:vMerge w:val="restart"/>
            <w:shd w:val="clear" w:color="auto" w:fill="auto"/>
            <w:vAlign w:val="center"/>
          </w:tcPr>
          <w:p w14:paraId="097BA259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 w:hint="eastAsia"/>
                <w:color w:val="000000"/>
                <w:sz w:val="16"/>
                <w:szCs w:val="16"/>
              </w:rPr>
              <w:t>[211]</w:t>
            </w:r>
          </w:p>
        </w:tc>
        <w:tc>
          <w:tcPr>
            <w:tcW w:w="262" w:type="pct"/>
            <w:vMerge w:val="restart"/>
            <w:shd w:val="clear" w:color="auto" w:fill="auto"/>
            <w:vAlign w:val="center"/>
          </w:tcPr>
          <w:p w14:paraId="670FEB73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5.8</w:t>
            </w:r>
          </w:p>
        </w:tc>
        <w:tc>
          <w:tcPr>
            <w:tcW w:w="230" w:type="pct"/>
            <w:vMerge w:val="restart"/>
            <w:shd w:val="clear" w:color="auto" w:fill="auto"/>
            <w:vAlign w:val="center"/>
          </w:tcPr>
          <w:p w14:paraId="68C880AD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13</w:t>
            </w:r>
          </w:p>
        </w:tc>
        <w:tc>
          <w:tcPr>
            <w:tcW w:w="251" w:type="pct"/>
            <w:vMerge/>
            <w:vAlign w:val="center"/>
          </w:tcPr>
          <w:p w14:paraId="6EFD6E3F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" w:type="pct"/>
            <w:vMerge/>
            <w:vAlign w:val="center"/>
          </w:tcPr>
          <w:p w14:paraId="0B7B5B54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5" w:type="pct"/>
            <w:vMerge/>
            <w:vAlign w:val="center"/>
          </w:tcPr>
          <w:p w14:paraId="166B637C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restart"/>
            <w:shd w:val="clear" w:color="auto" w:fill="auto"/>
            <w:vAlign w:val="center"/>
          </w:tcPr>
          <w:p w14:paraId="30D447D7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5.5</w:t>
            </w:r>
          </w:p>
        </w:tc>
        <w:tc>
          <w:tcPr>
            <w:tcW w:w="348" w:type="pct"/>
            <w:vMerge/>
            <w:vAlign w:val="center"/>
          </w:tcPr>
          <w:p w14:paraId="5AD4DAFF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restart"/>
            <w:shd w:val="clear" w:color="auto" w:fill="auto"/>
            <w:vAlign w:val="center"/>
          </w:tcPr>
          <w:p w14:paraId="32E244F3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NaN</w:t>
            </w:r>
            <w:proofErr w:type="spellEnd"/>
          </w:p>
        </w:tc>
        <w:tc>
          <w:tcPr>
            <w:tcW w:w="423" w:type="pct"/>
            <w:vMerge/>
            <w:vAlign w:val="center"/>
          </w:tcPr>
          <w:p w14:paraId="2D7BEFBA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27" w:type="pct"/>
            <w:shd w:val="clear" w:color="auto" w:fill="auto"/>
            <w:vAlign w:val="center"/>
          </w:tcPr>
          <w:p w14:paraId="06A8770F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1492</w:t>
            </w:r>
          </w:p>
        </w:tc>
      </w:tr>
      <w:tr w:rsidR="0038276D" w14:paraId="49D53CAA" w14:textId="77777777">
        <w:trPr>
          <w:trHeight w:val="280"/>
        </w:trPr>
        <w:tc>
          <w:tcPr>
            <w:tcW w:w="354" w:type="pct"/>
            <w:vMerge/>
            <w:vAlign w:val="center"/>
          </w:tcPr>
          <w:p w14:paraId="0AC76D7B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1" w:type="pct"/>
            <w:vMerge/>
            <w:vAlign w:val="center"/>
          </w:tcPr>
          <w:p w14:paraId="1FBFB7DD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1" w:type="pct"/>
            <w:vMerge/>
            <w:vAlign w:val="center"/>
          </w:tcPr>
          <w:p w14:paraId="18FD6B42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2" w:type="pct"/>
            <w:vMerge/>
            <w:vAlign w:val="center"/>
          </w:tcPr>
          <w:p w14:paraId="4D0891E0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0" w:type="pct"/>
            <w:vMerge/>
            <w:vAlign w:val="center"/>
          </w:tcPr>
          <w:p w14:paraId="5CD1227A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/>
            <w:vAlign w:val="center"/>
          </w:tcPr>
          <w:p w14:paraId="5E2495EF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" w:type="pct"/>
            <w:vMerge/>
            <w:vAlign w:val="center"/>
          </w:tcPr>
          <w:p w14:paraId="3C98D614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5" w:type="pct"/>
            <w:vMerge/>
            <w:vAlign w:val="center"/>
          </w:tcPr>
          <w:p w14:paraId="4E599874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5E3A7627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8" w:type="pct"/>
            <w:vMerge/>
            <w:vAlign w:val="center"/>
          </w:tcPr>
          <w:p w14:paraId="03D3921C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6698EAC6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23" w:type="pct"/>
            <w:vMerge/>
            <w:vAlign w:val="center"/>
          </w:tcPr>
          <w:p w14:paraId="1373AD63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27" w:type="pct"/>
            <w:shd w:val="clear" w:color="auto" w:fill="auto"/>
            <w:vAlign w:val="center"/>
          </w:tcPr>
          <w:p w14:paraId="57CF6151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1496</w:t>
            </w:r>
          </w:p>
        </w:tc>
      </w:tr>
      <w:tr w:rsidR="0038276D" w14:paraId="26819229" w14:textId="77777777">
        <w:trPr>
          <w:trHeight w:val="280"/>
        </w:trPr>
        <w:tc>
          <w:tcPr>
            <w:tcW w:w="354" w:type="pct"/>
            <w:vMerge/>
            <w:vAlign w:val="center"/>
          </w:tcPr>
          <w:p w14:paraId="1485103D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1" w:type="pct"/>
            <w:vMerge w:val="restart"/>
            <w:shd w:val="clear" w:color="auto" w:fill="auto"/>
            <w:vAlign w:val="center"/>
          </w:tcPr>
          <w:p w14:paraId="4FCCBCC4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0.38</w:t>
            </w:r>
          </w:p>
        </w:tc>
        <w:tc>
          <w:tcPr>
            <w:tcW w:w="451" w:type="pct"/>
            <w:vMerge/>
            <w:vAlign w:val="center"/>
          </w:tcPr>
          <w:p w14:paraId="7C72856A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2" w:type="pct"/>
            <w:vMerge w:val="restart"/>
            <w:shd w:val="clear" w:color="auto" w:fill="auto"/>
            <w:vAlign w:val="center"/>
          </w:tcPr>
          <w:p w14:paraId="50752805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5.5</w:t>
            </w:r>
          </w:p>
        </w:tc>
        <w:tc>
          <w:tcPr>
            <w:tcW w:w="230" w:type="pct"/>
            <w:vMerge w:val="restart"/>
            <w:shd w:val="clear" w:color="auto" w:fill="auto"/>
            <w:vAlign w:val="center"/>
          </w:tcPr>
          <w:p w14:paraId="398D330A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12</w:t>
            </w:r>
          </w:p>
        </w:tc>
        <w:tc>
          <w:tcPr>
            <w:tcW w:w="251" w:type="pct"/>
            <w:vMerge/>
            <w:vAlign w:val="center"/>
          </w:tcPr>
          <w:p w14:paraId="78EBDDB2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" w:type="pct"/>
            <w:vMerge/>
            <w:vAlign w:val="center"/>
          </w:tcPr>
          <w:p w14:paraId="0BA4F86B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5" w:type="pct"/>
            <w:vMerge/>
            <w:vAlign w:val="center"/>
          </w:tcPr>
          <w:p w14:paraId="52DAD2FF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restart"/>
            <w:shd w:val="clear" w:color="auto" w:fill="auto"/>
            <w:vAlign w:val="center"/>
          </w:tcPr>
          <w:p w14:paraId="2FDD6E55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5.7</w:t>
            </w:r>
          </w:p>
        </w:tc>
        <w:tc>
          <w:tcPr>
            <w:tcW w:w="348" w:type="pct"/>
            <w:vMerge/>
            <w:vAlign w:val="center"/>
          </w:tcPr>
          <w:p w14:paraId="5CDE89B8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605645B0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23" w:type="pct"/>
            <w:vMerge w:val="restart"/>
            <w:shd w:val="clear" w:color="auto" w:fill="auto"/>
            <w:vAlign w:val="center"/>
          </w:tcPr>
          <w:p w14:paraId="68BC55B7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827" w:type="pct"/>
            <w:shd w:val="clear" w:color="auto" w:fill="auto"/>
            <w:vAlign w:val="center"/>
          </w:tcPr>
          <w:p w14:paraId="1C313316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1484</w:t>
            </w:r>
          </w:p>
        </w:tc>
      </w:tr>
      <w:tr w:rsidR="0038276D" w14:paraId="56330E75" w14:textId="77777777">
        <w:trPr>
          <w:trHeight w:val="280"/>
        </w:trPr>
        <w:tc>
          <w:tcPr>
            <w:tcW w:w="354" w:type="pct"/>
            <w:vMerge/>
            <w:vAlign w:val="center"/>
          </w:tcPr>
          <w:p w14:paraId="53D0E717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1" w:type="pct"/>
            <w:vMerge/>
            <w:vAlign w:val="center"/>
          </w:tcPr>
          <w:p w14:paraId="103E400A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1" w:type="pct"/>
            <w:vMerge/>
            <w:vAlign w:val="center"/>
          </w:tcPr>
          <w:p w14:paraId="3F2B7B93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2" w:type="pct"/>
            <w:vMerge/>
            <w:vAlign w:val="center"/>
          </w:tcPr>
          <w:p w14:paraId="02309C3C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0" w:type="pct"/>
            <w:vMerge/>
            <w:vAlign w:val="center"/>
          </w:tcPr>
          <w:p w14:paraId="1DE65781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/>
            <w:vAlign w:val="center"/>
          </w:tcPr>
          <w:p w14:paraId="28B7C210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" w:type="pct"/>
            <w:vMerge/>
            <w:vAlign w:val="center"/>
          </w:tcPr>
          <w:p w14:paraId="2C9CB442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5" w:type="pct"/>
            <w:vMerge/>
            <w:vAlign w:val="center"/>
          </w:tcPr>
          <w:p w14:paraId="12BC16A8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54BDD3DE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8" w:type="pct"/>
            <w:vMerge/>
            <w:vAlign w:val="center"/>
          </w:tcPr>
          <w:p w14:paraId="1175C544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6E1D7E78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23" w:type="pct"/>
            <w:vMerge/>
            <w:vAlign w:val="center"/>
          </w:tcPr>
          <w:p w14:paraId="7C89A758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27" w:type="pct"/>
            <w:shd w:val="clear" w:color="auto" w:fill="auto"/>
            <w:vAlign w:val="center"/>
          </w:tcPr>
          <w:p w14:paraId="47E5CE95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1480</w:t>
            </w:r>
          </w:p>
        </w:tc>
      </w:tr>
      <w:tr w:rsidR="0038276D" w14:paraId="4E5D38BA" w14:textId="77777777">
        <w:trPr>
          <w:trHeight w:val="280"/>
        </w:trPr>
        <w:tc>
          <w:tcPr>
            <w:tcW w:w="354" w:type="pct"/>
            <w:vMerge/>
            <w:vAlign w:val="center"/>
          </w:tcPr>
          <w:p w14:paraId="7FBE80A8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1" w:type="pct"/>
            <w:vMerge w:val="restart"/>
            <w:shd w:val="clear" w:color="auto" w:fill="auto"/>
            <w:vAlign w:val="center"/>
          </w:tcPr>
          <w:p w14:paraId="4A5AAB49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451" w:type="pct"/>
            <w:vMerge w:val="restart"/>
            <w:shd w:val="clear" w:color="auto" w:fill="auto"/>
            <w:vAlign w:val="center"/>
          </w:tcPr>
          <w:p w14:paraId="1369EBE9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 w:hint="eastAsia"/>
                <w:color w:val="000000"/>
                <w:sz w:val="16"/>
                <w:szCs w:val="16"/>
              </w:rPr>
              <w:t>[201]</w:t>
            </w:r>
          </w:p>
        </w:tc>
        <w:tc>
          <w:tcPr>
            <w:tcW w:w="262" w:type="pct"/>
            <w:vMerge w:val="restart"/>
            <w:shd w:val="clear" w:color="auto" w:fill="auto"/>
            <w:vAlign w:val="center"/>
          </w:tcPr>
          <w:p w14:paraId="618BFBB2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230" w:type="pct"/>
            <w:vMerge w:val="restart"/>
            <w:shd w:val="clear" w:color="auto" w:fill="auto"/>
            <w:vAlign w:val="center"/>
          </w:tcPr>
          <w:p w14:paraId="5243C264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7.2</w:t>
            </w:r>
          </w:p>
        </w:tc>
        <w:tc>
          <w:tcPr>
            <w:tcW w:w="251" w:type="pct"/>
            <w:vMerge/>
            <w:vAlign w:val="center"/>
          </w:tcPr>
          <w:p w14:paraId="0C85514B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" w:type="pct"/>
            <w:vMerge w:val="restart"/>
            <w:shd w:val="clear" w:color="auto" w:fill="auto"/>
            <w:vAlign w:val="center"/>
          </w:tcPr>
          <w:p w14:paraId="718C715A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MC</w:t>
            </w:r>
          </w:p>
        </w:tc>
        <w:tc>
          <w:tcPr>
            <w:tcW w:w="275" w:type="pct"/>
            <w:shd w:val="clear" w:color="auto" w:fill="auto"/>
            <w:vAlign w:val="center"/>
          </w:tcPr>
          <w:p w14:paraId="33E571FF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413" w:type="pct"/>
            <w:vMerge w:val="restart"/>
            <w:shd w:val="clear" w:color="auto" w:fill="auto"/>
            <w:vAlign w:val="center"/>
          </w:tcPr>
          <w:p w14:paraId="0453177C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348" w:type="pct"/>
            <w:vMerge/>
            <w:vAlign w:val="center"/>
          </w:tcPr>
          <w:p w14:paraId="02B8AD58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01DEAC6A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23" w:type="pct"/>
            <w:vMerge w:val="restart"/>
            <w:shd w:val="clear" w:color="auto" w:fill="auto"/>
            <w:vAlign w:val="center"/>
          </w:tcPr>
          <w:p w14:paraId="56890EC3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827" w:type="pct"/>
            <w:shd w:val="clear" w:color="auto" w:fill="auto"/>
            <w:vAlign w:val="center"/>
          </w:tcPr>
          <w:p w14:paraId="63083EC7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140</w:t>
            </w:r>
          </w:p>
        </w:tc>
      </w:tr>
      <w:tr w:rsidR="0038276D" w14:paraId="6351C486" w14:textId="77777777">
        <w:trPr>
          <w:trHeight w:val="280"/>
        </w:trPr>
        <w:tc>
          <w:tcPr>
            <w:tcW w:w="354" w:type="pct"/>
            <w:vMerge/>
            <w:vAlign w:val="center"/>
          </w:tcPr>
          <w:p w14:paraId="695608A4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1" w:type="pct"/>
            <w:vMerge/>
            <w:vAlign w:val="center"/>
          </w:tcPr>
          <w:p w14:paraId="249669F3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1" w:type="pct"/>
            <w:vMerge/>
            <w:vAlign w:val="center"/>
          </w:tcPr>
          <w:p w14:paraId="396B581C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2" w:type="pct"/>
            <w:vMerge/>
            <w:vAlign w:val="center"/>
          </w:tcPr>
          <w:p w14:paraId="661FF2ED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0" w:type="pct"/>
            <w:vMerge/>
            <w:vAlign w:val="center"/>
          </w:tcPr>
          <w:p w14:paraId="72B7563F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/>
            <w:vAlign w:val="center"/>
          </w:tcPr>
          <w:p w14:paraId="7E749B28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" w:type="pct"/>
            <w:vMerge/>
            <w:vAlign w:val="center"/>
          </w:tcPr>
          <w:p w14:paraId="5A713980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5" w:type="pct"/>
            <w:shd w:val="clear" w:color="auto" w:fill="auto"/>
            <w:vAlign w:val="center"/>
          </w:tcPr>
          <w:p w14:paraId="44B7D9F6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413" w:type="pct"/>
            <w:vMerge/>
            <w:vAlign w:val="center"/>
          </w:tcPr>
          <w:p w14:paraId="5C3192E0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8" w:type="pct"/>
            <w:vMerge/>
            <w:vAlign w:val="center"/>
          </w:tcPr>
          <w:p w14:paraId="74DC736A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484493C2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23" w:type="pct"/>
            <w:vMerge/>
            <w:vAlign w:val="center"/>
          </w:tcPr>
          <w:p w14:paraId="09E542D6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27" w:type="pct"/>
            <w:shd w:val="clear" w:color="auto" w:fill="auto"/>
            <w:vAlign w:val="center"/>
          </w:tcPr>
          <w:p w14:paraId="3B41B88D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152</w:t>
            </w:r>
          </w:p>
        </w:tc>
      </w:tr>
      <w:tr w:rsidR="0038276D" w14:paraId="75CACE92" w14:textId="77777777">
        <w:trPr>
          <w:trHeight w:val="280"/>
        </w:trPr>
        <w:tc>
          <w:tcPr>
            <w:tcW w:w="354" w:type="pct"/>
            <w:vMerge/>
            <w:vAlign w:val="center"/>
          </w:tcPr>
          <w:p w14:paraId="52ED3793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1" w:type="pct"/>
            <w:vMerge/>
            <w:vAlign w:val="center"/>
          </w:tcPr>
          <w:p w14:paraId="7179D5A5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 w14:paraId="6A061393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 w:hint="eastAsia"/>
                <w:color w:val="000000"/>
                <w:sz w:val="16"/>
                <w:szCs w:val="16"/>
              </w:rPr>
              <w:t>[196]</w:t>
            </w:r>
          </w:p>
        </w:tc>
        <w:tc>
          <w:tcPr>
            <w:tcW w:w="262" w:type="pct"/>
            <w:shd w:val="clear" w:color="auto" w:fill="auto"/>
            <w:vAlign w:val="center"/>
          </w:tcPr>
          <w:p w14:paraId="0629D954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8</w:t>
            </w:r>
          </w:p>
        </w:tc>
        <w:tc>
          <w:tcPr>
            <w:tcW w:w="230" w:type="pct"/>
            <w:shd w:val="clear" w:color="auto" w:fill="auto"/>
            <w:vAlign w:val="center"/>
          </w:tcPr>
          <w:p w14:paraId="0E8326B6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8</w:t>
            </w:r>
          </w:p>
        </w:tc>
        <w:tc>
          <w:tcPr>
            <w:tcW w:w="251" w:type="pct"/>
            <w:vMerge/>
            <w:vAlign w:val="center"/>
          </w:tcPr>
          <w:p w14:paraId="5870DAA0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" w:type="pct"/>
            <w:vMerge w:val="restart"/>
            <w:shd w:val="clear" w:color="auto" w:fill="auto"/>
            <w:vAlign w:val="center"/>
          </w:tcPr>
          <w:p w14:paraId="7C80030A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Manchester</w:t>
            </w:r>
          </w:p>
        </w:tc>
        <w:tc>
          <w:tcPr>
            <w:tcW w:w="275" w:type="pct"/>
            <w:vMerge w:val="restart"/>
            <w:shd w:val="clear" w:color="auto" w:fill="auto"/>
            <w:vAlign w:val="center"/>
          </w:tcPr>
          <w:p w14:paraId="56018B72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413" w:type="pct"/>
            <w:vMerge/>
            <w:vAlign w:val="center"/>
          </w:tcPr>
          <w:p w14:paraId="144F7526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8" w:type="pct"/>
            <w:vMerge/>
            <w:vAlign w:val="center"/>
          </w:tcPr>
          <w:p w14:paraId="474DF963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shd w:val="clear" w:color="auto" w:fill="auto"/>
            <w:vAlign w:val="center"/>
          </w:tcPr>
          <w:p w14:paraId="156528DA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14</w:t>
            </w:r>
          </w:p>
        </w:tc>
        <w:tc>
          <w:tcPr>
            <w:tcW w:w="423" w:type="pct"/>
            <w:vMerge/>
            <w:vAlign w:val="center"/>
          </w:tcPr>
          <w:p w14:paraId="64DCFD86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27" w:type="pct"/>
            <w:shd w:val="clear" w:color="auto" w:fill="auto"/>
            <w:vAlign w:val="center"/>
          </w:tcPr>
          <w:p w14:paraId="0CF6DEB7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1528</w:t>
            </w:r>
          </w:p>
        </w:tc>
      </w:tr>
      <w:tr w:rsidR="0038276D" w14:paraId="13D8277B" w14:textId="77777777">
        <w:trPr>
          <w:trHeight w:val="280"/>
        </w:trPr>
        <w:tc>
          <w:tcPr>
            <w:tcW w:w="354" w:type="pct"/>
            <w:vMerge/>
            <w:vAlign w:val="center"/>
          </w:tcPr>
          <w:p w14:paraId="0063AACF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1" w:type="pct"/>
            <w:vMerge w:val="restart"/>
            <w:shd w:val="clear" w:color="auto" w:fill="auto"/>
            <w:vAlign w:val="center"/>
          </w:tcPr>
          <w:p w14:paraId="0A9C6CBE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0.43</w:t>
            </w:r>
          </w:p>
        </w:tc>
        <w:tc>
          <w:tcPr>
            <w:tcW w:w="451" w:type="pct"/>
            <w:vMerge w:val="restart"/>
            <w:shd w:val="clear" w:color="auto" w:fill="auto"/>
            <w:vAlign w:val="center"/>
          </w:tcPr>
          <w:p w14:paraId="2E046894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 w:hint="eastAsia"/>
                <w:color w:val="000000"/>
                <w:sz w:val="16"/>
                <w:szCs w:val="16"/>
              </w:rPr>
              <w:t>[211]</w:t>
            </w:r>
          </w:p>
        </w:tc>
        <w:tc>
          <w:tcPr>
            <w:tcW w:w="262" w:type="pct"/>
            <w:vMerge w:val="restart"/>
            <w:shd w:val="clear" w:color="auto" w:fill="auto"/>
            <w:vAlign w:val="center"/>
          </w:tcPr>
          <w:p w14:paraId="7A2CB66B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8.5</w:t>
            </w:r>
          </w:p>
        </w:tc>
        <w:tc>
          <w:tcPr>
            <w:tcW w:w="230" w:type="pct"/>
            <w:vMerge w:val="restart"/>
            <w:shd w:val="clear" w:color="auto" w:fill="auto"/>
            <w:vAlign w:val="center"/>
          </w:tcPr>
          <w:p w14:paraId="205F0E76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</w:t>
            </w:r>
          </w:p>
        </w:tc>
        <w:tc>
          <w:tcPr>
            <w:tcW w:w="251" w:type="pct"/>
            <w:vMerge/>
            <w:vAlign w:val="center"/>
          </w:tcPr>
          <w:p w14:paraId="79BA902B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" w:type="pct"/>
            <w:vMerge/>
            <w:vAlign w:val="center"/>
          </w:tcPr>
          <w:p w14:paraId="0539B085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5" w:type="pct"/>
            <w:vMerge/>
            <w:vAlign w:val="center"/>
          </w:tcPr>
          <w:p w14:paraId="11358B34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restart"/>
            <w:shd w:val="clear" w:color="auto" w:fill="auto"/>
            <w:vAlign w:val="center"/>
          </w:tcPr>
          <w:p w14:paraId="4E29F5CC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6.4</w:t>
            </w:r>
          </w:p>
        </w:tc>
        <w:tc>
          <w:tcPr>
            <w:tcW w:w="348" w:type="pct"/>
            <w:vMerge/>
            <w:vAlign w:val="center"/>
          </w:tcPr>
          <w:p w14:paraId="3AC77DE2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restart"/>
            <w:shd w:val="clear" w:color="auto" w:fill="auto"/>
            <w:vAlign w:val="center"/>
          </w:tcPr>
          <w:p w14:paraId="12351ABA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NaN</w:t>
            </w:r>
            <w:proofErr w:type="spellEnd"/>
          </w:p>
        </w:tc>
        <w:tc>
          <w:tcPr>
            <w:tcW w:w="423" w:type="pct"/>
            <w:vMerge/>
            <w:vAlign w:val="center"/>
          </w:tcPr>
          <w:p w14:paraId="1A4EF9F6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27" w:type="pct"/>
            <w:shd w:val="clear" w:color="auto" w:fill="auto"/>
            <w:vAlign w:val="center"/>
          </w:tcPr>
          <w:p w14:paraId="62D8022B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1464</w:t>
            </w:r>
          </w:p>
        </w:tc>
      </w:tr>
      <w:tr w:rsidR="0038276D" w14:paraId="39D98F1B" w14:textId="77777777">
        <w:trPr>
          <w:trHeight w:val="280"/>
        </w:trPr>
        <w:tc>
          <w:tcPr>
            <w:tcW w:w="354" w:type="pct"/>
            <w:vMerge/>
            <w:vAlign w:val="center"/>
          </w:tcPr>
          <w:p w14:paraId="666F56D3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1" w:type="pct"/>
            <w:vMerge/>
            <w:vAlign w:val="center"/>
          </w:tcPr>
          <w:p w14:paraId="5862BEE2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1" w:type="pct"/>
            <w:vMerge/>
            <w:vAlign w:val="center"/>
          </w:tcPr>
          <w:p w14:paraId="5F41C2F6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2" w:type="pct"/>
            <w:vMerge/>
            <w:vAlign w:val="center"/>
          </w:tcPr>
          <w:p w14:paraId="78E12F8E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0" w:type="pct"/>
            <w:vMerge/>
            <w:vAlign w:val="center"/>
          </w:tcPr>
          <w:p w14:paraId="71EA52C5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/>
            <w:vAlign w:val="center"/>
          </w:tcPr>
          <w:p w14:paraId="457636E4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" w:type="pct"/>
            <w:vMerge/>
            <w:vAlign w:val="center"/>
          </w:tcPr>
          <w:p w14:paraId="6324B53F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5" w:type="pct"/>
            <w:vMerge/>
            <w:vAlign w:val="center"/>
          </w:tcPr>
          <w:p w14:paraId="124A2BB9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427C1905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8" w:type="pct"/>
            <w:vMerge/>
            <w:vAlign w:val="center"/>
          </w:tcPr>
          <w:p w14:paraId="2DD8B33A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6D608CD0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23" w:type="pct"/>
            <w:vMerge/>
            <w:vAlign w:val="center"/>
          </w:tcPr>
          <w:p w14:paraId="2C06F21D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27" w:type="pct"/>
            <w:shd w:val="clear" w:color="auto" w:fill="auto"/>
            <w:vAlign w:val="center"/>
          </w:tcPr>
          <w:p w14:paraId="21830167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1468</w:t>
            </w:r>
          </w:p>
        </w:tc>
      </w:tr>
      <w:tr w:rsidR="0038276D" w14:paraId="35DBC8B0" w14:textId="77777777">
        <w:trPr>
          <w:trHeight w:val="280"/>
        </w:trPr>
        <w:tc>
          <w:tcPr>
            <w:tcW w:w="354" w:type="pct"/>
            <w:vMerge/>
            <w:vAlign w:val="center"/>
          </w:tcPr>
          <w:p w14:paraId="6A53CB9C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1" w:type="pct"/>
            <w:vMerge/>
            <w:vAlign w:val="center"/>
          </w:tcPr>
          <w:p w14:paraId="2BB7007B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1" w:type="pct"/>
            <w:vMerge w:val="restart"/>
            <w:shd w:val="clear" w:color="auto" w:fill="auto"/>
            <w:vAlign w:val="center"/>
          </w:tcPr>
          <w:p w14:paraId="269A3C3C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 w:hint="eastAsia"/>
                <w:color w:val="000000"/>
                <w:sz w:val="16"/>
                <w:szCs w:val="16"/>
              </w:rPr>
              <w:t>[196]</w:t>
            </w:r>
          </w:p>
        </w:tc>
        <w:tc>
          <w:tcPr>
            <w:tcW w:w="262" w:type="pct"/>
            <w:shd w:val="clear" w:color="auto" w:fill="auto"/>
            <w:vAlign w:val="center"/>
          </w:tcPr>
          <w:p w14:paraId="0605A391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8.7</w:t>
            </w:r>
          </w:p>
        </w:tc>
        <w:tc>
          <w:tcPr>
            <w:tcW w:w="230" w:type="pct"/>
            <w:shd w:val="clear" w:color="auto" w:fill="auto"/>
            <w:vAlign w:val="center"/>
          </w:tcPr>
          <w:p w14:paraId="21609605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8.7</w:t>
            </w:r>
          </w:p>
        </w:tc>
        <w:tc>
          <w:tcPr>
            <w:tcW w:w="251" w:type="pct"/>
            <w:vMerge/>
            <w:vAlign w:val="center"/>
          </w:tcPr>
          <w:p w14:paraId="1167F4F8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" w:type="pct"/>
            <w:vMerge/>
            <w:vAlign w:val="center"/>
          </w:tcPr>
          <w:p w14:paraId="5C2D7594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5" w:type="pct"/>
            <w:vMerge/>
            <w:vAlign w:val="center"/>
          </w:tcPr>
          <w:p w14:paraId="5704A467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6823E400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8" w:type="pct"/>
            <w:vMerge/>
            <w:vAlign w:val="center"/>
          </w:tcPr>
          <w:p w14:paraId="43EEB302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restart"/>
            <w:shd w:val="clear" w:color="auto" w:fill="auto"/>
            <w:vAlign w:val="center"/>
          </w:tcPr>
          <w:p w14:paraId="375639DB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14</w:t>
            </w:r>
          </w:p>
        </w:tc>
        <w:tc>
          <w:tcPr>
            <w:tcW w:w="423" w:type="pct"/>
            <w:vMerge/>
            <w:vAlign w:val="center"/>
          </w:tcPr>
          <w:p w14:paraId="01F65024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27" w:type="pct"/>
            <w:shd w:val="clear" w:color="auto" w:fill="auto"/>
            <w:vAlign w:val="center"/>
          </w:tcPr>
          <w:p w14:paraId="616D36CA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1527</w:t>
            </w:r>
          </w:p>
        </w:tc>
      </w:tr>
      <w:tr w:rsidR="0038276D" w14:paraId="710141D0" w14:textId="77777777">
        <w:trPr>
          <w:trHeight w:val="280"/>
        </w:trPr>
        <w:tc>
          <w:tcPr>
            <w:tcW w:w="354" w:type="pct"/>
            <w:vMerge/>
            <w:vAlign w:val="center"/>
          </w:tcPr>
          <w:p w14:paraId="4BAEE898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 w14:paraId="101DF533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0.44</w:t>
            </w:r>
          </w:p>
        </w:tc>
        <w:tc>
          <w:tcPr>
            <w:tcW w:w="451" w:type="pct"/>
            <w:vMerge/>
            <w:vAlign w:val="center"/>
          </w:tcPr>
          <w:p w14:paraId="6854612B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2" w:type="pct"/>
            <w:shd w:val="clear" w:color="auto" w:fill="auto"/>
            <w:vAlign w:val="center"/>
          </w:tcPr>
          <w:p w14:paraId="08209EF1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8</w:t>
            </w:r>
          </w:p>
        </w:tc>
        <w:tc>
          <w:tcPr>
            <w:tcW w:w="230" w:type="pct"/>
            <w:shd w:val="clear" w:color="auto" w:fill="auto"/>
            <w:vAlign w:val="center"/>
          </w:tcPr>
          <w:p w14:paraId="667E41BD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8</w:t>
            </w:r>
          </w:p>
        </w:tc>
        <w:tc>
          <w:tcPr>
            <w:tcW w:w="251" w:type="pct"/>
            <w:vMerge/>
            <w:vAlign w:val="center"/>
          </w:tcPr>
          <w:p w14:paraId="14ACE6B9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" w:type="pct"/>
            <w:vMerge/>
            <w:vAlign w:val="center"/>
          </w:tcPr>
          <w:p w14:paraId="481C12BC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5" w:type="pct"/>
            <w:vMerge/>
            <w:vAlign w:val="center"/>
          </w:tcPr>
          <w:p w14:paraId="780793BB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shd w:val="clear" w:color="auto" w:fill="auto"/>
            <w:vAlign w:val="center"/>
          </w:tcPr>
          <w:p w14:paraId="55BB5A2E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6.6</w:t>
            </w:r>
          </w:p>
        </w:tc>
        <w:tc>
          <w:tcPr>
            <w:tcW w:w="348" w:type="pct"/>
            <w:vMerge/>
            <w:vAlign w:val="center"/>
          </w:tcPr>
          <w:p w14:paraId="0F7F6A42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261C2DC3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23" w:type="pct"/>
            <w:shd w:val="clear" w:color="auto" w:fill="auto"/>
            <w:vAlign w:val="center"/>
          </w:tcPr>
          <w:p w14:paraId="221445C4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827" w:type="pct"/>
            <w:shd w:val="clear" w:color="auto" w:fill="auto"/>
            <w:vAlign w:val="center"/>
          </w:tcPr>
          <w:p w14:paraId="7EC54551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1529</w:t>
            </w:r>
          </w:p>
        </w:tc>
      </w:tr>
      <w:tr w:rsidR="0038276D" w14:paraId="16876147" w14:textId="77777777">
        <w:trPr>
          <w:trHeight w:val="280"/>
        </w:trPr>
        <w:tc>
          <w:tcPr>
            <w:tcW w:w="354" w:type="pct"/>
            <w:vMerge/>
            <w:vAlign w:val="center"/>
          </w:tcPr>
          <w:p w14:paraId="5846BF79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 w14:paraId="2D2C68FD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0.45</w:t>
            </w:r>
          </w:p>
        </w:tc>
        <w:tc>
          <w:tcPr>
            <w:tcW w:w="451" w:type="pct"/>
            <w:vMerge w:val="restart"/>
            <w:shd w:val="clear" w:color="auto" w:fill="auto"/>
            <w:vAlign w:val="center"/>
          </w:tcPr>
          <w:p w14:paraId="1BC47832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 w:hint="eastAsia"/>
                <w:color w:val="000000"/>
                <w:sz w:val="16"/>
                <w:szCs w:val="16"/>
              </w:rPr>
              <w:t>[205]</w:t>
            </w:r>
          </w:p>
        </w:tc>
        <w:tc>
          <w:tcPr>
            <w:tcW w:w="262" w:type="pct"/>
            <w:shd w:val="clear" w:color="auto" w:fill="auto"/>
            <w:vAlign w:val="center"/>
          </w:tcPr>
          <w:p w14:paraId="5B43D82D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3.82</w:t>
            </w:r>
          </w:p>
        </w:tc>
        <w:tc>
          <w:tcPr>
            <w:tcW w:w="230" w:type="pct"/>
            <w:shd w:val="clear" w:color="auto" w:fill="auto"/>
            <w:vAlign w:val="center"/>
          </w:tcPr>
          <w:p w14:paraId="54C91129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3.82</w:t>
            </w:r>
          </w:p>
        </w:tc>
        <w:tc>
          <w:tcPr>
            <w:tcW w:w="251" w:type="pct"/>
            <w:vMerge w:val="restart"/>
            <w:shd w:val="clear" w:color="auto" w:fill="auto"/>
            <w:vAlign w:val="center"/>
          </w:tcPr>
          <w:p w14:paraId="40A4316E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CC 1/3</w:t>
            </w:r>
          </w:p>
        </w:tc>
        <w:tc>
          <w:tcPr>
            <w:tcW w:w="295" w:type="pct"/>
            <w:vMerge w:val="restart"/>
            <w:shd w:val="clear" w:color="auto" w:fill="auto"/>
            <w:vAlign w:val="center"/>
          </w:tcPr>
          <w:p w14:paraId="76091323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Manchester encoding</w:t>
            </w:r>
          </w:p>
        </w:tc>
        <w:tc>
          <w:tcPr>
            <w:tcW w:w="275" w:type="pct"/>
            <w:vMerge/>
            <w:vAlign w:val="center"/>
          </w:tcPr>
          <w:p w14:paraId="55301F2C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shd w:val="clear" w:color="auto" w:fill="auto"/>
            <w:vAlign w:val="center"/>
          </w:tcPr>
          <w:p w14:paraId="3228C5C2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6.67</w:t>
            </w:r>
          </w:p>
        </w:tc>
        <w:tc>
          <w:tcPr>
            <w:tcW w:w="348" w:type="pct"/>
            <w:vMerge/>
            <w:vAlign w:val="center"/>
          </w:tcPr>
          <w:p w14:paraId="61377718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shd w:val="clear" w:color="auto" w:fill="auto"/>
            <w:vAlign w:val="center"/>
          </w:tcPr>
          <w:p w14:paraId="27E0C8D5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13.34</w:t>
            </w:r>
          </w:p>
        </w:tc>
        <w:tc>
          <w:tcPr>
            <w:tcW w:w="423" w:type="pct"/>
            <w:shd w:val="clear" w:color="auto" w:fill="auto"/>
            <w:vAlign w:val="center"/>
          </w:tcPr>
          <w:p w14:paraId="7585698B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827" w:type="pct"/>
            <w:shd w:val="clear" w:color="auto" w:fill="auto"/>
            <w:vAlign w:val="center"/>
          </w:tcPr>
          <w:p w14:paraId="1A2EF55B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1536</w:t>
            </w:r>
          </w:p>
        </w:tc>
      </w:tr>
      <w:tr w:rsidR="0038276D" w14:paraId="6AC5BFA5" w14:textId="77777777">
        <w:trPr>
          <w:trHeight w:val="280"/>
        </w:trPr>
        <w:tc>
          <w:tcPr>
            <w:tcW w:w="354" w:type="pct"/>
            <w:vMerge/>
            <w:vAlign w:val="center"/>
          </w:tcPr>
          <w:p w14:paraId="62ABA3A1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 w14:paraId="6DB13239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0.46</w:t>
            </w:r>
          </w:p>
        </w:tc>
        <w:tc>
          <w:tcPr>
            <w:tcW w:w="451" w:type="pct"/>
            <w:vMerge/>
            <w:vAlign w:val="center"/>
          </w:tcPr>
          <w:p w14:paraId="41E0B3A3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2" w:type="pct"/>
            <w:shd w:val="clear" w:color="auto" w:fill="auto"/>
            <w:vAlign w:val="center"/>
          </w:tcPr>
          <w:p w14:paraId="645842AA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3.85</w:t>
            </w:r>
          </w:p>
        </w:tc>
        <w:tc>
          <w:tcPr>
            <w:tcW w:w="230" w:type="pct"/>
            <w:shd w:val="clear" w:color="auto" w:fill="auto"/>
            <w:vAlign w:val="center"/>
          </w:tcPr>
          <w:p w14:paraId="2902546B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3.85</w:t>
            </w:r>
          </w:p>
        </w:tc>
        <w:tc>
          <w:tcPr>
            <w:tcW w:w="251" w:type="pct"/>
            <w:vMerge/>
            <w:vAlign w:val="center"/>
          </w:tcPr>
          <w:p w14:paraId="596D4C7C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" w:type="pct"/>
            <w:vMerge/>
            <w:vAlign w:val="center"/>
          </w:tcPr>
          <w:p w14:paraId="511C130D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5" w:type="pct"/>
            <w:vMerge/>
            <w:vAlign w:val="center"/>
          </w:tcPr>
          <w:p w14:paraId="3D13CA0A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shd w:val="clear" w:color="auto" w:fill="auto"/>
            <w:vAlign w:val="center"/>
          </w:tcPr>
          <w:p w14:paraId="3B3AC630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6.86</w:t>
            </w:r>
          </w:p>
        </w:tc>
        <w:tc>
          <w:tcPr>
            <w:tcW w:w="348" w:type="pct"/>
            <w:vMerge/>
            <w:vAlign w:val="center"/>
          </w:tcPr>
          <w:p w14:paraId="58D1F022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shd w:val="clear" w:color="auto" w:fill="auto"/>
            <w:vAlign w:val="center"/>
          </w:tcPr>
          <w:p w14:paraId="08F63A3F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13.72</w:t>
            </w:r>
          </w:p>
        </w:tc>
        <w:tc>
          <w:tcPr>
            <w:tcW w:w="423" w:type="pct"/>
            <w:vMerge w:val="restart"/>
            <w:shd w:val="clear" w:color="auto" w:fill="auto"/>
            <w:vAlign w:val="center"/>
          </w:tcPr>
          <w:p w14:paraId="692539F5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827" w:type="pct"/>
            <w:shd w:val="clear" w:color="auto" w:fill="auto"/>
            <w:vAlign w:val="center"/>
          </w:tcPr>
          <w:p w14:paraId="542D5940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1539</w:t>
            </w:r>
          </w:p>
        </w:tc>
      </w:tr>
      <w:tr w:rsidR="0038276D" w14:paraId="17B70319" w14:textId="77777777">
        <w:trPr>
          <w:trHeight w:val="280"/>
        </w:trPr>
        <w:tc>
          <w:tcPr>
            <w:tcW w:w="354" w:type="pct"/>
            <w:vMerge/>
            <w:vAlign w:val="center"/>
          </w:tcPr>
          <w:p w14:paraId="3F55FD26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1" w:type="pct"/>
            <w:vMerge w:val="restart"/>
            <w:shd w:val="clear" w:color="auto" w:fill="auto"/>
            <w:vAlign w:val="center"/>
          </w:tcPr>
          <w:p w14:paraId="60DD7D55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0.47</w:t>
            </w:r>
          </w:p>
        </w:tc>
        <w:tc>
          <w:tcPr>
            <w:tcW w:w="451" w:type="pct"/>
            <w:vMerge w:val="restart"/>
            <w:shd w:val="clear" w:color="auto" w:fill="auto"/>
            <w:vAlign w:val="center"/>
          </w:tcPr>
          <w:p w14:paraId="2C1E209D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 w:hint="eastAsia"/>
                <w:color w:val="000000"/>
                <w:sz w:val="16"/>
                <w:szCs w:val="16"/>
              </w:rPr>
              <w:t>[212]</w:t>
            </w:r>
          </w:p>
        </w:tc>
        <w:tc>
          <w:tcPr>
            <w:tcW w:w="262" w:type="pct"/>
            <w:vMerge w:val="restart"/>
            <w:shd w:val="clear" w:color="auto" w:fill="auto"/>
            <w:vAlign w:val="center"/>
          </w:tcPr>
          <w:p w14:paraId="1AD5EEBE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-1</w:t>
            </w:r>
          </w:p>
        </w:tc>
        <w:tc>
          <w:tcPr>
            <w:tcW w:w="230" w:type="pct"/>
            <w:vMerge w:val="restart"/>
            <w:shd w:val="clear" w:color="auto" w:fill="auto"/>
            <w:vAlign w:val="center"/>
          </w:tcPr>
          <w:p w14:paraId="1C34C259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251" w:type="pct"/>
            <w:vMerge w:val="restart"/>
            <w:shd w:val="clear" w:color="auto" w:fill="auto"/>
            <w:vAlign w:val="center"/>
          </w:tcPr>
          <w:p w14:paraId="2F108336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no FEC</w:t>
            </w:r>
          </w:p>
        </w:tc>
        <w:tc>
          <w:tcPr>
            <w:tcW w:w="295" w:type="pct"/>
            <w:vMerge/>
            <w:vAlign w:val="center"/>
          </w:tcPr>
          <w:p w14:paraId="27866EE8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5" w:type="pct"/>
            <w:vMerge w:val="restart"/>
            <w:shd w:val="clear" w:color="auto" w:fill="auto"/>
            <w:vAlign w:val="center"/>
          </w:tcPr>
          <w:p w14:paraId="6B598E46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1,2</w:t>
            </w:r>
          </w:p>
        </w:tc>
        <w:tc>
          <w:tcPr>
            <w:tcW w:w="413" w:type="pct"/>
            <w:vMerge w:val="restart"/>
            <w:shd w:val="clear" w:color="auto" w:fill="auto"/>
            <w:vAlign w:val="center"/>
          </w:tcPr>
          <w:p w14:paraId="65B40505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348" w:type="pct"/>
            <w:vMerge/>
            <w:vAlign w:val="center"/>
          </w:tcPr>
          <w:p w14:paraId="463178BE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restart"/>
            <w:shd w:val="clear" w:color="auto" w:fill="auto"/>
            <w:vAlign w:val="center"/>
          </w:tcPr>
          <w:p w14:paraId="72F1E863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14</w:t>
            </w:r>
          </w:p>
        </w:tc>
        <w:tc>
          <w:tcPr>
            <w:tcW w:w="423" w:type="pct"/>
            <w:vMerge/>
            <w:vAlign w:val="center"/>
          </w:tcPr>
          <w:p w14:paraId="456D163A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27" w:type="pct"/>
            <w:shd w:val="clear" w:color="auto" w:fill="auto"/>
            <w:vAlign w:val="center"/>
          </w:tcPr>
          <w:p w14:paraId="04FA7715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1232,1268</w:t>
            </w:r>
          </w:p>
        </w:tc>
      </w:tr>
      <w:tr w:rsidR="0038276D" w14:paraId="542FCB5A" w14:textId="77777777">
        <w:trPr>
          <w:trHeight w:val="280"/>
        </w:trPr>
        <w:tc>
          <w:tcPr>
            <w:tcW w:w="354" w:type="pct"/>
            <w:vMerge/>
            <w:vAlign w:val="center"/>
          </w:tcPr>
          <w:p w14:paraId="62FE9ED6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1" w:type="pct"/>
            <w:vMerge/>
            <w:vAlign w:val="center"/>
          </w:tcPr>
          <w:p w14:paraId="5D205FE4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1" w:type="pct"/>
            <w:vMerge/>
            <w:vAlign w:val="center"/>
          </w:tcPr>
          <w:p w14:paraId="3E0B9A1A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2" w:type="pct"/>
            <w:vMerge/>
            <w:vAlign w:val="center"/>
          </w:tcPr>
          <w:p w14:paraId="5E239CFA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0" w:type="pct"/>
            <w:vMerge/>
            <w:vAlign w:val="center"/>
          </w:tcPr>
          <w:p w14:paraId="174A123E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/>
            <w:vAlign w:val="center"/>
          </w:tcPr>
          <w:p w14:paraId="0FAA8BD3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" w:type="pct"/>
            <w:vMerge/>
            <w:vAlign w:val="center"/>
          </w:tcPr>
          <w:p w14:paraId="1CC2D314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5" w:type="pct"/>
            <w:vMerge/>
            <w:vAlign w:val="center"/>
          </w:tcPr>
          <w:p w14:paraId="79286D4B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1EF5DDF2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8" w:type="pct"/>
            <w:vMerge/>
            <w:vAlign w:val="center"/>
          </w:tcPr>
          <w:p w14:paraId="59503E97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767E111A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23" w:type="pct"/>
            <w:vMerge/>
            <w:vAlign w:val="center"/>
          </w:tcPr>
          <w:p w14:paraId="5D630203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27" w:type="pct"/>
            <w:shd w:val="clear" w:color="auto" w:fill="auto"/>
            <w:vAlign w:val="center"/>
          </w:tcPr>
          <w:p w14:paraId="3A5118C3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1236,1272</w:t>
            </w:r>
          </w:p>
        </w:tc>
      </w:tr>
      <w:tr w:rsidR="0038276D" w14:paraId="2487DB98" w14:textId="77777777">
        <w:trPr>
          <w:trHeight w:val="280"/>
        </w:trPr>
        <w:tc>
          <w:tcPr>
            <w:tcW w:w="354" w:type="pct"/>
            <w:vMerge/>
            <w:vAlign w:val="center"/>
          </w:tcPr>
          <w:p w14:paraId="489925B8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1" w:type="pct"/>
            <w:vMerge/>
            <w:vAlign w:val="center"/>
          </w:tcPr>
          <w:p w14:paraId="3648DE82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1" w:type="pct"/>
            <w:vMerge w:val="restart"/>
            <w:shd w:val="clear" w:color="auto" w:fill="auto"/>
            <w:vAlign w:val="center"/>
          </w:tcPr>
          <w:p w14:paraId="248CF2D3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 w:hint="eastAsia"/>
                <w:color w:val="000000"/>
                <w:sz w:val="16"/>
                <w:szCs w:val="16"/>
              </w:rPr>
              <w:t>[207]</w:t>
            </w:r>
          </w:p>
        </w:tc>
        <w:tc>
          <w:tcPr>
            <w:tcW w:w="262" w:type="pct"/>
            <w:vMerge w:val="restart"/>
            <w:shd w:val="clear" w:color="auto" w:fill="auto"/>
            <w:vAlign w:val="center"/>
          </w:tcPr>
          <w:p w14:paraId="4E4C5B13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-1.35</w:t>
            </w:r>
          </w:p>
        </w:tc>
        <w:tc>
          <w:tcPr>
            <w:tcW w:w="230" w:type="pct"/>
            <w:vMerge w:val="restart"/>
            <w:shd w:val="clear" w:color="auto" w:fill="auto"/>
            <w:vAlign w:val="center"/>
          </w:tcPr>
          <w:p w14:paraId="624EBA3F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5.21</w:t>
            </w:r>
          </w:p>
        </w:tc>
        <w:tc>
          <w:tcPr>
            <w:tcW w:w="251" w:type="pct"/>
            <w:vMerge/>
            <w:vAlign w:val="center"/>
          </w:tcPr>
          <w:p w14:paraId="014BF4A2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" w:type="pct"/>
            <w:vMerge w:val="restart"/>
            <w:shd w:val="clear" w:color="auto" w:fill="auto"/>
            <w:vAlign w:val="center"/>
          </w:tcPr>
          <w:p w14:paraId="59F493FC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Manchester</w:t>
            </w:r>
          </w:p>
        </w:tc>
        <w:tc>
          <w:tcPr>
            <w:tcW w:w="275" w:type="pct"/>
            <w:shd w:val="clear" w:color="auto" w:fill="auto"/>
            <w:vAlign w:val="center"/>
          </w:tcPr>
          <w:p w14:paraId="16DE200A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413" w:type="pct"/>
            <w:vMerge/>
            <w:vAlign w:val="center"/>
          </w:tcPr>
          <w:p w14:paraId="627FD761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8" w:type="pct"/>
            <w:vMerge/>
            <w:vAlign w:val="center"/>
          </w:tcPr>
          <w:p w14:paraId="5D768378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restart"/>
            <w:shd w:val="clear" w:color="auto" w:fill="auto"/>
            <w:vAlign w:val="center"/>
          </w:tcPr>
          <w:p w14:paraId="269E8DA1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NaN</w:t>
            </w:r>
            <w:proofErr w:type="spellEnd"/>
          </w:p>
        </w:tc>
        <w:tc>
          <w:tcPr>
            <w:tcW w:w="423" w:type="pct"/>
            <w:vMerge/>
            <w:vAlign w:val="center"/>
          </w:tcPr>
          <w:p w14:paraId="2BAC16B5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27" w:type="pct"/>
            <w:shd w:val="clear" w:color="auto" w:fill="auto"/>
            <w:vAlign w:val="center"/>
          </w:tcPr>
          <w:p w14:paraId="03EFE098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405</w:t>
            </w:r>
          </w:p>
        </w:tc>
      </w:tr>
      <w:tr w:rsidR="0038276D" w14:paraId="78C24F5C" w14:textId="77777777">
        <w:trPr>
          <w:trHeight w:val="280"/>
        </w:trPr>
        <w:tc>
          <w:tcPr>
            <w:tcW w:w="354" w:type="pct"/>
            <w:vMerge/>
            <w:vAlign w:val="center"/>
          </w:tcPr>
          <w:p w14:paraId="0B002ECA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1" w:type="pct"/>
            <w:vMerge/>
            <w:vAlign w:val="center"/>
          </w:tcPr>
          <w:p w14:paraId="210FA352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1" w:type="pct"/>
            <w:vMerge/>
            <w:vAlign w:val="center"/>
          </w:tcPr>
          <w:p w14:paraId="6FF95382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2" w:type="pct"/>
            <w:vMerge/>
            <w:vAlign w:val="center"/>
          </w:tcPr>
          <w:p w14:paraId="4B059072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0" w:type="pct"/>
            <w:vMerge/>
            <w:vAlign w:val="center"/>
          </w:tcPr>
          <w:p w14:paraId="2F8346BF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shd w:val="clear" w:color="auto" w:fill="auto"/>
            <w:vAlign w:val="center"/>
          </w:tcPr>
          <w:p w14:paraId="5A3DE55A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CC (1/3)</w:t>
            </w:r>
          </w:p>
        </w:tc>
        <w:tc>
          <w:tcPr>
            <w:tcW w:w="295" w:type="pct"/>
            <w:vMerge/>
            <w:vAlign w:val="center"/>
          </w:tcPr>
          <w:p w14:paraId="139490FA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5" w:type="pct"/>
            <w:vMerge w:val="restart"/>
            <w:shd w:val="clear" w:color="auto" w:fill="auto"/>
            <w:vAlign w:val="center"/>
          </w:tcPr>
          <w:p w14:paraId="458A9425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413" w:type="pct"/>
            <w:vMerge/>
            <w:vAlign w:val="center"/>
          </w:tcPr>
          <w:p w14:paraId="70623AA9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8" w:type="pct"/>
            <w:vMerge/>
            <w:vAlign w:val="center"/>
          </w:tcPr>
          <w:p w14:paraId="037162D4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2FE91531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23" w:type="pct"/>
            <w:vMerge/>
            <w:vAlign w:val="center"/>
          </w:tcPr>
          <w:p w14:paraId="1BDEB8CB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27" w:type="pct"/>
            <w:shd w:val="clear" w:color="auto" w:fill="auto"/>
            <w:vAlign w:val="center"/>
          </w:tcPr>
          <w:p w14:paraId="4A63FBDE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369</w:t>
            </w:r>
          </w:p>
        </w:tc>
      </w:tr>
      <w:tr w:rsidR="0038276D" w14:paraId="4FE0BC06" w14:textId="77777777">
        <w:trPr>
          <w:trHeight w:val="280"/>
        </w:trPr>
        <w:tc>
          <w:tcPr>
            <w:tcW w:w="354" w:type="pct"/>
            <w:vMerge/>
            <w:vAlign w:val="center"/>
          </w:tcPr>
          <w:p w14:paraId="516B62D9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1" w:type="pct"/>
            <w:vMerge/>
            <w:vAlign w:val="center"/>
          </w:tcPr>
          <w:p w14:paraId="1FBC045D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 w14:paraId="0B001BFC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 w:hint="eastAsia"/>
                <w:color w:val="000000"/>
                <w:sz w:val="16"/>
                <w:szCs w:val="16"/>
              </w:rPr>
              <w:t>[205]</w:t>
            </w:r>
          </w:p>
        </w:tc>
        <w:tc>
          <w:tcPr>
            <w:tcW w:w="262" w:type="pct"/>
            <w:shd w:val="clear" w:color="auto" w:fill="auto"/>
            <w:vAlign w:val="center"/>
          </w:tcPr>
          <w:p w14:paraId="1E3E4EDE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4.71</w:t>
            </w:r>
          </w:p>
        </w:tc>
        <w:tc>
          <w:tcPr>
            <w:tcW w:w="230" w:type="pct"/>
            <w:shd w:val="clear" w:color="auto" w:fill="auto"/>
            <w:vAlign w:val="center"/>
          </w:tcPr>
          <w:p w14:paraId="57645697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4.71</w:t>
            </w:r>
          </w:p>
        </w:tc>
        <w:tc>
          <w:tcPr>
            <w:tcW w:w="251" w:type="pct"/>
            <w:shd w:val="clear" w:color="auto" w:fill="auto"/>
            <w:vAlign w:val="center"/>
          </w:tcPr>
          <w:p w14:paraId="3F5AC4AF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CC 1/3</w:t>
            </w:r>
          </w:p>
        </w:tc>
        <w:tc>
          <w:tcPr>
            <w:tcW w:w="295" w:type="pct"/>
            <w:vMerge w:val="restart"/>
            <w:shd w:val="clear" w:color="auto" w:fill="auto"/>
            <w:vAlign w:val="center"/>
          </w:tcPr>
          <w:p w14:paraId="183841A6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Manchester encoding</w:t>
            </w:r>
          </w:p>
        </w:tc>
        <w:tc>
          <w:tcPr>
            <w:tcW w:w="275" w:type="pct"/>
            <w:vMerge/>
            <w:vAlign w:val="center"/>
          </w:tcPr>
          <w:p w14:paraId="413B2923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shd w:val="clear" w:color="auto" w:fill="auto"/>
            <w:vAlign w:val="center"/>
          </w:tcPr>
          <w:p w14:paraId="15A60786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7.02</w:t>
            </w:r>
          </w:p>
        </w:tc>
        <w:tc>
          <w:tcPr>
            <w:tcW w:w="348" w:type="pct"/>
            <w:vMerge/>
            <w:vAlign w:val="center"/>
          </w:tcPr>
          <w:p w14:paraId="1D7B510F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shd w:val="clear" w:color="auto" w:fill="auto"/>
            <w:vAlign w:val="center"/>
          </w:tcPr>
          <w:p w14:paraId="1EE17AD4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14.04</w:t>
            </w:r>
          </w:p>
        </w:tc>
        <w:tc>
          <w:tcPr>
            <w:tcW w:w="423" w:type="pct"/>
            <w:shd w:val="clear" w:color="auto" w:fill="auto"/>
            <w:vAlign w:val="center"/>
          </w:tcPr>
          <w:p w14:paraId="4B31CA57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827" w:type="pct"/>
            <w:shd w:val="clear" w:color="auto" w:fill="auto"/>
            <w:vAlign w:val="center"/>
          </w:tcPr>
          <w:p w14:paraId="502C55B4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1542</w:t>
            </w:r>
          </w:p>
        </w:tc>
      </w:tr>
      <w:tr w:rsidR="0038276D" w14:paraId="16DFFBAF" w14:textId="77777777">
        <w:trPr>
          <w:trHeight w:val="280"/>
        </w:trPr>
        <w:tc>
          <w:tcPr>
            <w:tcW w:w="354" w:type="pct"/>
            <w:vMerge/>
            <w:vAlign w:val="center"/>
          </w:tcPr>
          <w:p w14:paraId="7B99FFA7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1" w:type="pct"/>
            <w:vMerge w:val="restart"/>
            <w:shd w:val="clear" w:color="auto" w:fill="auto"/>
            <w:vAlign w:val="center"/>
          </w:tcPr>
          <w:p w14:paraId="5DF1A2D3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451" w:type="pct"/>
            <w:shd w:val="clear" w:color="auto" w:fill="auto"/>
            <w:vAlign w:val="center"/>
          </w:tcPr>
          <w:p w14:paraId="1A006DEB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 w:hint="eastAsia"/>
                <w:color w:val="000000"/>
                <w:sz w:val="16"/>
                <w:szCs w:val="16"/>
              </w:rPr>
              <w:t>[185]</w:t>
            </w:r>
          </w:p>
        </w:tc>
        <w:tc>
          <w:tcPr>
            <w:tcW w:w="262" w:type="pct"/>
            <w:shd w:val="clear" w:color="auto" w:fill="auto"/>
            <w:vAlign w:val="center"/>
          </w:tcPr>
          <w:p w14:paraId="1D858E1D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230" w:type="pct"/>
            <w:shd w:val="clear" w:color="auto" w:fill="auto"/>
            <w:vAlign w:val="center"/>
          </w:tcPr>
          <w:p w14:paraId="27A9BBCA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251" w:type="pct"/>
            <w:vMerge w:val="restart"/>
            <w:shd w:val="clear" w:color="auto" w:fill="auto"/>
            <w:vAlign w:val="center"/>
          </w:tcPr>
          <w:p w14:paraId="3595F246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no FEC</w:t>
            </w:r>
          </w:p>
        </w:tc>
        <w:tc>
          <w:tcPr>
            <w:tcW w:w="295" w:type="pct"/>
            <w:vMerge/>
            <w:vAlign w:val="center"/>
          </w:tcPr>
          <w:p w14:paraId="547C429E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5" w:type="pct"/>
            <w:shd w:val="clear" w:color="auto" w:fill="auto"/>
            <w:vAlign w:val="center"/>
          </w:tcPr>
          <w:p w14:paraId="3E148369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413" w:type="pct"/>
            <w:shd w:val="clear" w:color="auto" w:fill="auto"/>
            <w:vAlign w:val="center"/>
          </w:tcPr>
          <w:p w14:paraId="34022F15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7.5</w:t>
            </w:r>
          </w:p>
        </w:tc>
        <w:tc>
          <w:tcPr>
            <w:tcW w:w="348" w:type="pct"/>
            <w:vMerge/>
            <w:vAlign w:val="center"/>
          </w:tcPr>
          <w:p w14:paraId="52D50D99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shd w:val="clear" w:color="auto" w:fill="auto"/>
            <w:vAlign w:val="center"/>
          </w:tcPr>
          <w:p w14:paraId="52777FAC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423" w:type="pct"/>
            <w:shd w:val="clear" w:color="auto" w:fill="auto"/>
            <w:vAlign w:val="center"/>
          </w:tcPr>
          <w:p w14:paraId="4D69C233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827" w:type="pct"/>
            <w:shd w:val="clear" w:color="auto" w:fill="auto"/>
            <w:vAlign w:val="center"/>
          </w:tcPr>
          <w:p w14:paraId="6D4BFAC3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960</w:t>
            </w:r>
          </w:p>
        </w:tc>
      </w:tr>
      <w:tr w:rsidR="0038276D" w14:paraId="3B76336C" w14:textId="77777777">
        <w:trPr>
          <w:trHeight w:val="280"/>
        </w:trPr>
        <w:tc>
          <w:tcPr>
            <w:tcW w:w="354" w:type="pct"/>
            <w:vMerge/>
            <w:vAlign w:val="center"/>
          </w:tcPr>
          <w:p w14:paraId="29C73155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1" w:type="pct"/>
            <w:vMerge/>
            <w:vAlign w:val="center"/>
          </w:tcPr>
          <w:p w14:paraId="59BC4BAA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1" w:type="pct"/>
            <w:vMerge w:val="restart"/>
            <w:shd w:val="clear" w:color="auto" w:fill="auto"/>
            <w:vAlign w:val="center"/>
          </w:tcPr>
          <w:p w14:paraId="27AFA508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 w:hint="eastAsia"/>
                <w:color w:val="000000"/>
                <w:sz w:val="16"/>
                <w:szCs w:val="16"/>
              </w:rPr>
              <w:t>[191]</w:t>
            </w:r>
          </w:p>
        </w:tc>
        <w:tc>
          <w:tcPr>
            <w:tcW w:w="262" w:type="pct"/>
            <w:vMerge w:val="restart"/>
            <w:shd w:val="clear" w:color="auto" w:fill="auto"/>
            <w:vAlign w:val="center"/>
          </w:tcPr>
          <w:p w14:paraId="185AE971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13.8</w:t>
            </w:r>
          </w:p>
        </w:tc>
        <w:tc>
          <w:tcPr>
            <w:tcW w:w="230" w:type="pct"/>
            <w:vMerge w:val="restart"/>
            <w:shd w:val="clear" w:color="auto" w:fill="auto"/>
            <w:vAlign w:val="center"/>
          </w:tcPr>
          <w:p w14:paraId="72BA5D1A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27.5</w:t>
            </w:r>
          </w:p>
        </w:tc>
        <w:tc>
          <w:tcPr>
            <w:tcW w:w="251" w:type="pct"/>
            <w:vMerge/>
            <w:vAlign w:val="center"/>
          </w:tcPr>
          <w:p w14:paraId="7292B277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" w:type="pct"/>
            <w:vMerge w:val="restart"/>
            <w:shd w:val="clear" w:color="auto" w:fill="auto"/>
            <w:vAlign w:val="center"/>
          </w:tcPr>
          <w:p w14:paraId="00D58189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Manchester</w:t>
            </w:r>
          </w:p>
        </w:tc>
        <w:tc>
          <w:tcPr>
            <w:tcW w:w="275" w:type="pct"/>
            <w:shd w:val="clear" w:color="auto" w:fill="auto"/>
            <w:vAlign w:val="center"/>
          </w:tcPr>
          <w:p w14:paraId="19D71374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413" w:type="pct"/>
            <w:vMerge w:val="restart"/>
            <w:shd w:val="clear" w:color="auto" w:fill="auto"/>
            <w:vAlign w:val="center"/>
          </w:tcPr>
          <w:p w14:paraId="6B1202D6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348" w:type="pct"/>
            <w:vMerge w:val="restart"/>
            <w:shd w:val="clear" w:color="auto" w:fill="auto"/>
            <w:vAlign w:val="center"/>
          </w:tcPr>
          <w:p w14:paraId="2D03ABD7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13" w:type="pct"/>
            <w:vMerge w:val="restart"/>
            <w:shd w:val="clear" w:color="auto" w:fill="auto"/>
            <w:vAlign w:val="center"/>
          </w:tcPr>
          <w:p w14:paraId="00E41C1E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NaN</w:t>
            </w:r>
            <w:proofErr w:type="spellEnd"/>
          </w:p>
        </w:tc>
        <w:tc>
          <w:tcPr>
            <w:tcW w:w="423" w:type="pct"/>
            <w:shd w:val="clear" w:color="auto" w:fill="auto"/>
            <w:vAlign w:val="center"/>
          </w:tcPr>
          <w:p w14:paraId="4A17698A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827" w:type="pct"/>
            <w:shd w:val="clear" w:color="auto" w:fill="auto"/>
            <w:vAlign w:val="center"/>
          </w:tcPr>
          <w:p w14:paraId="7F38A746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740,752</w:t>
            </w:r>
          </w:p>
        </w:tc>
      </w:tr>
      <w:tr w:rsidR="0038276D" w14:paraId="0FACAA45" w14:textId="77777777">
        <w:trPr>
          <w:trHeight w:val="280"/>
        </w:trPr>
        <w:tc>
          <w:tcPr>
            <w:tcW w:w="354" w:type="pct"/>
            <w:vMerge/>
            <w:vAlign w:val="center"/>
          </w:tcPr>
          <w:p w14:paraId="409F8DFA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1" w:type="pct"/>
            <w:vMerge/>
            <w:vAlign w:val="center"/>
          </w:tcPr>
          <w:p w14:paraId="44167E32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1" w:type="pct"/>
            <w:vMerge/>
            <w:vAlign w:val="center"/>
          </w:tcPr>
          <w:p w14:paraId="2DF41DDB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2" w:type="pct"/>
            <w:vMerge/>
            <w:vAlign w:val="center"/>
          </w:tcPr>
          <w:p w14:paraId="092A1E4C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0" w:type="pct"/>
            <w:vMerge/>
            <w:vAlign w:val="center"/>
          </w:tcPr>
          <w:p w14:paraId="2FD904E1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/>
            <w:vAlign w:val="center"/>
          </w:tcPr>
          <w:p w14:paraId="339CF937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" w:type="pct"/>
            <w:vMerge/>
            <w:vAlign w:val="center"/>
          </w:tcPr>
          <w:p w14:paraId="281185C7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5" w:type="pct"/>
            <w:vMerge w:val="restart"/>
            <w:shd w:val="clear" w:color="auto" w:fill="auto"/>
            <w:vAlign w:val="center"/>
          </w:tcPr>
          <w:p w14:paraId="4345F21E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413" w:type="pct"/>
            <w:vMerge/>
            <w:vAlign w:val="center"/>
          </w:tcPr>
          <w:p w14:paraId="6D664608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8" w:type="pct"/>
            <w:vMerge/>
            <w:vAlign w:val="center"/>
          </w:tcPr>
          <w:p w14:paraId="079998A5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2A81AF9C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23" w:type="pct"/>
            <w:shd w:val="clear" w:color="auto" w:fill="auto"/>
            <w:vAlign w:val="center"/>
          </w:tcPr>
          <w:p w14:paraId="4C3AB9F4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827" w:type="pct"/>
            <w:shd w:val="clear" w:color="auto" w:fill="auto"/>
            <w:vAlign w:val="center"/>
          </w:tcPr>
          <w:p w14:paraId="03FCAE05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768</w:t>
            </w:r>
          </w:p>
        </w:tc>
      </w:tr>
      <w:tr w:rsidR="0038276D" w14:paraId="17697FD3" w14:textId="77777777">
        <w:trPr>
          <w:trHeight w:val="280"/>
        </w:trPr>
        <w:tc>
          <w:tcPr>
            <w:tcW w:w="354" w:type="pct"/>
            <w:vMerge/>
            <w:vAlign w:val="center"/>
          </w:tcPr>
          <w:p w14:paraId="6E0CD23C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 w14:paraId="7CEA3856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451" w:type="pct"/>
            <w:shd w:val="clear" w:color="auto" w:fill="auto"/>
            <w:vAlign w:val="center"/>
          </w:tcPr>
          <w:p w14:paraId="408034DA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 w:hint="eastAsia"/>
                <w:color w:val="000000"/>
                <w:sz w:val="16"/>
                <w:szCs w:val="16"/>
              </w:rPr>
              <w:t>[185]</w:t>
            </w:r>
          </w:p>
        </w:tc>
        <w:tc>
          <w:tcPr>
            <w:tcW w:w="262" w:type="pct"/>
            <w:shd w:val="clear" w:color="auto" w:fill="auto"/>
            <w:vAlign w:val="center"/>
          </w:tcPr>
          <w:p w14:paraId="1178618B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7.6</w:t>
            </w:r>
          </w:p>
        </w:tc>
        <w:tc>
          <w:tcPr>
            <w:tcW w:w="230" w:type="pct"/>
            <w:shd w:val="clear" w:color="auto" w:fill="auto"/>
            <w:vAlign w:val="center"/>
          </w:tcPr>
          <w:p w14:paraId="5242DCE0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7.6</w:t>
            </w:r>
          </w:p>
        </w:tc>
        <w:tc>
          <w:tcPr>
            <w:tcW w:w="251" w:type="pct"/>
            <w:vMerge/>
            <w:vAlign w:val="center"/>
          </w:tcPr>
          <w:p w14:paraId="6A204CDF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7431FC7F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Manchester encoding</w:t>
            </w:r>
          </w:p>
        </w:tc>
        <w:tc>
          <w:tcPr>
            <w:tcW w:w="275" w:type="pct"/>
            <w:vMerge/>
            <w:vAlign w:val="center"/>
          </w:tcPr>
          <w:p w14:paraId="3CB08D25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shd w:val="clear" w:color="auto" w:fill="auto"/>
            <w:vAlign w:val="center"/>
          </w:tcPr>
          <w:p w14:paraId="5C23ABC4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348" w:type="pct"/>
            <w:shd w:val="clear" w:color="auto" w:fill="auto"/>
            <w:vAlign w:val="center"/>
          </w:tcPr>
          <w:p w14:paraId="5F816A8C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413" w:type="pct"/>
            <w:shd w:val="clear" w:color="auto" w:fill="auto"/>
            <w:vAlign w:val="center"/>
          </w:tcPr>
          <w:p w14:paraId="02E16FBA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30</w:t>
            </w:r>
          </w:p>
        </w:tc>
        <w:tc>
          <w:tcPr>
            <w:tcW w:w="423" w:type="pct"/>
            <w:shd w:val="clear" w:color="auto" w:fill="auto"/>
            <w:vAlign w:val="center"/>
          </w:tcPr>
          <w:p w14:paraId="1D87F782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827" w:type="pct"/>
            <w:shd w:val="clear" w:color="auto" w:fill="auto"/>
            <w:vAlign w:val="center"/>
          </w:tcPr>
          <w:p w14:paraId="042EEDE8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962</w:t>
            </w:r>
          </w:p>
        </w:tc>
      </w:tr>
    </w:tbl>
    <w:p w14:paraId="45599160" w14:textId="77777777" w:rsidR="0038276D" w:rsidRDefault="0038276D" w:rsidP="0090494B"/>
    <w:p w14:paraId="389B2606" w14:textId="77777777" w:rsidR="0038276D" w:rsidRDefault="00B410C8" w:rsidP="0090494B">
      <w:pPr>
        <w:pStyle w:val="TH"/>
      </w:pPr>
      <w:r>
        <w:rPr>
          <w:rFonts w:hint="eastAsia"/>
          <w:noProof/>
        </w:rPr>
        <w:lastRenderedPageBreak/>
        <w:drawing>
          <wp:inline distT="0" distB="0" distL="0" distR="0" wp14:anchorId="7DB51746" wp14:editId="274AC8F9">
            <wp:extent cx="7766685" cy="5457190"/>
            <wp:effectExtent l="0" t="0" r="5715" b="3810"/>
            <wp:docPr id="52325175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325175" name="Picture 10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766685" cy="5457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F465FE1" w14:textId="77777777" w:rsidR="0090494B" w:rsidRDefault="0090494B" w:rsidP="0090494B">
      <w:pPr>
        <w:pStyle w:val="TF"/>
      </w:pPr>
      <w:r>
        <w:rPr>
          <w:rFonts w:hint="eastAsia"/>
        </w:rPr>
        <w:t>Figure 7.1.3.2.2 - 2</w:t>
      </w:r>
    </w:p>
    <w:p w14:paraId="33C4BC4A" w14:textId="77777777" w:rsidR="0038276D" w:rsidRDefault="00B410C8" w:rsidP="0090494B">
      <w:pPr>
        <w:pStyle w:val="TH"/>
      </w:pPr>
      <w:r>
        <w:lastRenderedPageBreak/>
        <w:t xml:space="preserve">Table </w:t>
      </w:r>
      <w:r>
        <w:rPr>
          <w:rFonts w:hint="eastAsia"/>
        </w:rPr>
        <w:t>7.1.3.2.2 - 2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48"/>
        <w:gridCol w:w="1445"/>
        <w:gridCol w:w="1422"/>
        <w:gridCol w:w="871"/>
        <w:gridCol w:w="749"/>
        <w:gridCol w:w="869"/>
        <w:gridCol w:w="846"/>
        <w:gridCol w:w="923"/>
        <w:gridCol w:w="1184"/>
        <w:gridCol w:w="997"/>
        <w:gridCol w:w="1184"/>
        <w:gridCol w:w="1323"/>
        <w:gridCol w:w="1320"/>
      </w:tblGrid>
      <w:tr w:rsidR="0038276D" w:rsidRPr="0090494B" w14:paraId="262374E2" w14:textId="77777777">
        <w:trPr>
          <w:trHeight w:val="280"/>
        </w:trPr>
        <w:tc>
          <w:tcPr>
            <w:tcW w:w="5000" w:type="pct"/>
            <w:gridSpan w:val="13"/>
            <w:shd w:val="clear" w:color="auto" w:fill="auto"/>
            <w:noWrap/>
            <w:vAlign w:val="center"/>
          </w:tcPr>
          <w:p w14:paraId="1D782B57" w14:textId="77777777" w:rsidR="0038276D" w:rsidRPr="0090494B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  <w:lang w:val="fr-FR"/>
              </w:rPr>
            </w:pPr>
            <w:r w:rsidRPr="0090494B">
              <w:rPr>
                <w:rFonts w:ascii="Arial" w:eastAsia="DengXian" w:hAnsi="Arial" w:cs="Arial"/>
                <w:color w:val="000000"/>
                <w:sz w:val="16"/>
                <w:szCs w:val="16"/>
                <w:lang w:val="fr-FR"/>
              </w:rPr>
              <w:t xml:space="preserve">TDL-D, </w:t>
            </w:r>
            <w:proofErr w:type="spellStart"/>
            <w:r w:rsidRPr="0090494B">
              <w:rPr>
                <w:rFonts w:ascii="Arial" w:eastAsia="DengXian" w:hAnsi="Arial" w:cs="Arial"/>
                <w:color w:val="000000"/>
                <w:sz w:val="16"/>
                <w:szCs w:val="16"/>
                <w:lang w:val="fr-FR"/>
              </w:rPr>
              <w:t>device</w:t>
            </w:r>
            <w:proofErr w:type="spellEnd"/>
            <w:r w:rsidRPr="0090494B">
              <w:rPr>
                <w:rFonts w:ascii="Arial" w:eastAsia="DengXian" w:hAnsi="Arial" w:cs="Arial"/>
                <w:color w:val="000000"/>
                <w:sz w:val="16"/>
                <w:szCs w:val="16"/>
                <w:lang w:val="fr-FR"/>
              </w:rPr>
              <w:t xml:space="preserve"> 2a, non-</w:t>
            </w:r>
            <w:proofErr w:type="spellStart"/>
            <w:r w:rsidRPr="0090494B">
              <w:rPr>
                <w:rFonts w:ascii="Arial" w:eastAsia="DengXian" w:hAnsi="Arial" w:cs="Arial"/>
                <w:color w:val="000000"/>
                <w:sz w:val="16"/>
                <w:szCs w:val="16"/>
                <w:lang w:val="fr-FR"/>
              </w:rPr>
              <w:t>coherent</w:t>
            </w:r>
            <w:proofErr w:type="spellEnd"/>
          </w:p>
        </w:tc>
      </w:tr>
      <w:tr w:rsidR="0038276D" w14:paraId="1449442D" w14:textId="77777777">
        <w:trPr>
          <w:trHeight w:val="320"/>
        </w:trPr>
        <w:tc>
          <w:tcPr>
            <w:tcW w:w="5000" w:type="pct"/>
            <w:gridSpan w:val="13"/>
            <w:shd w:val="clear" w:color="auto" w:fill="auto"/>
          </w:tcPr>
          <w:p w14:paraId="3947D87F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D2R LLS</w:t>
            </w:r>
          </w:p>
        </w:tc>
      </w:tr>
      <w:tr w:rsidR="0038276D" w14:paraId="4787841C" w14:textId="77777777">
        <w:trPr>
          <w:trHeight w:val="280"/>
        </w:trPr>
        <w:tc>
          <w:tcPr>
            <w:tcW w:w="420" w:type="pct"/>
            <w:shd w:val="clear" w:color="D9E1F2" w:fill="D9E1F2"/>
            <w:noWrap/>
            <w:vAlign w:val="center"/>
          </w:tcPr>
          <w:p w14:paraId="59C92320" w14:textId="77777777" w:rsidR="0038276D" w:rsidRDefault="00B410C8">
            <w:pPr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BLER</w:t>
            </w:r>
          </w:p>
        </w:tc>
        <w:tc>
          <w:tcPr>
            <w:tcW w:w="524" w:type="pct"/>
            <w:shd w:val="clear" w:color="D9E1F2" w:fill="D9E1F2"/>
            <w:noWrap/>
            <w:vAlign w:val="center"/>
          </w:tcPr>
          <w:p w14:paraId="145565FC" w14:textId="77777777" w:rsidR="0038276D" w:rsidRDefault="00B410C8">
            <w:pPr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SE[bps/Hz]</w:t>
            </w:r>
          </w:p>
        </w:tc>
        <w:tc>
          <w:tcPr>
            <w:tcW w:w="516" w:type="pct"/>
            <w:shd w:val="clear" w:color="D9E1F2" w:fill="D9E1F2"/>
            <w:noWrap/>
            <w:vAlign w:val="center"/>
          </w:tcPr>
          <w:p w14:paraId="2B36227B" w14:textId="77777777" w:rsidR="0038276D" w:rsidRDefault="00B410C8">
            <w:pPr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Source</w:t>
            </w:r>
          </w:p>
        </w:tc>
        <w:tc>
          <w:tcPr>
            <w:tcW w:w="323" w:type="pct"/>
            <w:shd w:val="clear" w:color="D9E1F2" w:fill="D9E1F2"/>
            <w:noWrap/>
            <w:vAlign w:val="center"/>
          </w:tcPr>
          <w:p w14:paraId="56D5896C" w14:textId="77777777" w:rsidR="0038276D" w:rsidRDefault="00B410C8">
            <w:pPr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MinSNR</w:t>
            </w:r>
            <w:proofErr w:type="spellEnd"/>
          </w:p>
        </w:tc>
        <w:tc>
          <w:tcPr>
            <w:tcW w:w="280" w:type="pct"/>
            <w:shd w:val="clear" w:color="D9E1F2" w:fill="D9E1F2"/>
            <w:noWrap/>
            <w:vAlign w:val="center"/>
          </w:tcPr>
          <w:p w14:paraId="5905CBAD" w14:textId="77777777" w:rsidR="0038276D" w:rsidRDefault="00B410C8">
            <w:pPr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MaxSNR</w:t>
            </w:r>
            <w:proofErr w:type="spellEnd"/>
          </w:p>
        </w:tc>
        <w:tc>
          <w:tcPr>
            <w:tcW w:w="322" w:type="pct"/>
            <w:shd w:val="clear" w:color="D9E1F2" w:fill="D9E1F2"/>
            <w:noWrap/>
            <w:vAlign w:val="center"/>
          </w:tcPr>
          <w:p w14:paraId="4E6384B6" w14:textId="77777777" w:rsidR="0038276D" w:rsidRDefault="00B410C8">
            <w:pPr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FEC?</w:t>
            </w:r>
          </w:p>
        </w:tc>
        <w:tc>
          <w:tcPr>
            <w:tcW w:w="280" w:type="pct"/>
            <w:shd w:val="clear" w:color="D9E1F2" w:fill="D9E1F2"/>
            <w:noWrap/>
            <w:vAlign w:val="center"/>
          </w:tcPr>
          <w:p w14:paraId="5AE7244A" w14:textId="77777777" w:rsidR="0038276D" w:rsidRDefault="00B410C8">
            <w:pPr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Line Code</w:t>
            </w:r>
          </w:p>
        </w:tc>
        <w:tc>
          <w:tcPr>
            <w:tcW w:w="341" w:type="pct"/>
            <w:shd w:val="clear" w:color="D9E1F2" w:fill="D9E1F2"/>
            <w:noWrap/>
            <w:vAlign w:val="center"/>
          </w:tcPr>
          <w:p w14:paraId="7068137B" w14:textId="77777777" w:rsidR="0038276D" w:rsidRDefault="00B410C8">
            <w:pPr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#ofRx</w:t>
            </w:r>
          </w:p>
        </w:tc>
        <w:tc>
          <w:tcPr>
            <w:tcW w:w="361" w:type="pct"/>
            <w:shd w:val="clear" w:color="D9E1F2" w:fill="D9E1F2"/>
            <w:noWrap/>
            <w:vAlign w:val="center"/>
          </w:tcPr>
          <w:p w14:paraId="63C04566" w14:textId="77777777" w:rsidR="0038276D" w:rsidRDefault="00B410C8">
            <w:pPr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DataRate</w:t>
            </w:r>
            <w:proofErr w:type="spellEnd"/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[kbps]</w:t>
            </w:r>
          </w:p>
        </w:tc>
        <w:tc>
          <w:tcPr>
            <w:tcW w:w="311" w:type="pct"/>
            <w:shd w:val="clear" w:color="D9E1F2" w:fill="D9E1F2"/>
            <w:noWrap/>
            <w:vAlign w:val="center"/>
          </w:tcPr>
          <w:p w14:paraId="623353A9" w14:textId="77777777" w:rsidR="0038276D" w:rsidRDefault="00B410C8">
            <w:pPr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info-</w:t>
            </w:r>
            <w:proofErr w:type="spellStart"/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recv_bw</w:t>
            </w:r>
            <w:proofErr w:type="spellEnd"/>
          </w:p>
        </w:tc>
        <w:tc>
          <w:tcPr>
            <w:tcW w:w="361" w:type="pct"/>
            <w:shd w:val="clear" w:color="D9E1F2" w:fill="D9E1F2"/>
            <w:noWrap/>
            <w:vAlign w:val="center"/>
          </w:tcPr>
          <w:p w14:paraId="661D7307" w14:textId="77777777" w:rsidR="0038276D" w:rsidRDefault="00B410C8">
            <w:pPr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ChipRate</w:t>
            </w:r>
            <w:proofErr w:type="spellEnd"/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[</w:t>
            </w:r>
            <w:proofErr w:type="spellStart"/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kcps</w:t>
            </w:r>
            <w:proofErr w:type="spellEnd"/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]</w:t>
            </w:r>
          </w:p>
        </w:tc>
        <w:tc>
          <w:tcPr>
            <w:tcW w:w="481" w:type="pct"/>
            <w:shd w:val="clear" w:color="D9E1F2" w:fill="D9E1F2"/>
            <w:noWrap/>
            <w:vAlign w:val="center"/>
          </w:tcPr>
          <w:p w14:paraId="12D2BE52" w14:textId="77777777" w:rsidR="0038276D" w:rsidRDefault="00B410C8">
            <w:pPr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MessageSize</w:t>
            </w:r>
            <w:proofErr w:type="spellEnd"/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[b]</w:t>
            </w:r>
          </w:p>
        </w:tc>
        <w:tc>
          <w:tcPr>
            <w:tcW w:w="481" w:type="pct"/>
            <w:shd w:val="clear" w:color="D9E1F2" w:fill="D9E1F2"/>
            <w:noWrap/>
            <w:vAlign w:val="center"/>
          </w:tcPr>
          <w:p w14:paraId="39DBFD0C" w14:textId="77777777" w:rsidR="0038276D" w:rsidRDefault="00B410C8">
            <w:pPr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Row Indices</w:t>
            </w:r>
          </w:p>
        </w:tc>
      </w:tr>
      <w:tr w:rsidR="0038276D" w14:paraId="6AC9694B" w14:textId="77777777">
        <w:trPr>
          <w:trHeight w:val="280"/>
        </w:trPr>
        <w:tc>
          <w:tcPr>
            <w:tcW w:w="420" w:type="pct"/>
            <w:vMerge w:val="restart"/>
            <w:shd w:val="clear" w:color="auto" w:fill="auto"/>
            <w:vAlign w:val="center"/>
          </w:tcPr>
          <w:p w14:paraId="34E3FC57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524" w:type="pct"/>
            <w:vMerge w:val="restart"/>
            <w:shd w:val="clear" w:color="auto" w:fill="auto"/>
            <w:vAlign w:val="center"/>
          </w:tcPr>
          <w:p w14:paraId="29546B1A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0.02</w:t>
            </w:r>
          </w:p>
        </w:tc>
        <w:tc>
          <w:tcPr>
            <w:tcW w:w="516" w:type="pct"/>
            <w:vMerge w:val="restart"/>
            <w:shd w:val="clear" w:color="auto" w:fill="auto"/>
            <w:vAlign w:val="center"/>
          </w:tcPr>
          <w:p w14:paraId="269D8197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 w:hint="eastAsia"/>
                <w:color w:val="000000"/>
                <w:sz w:val="16"/>
                <w:szCs w:val="16"/>
              </w:rPr>
              <w:t>[197]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</w:tcPr>
          <w:p w14:paraId="038139BA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</w:tcPr>
          <w:p w14:paraId="0F904D12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322" w:type="pct"/>
            <w:vMerge w:val="restart"/>
            <w:shd w:val="clear" w:color="auto" w:fill="auto"/>
            <w:vAlign w:val="center"/>
          </w:tcPr>
          <w:p w14:paraId="2DE95D5E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no FEC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</w:tcPr>
          <w:p w14:paraId="6CAFB0F8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Manchester</w:t>
            </w:r>
          </w:p>
        </w:tc>
        <w:tc>
          <w:tcPr>
            <w:tcW w:w="341" w:type="pct"/>
            <w:shd w:val="clear" w:color="auto" w:fill="auto"/>
            <w:vAlign w:val="center"/>
          </w:tcPr>
          <w:p w14:paraId="2B25016C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</w:tcPr>
          <w:p w14:paraId="45B4524B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</w:tcPr>
          <w:p w14:paraId="31C5DAB8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60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</w:tcPr>
          <w:p w14:paraId="0E6485A9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NaN</w:t>
            </w:r>
            <w:proofErr w:type="spellEnd"/>
          </w:p>
        </w:tc>
        <w:tc>
          <w:tcPr>
            <w:tcW w:w="481" w:type="pct"/>
            <w:vMerge w:val="restart"/>
            <w:shd w:val="clear" w:color="auto" w:fill="auto"/>
            <w:vAlign w:val="center"/>
          </w:tcPr>
          <w:p w14:paraId="41685C71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481" w:type="pct"/>
            <w:shd w:val="clear" w:color="auto" w:fill="auto"/>
            <w:vAlign w:val="center"/>
          </w:tcPr>
          <w:p w14:paraId="5BAF2FCB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659</w:t>
            </w:r>
          </w:p>
        </w:tc>
      </w:tr>
      <w:tr w:rsidR="0038276D" w14:paraId="40A636C6" w14:textId="77777777">
        <w:trPr>
          <w:trHeight w:val="280"/>
        </w:trPr>
        <w:tc>
          <w:tcPr>
            <w:tcW w:w="420" w:type="pct"/>
            <w:vMerge/>
            <w:vAlign w:val="center"/>
          </w:tcPr>
          <w:p w14:paraId="4BD94753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</w:tcPr>
          <w:p w14:paraId="69921656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6" w:type="pct"/>
            <w:vMerge/>
            <w:vAlign w:val="center"/>
          </w:tcPr>
          <w:p w14:paraId="246FE39F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</w:tcPr>
          <w:p w14:paraId="737C0055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</w:tcPr>
          <w:p w14:paraId="7725B835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2" w:type="pct"/>
            <w:vMerge/>
            <w:vAlign w:val="center"/>
          </w:tcPr>
          <w:p w14:paraId="7D18C8DA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</w:tcPr>
          <w:p w14:paraId="3ADE6049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1" w:type="pct"/>
            <w:vMerge w:val="restart"/>
            <w:shd w:val="clear" w:color="auto" w:fill="auto"/>
            <w:vAlign w:val="center"/>
          </w:tcPr>
          <w:p w14:paraId="0020AB90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61" w:type="pct"/>
            <w:vMerge/>
            <w:vAlign w:val="center"/>
          </w:tcPr>
          <w:p w14:paraId="00625B07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</w:tcPr>
          <w:p w14:paraId="584AD95C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</w:tcPr>
          <w:p w14:paraId="4A818104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/>
            <w:vAlign w:val="center"/>
          </w:tcPr>
          <w:p w14:paraId="653F4C2B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</w:tcPr>
          <w:p w14:paraId="485A0608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667</w:t>
            </w:r>
          </w:p>
        </w:tc>
      </w:tr>
      <w:tr w:rsidR="0038276D" w14:paraId="28536D04" w14:textId="77777777">
        <w:trPr>
          <w:trHeight w:val="280"/>
        </w:trPr>
        <w:tc>
          <w:tcPr>
            <w:tcW w:w="420" w:type="pct"/>
            <w:vMerge/>
            <w:vAlign w:val="center"/>
          </w:tcPr>
          <w:p w14:paraId="439029EA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shd w:val="clear" w:color="auto" w:fill="auto"/>
            <w:vAlign w:val="center"/>
          </w:tcPr>
          <w:p w14:paraId="0CA4C3A3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0.03</w:t>
            </w:r>
          </w:p>
        </w:tc>
        <w:tc>
          <w:tcPr>
            <w:tcW w:w="516" w:type="pct"/>
            <w:vMerge w:val="restart"/>
            <w:shd w:val="clear" w:color="auto" w:fill="auto"/>
            <w:vAlign w:val="center"/>
          </w:tcPr>
          <w:p w14:paraId="27F1FE96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 w:hint="eastAsia"/>
                <w:color w:val="000000"/>
                <w:sz w:val="16"/>
                <w:szCs w:val="16"/>
              </w:rPr>
              <w:t>[202]</w:t>
            </w:r>
          </w:p>
        </w:tc>
        <w:tc>
          <w:tcPr>
            <w:tcW w:w="323" w:type="pct"/>
            <w:shd w:val="clear" w:color="auto" w:fill="auto"/>
            <w:vAlign w:val="center"/>
          </w:tcPr>
          <w:p w14:paraId="09C08714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2.1</w:t>
            </w:r>
          </w:p>
        </w:tc>
        <w:tc>
          <w:tcPr>
            <w:tcW w:w="280" w:type="pct"/>
            <w:shd w:val="clear" w:color="auto" w:fill="auto"/>
            <w:vAlign w:val="center"/>
          </w:tcPr>
          <w:p w14:paraId="3A0AC1CA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2.1</w:t>
            </w:r>
          </w:p>
        </w:tc>
        <w:tc>
          <w:tcPr>
            <w:tcW w:w="322" w:type="pct"/>
            <w:vMerge w:val="restart"/>
            <w:shd w:val="clear" w:color="auto" w:fill="auto"/>
            <w:vAlign w:val="center"/>
          </w:tcPr>
          <w:p w14:paraId="49B92CB6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CC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</w:tcPr>
          <w:p w14:paraId="5FF52326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Manchester encoding</w:t>
            </w:r>
          </w:p>
        </w:tc>
        <w:tc>
          <w:tcPr>
            <w:tcW w:w="341" w:type="pct"/>
            <w:vMerge/>
            <w:vAlign w:val="center"/>
          </w:tcPr>
          <w:p w14:paraId="5A524B42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</w:tcPr>
          <w:p w14:paraId="221E16BE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4.81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</w:tcPr>
          <w:p w14:paraId="775B42D9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150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</w:tcPr>
          <w:p w14:paraId="03207825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75</w:t>
            </w:r>
          </w:p>
        </w:tc>
        <w:tc>
          <w:tcPr>
            <w:tcW w:w="481" w:type="pct"/>
            <w:vMerge/>
            <w:vAlign w:val="center"/>
          </w:tcPr>
          <w:p w14:paraId="0FADD9EB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</w:tcPr>
          <w:p w14:paraId="1B8DC1E0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327</w:t>
            </w:r>
          </w:p>
        </w:tc>
      </w:tr>
      <w:tr w:rsidR="0038276D" w14:paraId="03FDCA71" w14:textId="77777777">
        <w:trPr>
          <w:trHeight w:val="280"/>
        </w:trPr>
        <w:tc>
          <w:tcPr>
            <w:tcW w:w="420" w:type="pct"/>
            <w:vMerge/>
            <w:vAlign w:val="center"/>
          </w:tcPr>
          <w:p w14:paraId="238A069A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shd w:val="clear" w:color="auto" w:fill="auto"/>
            <w:vAlign w:val="center"/>
          </w:tcPr>
          <w:p w14:paraId="012BF4C0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0.04</w:t>
            </w:r>
          </w:p>
        </w:tc>
        <w:tc>
          <w:tcPr>
            <w:tcW w:w="516" w:type="pct"/>
            <w:vMerge/>
            <w:vAlign w:val="center"/>
          </w:tcPr>
          <w:p w14:paraId="0E592313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shd w:val="clear" w:color="auto" w:fill="auto"/>
            <w:vAlign w:val="center"/>
          </w:tcPr>
          <w:p w14:paraId="0CA341A9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1.2</w:t>
            </w:r>
          </w:p>
        </w:tc>
        <w:tc>
          <w:tcPr>
            <w:tcW w:w="280" w:type="pct"/>
            <w:shd w:val="clear" w:color="auto" w:fill="auto"/>
            <w:vAlign w:val="center"/>
          </w:tcPr>
          <w:p w14:paraId="6E1AA062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1.2</w:t>
            </w:r>
          </w:p>
        </w:tc>
        <w:tc>
          <w:tcPr>
            <w:tcW w:w="322" w:type="pct"/>
            <w:vMerge/>
            <w:vAlign w:val="center"/>
          </w:tcPr>
          <w:p w14:paraId="0E87C9B3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</w:tcPr>
          <w:p w14:paraId="0A519E17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1" w:type="pct"/>
            <w:vMerge/>
            <w:vAlign w:val="center"/>
          </w:tcPr>
          <w:p w14:paraId="782A8576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</w:tcPr>
          <w:p w14:paraId="124EE70C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5.36</w:t>
            </w:r>
          </w:p>
        </w:tc>
        <w:tc>
          <w:tcPr>
            <w:tcW w:w="311" w:type="pct"/>
            <w:vMerge/>
            <w:vAlign w:val="center"/>
          </w:tcPr>
          <w:p w14:paraId="78026F7A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</w:tcPr>
          <w:p w14:paraId="107B9D66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</w:tcPr>
          <w:p w14:paraId="7152121E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481" w:type="pct"/>
            <w:shd w:val="clear" w:color="auto" w:fill="auto"/>
            <w:vAlign w:val="center"/>
          </w:tcPr>
          <w:p w14:paraId="748DEE59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363</w:t>
            </w:r>
          </w:p>
        </w:tc>
      </w:tr>
      <w:tr w:rsidR="0038276D" w14:paraId="152F8E77" w14:textId="77777777">
        <w:trPr>
          <w:trHeight w:val="280"/>
        </w:trPr>
        <w:tc>
          <w:tcPr>
            <w:tcW w:w="420" w:type="pct"/>
            <w:vMerge/>
            <w:vAlign w:val="center"/>
          </w:tcPr>
          <w:p w14:paraId="3A4BF923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shd w:val="clear" w:color="auto" w:fill="auto"/>
            <w:vAlign w:val="center"/>
          </w:tcPr>
          <w:p w14:paraId="0FA19460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0.05</w:t>
            </w:r>
          </w:p>
        </w:tc>
        <w:tc>
          <w:tcPr>
            <w:tcW w:w="516" w:type="pct"/>
            <w:vMerge/>
            <w:vAlign w:val="center"/>
          </w:tcPr>
          <w:p w14:paraId="44C5E67D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shd w:val="clear" w:color="auto" w:fill="auto"/>
            <w:vAlign w:val="center"/>
          </w:tcPr>
          <w:p w14:paraId="77282B6A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-8.5</w:t>
            </w:r>
          </w:p>
        </w:tc>
        <w:tc>
          <w:tcPr>
            <w:tcW w:w="280" w:type="pct"/>
            <w:shd w:val="clear" w:color="auto" w:fill="auto"/>
            <w:vAlign w:val="center"/>
          </w:tcPr>
          <w:p w14:paraId="5B1671D3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-8.5</w:t>
            </w:r>
          </w:p>
        </w:tc>
        <w:tc>
          <w:tcPr>
            <w:tcW w:w="322" w:type="pct"/>
            <w:vMerge/>
            <w:vAlign w:val="center"/>
          </w:tcPr>
          <w:p w14:paraId="07199049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</w:tcPr>
          <w:p w14:paraId="7AC0F1D2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1" w:type="pct"/>
            <w:vMerge/>
            <w:vAlign w:val="center"/>
          </w:tcPr>
          <w:p w14:paraId="5709F30F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</w:tcPr>
          <w:p w14:paraId="33BE6456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</w:tcPr>
          <w:p w14:paraId="2A1C0193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</w:tcPr>
          <w:p w14:paraId="0F751F13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7.5</w:t>
            </w:r>
          </w:p>
        </w:tc>
        <w:tc>
          <w:tcPr>
            <w:tcW w:w="481" w:type="pct"/>
            <w:vMerge w:val="restart"/>
            <w:shd w:val="clear" w:color="auto" w:fill="auto"/>
            <w:vAlign w:val="center"/>
          </w:tcPr>
          <w:p w14:paraId="1B35D7FF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481" w:type="pct"/>
            <w:shd w:val="clear" w:color="auto" w:fill="auto"/>
            <w:vAlign w:val="center"/>
          </w:tcPr>
          <w:p w14:paraId="7BAC1F09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291</w:t>
            </w:r>
          </w:p>
        </w:tc>
      </w:tr>
      <w:tr w:rsidR="0038276D" w14:paraId="06A4336C" w14:textId="77777777">
        <w:trPr>
          <w:trHeight w:val="280"/>
        </w:trPr>
        <w:tc>
          <w:tcPr>
            <w:tcW w:w="420" w:type="pct"/>
            <w:vMerge/>
            <w:vAlign w:val="center"/>
          </w:tcPr>
          <w:p w14:paraId="5C7917D0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shd w:val="clear" w:color="auto" w:fill="auto"/>
            <w:vAlign w:val="center"/>
          </w:tcPr>
          <w:p w14:paraId="2C936353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0.06</w:t>
            </w:r>
          </w:p>
        </w:tc>
        <w:tc>
          <w:tcPr>
            <w:tcW w:w="516" w:type="pct"/>
            <w:vMerge/>
            <w:vAlign w:val="center"/>
          </w:tcPr>
          <w:p w14:paraId="2D563C0C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shd w:val="clear" w:color="auto" w:fill="auto"/>
            <w:vAlign w:val="center"/>
          </w:tcPr>
          <w:p w14:paraId="604A6A7B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-4</w:t>
            </w:r>
          </w:p>
        </w:tc>
        <w:tc>
          <w:tcPr>
            <w:tcW w:w="280" w:type="pct"/>
            <w:shd w:val="clear" w:color="auto" w:fill="auto"/>
            <w:vAlign w:val="center"/>
          </w:tcPr>
          <w:p w14:paraId="21E3CD86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-4</w:t>
            </w:r>
          </w:p>
        </w:tc>
        <w:tc>
          <w:tcPr>
            <w:tcW w:w="322" w:type="pct"/>
            <w:vMerge/>
            <w:vAlign w:val="center"/>
          </w:tcPr>
          <w:p w14:paraId="3B50432E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</w:tcPr>
          <w:p w14:paraId="112E09B7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1" w:type="pct"/>
            <w:vMerge/>
            <w:vAlign w:val="center"/>
          </w:tcPr>
          <w:p w14:paraId="2E376854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</w:tcPr>
          <w:p w14:paraId="1EAA36DC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0.96</w:t>
            </w:r>
          </w:p>
        </w:tc>
        <w:tc>
          <w:tcPr>
            <w:tcW w:w="311" w:type="pct"/>
            <w:vMerge/>
            <w:vAlign w:val="center"/>
          </w:tcPr>
          <w:p w14:paraId="03074F52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</w:tcPr>
          <w:p w14:paraId="4A7AB582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/>
            <w:vAlign w:val="center"/>
          </w:tcPr>
          <w:p w14:paraId="60922953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</w:tcPr>
          <w:p w14:paraId="6248319D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309</w:t>
            </w:r>
          </w:p>
        </w:tc>
      </w:tr>
      <w:tr w:rsidR="0038276D" w14:paraId="6D6C0A30" w14:textId="77777777">
        <w:trPr>
          <w:trHeight w:val="280"/>
        </w:trPr>
        <w:tc>
          <w:tcPr>
            <w:tcW w:w="420" w:type="pct"/>
            <w:vMerge/>
            <w:vAlign w:val="center"/>
          </w:tcPr>
          <w:p w14:paraId="6455727A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</w:tcPr>
          <w:p w14:paraId="3D158DA9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0.07</w:t>
            </w:r>
          </w:p>
        </w:tc>
        <w:tc>
          <w:tcPr>
            <w:tcW w:w="516" w:type="pct"/>
            <w:vMerge/>
            <w:vAlign w:val="center"/>
          </w:tcPr>
          <w:p w14:paraId="7EE84FFA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shd w:val="clear" w:color="auto" w:fill="auto"/>
            <w:vAlign w:val="center"/>
          </w:tcPr>
          <w:p w14:paraId="315123E1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-6.8</w:t>
            </w:r>
          </w:p>
        </w:tc>
        <w:tc>
          <w:tcPr>
            <w:tcW w:w="280" w:type="pct"/>
            <w:shd w:val="clear" w:color="auto" w:fill="auto"/>
            <w:vAlign w:val="center"/>
          </w:tcPr>
          <w:p w14:paraId="10DA4489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-6.8</w:t>
            </w:r>
          </w:p>
        </w:tc>
        <w:tc>
          <w:tcPr>
            <w:tcW w:w="322" w:type="pct"/>
            <w:vMerge/>
            <w:vAlign w:val="center"/>
          </w:tcPr>
          <w:p w14:paraId="2083EE6C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</w:tcPr>
          <w:p w14:paraId="005E76FC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1" w:type="pct"/>
            <w:vMerge/>
            <w:vAlign w:val="center"/>
          </w:tcPr>
          <w:p w14:paraId="43075B8B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</w:tcPr>
          <w:p w14:paraId="0C4FAD9B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1.07</w:t>
            </w:r>
          </w:p>
        </w:tc>
        <w:tc>
          <w:tcPr>
            <w:tcW w:w="311" w:type="pct"/>
            <w:vMerge/>
            <w:vAlign w:val="center"/>
          </w:tcPr>
          <w:p w14:paraId="67C3C775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</w:tcPr>
          <w:p w14:paraId="5CC7BD87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</w:tcPr>
          <w:p w14:paraId="75BEBEB4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481" w:type="pct"/>
            <w:shd w:val="clear" w:color="auto" w:fill="auto"/>
            <w:vAlign w:val="center"/>
          </w:tcPr>
          <w:p w14:paraId="31A6F75A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345</w:t>
            </w:r>
          </w:p>
        </w:tc>
      </w:tr>
      <w:tr w:rsidR="0038276D" w14:paraId="0D1FA42A" w14:textId="77777777">
        <w:trPr>
          <w:trHeight w:val="280"/>
        </w:trPr>
        <w:tc>
          <w:tcPr>
            <w:tcW w:w="420" w:type="pct"/>
            <w:vMerge/>
            <w:vAlign w:val="center"/>
          </w:tcPr>
          <w:p w14:paraId="64CFD31D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</w:tcPr>
          <w:p w14:paraId="13E2ED29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6" w:type="pct"/>
            <w:vMerge w:val="restart"/>
            <w:shd w:val="clear" w:color="auto" w:fill="auto"/>
            <w:vAlign w:val="center"/>
          </w:tcPr>
          <w:p w14:paraId="03B0E769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 w:hint="eastAsia"/>
                <w:color w:val="000000"/>
                <w:sz w:val="16"/>
                <w:szCs w:val="16"/>
              </w:rPr>
              <w:t>[215]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</w:tcPr>
          <w:p w14:paraId="34AA4C63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-1.37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</w:tcPr>
          <w:p w14:paraId="04413002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322" w:type="pct"/>
            <w:vMerge w:val="restart"/>
            <w:shd w:val="clear" w:color="auto" w:fill="auto"/>
            <w:vAlign w:val="center"/>
          </w:tcPr>
          <w:p w14:paraId="53DB7F7D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no FEC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</w:tcPr>
          <w:p w14:paraId="26B6B22F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Manchester</w:t>
            </w:r>
          </w:p>
        </w:tc>
        <w:tc>
          <w:tcPr>
            <w:tcW w:w="341" w:type="pct"/>
            <w:vMerge/>
            <w:vAlign w:val="center"/>
          </w:tcPr>
          <w:p w14:paraId="49DE6B66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restart"/>
            <w:shd w:val="clear" w:color="auto" w:fill="auto"/>
            <w:vAlign w:val="center"/>
          </w:tcPr>
          <w:p w14:paraId="74CAF5FA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11" w:type="pct"/>
            <w:vMerge/>
            <w:vAlign w:val="center"/>
          </w:tcPr>
          <w:p w14:paraId="294B746E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restart"/>
            <w:shd w:val="clear" w:color="auto" w:fill="auto"/>
            <w:vAlign w:val="center"/>
          </w:tcPr>
          <w:p w14:paraId="4EBE5622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NaN</w:t>
            </w:r>
            <w:proofErr w:type="spellEnd"/>
          </w:p>
        </w:tc>
        <w:tc>
          <w:tcPr>
            <w:tcW w:w="481" w:type="pct"/>
            <w:shd w:val="clear" w:color="auto" w:fill="auto"/>
            <w:vAlign w:val="center"/>
          </w:tcPr>
          <w:p w14:paraId="76FB3CB3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481" w:type="pct"/>
            <w:shd w:val="clear" w:color="auto" w:fill="auto"/>
            <w:vAlign w:val="center"/>
          </w:tcPr>
          <w:p w14:paraId="1F54A3E1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1355</w:t>
            </w:r>
          </w:p>
        </w:tc>
      </w:tr>
      <w:tr w:rsidR="0038276D" w14:paraId="29C33C3F" w14:textId="77777777">
        <w:trPr>
          <w:trHeight w:val="280"/>
        </w:trPr>
        <w:tc>
          <w:tcPr>
            <w:tcW w:w="420" w:type="pct"/>
            <w:vMerge/>
            <w:vAlign w:val="center"/>
          </w:tcPr>
          <w:p w14:paraId="11E9A64B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</w:tcPr>
          <w:p w14:paraId="4B9D4637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6" w:type="pct"/>
            <w:vMerge/>
            <w:vAlign w:val="center"/>
          </w:tcPr>
          <w:p w14:paraId="6B9B83F2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</w:tcPr>
          <w:p w14:paraId="4821BE32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</w:tcPr>
          <w:p w14:paraId="518A5190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2" w:type="pct"/>
            <w:vMerge/>
            <w:vAlign w:val="center"/>
          </w:tcPr>
          <w:p w14:paraId="4267F381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</w:tcPr>
          <w:p w14:paraId="28F56ED0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1" w:type="pct"/>
            <w:vMerge/>
            <w:vAlign w:val="center"/>
          </w:tcPr>
          <w:p w14:paraId="6AA8D7F5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</w:tcPr>
          <w:p w14:paraId="6A71CD42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</w:tcPr>
          <w:p w14:paraId="2ADC5576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</w:tcPr>
          <w:p w14:paraId="61C76CB4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</w:tcPr>
          <w:p w14:paraId="3AA21141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481" w:type="pct"/>
            <w:shd w:val="clear" w:color="auto" w:fill="auto"/>
            <w:vAlign w:val="center"/>
          </w:tcPr>
          <w:p w14:paraId="767CB89C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1363</w:t>
            </w:r>
          </w:p>
        </w:tc>
      </w:tr>
      <w:tr w:rsidR="0038276D" w14:paraId="56149087" w14:textId="77777777">
        <w:trPr>
          <w:trHeight w:val="280"/>
        </w:trPr>
        <w:tc>
          <w:tcPr>
            <w:tcW w:w="420" w:type="pct"/>
            <w:vMerge/>
            <w:vAlign w:val="center"/>
          </w:tcPr>
          <w:p w14:paraId="41EB153A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</w:tcPr>
          <w:p w14:paraId="729A31D3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6" w:type="pct"/>
            <w:vMerge w:val="restart"/>
            <w:shd w:val="clear" w:color="auto" w:fill="auto"/>
            <w:vAlign w:val="center"/>
          </w:tcPr>
          <w:p w14:paraId="2076711A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 w:hint="eastAsia"/>
                <w:color w:val="000000"/>
                <w:sz w:val="16"/>
                <w:szCs w:val="16"/>
              </w:rPr>
              <w:t>[201]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</w:tcPr>
          <w:p w14:paraId="7ADDB940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-10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</w:tcPr>
          <w:p w14:paraId="2718BF0B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-2</w:t>
            </w:r>
          </w:p>
        </w:tc>
        <w:tc>
          <w:tcPr>
            <w:tcW w:w="322" w:type="pct"/>
            <w:vMerge/>
            <w:vAlign w:val="center"/>
          </w:tcPr>
          <w:p w14:paraId="7B65C6F5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 w:val="restart"/>
            <w:shd w:val="clear" w:color="auto" w:fill="auto"/>
            <w:vAlign w:val="center"/>
          </w:tcPr>
          <w:p w14:paraId="0A8EAD87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MC</w:t>
            </w:r>
          </w:p>
        </w:tc>
        <w:tc>
          <w:tcPr>
            <w:tcW w:w="341" w:type="pct"/>
            <w:vMerge/>
            <w:vAlign w:val="center"/>
          </w:tcPr>
          <w:p w14:paraId="1EA3C5B9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</w:tcPr>
          <w:p w14:paraId="0BE50E18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</w:tcPr>
          <w:p w14:paraId="6D5A77EC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</w:tcPr>
          <w:p w14:paraId="42B78455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 w:val="restart"/>
            <w:shd w:val="clear" w:color="auto" w:fill="auto"/>
            <w:vAlign w:val="center"/>
          </w:tcPr>
          <w:p w14:paraId="155C846D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481" w:type="pct"/>
            <w:shd w:val="clear" w:color="auto" w:fill="auto"/>
            <w:vAlign w:val="center"/>
          </w:tcPr>
          <w:p w14:paraId="19511162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125</w:t>
            </w:r>
          </w:p>
        </w:tc>
      </w:tr>
      <w:tr w:rsidR="0038276D" w14:paraId="6FC5FC9C" w14:textId="77777777">
        <w:trPr>
          <w:trHeight w:val="280"/>
        </w:trPr>
        <w:tc>
          <w:tcPr>
            <w:tcW w:w="420" w:type="pct"/>
            <w:vMerge/>
            <w:vAlign w:val="center"/>
          </w:tcPr>
          <w:p w14:paraId="6DF96029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</w:tcPr>
          <w:p w14:paraId="12EAEBED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6" w:type="pct"/>
            <w:vMerge/>
            <w:vAlign w:val="center"/>
          </w:tcPr>
          <w:p w14:paraId="59698D48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</w:tcPr>
          <w:p w14:paraId="415DE71C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</w:tcPr>
          <w:p w14:paraId="4A7802D9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2" w:type="pct"/>
            <w:vMerge/>
            <w:vAlign w:val="center"/>
          </w:tcPr>
          <w:p w14:paraId="79122B53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</w:tcPr>
          <w:p w14:paraId="49150FF4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1" w:type="pct"/>
            <w:shd w:val="clear" w:color="auto" w:fill="auto"/>
            <w:vAlign w:val="center"/>
          </w:tcPr>
          <w:p w14:paraId="4811E6C5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361" w:type="pct"/>
            <w:vMerge/>
            <w:vAlign w:val="center"/>
          </w:tcPr>
          <w:p w14:paraId="71CEF951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</w:tcPr>
          <w:p w14:paraId="2C3F8BE4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</w:tcPr>
          <w:p w14:paraId="1CE68039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/>
            <w:vAlign w:val="center"/>
          </w:tcPr>
          <w:p w14:paraId="51D1CEBE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</w:tcPr>
          <w:p w14:paraId="78F52629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137</w:t>
            </w:r>
          </w:p>
        </w:tc>
      </w:tr>
      <w:tr w:rsidR="0038276D" w14:paraId="54E6FABF" w14:textId="77777777">
        <w:trPr>
          <w:trHeight w:val="280"/>
        </w:trPr>
        <w:tc>
          <w:tcPr>
            <w:tcW w:w="420" w:type="pct"/>
            <w:vMerge/>
            <w:vAlign w:val="center"/>
          </w:tcPr>
          <w:p w14:paraId="1978E77B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</w:tcPr>
          <w:p w14:paraId="4E55286F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6" w:type="pct"/>
            <w:shd w:val="clear" w:color="auto" w:fill="auto"/>
            <w:vAlign w:val="center"/>
          </w:tcPr>
          <w:p w14:paraId="33FD007E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 w:hint="eastAsia"/>
                <w:color w:val="000000"/>
                <w:sz w:val="16"/>
                <w:szCs w:val="16"/>
              </w:rPr>
              <w:t>[211]</w:t>
            </w:r>
          </w:p>
        </w:tc>
        <w:tc>
          <w:tcPr>
            <w:tcW w:w="323" w:type="pct"/>
            <w:shd w:val="clear" w:color="auto" w:fill="auto"/>
            <w:vAlign w:val="center"/>
          </w:tcPr>
          <w:p w14:paraId="0C08B745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5.2</w:t>
            </w:r>
          </w:p>
        </w:tc>
        <w:tc>
          <w:tcPr>
            <w:tcW w:w="280" w:type="pct"/>
            <w:shd w:val="clear" w:color="auto" w:fill="auto"/>
            <w:vAlign w:val="center"/>
          </w:tcPr>
          <w:p w14:paraId="456B8F35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5.2</w:t>
            </w:r>
          </w:p>
        </w:tc>
        <w:tc>
          <w:tcPr>
            <w:tcW w:w="322" w:type="pct"/>
            <w:vMerge/>
            <w:vAlign w:val="center"/>
          </w:tcPr>
          <w:p w14:paraId="4A61C67C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 w:val="restart"/>
            <w:shd w:val="clear" w:color="auto" w:fill="auto"/>
            <w:vAlign w:val="center"/>
          </w:tcPr>
          <w:p w14:paraId="240861E8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Manchester</w:t>
            </w:r>
          </w:p>
        </w:tc>
        <w:tc>
          <w:tcPr>
            <w:tcW w:w="341" w:type="pct"/>
            <w:shd w:val="clear" w:color="auto" w:fill="auto"/>
            <w:vAlign w:val="center"/>
          </w:tcPr>
          <w:p w14:paraId="70A0D978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61" w:type="pct"/>
            <w:vMerge/>
            <w:vAlign w:val="center"/>
          </w:tcPr>
          <w:p w14:paraId="65C3C8C7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</w:tcPr>
          <w:p w14:paraId="22FA619F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</w:tcPr>
          <w:p w14:paraId="7A7FD6BE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</w:tcPr>
          <w:p w14:paraId="155E29E4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481" w:type="pct"/>
            <w:shd w:val="clear" w:color="auto" w:fill="auto"/>
            <w:vAlign w:val="center"/>
          </w:tcPr>
          <w:p w14:paraId="5879D4D6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1521</w:t>
            </w:r>
          </w:p>
        </w:tc>
      </w:tr>
      <w:tr w:rsidR="0038276D" w14:paraId="587683A1" w14:textId="77777777">
        <w:trPr>
          <w:trHeight w:val="280"/>
        </w:trPr>
        <w:tc>
          <w:tcPr>
            <w:tcW w:w="420" w:type="pct"/>
            <w:vMerge/>
            <w:vAlign w:val="center"/>
          </w:tcPr>
          <w:p w14:paraId="3C2E4588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</w:tcPr>
          <w:p w14:paraId="562E4B92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6" w:type="pct"/>
            <w:shd w:val="clear" w:color="auto" w:fill="auto"/>
            <w:vAlign w:val="center"/>
          </w:tcPr>
          <w:p w14:paraId="4915FFB9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 w:hint="eastAsia"/>
                <w:color w:val="000000"/>
                <w:sz w:val="16"/>
                <w:szCs w:val="16"/>
              </w:rPr>
              <w:t>[199]</w:t>
            </w:r>
          </w:p>
        </w:tc>
        <w:tc>
          <w:tcPr>
            <w:tcW w:w="323" w:type="pct"/>
            <w:shd w:val="clear" w:color="auto" w:fill="auto"/>
            <w:vAlign w:val="center"/>
          </w:tcPr>
          <w:p w14:paraId="6C003452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5.9</w:t>
            </w:r>
          </w:p>
        </w:tc>
        <w:tc>
          <w:tcPr>
            <w:tcW w:w="280" w:type="pct"/>
            <w:shd w:val="clear" w:color="auto" w:fill="auto"/>
            <w:vAlign w:val="center"/>
          </w:tcPr>
          <w:p w14:paraId="5EE41F01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5.9</w:t>
            </w:r>
          </w:p>
        </w:tc>
        <w:tc>
          <w:tcPr>
            <w:tcW w:w="322" w:type="pct"/>
            <w:shd w:val="clear" w:color="auto" w:fill="auto"/>
            <w:vAlign w:val="center"/>
          </w:tcPr>
          <w:p w14:paraId="708654E2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CC</w:t>
            </w:r>
          </w:p>
        </w:tc>
        <w:tc>
          <w:tcPr>
            <w:tcW w:w="280" w:type="pct"/>
            <w:vMerge/>
            <w:vAlign w:val="center"/>
          </w:tcPr>
          <w:p w14:paraId="6C73550A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1" w:type="pct"/>
            <w:shd w:val="clear" w:color="auto" w:fill="auto"/>
            <w:vAlign w:val="center"/>
          </w:tcPr>
          <w:p w14:paraId="1F92530D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61" w:type="pct"/>
            <w:shd w:val="clear" w:color="auto" w:fill="auto"/>
            <w:vAlign w:val="center"/>
          </w:tcPr>
          <w:p w14:paraId="4B88DB49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15.6</w:t>
            </w:r>
          </w:p>
        </w:tc>
        <w:tc>
          <w:tcPr>
            <w:tcW w:w="311" w:type="pct"/>
            <w:shd w:val="clear" w:color="auto" w:fill="auto"/>
            <w:vAlign w:val="center"/>
          </w:tcPr>
          <w:p w14:paraId="5C5156E2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224</w:t>
            </w:r>
          </w:p>
        </w:tc>
        <w:tc>
          <w:tcPr>
            <w:tcW w:w="361" w:type="pct"/>
            <w:shd w:val="clear" w:color="auto" w:fill="auto"/>
            <w:vAlign w:val="center"/>
          </w:tcPr>
          <w:p w14:paraId="377F145D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112</w:t>
            </w:r>
          </w:p>
        </w:tc>
        <w:tc>
          <w:tcPr>
            <w:tcW w:w="481" w:type="pct"/>
            <w:shd w:val="clear" w:color="auto" w:fill="auto"/>
            <w:vAlign w:val="center"/>
          </w:tcPr>
          <w:p w14:paraId="213CFBB8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481" w:type="pct"/>
            <w:shd w:val="clear" w:color="auto" w:fill="auto"/>
            <w:vAlign w:val="center"/>
          </w:tcPr>
          <w:p w14:paraId="3B9183B5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250</w:t>
            </w:r>
          </w:p>
        </w:tc>
      </w:tr>
      <w:tr w:rsidR="0038276D" w14:paraId="3AFD19B4" w14:textId="77777777">
        <w:trPr>
          <w:trHeight w:val="280"/>
        </w:trPr>
        <w:tc>
          <w:tcPr>
            <w:tcW w:w="420" w:type="pct"/>
            <w:vMerge/>
            <w:vAlign w:val="center"/>
          </w:tcPr>
          <w:p w14:paraId="55A49F43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</w:tcPr>
          <w:p w14:paraId="277EBD22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0.08</w:t>
            </w:r>
          </w:p>
        </w:tc>
        <w:tc>
          <w:tcPr>
            <w:tcW w:w="516" w:type="pct"/>
            <w:vMerge w:val="restart"/>
            <w:shd w:val="clear" w:color="auto" w:fill="auto"/>
            <w:vAlign w:val="center"/>
          </w:tcPr>
          <w:p w14:paraId="442A9B7E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 w:hint="eastAsia"/>
                <w:color w:val="000000"/>
                <w:sz w:val="16"/>
                <w:szCs w:val="16"/>
              </w:rPr>
              <w:t>[197]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</w:tcPr>
          <w:p w14:paraId="319BF7F5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</w:tcPr>
          <w:p w14:paraId="47843AE9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12.5</w:t>
            </w:r>
          </w:p>
        </w:tc>
        <w:tc>
          <w:tcPr>
            <w:tcW w:w="322" w:type="pct"/>
            <w:vMerge w:val="restart"/>
            <w:shd w:val="clear" w:color="auto" w:fill="auto"/>
            <w:vAlign w:val="center"/>
          </w:tcPr>
          <w:p w14:paraId="36D4CC5E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no FEC</w:t>
            </w:r>
          </w:p>
        </w:tc>
        <w:tc>
          <w:tcPr>
            <w:tcW w:w="280" w:type="pct"/>
            <w:vMerge/>
            <w:vAlign w:val="center"/>
          </w:tcPr>
          <w:p w14:paraId="1CB1162E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1" w:type="pct"/>
            <w:shd w:val="clear" w:color="auto" w:fill="auto"/>
            <w:vAlign w:val="center"/>
          </w:tcPr>
          <w:p w14:paraId="50ACA8FE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61" w:type="pct"/>
            <w:shd w:val="clear" w:color="auto" w:fill="auto"/>
            <w:vAlign w:val="center"/>
          </w:tcPr>
          <w:p w14:paraId="0ADC00A7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311" w:type="pct"/>
            <w:shd w:val="clear" w:color="auto" w:fill="auto"/>
            <w:vAlign w:val="center"/>
          </w:tcPr>
          <w:p w14:paraId="3511BB1E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60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</w:tcPr>
          <w:p w14:paraId="04444D70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NaN</w:t>
            </w:r>
            <w:proofErr w:type="spellEnd"/>
          </w:p>
        </w:tc>
        <w:tc>
          <w:tcPr>
            <w:tcW w:w="481" w:type="pct"/>
            <w:shd w:val="clear" w:color="auto" w:fill="auto"/>
            <w:vAlign w:val="center"/>
          </w:tcPr>
          <w:p w14:paraId="4B5B6581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481" w:type="pct"/>
            <w:shd w:val="clear" w:color="auto" w:fill="auto"/>
            <w:vAlign w:val="center"/>
          </w:tcPr>
          <w:p w14:paraId="0C51D8F6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627</w:t>
            </w:r>
          </w:p>
        </w:tc>
      </w:tr>
      <w:tr w:rsidR="0038276D" w14:paraId="6096E270" w14:textId="77777777">
        <w:trPr>
          <w:trHeight w:val="280"/>
        </w:trPr>
        <w:tc>
          <w:tcPr>
            <w:tcW w:w="420" w:type="pct"/>
            <w:vMerge/>
            <w:vAlign w:val="center"/>
          </w:tcPr>
          <w:p w14:paraId="1ACFDB0B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</w:tcPr>
          <w:p w14:paraId="331307DE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6" w:type="pct"/>
            <w:vMerge/>
            <w:vAlign w:val="center"/>
          </w:tcPr>
          <w:p w14:paraId="7C21A570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</w:tcPr>
          <w:p w14:paraId="31D4B911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</w:tcPr>
          <w:p w14:paraId="48CC92EC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2" w:type="pct"/>
            <w:vMerge/>
            <w:vAlign w:val="center"/>
          </w:tcPr>
          <w:p w14:paraId="6B2D4817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</w:tcPr>
          <w:p w14:paraId="43338AD3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1" w:type="pct"/>
            <w:vMerge w:val="restart"/>
            <w:shd w:val="clear" w:color="auto" w:fill="auto"/>
            <w:vAlign w:val="center"/>
          </w:tcPr>
          <w:p w14:paraId="2B618CDB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61" w:type="pct"/>
            <w:shd w:val="clear" w:color="auto" w:fill="auto"/>
            <w:vAlign w:val="center"/>
          </w:tcPr>
          <w:p w14:paraId="58657CFB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55</w:t>
            </w:r>
          </w:p>
        </w:tc>
        <w:tc>
          <w:tcPr>
            <w:tcW w:w="311" w:type="pct"/>
            <w:shd w:val="clear" w:color="auto" w:fill="auto"/>
            <w:vAlign w:val="center"/>
          </w:tcPr>
          <w:p w14:paraId="487897B4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720</w:t>
            </w:r>
          </w:p>
        </w:tc>
        <w:tc>
          <w:tcPr>
            <w:tcW w:w="361" w:type="pct"/>
            <w:vMerge/>
            <w:vAlign w:val="center"/>
          </w:tcPr>
          <w:p w14:paraId="5560AB28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 w:val="restart"/>
            <w:shd w:val="clear" w:color="auto" w:fill="auto"/>
            <w:vAlign w:val="center"/>
          </w:tcPr>
          <w:p w14:paraId="78930468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481" w:type="pct"/>
            <w:shd w:val="clear" w:color="auto" w:fill="auto"/>
            <w:vAlign w:val="center"/>
          </w:tcPr>
          <w:p w14:paraId="3B1CF2AE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651</w:t>
            </w:r>
          </w:p>
        </w:tc>
      </w:tr>
      <w:tr w:rsidR="0038276D" w14:paraId="4493CB63" w14:textId="77777777">
        <w:trPr>
          <w:trHeight w:val="280"/>
        </w:trPr>
        <w:tc>
          <w:tcPr>
            <w:tcW w:w="420" w:type="pct"/>
            <w:vMerge/>
            <w:vAlign w:val="center"/>
          </w:tcPr>
          <w:p w14:paraId="1779CBBD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shd w:val="clear" w:color="auto" w:fill="auto"/>
            <w:vAlign w:val="center"/>
          </w:tcPr>
          <w:p w14:paraId="3689DE76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516" w:type="pct"/>
            <w:shd w:val="clear" w:color="auto" w:fill="auto"/>
            <w:vAlign w:val="center"/>
          </w:tcPr>
          <w:p w14:paraId="622835AC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 w:hint="eastAsia"/>
                <w:color w:val="000000"/>
                <w:sz w:val="16"/>
                <w:szCs w:val="16"/>
              </w:rPr>
              <w:t>[199]</w:t>
            </w:r>
          </w:p>
        </w:tc>
        <w:tc>
          <w:tcPr>
            <w:tcW w:w="323" w:type="pct"/>
            <w:shd w:val="clear" w:color="auto" w:fill="auto"/>
            <w:vAlign w:val="center"/>
          </w:tcPr>
          <w:p w14:paraId="3B9FFB66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7.6</w:t>
            </w:r>
          </w:p>
        </w:tc>
        <w:tc>
          <w:tcPr>
            <w:tcW w:w="280" w:type="pct"/>
            <w:shd w:val="clear" w:color="auto" w:fill="auto"/>
            <w:vAlign w:val="center"/>
          </w:tcPr>
          <w:p w14:paraId="037C51D3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7.6</w:t>
            </w:r>
          </w:p>
        </w:tc>
        <w:tc>
          <w:tcPr>
            <w:tcW w:w="322" w:type="pct"/>
            <w:shd w:val="clear" w:color="auto" w:fill="auto"/>
            <w:vAlign w:val="center"/>
          </w:tcPr>
          <w:p w14:paraId="535BAFFE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CC</w:t>
            </w:r>
          </w:p>
        </w:tc>
        <w:tc>
          <w:tcPr>
            <w:tcW w:w="280" w:type="pct"/>
            <w:vMerge/>
            <w:vAlign w:val="center"/>
          </w:tcPr>
          <w:p w14:paraId="7F7B80C8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1" w:type="pct"/>
            <w:vMerge/>
            <w:vAlign w:val="center"/>
          </w:tcPr>
          <w:p w14:paraId="40086CDF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</w:tcPr>
          <w:p w14:paraId="1E45765D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23.2</w:t>
            </w:r>
          </w:p>
        </w:tc>
        <w:tc>
          <w:tcPr>
            <w:tcW w:w="311" w:type="pct"/>
            <w:shd w:val="clear" w:color="auto" w:fill="auto"/>
            <w:vAlign w:val="center"/>
          </w:tcPr>
          <w:p w14:paraId="69DA8EF8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224</w:t>
            </w:r>
          </w:p>
        </w:tc>
        <w:tc>
          <w:tcPr>
            <w:tcW w:w="361" w:type="pct"/>
            <w:shd w:val="clear" w:color="auto" w:fill="auto"/>
            <w:vAlign w:val="center"/>
          </w:tcPr>
          <w:p w14:paraId="00ABC159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112</w:t>
            </w:r>
          </w:p>
        </w:tc>
        <w:tc>
          <w:tcPr>
            <w:tcW w:w="481" w:type="pct"/>
            <w:vMerge/>
            <w:vAlign w:val="center"/>
          </w:tcPr>
          <w:p w14:paraId="58253378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</w:tcPr>
          <w:p w14:paraId="26346F05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254</w:t>
            </w:r>
          </w:p>
        </w:tc>
      </w:tr>
      <w:tr w:rsidR="0038276D" w14:paraId="6573664B" w14:textId="77777777">
        <w:trPr>
          <w:trHeight w:val="280"/>
        </w:trPr>
        <w:tc>
          <w:tcPr>
            <w:tcW w:w="420" w:type="pct"/>
            <w:vMerge/>
            <w:vAlign w:val="center"/>
          </w:tcPr>
          <w:p w14:paraId="74EE741F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</w:tcPr>
          <w:p w14:paraId="7AE9BD53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0.14</w:t>
            </w:r>
          </w:p>
        </w:tc>
        <w:tc>
          <w:tcPr>
            <w:tcW w:w="516" w:type="pct"/>
            <w:vMerge w:val="restart"/>
            <w:shd w:val="clear" w:color="auto" w:fill="auto"/>
            <w:vAlign w:val="center"/>
          </w:tcPr>
          <w:p w14:paraId="741100ED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 w:hint="eastAsia"/>
                <w:color w:val="000000"/>
                <w:sz w:val="16"/>
                <w:szCs w:val="16"/>
              </w:rPr>
              <w:t>[191]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</w:tcPr>
          <w:p w14:paraId="4B5D73F7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12.2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</w:tcPr>
          <w:p w14:paraId="5B36ABE9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16.2</w:t>
            </w:r>
          </w:p>
        </w:tc>
        <w:tc>
          <w:tcPr>
            <w:tcW w:w="322" w:type="pct"/>
            <w:vMerge w:val="restart"/>
            <w:shd w:val="clear" w:color="auto" w:fill="auto"/>
            <w:vAlign w:val="center"/>
          </w:tcPr>
          <w:p w14:paraId="5B6DFA09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FEC</w:t>
            </w:r>
          </w:p>
        </w:tc>
        <w:tc>
          <w:tcPr>
            <w:tcW w:w="280" w:type="pct"/>
            <w:vMerge/>
            <w:vAlign w:val="center"/>
          </w:tcPr>
          <w:p w14:paraId="251E16CB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1" w:type="pct"/>
            <w:vMerge/>
            <w:vAlign w:val="center"/>
          </w:tcPr>
          <w:p w14:paraId="0E5D3653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restart"/>
            <w:shd w:val="clear" w:color="auto" w:fill="auto"/>
            <w:vAlign w:val="center"/>
          </w:tcPr>
          <w:p w14:paraId="28F9DA0E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</w:tcPr>
          <w:p w14:paraId="142F2501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35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</w:tcPr>
          <w:p w14:paraId="6FAB49A3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NaN</w:t>
            </w:r>
            <w:proofErr w:type="spellEnd"/>
          </w:p>
        </w:tc>
        <w:tc>
          <w:tcPr>
            <w:tcW w:w="481" w:type="pct"/>
            <w:vMerge/>
            <w:vAlign w:val="center"/>
          </w:tcPr>
          <w:p w14:paraId="1934EDD9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</w:tcPr>
          <w:p w14:paraId="1E956C96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809</w:t>
            </w:r>
          </w:p>
        </w:tc>
      </w:tr>
      <w:tr w:rsidR="0038276D" w14:paraId="1F27D53B" w14:textId="77777777">
        <w:trPr>
          <w:trHeight w:val="280"/>
        </w:trPr>
        <w:tc>
          <w:tcPr>
            <w:tcW w:w="420" w:type="pct"/>
            <w:vMerge/>
            <w:vAlign w:val="center"/>
          </w:tcPr>
          <w:p w14:paraId="1728471B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</w:tcPr>
          <w:p w14:paraId="7F3C93F2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6" w:type="pct"/>
            <w:vMerge/>
            <w:vAlign w:val="center"/>
          </w:tcPr>
          <w:p w14:paraId="5204B382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</w:tcPr>
          <w:p w14:paraId="1967612A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</w:tcPr>
          <w:p w14:paraId="2E07410E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2" w:type="pct"/>
            <w:vMerge/>
            <w:vAlign w:val="center"/>
          </w:tcPr>
          <w:p w14:paraId="675783C9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</w:tcPr>
          <w:p w14:paraId="23679DB9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1" w:type="pct"/>
            <w:vMerge/>
            <w:vAlign w:val="center"/>
          </w:tcPr>
          <w:p w14:paraId="591A84AB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</w:tcPr>
          <w:p w14:paraId="69607261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</w:tcPr>
          <w:p w14:paraId="3410E069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</w:tcPr>
          <w:p w14:paraId="067DE893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</w:tcPr>
          <w:p w14:paraId="27500D5F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481" w:type="pct"/>
            <w:shd w:val="clear" w:color="auto" w:fill="auto"/>
            <w:vAlign w:val="center"/>
          </w:tcPr>
          <w:p w14:paraId="451DB14E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795</w:t>
            </w:r>
          </w:p>
        </w:tc>
      </w:tr>
      <w:tr w:rsidR="0038276D" w14:paraId="1700B47F" w14:textId="77777777">
        <w:trPr>
          <w:trHeight w:val="280"/>
        </w:trPr>
        <w:tc>
          <w:tcPr>
            <w:tcW w:w="420" w:type="pct"/>
            <w:vMerge/>
            <w:vAlign w:val="center"/>
          </w:tcPr>
          <w:p w14:paraId="562BEE62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shd w:val="clear" w:color="auto" w:fill="auto"/>
            <w:vAlign w:val="center"/>
          </w:tcPr>
          <w:p w14:paraId="6E64F70C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516" w:type="pct"/>
            <w:shd w:val="clear" w:color="auto" w:fill="auto"/>
            <w:vAlign w:val="center"/>
          </w:tcPr>
          <w:p w14:paraId="32667235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 w:hint="eastAsia"/>
                <w:color w:val="000000"/>
                <w:sz w:val="16"/>
                <w:szCs w:val="16"/>
              </w:rPr>
              <w:t>[199]</w:t>
            </w:r>
          </w:p>
        </w:tc>
        <w:tc>
          <w:tcPr>
            <w:tcW w:w="323" w:type="pct"/>
            <w:shd w:val="clear" w:color="auto" w:fill="auto"/>
            <w:vAlign w:val="center"/>
          </w:tcPr>
          <w:p w14:paraId="1F3835FF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16.3</w:t>
            </w:r>
          </w:p>
        </w:tc>
        <w:tc>
          <w:tcPr>
            <w:tcW w:w="280" w:type="pct"/>
            <w:shd w:val="clear" w:color="auto" w:fill="auto"/>
            <w:vAlign w:val="center"/>
          </w:tcPr>
          <w:p w14:paraId="4A7C29D7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16.3</w:t>
            </w:r>
          </w:p>
        </w:tc>
        <w:tc>
          <w:tcPr>
            <w:tcW w:w="322" w:type="pct"/>
            <w:vMerge w:val="restart"/>
            <w:shd w:val="clear" w:color="auto" w:fill="auto"/>
            <w:vAlign w:val="center"/>
          </w:tcPr>
          <w:p w14:paraId="185DEB69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no FEC</w:t>
            </w:r>
          </w:p>
        </w:tc>
        <w:tc>
          <w:tcPr>
            <w:tcW w:w="280" w:type="pct"/>
            <w:vMerge/>
            <w:vAlign w:val="center"/>
          </w:tcPr>
          <w:p w14:paraId="661CC780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1" w:type="pct"/>
            <w:vMerge/>
            <w:vAlign w:val="center"/>
          </w:tcPr>
          <w:p w14:paraId="791E67B7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</w:tcPr>
          <w:p w14:paraId="1E7DDF1A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44.8</w:t>
            </w:r>
          </w:p>
        </w:tc>
        <w:tc>
          <w:tcPr>
            <w:tcW w:w="311" w:type="pct"/>
            <w:shd w:val="clear" w:color="auto" w:fill="auto"/>
            <w:vAlign w:val="center"/>
          </w:tcPr>
          <w:p w14:paraId="5DE4B997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224</w:t>
            </w:r>
          </w:p>
        </w:tc>
        <w:tc>
          <w:tcPr>
            <w:tcW w:w="361" w:type="pct"/>
            <w:shd w:val="clear" w:color="auto" w:fill="auto"/>
            <w:vAlign w:val="center"/>
          </w:tcPr>
          <w:p w14:paraId="2AB0CB32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112</w:t>
            </w:r>
          </w:p>
        </w:tc>
        <w:tc>
          <w:tcPr>
            <w:tcW w:w="481" w:type="pct"/>
            <w:shd w:val="clear" w:color="auto" w:fill="auto"/>
            <w:vAlign w:val="center"/>
          </w:tcPr>
          <w:p w14:paraId="5B7001DF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481" w:type="pct"/>
            <w:shd w:val="clear" w:color="auto" w:fill="auto"/>
            <w:vAlign w:val="center"/>
          </w:tcPr>
          <w:p w14:paraId="7304B781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246</w:t>
            </w:r>
          </w:p>
        </w:tc>
      </w:tr>
      <w:tr w:rsidR="0038276D" w14:paraId="1B82C775" w14:textId="77777777">
        <w:trPr>
          <w:trHeight w:val="280"/>
        </w:trPr>
        <w:tc>
          <w:tcPr>
            <w:tcW w:w="420" w:type="pct"/>
            <w:vMerge/>
            <w:vAlign w:val="center"/>
          </w:tcPr>
          <w:p w14:paraId="11191D85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</w:tcPr>
          <w:p w14:paraId="0B8E1F55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0.33</w:t>
            </w:r>
          </w:p>
        </w:tc>
        <w:tc>
          <w:tcPr>
            <w:tcW w:w="516" w:type="pct"/>
            <w:vMerge w:val="restart"/>
            <w:shd w:val="clear" w:color="auto" w:fill="auto"/>
            <w:vAlign w:val="center"/>
          </w:tcPr>
          <w:p w14:paraId="6654B334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 w:hint="eastAsia"/>
                <w:color w:val="000000"/>
                <w:sz w:val="16"/>
                <w:szCs w:val="16"/>
              </w:rPr>
              <w:t>[215]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</w:tcPr>
          <w:p w14:paraId="5A6BBBFD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2.39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</w:tcPr>
          <w:p w14:paraId="7217BA8A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3.97</w:t>
            </w:r>
          </w:p>
        </w:tc>
        <w:tc>
          <w:tcPr>
            <w:tcW w:w="322" w:type="pct"/>
            <w:vMerge/>
            <w:vAlign w:val="center"/>
          </w:tcPr>
          <w:p w14:paraId="135C33FA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</w:tcPr>
          <w:p w14:paraId="5342AA67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1" w:type="pct"/>
            <w:vMerge/>
            <w:vAlign w:val="center"/>
          </w:tcPr>
          <w:p w14:paraId="3F900E2E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restart"/>
            <w:shd w:val="clear" w:color="auto" w:fill="auto"/>
            <w:vAlign w:val="center"/>
          </w:tcPr>
          <w:p w14:paraId="147CCF9C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</w:tcPr>
          <w:p w14:paraId="13353F6F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</w:tcPr>
          <w:p w14:paraId="7CCF3BCB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NaN</w:t>
            </w:r>
            <w:proofErr w:type="spellEnd"/>
          </w:p>
        </w:tc>
        <w:tc>
          <w:tcPr>
            <w:tcW w:w="481" w:type="pct"/>
            <w:shd w:val="clear" w:color="auto" w:fill="auto"/>
            <w:vAlign w:val="center"/>
          </w:tcPr>
          <w:p w14:paraId="3535DCF9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481" w:type="pct"/>
            <w:shd w:val="clear" w:color="auto" w:fill="auto"/>
            <w:vAlign w:val="center"/>
          </w:tcPr>
          <w:p w14:paraId="6E6B0A9B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1357</w:t>
            </w:r>
          </w:p>
        </w:tc>
      </w:tr>
      <w:tr w:rsidR="0038276D" w14:paraId="53C2F4CE" w14:textId="77777777">
        <w:trPr>
          <w:trHeight w:val="280"/>
        </w:trPr>
        <w:tc>
          <w:tcPr>
            <w:tcW w:w="420" w:type="pct"/>
            <w:vMerge/>
            <w:vAlign w:val="center"/>
          </w:tcPr>
          <w:p w14:paraId="032AA3C2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</w:tcPr>
          <w:p w14:paraId="15D8EB32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6" w:type="pct"/>
            <w:vMerge/>
            <w:vAlign w:val="center"/>
          </w:tcPr>
          <w:p w14:paraId="3DC3ACF7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</w:tcPr>
          <w:p w14:paraId="16CF5B5F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</w:tcPr>
          <w:p w14:paraId="2BF1049C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2" w:type="pct"/>
            <w:vMerge/>
            <w:vAlign w:val="center"/>
          </w:tcPr>
          <w:p w14:paraId="584A97E2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</w:tcPr>
          <w:p w14:paraId="40B19052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1" w:type="pct"/>
            <w:vMerge/>
            <w:vAlign w:val="center"/>
          </w:tcPr>
          <w:p w14:paraId="76FA5DBF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</w:tcPr>
          <w:p w14:paraId="7DEB5EEB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</w:tcPr>
          <w:p w14:paraId="49A56B5C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</w:tcPr>
          <w:p w14:paraId="6A148A5A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</w:tcPr>
          <w:p w14:paraId="310C880C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481" w:type="pct"/>
            <w:shd w:val="clear" w:color="auto" w:fill="auto"/>
            <w:vAlign w:val="center"/>
          </w:tcPr>
          <w:p w14:paraId="48CBF6AC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1365</w:t>
            </w:r>
          </w:p>
        </w:tc>
      </w:tr>
      <w:tr w:rsidR="0038276D" w14:paraId="129587EB" w14:textId="77777777">
        <w:trPr>
          <w:trHeight w:val="280"/>
        </w:trPr>
        <w:tc>
          <w:tcPr>
            <w:tcW w:w="420" w:type="pct"/>
            <w:vMerge/>
            <w:vAlign w:val="center"/>
          </w:tcPr>
          <w:p w14:paraId="7936783F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shd w:val="clear" w:color="auto" w:fill="auto"/>
            <w:vAlign w:val="center"/>
          </w:tcPr>
          <w:p w14:paraId="39AFFAEE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0.37</w:t>
            </w:r>
          </w:p>
        </w:tc>
        <w:tc>
          <w:tcPr>
            <w:tcW w:w="516" w:type="pct"/>
            <w:vMerge w:val="restart"/>
            <w:shd w:val="clear" w:color="auto" w:fill="auto"/>
            <w:vAlign w:val="center"/>
          </w:tcPr>
          <w:p w14:paraId="2F3A419F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 w:hint="eastAsia"/>
                <w:color w:val="000000"/>
                <w:sz w:val="16"/>
                <w:szCs w:val="16"/>
              </w:rPr>
              <w:t>[211]</w:t>
            </w:r>
          </w:p>
        </w:tc>
        <w:tc>
          <w:tcPr>
            <w:tcW w:w="323" w:type="pct"/>
            <w:shd w:val="clear" w:color="auto" w:fill="auto"/>
            <w:vAlign w:val="center"/>
          </w:tcPr>
          <w:p w14:paraId="68F43D56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-1.8</w:t>
            </w:r>
          </w:p>
        </w:tc>
        <w:tc>
          <w:tcPr>
            <w:tcW w:w="280" w:type="pct"/>
            <w:shd w:val="clear" w:color="auto" w:fill="auto"/>
            <w:vAlign w:val="center"/>
          </w:tcPr>
          <w:p w14:paraId="7CE1FE81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-1.8</w:t>
            </w:r>
          </w:p>
        </w:tc>
        <w:tc>
          <w:tcPr>
            <w:tcW w:w="322" w:type="pct"/>
            <w:vMerge/>
            <w:vAlign w:val="center"/>
          </w:tcPr>
          <w:p w14:paraId="04ED9B25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</w:tcPr>
          <w:p w14:paraId="2A658CB8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1" w:type="pct"/>
            <w:vMerge w:val="restart"/>
            <w:shd w:val="clear" w:color="auto" w:fill="auto"/>
            <w:vAlign w:val="center"/>
          </w:tcPr>
          <w:p w14:paraId="14D4441D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61" w:type="pct"/>
            <w:shd w:val="clear" w:color="auto" w:fill="auto"/>
            <w:vAlign w:val="center"/>
          </w:tcPr>
          <w:p w14:paraId="2E45DB23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5.5</w:t>
            </w:r>
          </w:p>
        </w:tc>
        <w:tc>
          <w:tcPr>
            <w:tcW w:w="311" w:type="pct"/>
            <w:vMerge/>
            <w:vAlign w:val="center"/>
          </w:tcPr>
          <w:p w14:paraId="48F495F2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</w:tcPr>
          <w:p w14:paraId="6A2942A6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</w:tcPr>
          <w:p w14:paraId="4BEEBD0F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481" w:type="pct"/>
            <w:shd w:val="clear" w:color="auto" w:fill="auto"/>
            <w:vAlign w:val="center"/>
          </w:tcPr>
          <w:p w14:paraId="20D7D1BA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1503</w:t>
            </w:r>
          </w:p>
        </w:tc>
      </w:tr>
      <w:tr w:rsidR="0038276D" w14:paraId="6D98D808" w14:textId="77777777">
        <w:trPr>
          <w:trHeight w:val="280"/>
        </w:trPr>
        <w:tc>
          <w:tcPr>
            <w:tcW w:w="420" w:type="pct"/>
            <w:vMerge/>
            <w:vAlign w:val="center"/>
          </w:tcPr>
          <w:p w14:paraId="0D8BF075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shd w:val="clear" w:color="auto" w:fill="auto"/>
            <w:vAlign w:val="center"/>
          </w:tcPr>
          <w:p w14:paraId="4C9460D1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0.43</w:t>
            </w:r>
          </w:p>
        </w:tc>
        <w:tc>
          <w:tcPr>
            <w:tcW w:w="516" w:type="pct"/>
            <w:vMerge/>
            <w:vAlign w:val="center"/>
          </w:tcPr>
          <w:p w14:paraId="7353011F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shd w:val="clear" w:color="auto" w:fill="auto"/>
            <w:vAlign w:val="center"/>
          </w:tcPr>
          <w:p w14:paraId="525F023D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0" w:type="pct"/>
            <w:shd w:val="clear" w:color="auto" w:fill="auto"/>
            <w:vAlign w:val="center"/>
          </w:tcPr>
          <w:p w14:paraId="21E5C14B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322" w:type="pct"/>
            <w:vMerge/>
            <w:vAlign w:val="center"/>
          </w:tcPr>
          <w:p w14:paraId="063519A4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</w:tcPr>
          <w:p w14:paraId="3E254F51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1" w:type="pct"/>
            <w:vMerge/>
            <w:vAlign w:val="center"/>
          </w:tcPr>
          <w:p w14:paraId="3860ACBE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</w:tcPr>
          <w:p w14:paraId="6FCFD873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6.4</w:t>
            </w:r>
          </w:p>
        </w:tc>
        <w:tc>
          <w:tcPr>
            <w:tcW w:w="311" w:type="pct"/>
            <w:vMerge/>
            <w:vAlign w:val="center"/>
          </w:tcPr>
          <w:p w14:paraId="13AFB568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</w:tcPr>
          <w:p w14:paraId="56CF138C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</w:tcPr>
          <w:p w14:paraId="612DC79C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481" w:type="pct"/>
            <w:shd w:val="clear" w:color="auto" w:fill="auto"/>
            <w:vAlign w:val="center"/>
          </w:tcPr>
          <w:p w14:paraId="344F9F23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1477</w:t>
            </w:r>
          </w:p>
        </w:tc>
      </w:tr>
      <w:tr w:rsidR="0038276D" w14:paraId="23F1BCD7" w14:textId="77777777">
        <w:trPr>
          <w:trHeight w:val="280"/>
        </w:trPr>
        <w:tc>
          <w:tcPr>
            <w:tcW w:w="420" w:type="pct"/>
            <w:vMerge/>
            <w:vAlign w:val="center"/>
          </w:tcPr>
          <w:p w14:paraId="1BA48E57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</w:tcPr>
          <w:p w14:paraId="12F55495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516" w:type="pct"/>
            <w:vMerge w:val="restart"/>
            <w:shd w:val="clear" w:color="auto" w:fill="auto"/>
            <w:vAlign w:val="center"/>
          </w:tcPr>
          <w:p w14:paraId="68BA9BB6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 w:hint="eastAsia"/>
                <w:color w:val="000000"/>
                <w:sz w:val="16"/>
                <w:szCs w:val="16"/>
              </w:rPr>
              <w:t>[191]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</w:tcPr>
          <w:p w14:paraId="59F48F2D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14.5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</w:tcPr>
          <w:p w14:paraId="16258712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16</w:t>
            </w:r>
          </w:p>
        </w:tc>
        <w:tc>
          <w:tcPr>
            <w:tcW w:w="322" w:type="pct"/>
            <w:vMerge/>
            <w:vAlign w:val="center"/>
          </w:tcPr>
          <w:p w14:paraId="38BB6939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</w:tcPr>
          <w:p w14:paraId="08C08594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1" w:type="pct"/>
            <w:vMerge w:val="restart"/>
            <w:shd w:val="clear" w:color="auto" w:fill="auto"/>
            <w:vAlign w:val="center"/>
          </w:tcPr>
          <w:p w14:paraId="5CD13862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</w:tcPr>
          <w:p w14:paraId="616CFB97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</w:tcPr>
          <w:p w14:paraId="2CFCB097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361" w:type="pct"/>
            <w:vMerge/>
            <w:vAlign w:val="center"/>
          </w:tcPr>
          <w:p w14:paraId="750F576F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</w:tcPr>
          <w:p w14:paraId="689A4192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481" w:type="pct"/>
            <w:shd w:val="clear" w:color="auto" w:fill="auto"/>
            <w:vAlign w:val="center"/>
          </w:tcPr>
          <w:p w14:paraId="00D26ECF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789,801</w:t>
            </w:r>
          </w:p>
        </w:tc>
      </w:tr>
      <w:tr w:rsidR="0038276D" w14:paraId="0D8F97E9" w14:textId="77777777">
        <w:trPr>
          <w:trHeight w:val="280"/>
        </w:trPr>
        <w:tc>
          <w:tcPr>
            <w:tcW w:w="420" w:type="pct"/>
            <w:vMerge/>
            <w:vAlign w:val="center"/>
          </w:tcPr>
          <w:p w14:paraId="0BE63C15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</w:tcPr>
          <w:p w14:paraId="1A9BA48C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6" w:type="pct"/>
            <w:vMerge/>
            <w:vAlign w:val="center"/>
          </w:tcPr>
          <w:p w14:paraId="60043F73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</w:tcPr>
          <w:p w14:paraId="1E0303E5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</w:tcPr>
          <w:p w14:paraId="74B93391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2" w:type="pct"/>
            <w:vMerge/>
            <w:vAlign w:val="center"/>
          </w:tcPr>
          <w:p w14:paraId="7FFC3789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</w:tcPr>
          <w:p w14:paraId="09EB7856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1" w:type="pct"/>
            <w:vMerge/>
            <w:vAlign w:val="center"/>
          </w:tcPr>
          <w:p w14:paraId="29742E92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</w:tcPr>
          <w:p w14:paraId="692B5AC6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</w:tcPr>
          <w:p w14:paraId="3F463F90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</w:tcPr>
          <w:p w14:paraId="050144CB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 w:val="restart"/>
            <w:shd w:val="clear" w:color="auto" w:fill="auto"/>
            <w:vAlign w:val="center"/>
          </w:tcPr>
          <w:p w14:paraId="1CB8CC2E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481" w:type="pct"/>
            <w:shd w:val="clear" w:color="auto" w:fill="auto"/>
            <w:vAlign w:val="center"/>
          </w:tcPr>
          <w:p w14:paraId="787DCF88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793</w:t>
            </w:r>
          </w:p>
        </w:tc>
      </w:tr>
      <w:tr w:rsidR="0038276D" w14:paraId="3521207D" w14:textId="77777777">
        <w:trPr>
          <w:trHeight w:val="280"/>
        </w:trPr>
        <w:tc>
          <w:tcPr>
            <w:tcW w:w="420" w:type="pct"/>
            <w:vMerge w:val="restart"/>
            <w:shd w:val="clear" w:color="auto" w:fill="auto"/>
            <w:vAlign w:val="center"/>
          </w:tcPr>
          <w:p w14:paraId="58C370BA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524" w:type="pct"/>
            <w:shd w:val="clear" w:color="auto" w:fill="auto"/>
            <w:vAlign w:val="center"/>
          </w:tcPr>
          <w:p w14:paraId="5CC87A6B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516" w:type="pct"/>
            <w:vMerge w:val="restart"/>
            <w:shd w:val="clear" w:color="auto" w:fill="auto"/>
            <w:vAlign w:val="center"/>
          </w:tcPr>
          <w:p w14:paraId="120D3576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 w:hint="eastAsia"/>
                <w:color w:val="000000"/>
                <w:sz w:val="16"/>
                <w:szCs w:val="16"/>
              </w:rPr>
              <w:t>[195]</w:t>
            </w:r>
          </w:p>
        </w:tc>
        <w:tc>
          <w:tcPr>
            <w:tcW w:w="323" w:type="pct"/>
            <w:shd w:val="clear" w:color="auto" w:fill="auto"/>
            <w:vAlign w:val="center"/>
          </w:tcPr>
          <w:p w14:paraId="1FC8BA80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-1.5</w:t>
            </w:r>
          </w:p>
        </w:tc>
        <w:tc>
          <w:tcPr>
            <w:tcW w:w="280" w:type="pct"/>
            <w:shd w:val="clear" w:color="auto" w:fill="auto"/>
            <w:vAlign w:val="center"/>
          </w:tcPr>
          <w:p w14:paraId="72A770AD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-1.5</w:t>
            </w:r>
          </w:p>
        </w:tc>
        <w:tc>
          <w:tcPr>
            <w:tcW w:w="322" w:type="pct"/>
            <w:vMerge/>
            <w:vAlign w:val="center"/>
          </w:tcPr>
          <w:p w14:paraId="1C9A952F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</w:tcPr>
          <w:p w14:paraId="7159FB1F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1" w:type="pct"/>
            <w:vMerge/>
            <w:vAlign w:val="center"/>
          </w:tcPr>
          <w:p w14:paraId="2403C64E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</w:tcPr>
          <w:p w14:paraId="3FDB637F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1.06</w:t>
            </w:r>
          </w:p>
        </w:tc>
        <w:tc>
          <w:tcPr>
            <w:tcW w:w="311" w:type="pct"/>
            <w:shd w:val="clear" w:color="auto" w:fill="auto"/>
            <w:vAlign w:val="center"/>
          </w:tcPr>
          <w:p w14:paraId="5E84CBB6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80</w:t>
            </w:r>
          </w:p>
        </w:tc>
        <w:tc>
          <w:tcPr>
            <w:tcW w:w="361" w:type="pct"/>
            <w:shd w:val="clear" w:color="auto" w:fill="auto"/>
            <w:vAlign w:val="center"/>
          </w:tcPr>
          <w:p w14:paraId="2787F762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40</w:t>
            </w:r>
          </w:p>
        </w:tc>
        <w:tc>
          <w:tcPr>
            <w:tcW w:w="481" w:type="pct"/>
            <w:vMerge/>
            <w:vAlign w:val="center"/>
          </w:tcPr>
          <w:p w14:paraId="262A4484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</w:tcPr>
          <w:p w14:paraId="3E935498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1445</w:t>
            </w:r>
          </w:p>
        </w:tc>
      </w:tr>
      <w:tr w:rsidR="0038276D" w14:paraId="46F93F7E" w14:textId="77777777">
        <w:trPr>
          <w:trHeight w:val="280"/>
        </w:trPr>
        <w:tc>
          <w:tcPr>
            <w:tcW w:w="420" w:type="pct"/>
            <w:vMerge/>
            <w:vAlign w:val="center"/>
          </w:tcPr>
          <w:p w14:paraId="52E82A02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</w:tcPr>
          <w:p w14:paraId="2FA07D52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0.02</w:t>
            </w:r>
          </w:p>
        </w:tc>
        <w:tc>
          <w:tcPr>
            <w:tcW w:w="516" w:type="pct"/>
            <w:vMerge/>
            <w:vAlign w:val="center"/>
          </w:tcPr>
          <w:p w14:paraId="3AF49086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shd w:val="clear" w:color="auto" w:fill="auto"/>
            <w:vAlign w:val="center"/>
          </w:tcPr>
          <w:p w14:paraId="5359476F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-1.1</w:t>
            </w:r>
          </w:p>
        </w:tc>
        <w:tc>
          <w:tcPr>
            <w:tcW w:w="280" w:type="pct"/>
            <w:shd w:val="clear" w:color="auto" w:fill="auto"/>
            <w:vAlign w:val="center"/>
          </w:tcPr>
          <w:p w14:paraId="2316569A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-1.1</w:t>
            </w:r>
          </w:p>
        </w:tc>
        <w:tc>
          <w:tcPr>
            <w:tcW w:w="322" w:type="pct"/>
            <w:vMerge/>
            <w:vAlign w:val="center"/>
          </w:tcPr>
          <w:p w14:paraId="2B050D4A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</w:tcPr>
          <w:p w14:paraId="7BDBA453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1" w:type="pct"/>
            <w:vMerge/>
            <w:vAlign w:val="center"/>
          </w:tcPr>
          <w:p w14:paraId="343BF931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</w:tcPr>
          <w:p w14:paraId="7BD39C26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1.14</w:t>
            </w:r>
          </w:p>
        </w:tc>
        <w:tc>
          <w:tcPr>
            <w:tcW w:w="311" w:type="pct"/>
            <w:shd w:val="clear" w:color="auto" w:fill="auto"/>
            <w:vAlign w:val="center"/>
          </w:tcPr>
          <w:p w14:paraId="001A455C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64</w:t>
            </w:r>
          </w:p>
        </w:tc>
        <w:tc>
          <w:tcPr>
            <w:tcW w:w="361" w:type="pct"/>
            <w:shd w:val="clear" w:color="auto" w:fill="auto"/>
            <w:vAlign w:val="center"/>
          </w:tcPr>
          <w:p w14:paraId="0AE38F1A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64</w:t>
            </w:r>
          </w:p>
        </w:tc>
        <w:tc>
          <w:tcPr>
            <w:tcW w:w="481" w:type="pct"/>
            <w:shd w:val="clear" w:color="auto" w:fill="auto"/>
            <w:vAlign w:val="center"/>
          </w:tcPr>
          <w:p w14:paraId="56F58028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481" w:type="pct"/>
            <w:shd w:val="clear" w:color="auto" w:fill="auto"/>
            <w:vAlign w:val="center"/>
          </w:tcPr>
          <w:p w14:paraId="23427117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1444</w:t>
            </w:r>
          </w:p>
        </w:tc>
      </w:tr>
      <w:tr w:rsidR="0038276D" w14:paraId="12AB4B53" w14:textId="77777777">
        <w:trPr>
          <w:trHeight w:val="280"/>
        </w:trPr>
        <w:tc>
          <w:tcPr>
            <w:tcW w:w="420" w:type="pct"/>
            <w:vMerge/>
            <w:vAlign w:val="center"/>
          </w:tcPr>
          <w:p w14:paraId="6305B131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</w:tcPr>
          <w:p w14:paraId="6C6B9EA2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6" w:type="pct"/>
            <w:vMerge w:val="restart"/>
            <w:shd w:val="clear" w:color="auto" w:fill="auto"/>
            <w:vAlign w:val="center"/>
          </w:tcPr>
          <w:p w14:paraId="77B19406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 w:hint="eastAsia"/>
                <w:color w:val="000000"/>
                <w:sz w:val="16"/>
                <w:szCs w:val="16"/>
              </w:rPr>
              <w:t>[197]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</w:tcPr>
          <w:p w14:paraId="7288AF06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-3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</w:tcPr>
          <w:p w14:paraId="00AF7B56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322" w:type="pct"/>
            <w:vMerge/>
            <w:vAlign w:val="center"/>
          </w:tcPr>
          <w:p w14:paraId="671B32FC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</w:tcPr>
          <w:p w14:paraId="197FD5DA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1" w:type="pct"/>
            <w:shd w:val="clear" w:color="auto" w:fill="auto"/>
            <w:vAlign w:val="center"/>
          </w:tcPr>
          <w:p w14:paraId="583BC524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</w:tcPr>
          <w:p w14:paraId="0806D1B8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</w:tcPr>
          <w:p w14:paraId="08A838F1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60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</w:tcPr>
          <w:p w14:paraId="389D38C3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NaN</w:t>
            </w:r>
            <w:proofErr w:type="spellEnd"/>
          </w:p>
        </w:tc>
        <w:tc>
          <w:tcPr>
            <w:tcW w:w="481" w:type="pct"/>
            <w:vMerge w:val="restart"/>
            <w:shd w:val="clear" w:color="auto" w:fill="auto"/>
            <w:vAlign w:val="center"/>
          </w:tcPr>
          <w:p w14:paraId="0297680F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481" w:type="pct"/>
            <w:shd w:val="clear" w:color="auto" w:fill="auto"/>
            <w:vAlign w:val="center"/>
          </w:tcPr>
          <w:p w14:paraId="057FCB6A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655</w:t>
            </w:r>
          </w:p>
        </w:tc>
      </w:tr>
      <w:tr w:rsidR="0038276D" w14:paraId="5043E822" w14:textId="77777777">
        <w:trPr>
          <w:trHeight w:val="280"/>
        </w:trPr>
        <w:tc>
          <w:tcPr>
            <w:tcW w:w="420" w:type="pct"/>
            <w:vMerge/>
            <w:vAlign w:val="center"/>
          </w:tcPr>
          <w:p w14:paraId="507560E5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</w:tcPr>
          <w:p w14:paraId="42131329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6" w:type="pct"/>
            <w:vMerge/>
            <w:vAlign w:val="center"/>
          </w:tcPr>
          <w:p w14:paraId="70D2E582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</w:tcPr>
          <w:p w14:paraId="65BB8F5B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</w:tcPr>
          <w:p w14:paraId="67777BE2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2" w:type="pct"/>
            <w:vMerge/>
            <w:vAlign w:val="center"/>
          </w:tcPr>
          <w:p w14:paraId="6DD88788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</w:tcPr>
          <w:p w14:paraId="26D464F8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1" w:type="pct"/>
            <w:vMerge w:val="restart"/>
            <w:shd w:val="clear" w:color="auto" w:fill="auto"/>
            <w:vAlign w:val="center"/>
          </w:tcPr>
          <w:p w14:paraId="3D323B9C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61" w:type="pct"/>
            <w:vMerge/>
            <w:vAlign w:val="center"/>
          </w:tcPr>
          <w:p w14:paraId="4B25AE62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</w:tcPr>
          <w:p w14:paraId="7F9FAFDA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</w:tcPr>
          <w:p w14:paraId="2C2A3EA0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/>
            <w:vAlign w:val="center"/>
          </w:tcPr>
          <w:p w14:paraId="6BB1407C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</w:tcPr>
          <w:p w14:paraId="0A03D660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663</w:t>
            </w:r>
          </w:p>
        </w:tc>
      </w:tr>
      <w:tr w:rsidR="0038276D" w14:paraId="6C58F9AD" w14:textId="77777777">
        <w:trPr>
          <w:trHeight w:val="280"/>
        </w:trPr>
        <w:tc>
          <w:tcPr>
            <w:tcW w:w="420" w:type="pct"/>
            <w:vMerge/>
            <w:vAlign w:val="center"/>
          </w:tcPr>
          <w:p w14:paraId="582D3039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</w:tcPr>
          <w:p w14:paraId="589FECAC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0.03</w:t>
            </w:r>
          </w:p>
        </w:tc>
        <w:tc>
          <w:tcPr>
            <w:tcW w:w="516" w:type="pct"/>
            <w:shd w:val="clear" w:color="auto" w:fill="auto"/>
            <w:vAlign w:val="center"/>
          </w:tcPr>
          <w:p w14:paraId="0A4766E4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 w:hint="eastAsia"/>
                <w:color w:val="000000"/>
                <w:sz w:val="16"/>
                <w:szCs w:val="16"/>
              </w:rPr>
              <w:t>[202]</w:t>
            </w:r>
          </w:p>
        </w:tc>
        <w:tc>
          <w:tcPr>
            <w:tcW w:w="323" w:type="pct"/>
            <w:shd w:val="clear" w:color="auto" w:fill="auto"/>
            <w:vAlign w:val="center"/>
          </w:tcPr>
          <w:p w14:paraId="7042FB96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-3.5</w:t>
            </w:r>
          </w:p>
        </w:tc>
        <w:tc>
          <w:tcPr>
            <w:tcW w:w="280" w:type="pct"/>
            <w:shd w:val="clear" w:color="auto" w:fill="auto"/>
            <w:vAlign w:val="center"/>
          </w:tcPr>
          <w:p w14:paraId="54BAA3A0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-3.5</w:t>
            </w:r>
          </w:p>
        </w:tc>
        <w:tc>
          <w:tcPr>
            <w:tcW w:w="322" w:type="pct"/>
            <w:shd w:val="clear" w:color="auto" w:fill="auto"/>
            <w:vAlign w:val="center"/>
          </w:tcPr>
          <w:p w14:paraId="17240DF7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CC</w:t>
            </w:r>
          </w:p>
        </w:tc>
        <w:tc>
          <w:tcPr>
            <w:tcW w:w="280" w:type="pct"/>
            <w:shd w:val="clear" w:color="auto" w:fill="auto"/>
            <w:vAlign w:val="center"/>
          </w:tcPr>
          <w:p w14:paraId="5D38723A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Manchester encoding</w:t>
            </w:r>
          </w:p>
        </w:tc>
        <w:tc>
          <w:tcPr>
            <w:tcW w:w="341" w:type="pct"/>
            <w:vMerge/>
            <w:vAlign w:val="center"/>
          </w:tcPr>
          <w:p w14:paraId="59830F6F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</w:tcPr>
          <w:p w14:paraId="13F3F28A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4.81</w:t>
            </w:r>
          </w:p>
        </w:tc>
        <w:tc>
          <w:tcPr>
            <w:tcW w:w="311" w:type="pct"/>
            <w:shd w:val="clear" w:color="auto" w:fill="auto"/>
            <w:vAlign w:val="center"/>
          </w:tcPr>
          <w:p w14:paraId="10AC4A1D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150</w:t>
            </w:r>
          </w:p>
        </w:tc>
        <w:tc>
          <w:tcPr>
            <w:tcW w:w="361" w:type="pct"/>
            <w:shd w:val="clear" w:color="auto" w:fill="auto"/>
            <w:vAlign w:val="center"/>
          </w:tcPr>
          <w:p w14:paraId="3CA3F3EE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75</w:t>
            </w:r>
          </w:p>
        </w:tc>
        <w:tc>
          <w:tcPr>
            <w:tcW w:w="481" w:type="pct"/>
            <w:vMerge/>
            <w:vAlign w:val="center"/>
          </w:tcPr>
          <w:p w14:paraId="78D1D08B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</w:tcPr>
          <w:p w14:paraId="243A5198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318</w:t>
            </w:r>
          </w:p>
        </w:tc>
      </w:tr>
      <w:tr w:rsidR="0038276D" w14:paraId="30F3D141" w14:textId="77777777">
        <w:trPr>
          <w:trHeight w:val="280"/>
        </w:trPr>
        <w:tc>
          <w:tcPr>
            <w:tcW w:w="420" w:type="pct"/>
            <w:vMerge/>
            <w:vAlign w:val="center"/>
          </w:tcPr>
          <w:p w14:paraId="2C6F4A4D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</w:tcPr>
          <w:p w14:paraId="4482278A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6" w:type="pct"/>
            <w:vMerge w:val="restart"/>
            <w:shd w:val="clear" w:color="auto" w:fill="auto"/>
            <w:vAlign w:val="center"/>
          </w:tcPr>
          <w:p w14:paraId="5033C27B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 w:hint="eastAsia"/>
                <w:color w:val="000000"/>
                <w:sz w:val="16"/>
                <w:szCs w:val="16"/>
              </w:rPr>
              <w:t>[195]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</w:tcPr>
          <w:p w14:paraId="6CB8D15B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-1.48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</w:tcPr>
          <w:p w14:paraId="094486C0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-1.17</w:t>
            </w:r>
          </w:p>
        </w:tc>
        <w:tc>
          <w:tcPr>
            <w:tcW w:w="322" w:type="pct"/>
            <w:vMerge w:val="restart"/>
            <w:shd w:val="clear" w:color="auto" w:fill="auto"/>
            <w:vAlign w:val="center"/>
          </w:tcPr>
          <w:p w14:paraId="24F21C70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no FEC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</w:tcPr>
          <w:p w14:paraId="7739C05D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Manchester</w:t>
            </w:r>
          </w:p>
        </w:tc>
        <w:tc>
          <w:tcPr>
            <w:tcW w:w="341" w:type="pct"/>
            <w:vMerge/>
            <w:vAlign w:val="center"/>
          </w:tcPr>
          <w:p w14:paraId="7D959B27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</w:tcPr>
          <w:p w14:paraId="6F6E329B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5.08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</w:tcPr>
          <w:p w14:paraId="719865DB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160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</w:tcPr>
          <w:p w14:paraId="7E888501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481" w:type="pct"/>
            <w:shd w:val="clear" w:color="auto" w:fill="auto"/>
            <w:vAlign w:val="center"/>
          </w:tcPr>
          <w:p w14:paraId="566380B5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481" w:type="pct"/>
            <w:shd w:val="clear" w:color="auto" w:fill="auto"/>
            <w:vAlign w:val="center"/>
          </w:tcPr>
          <w:p w14:paraId="424D77A5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1443</w:t>
            </w:r>
          </w:p>
        </w:tc>
      </w:tr>
      <w:tr w:rsidR="0038276D" w14:paraId="4BF00D29" w14:textId="77777777">
        <w:trPr>
          <w:trHeight w:val="280"/>
        </w:trPr>
        <w:tc>
          <w:tcPr>
            <w:tcW w:w="420" w:type="pct"/>
            <w:vMerge/>
            <w:vAlign w:val="center"/>
          </w:tcPr>
          <w:p w14:paraId="14AF7C10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</w:tcPr>
          <w:p w14:paraId="2B37364C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6" w:type="pct"/>
            <w:vMerge/>
            <w:vAlign w:val="center"/>
          </w:tcPr>
          <w:p w14:paraId="002ADC34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</w:tcPr>
          <w:p w14:paraId="074E5B29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</w:tcPr>
          <w:p w14:paraId="640BE413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2" w:type="pct"/>
            <w:vMerge/>
            <w:vAlign w:val="center"/>
          </w:tcPr>
          <w:p w14:paraId="37398D40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</w:tcPr>
          <w:p w14:paraId="35ECB16F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1" w:type="pct"/>
            <w:vMerge/>
            <w:vAlign w:val="center"/>
          </w:tcPr>
          <w:p w14:paraId="545FB95A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</w:tcPr>
          <w:p w14:paraId="77569D37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5.49</w:t>
            </w:r>
          </w:p>
        </w:tc>
        <w:tc>
          <w:tcPr>
            <w:tcW w:w="311" w:type="pct"/>
            <w:vMerge/>
            <w:vAlign w:val="center"/>
          </w:tcPr>
          <w:p w14:paraId="50DA39EB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</w:tcPr>
          <w:p w14:paraId="5EECDEC9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 w:val="restart"/>
            <w:shd w:val="clear" w:color="auto" w:fill="auto"/>
            <w:vAlign w:val="center"/>
          </w:tcPr>
          <w:p w14:paraId="402BACDF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481" w:type="pct"/>
            <w:shd w:val="clear" w:color="auto" w:fill="auto"/>
            <w:vAlign w:val="center"/>
          </w:tcPr>
          <w:p w14:paraId="6693B768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1442</w:t>
            </w:r>
          </w:p>
        </w:tc>
      </w:tr>
      <w:tr w:rsidR="0038276D" w14:paraId="347C5D29" w14:textId="77777777">
        <w:trPr>
          <w:trHeight w:val="280"/>
        </w:trPr>
        <w:tc>
          <w:tcPr>
            <w:tcW w:w="420" w:type="pct"/>
            <w:vMerge/>
            <w:vAlign w:val="center"/>
          </w:tcPr>
          <w:p w14:paraId="5335CBD0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shd w:val="clear" w:color="auto" w:fill="auto"/>
            <w:vAlign w:val="center"/>
          </w:tcPr>
          <w:p w14:paraId="51D8D64F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0.04</w:t>
            </w:r>
          </w:p>
        </w:tc>
        <w:tc>
          <w:tcPr>
            <w:tcW w:w="516" w:type="pct"/>
            <w:vMerge w:val="restart"/>
            <w:shd w:val="clear" w:color="auto" w:fill="auto"/>
            <w:vAlign w:val="center"/>
          </w:tcPr>
          <w:p w14:paraId="06A2762F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 w:hint="eastAsia"/>
                <w:color w:val="000000"/>
                <w:sz w:val="16"/>
                <w:szCs w:val="16"/>
              </w:rPr>
              <w:t>[202]</w:t>
            </w:r>
          </w:p>
        </w:tc>
        <w:tc>
          <w:tcPr>
            <w:tcW w:w="323" w:type="pct"/>
            <w:shd w:val="clear" w:color="auto" w:fill="auto"/>
            <w:vAlign w:val="center"/>
          </w:tcPr>
          <w:p w14:paraId="219CA89E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-2.85</w:t>
            </w:r>
          </w:p>
        </w:tc>
        <w:tc>
          <w:tcPr>
            <w:tcW w:w="280" w:type="pct"/>
            <w:shd w:val="clear" w:color="auto" w:fill="auto"/>
            <w:vAlign w:val="center"/>
          </w:tcPr>
          <w:p w14:paraId="11FD6A13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-2.85</w:t>
            </w:r>
          </w:p>
        </w:tc>
        <w:tc>
          <w:tcPr>
            <w:tcW w:w="322" w:type="pct"/>
            <w:vMerge w:val="restart"/>
            <w:shd w:val="clear" w:color="auto" w:fill="auto"/>
            <w:vAlign w:val="center"/>
          </w:tcPr>
          <w:p w14:paraId="41DB28FA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CC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</w:tcPr>
          <w:p w14:paraId="0FBFE301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Manchester encoding</w:t>
            </w:r>
          </w:p>
        </w:tc>
        <w:tc>
          <w:tcPr>
            <w:tcW w:w="341" w:type="pct"/>
            <w:vMerge/>
            <w:vAlign w:val="center"/>
          </w:tcPr>
          <w:p w14:paraId="4F744B38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</w:tcPr>
          <w:p w14:paraId="3B76837A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5.36</w:t>
            </w:r>
          </w:p>
        </w:tc>
        <w:tc>
          <w:tcPr>
            <w:tcW w:w="311" w:type="pct"/>
            <w:shd w:val="clear" w:color="auto" w:fill="auto"/>
            <w:vAlign w:val="center"/>
          </w:tcPr>
          <w:p w14:paraId="4C9EBAE2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150</w:t>
            </w:r>
          </w:p>
        </w:tc>
        <w:tc>
          <w:tcPr>
            <w:tcW w:w="361" w:type="pct"/>
            <w:shd w:val="clear" w:color="auto" w:fill="auto"/>
            <w:vAlign w:val="center"/>
          </w:tcPr>
          <w:p w14:paraId="00744899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75</w:t>
            </w:r>
          </w:p>
        </w:tc>
        <w:tc>
          <w:tcPr>
            <w:tcW w:w="481" w:type="pct"/>
            <w:vMerge/>
            <w:vAlign w:val="center"/>
          </w:tcPr>
          <w:p w14:paraId="0811B68E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</w:tcPr>
          <w:p w14:paraId="2A951611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354</w:t>
            </w:r>
          </w:p>
        </w:tc>
      </w:tr>
      <w:tr w:rsidR="0038276D" w14:paraId="413EF9EF" w14:textId="77777777">
        <w:trPr>
          <w:trHeight w:val="280"/>
        </w:trPr>
        <w:tc>
          <w:tcPr>
            <w:tcW w:w="420" w:type="pct"/>
            <w:vMerge/>
            <w:vAlign w:val="center"/>
          </w:tcPr>
          <w:p w14:paraId="220EBAF6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shd w:val="clear" w:color="auto" w:fill="auto"/>
            <w:vAlign w:val="center"/>
          </w:tcPr>
          <w:p w14:paraId="2A272F05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0.06</w:t>
            </w:r>
          </w:p>
        </w:tc>
        <w:tc>
          <w:tcPr>
            <w:tcW w:w="516" w:type="pct"/>
            <w:vMerge/>
            <w:vAlign w:val="center"/>
          </w:tcPr>
          <w:p w14:paraId="3C43A520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shd w:val="clear" w:color="auto" w:fill="auto"/>
            <w:vAlign w:val="center"/>
          </w:tcPr>
          <w:p w14:paraId="0A2297B4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-9.5</w:t>
            </w:r>
          </w:p>
        </w:tc>
        <w:tc>
          <w:tcPr>
            <w:tcW w:w="280" w:type="pct"/>
            <w:shd w:val="clear" w:color="auto" w:fill="auto"/>
            <w:vAlign w:val="center"/>
          </w:tcPr>
          <w:p w14:paraId="6C2292BB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-9.5</w:t>
            </w:r>
          </w:p>
        </w:tc>
        <w:tc>
          <w:tcPr>
            <w:tcW w:w="322" w:type="pct"/>
            <w:vMerge/>
            <w:vAlign w:val="center"/>
          </w:tcPr>
          <w:p w14:paraId="0563EE92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</w:tcPr>
          <w:p w14:paraId="65C41A66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1" w:type="pct"/>
            <w:vMerge/>
            <w:vAlign w:val="center"/>
          </w:tcPr>
          <w:p w14:paraId="2F35A036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</w:tcPr>
          <w:p w14:paraId="374FF356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0.96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</w:tcPr>
          <w:p w14:paraId="1136FB2B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</w:tcPr>
          <w:p w14:paraId="054E5AB2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7.5</w:t>
            </w:r>
          </w:p>
        </w:tc>
        <w:tc>
          <w:tcPr>
            <w:tcW w:w="481" w:type="pct"/>
            <w:shd w:val="clear" w:color="auto" w:fill="auto"/>
            <w:vAlign w:val="center"/>
          </w:tcPr>
          <w:p w14:paraId="29FA0960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481" w:type="pct"/>
            <w:shd w:val="clear" w:color="auto" w:fill="auto"/>
            <w:vAlign w:val="center"/>
          </w:tcPr>
          <w:p w14:paraId="78466FE1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300</w:t>
            </w:r>
          </w:p>
        </w:tc>
      </w:tr>
      <w:tr w:rsidR="0038276D" w14:paraId="4AEC6DCA" w14:textId="77777777">
        <w:trPr>
          <w:trHeight w:val="280"/>
        </w:trPr>
        <w:tc>
          <w:tcPr>
            <w:tcW w:w="420" w:type="pct"/>
            <w:vMerge/>
            <w:vAlign w:val="center"/>
          </w:tcPr>
          <w:p w14:paraId="28070E95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</w:tcPr>
          <w:p w14:paraId="31C72BEB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0.07</w:t>
            </w:r>
          </w:p>
        </w:tc>
        <w:tc>
          <w:tcPr>
            <w:tcW w:w="516" w:type="pct"/>
            <w:vMerge/>
            <w:vAlign w:val="center"/>
          </w:tcPr>
          <w:p w14:paraId="40EC9C48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shd w:val="clear" w:color="auto" w:fill="auto"/>
            <w:vAlign w:val="center"/>
          </w:tcPr>
          <w:p w14:paraId="50343BB0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-10.2</w:t>
            </w:r>
          </w:p>
        </w:tc>
        <w:tc>
          <w:tcPr>
            <w:tcW w:w="280" w:type="pct"/>
            <w:shd w:val="clear" w:color="auto" w:fill="auto"/>
            <w:vAlign w:val="center"/>
          </w:tcPr>
          <w:p w14:paraId="7EE2BE5A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-10.2</w:t>
            </w:r>
          </w:p>
        </w:tc>
        <w:tc>
          <w:tcPr>
            <w:tcW w:w="322" w:type="pct"/>
            <w:vMerge/>
            <w:vAlign w:val="center"/>
          </w:tcPr>
          <w:p w14:paraId="5BAD86B8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</w:tcPr>
          <w:p w14:paraId="2B161CC8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1" w:type="pct"/>
            <w:vMerge/>
            <w:vAlign w:val="center"/>
          </w:tcPr>
          <w:p w14:paraId="0A5AF9A1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</w:tcPr>
          <w:p w14:paraId="5F274837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1.07</w:t>
            </w:r>
          </w:p>
        </w:tc>
        <w:tc>
          <w:tcPr>
            <w:tcW w:w="311" w:type="pct"/>
            <w:vMerge/>
            <w:vAlign w:val="center"/>
          </w:tcPr>
          <w:p w14:paraId="010A3EB3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</w:tcPr>
          <w:p w14:paraId="01140EE8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</w:tcPr>
          <w:p w14:paraId="798C7E65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481" w:type="pct"/>
            <w:shd w:val="clear" w:color="auto" w:fill="auto"/>
            <w:vAlign w:val="center"/>
          </w:tcPr>
          <w:p w14:paraId="1DD9E329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336</w:t>
            </w:r>
          </w:p>
        </w:tc>
      </w:tr>
      <w:tr w:rsidR="0038276D" w14:paraId="48E78F9D" w14:textId="77777777">
        <w:trPr>
          <w:trHeight w:val="280"/>
        </w:trPr>
        <w:tc>
          <w:tcPr>
            <w:tcW w:w="420" w:type="pct"/>
            <w:vMerge/>
            <w:vAlign w:val="center"/>
          </w:tcPr>
          <w:p w14:paraId="6B3CCCAD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</w:tcPr>
          <w:p w14:paraId="1684F113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6" w:type="pct"/>
            <w:vMerge w:val="restart"/>
            <w:shd w:val="clear" w:color="auto" w:fill="auto"/>
            <w:vAlign w:val="center"/>
          </w:tcPr>
          <w:p w14:paraId="052132DC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 w:hint="eastAsia"/>
                <w:color w:val="000000"/>
                <w:sz w:val="16"/>
                <w:szCs w:val="16"/>
              </w:rPr>
              <w:t>[215]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</w:tcPr>
          <w:p w14:paraId="65A8C3F0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-5.31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</w:tcPr>
          <w:p w14:paraId="1671B9DD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-3.66</w:t>
            </w:r>
          </w:p>
        </w:tc>
        <w:tc>
          <w:tcPr>
            <w:tcW w:w="322" w:type="pct"/>
            <w:vMerge w:val="restart"/>
            <w:shd w:val="clear" w:color="auto" w:fill="auto"/>
            <w:vAlign w:val="center"/>
          </w:tcPr>
          <w:p w14:paraId="23F40770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no FEC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</w:tcPr>
          <w:p w14:paraId="63CE1759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Manchester</w:t>
            </w:r>
          </w:p>
        </w:tc>
        <w:tc>
          <w:tcPr>
            <w:tcW w:w="341" w:type="pct"/>
            <w:vMerge/>
            <w:vAlign w:val="center"/>
          </w:tcPr>
          <w:p w14:paraId="74628BFE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restart"/>
            <w:shd w:val="clear" w:color="auto" w:fill="auto"/>
            <w:vAlign w:val="center"/>
          </w:tcPr>
          <w:p w14:paraId="03A1873D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11" w:type="pct"/>
            <w:vMerge/>
            <w:vAlign w:val="center"/>
          </w:tcPr>
          <w:p w14:paraId="66CDDB4A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restart"/>
            <w:shd w:val="clear" w:color="auto" w:fill="auto"/>
            <w:vAlign w:val="center"/>
          </w:tcPr>
          <w:p w14:paraId="0262A591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NaN</w:t>
            </w:r>
            <w:proofErr w:type="spellEnd"/>
          </w:p>
        </w:tc>
        <w:tc>
          <w:tcPr>
            <w:tcW w:w="481" w:type="pct"/>
            <w:shd w:val="clear" w:color="auto" w:fill="auto"/>
            <w:vAlign w:val="center"/>
          </w:tcPr>
          <w:p w14:paraId="1D764C92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481" w:type="pct"/>
            <w:shd w:val="clear" w:color="auto" w:fill="auto"/>
            <w:vAlign w:val="center"/>
          </w:tcPr>
          <w:p w14:paraId="5E644CEA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1354</w:t>
            </w:r>
          </w:p>
        </w:tc>
      </w:tr>
      <w:tr w:rsidR="0038276D" w14:paraId="2F51E0E1" w14:textId="77777777">
        <w:trPr>
          <w:trHeight w:val="280"/>
        </w:trPr>
        <w:tc>
          <w:tcPr>
            <w:tcW w:w="420" w:type="pct"/>
            <w:vMerge/>
            <w:vAlign w:val="center"/>
          </w:tcPr>
          <w:p w14:paraId="767D555F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</w:tcPr>
          <w:p w14:paraId="41410776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6" w:type="pct"/>
            <w:vMerge/>
            <w:vAlign w:val="center"/>
          </w:tcPr>
          <w:p w14:paraId="76C80DB5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</w:tcPr>
          <w:p w14:paraId="73C2E2C5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</w:tcPr>
          <w:p w14:paraId="16828FE3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2" w:type="pct"/>
            <w:vMerge/>
            <w:vAlign w:val="center"/>
          </w:tcPr>
          <w:p w14:paraId="29D6B5BB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</w:tcPr>
          <w:p w14:paraId="2D069E9A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1" w:type="pct"/>
            <w:vMerge/>
            <w:vAlign w:val="center"/>
          </w:tcPr>
          <w:p w14:paraId="71FF4159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</w:tcPr>
          <w:p w14:paraId="687AF781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</w:tcPr>
          <w:p w14:paraId="5075F996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</w:tcPr>
          <w:p w14:paraId="58F4D4A5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 w:val="restart"/>
            <w:shd w:val="clear" w:color="auto" w:fill="auto"/>
            <w:vAlign w:val="center"/>
          </w:tcPr>
          <w:p w14:paraId="438EA006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481" w:type="pct"/>
            <w:shd w:val="clear" w:color="auto" w:fill="auto"/>
            <w:vAlign w:val="center"/>
          </w:tcPr>
          <w:p w14:paraId="519DD71A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1362</w:t>
            </w:r>
          </w:p>
        </w:tc>
      </w:tr>
      <w:tr w:rsidR="0038276D" w14:paraId="531401F1" w14:textId="77777777">
        <w:trPr>
          <w:trHeight w:val="280"/>
        </w:trPr>
        <w:tc>
          <w:tcPr>
            <w:tcW w:w="420" w:type="pct"/>
            <w:vMerge/>
            <w:vAlign w:val="center"/>
          </w:tcPr>
          <w:p w14:paraId="732CE8CF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</w:tcPr>
          <w:p w14:paraId="1CEC3B92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6" w:type="pct"/>
            <w:shd w:val="clear" w:color="auto" w:fill="auto"/>
            <w:vAlign w:val="center"/>
          </w:tcPr>
          <w:p w14:paraId="2DB618F2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 w:hint="eastAsia"/>
                <w:color w:val="000000"/>
                <w:sz w:val="16"/>
                <w:szCs w:val="16"/>
              </w:rPr>
              <w:t>[211]</w:t>
            </w:r>
          </w:p>
        </w:tc>
        <w:tc>
          <w:tcPr>
            <w:tcW w:w="323" w:type="pct"/>
            <w:shd w:val="clear" w:color="auto" w:fill="auto"/>
            <w:vAlign w:val="center"/>
          </w:tcPr>
          <w:p w14:paraId="3DE7CBA3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4.2</w:t>
            </w:r>
          </w:p>
        </w:tc>
        <w:tc>
          <w:tcPr>
            <w:tcW w:w="280" w:type="pct"/>
            <w:shd w:val="clear" w:color="auto" w:fill="auto"/>
            <w:vAlign w:val="center"/>
          </w:tcPr>
          <w:p w14:paraId="007C1040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4.2</w:t>
            </w:r>
          </w:p>
        </w:tc>
        <w:tc>
          <w:tcPr>
            <w:tcW w:w="322" w:type="pct"/>
            <w:vMerge/>
            <w:vAlign w:val="center"/>
          </w:tcPr>
          <w:p w14:paraId="3288072C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</w:tcPr>
          <w:p w14:paraId="2787E500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1" w:type="pct"/>
            <w:shd w:val="clear" w:color="auto" w:fill="auto"/>
            <w:vAlign w:val="center"/>
          </w:tcPr>
          <w:p w14:paraId="2368F0F4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61" w:type="pct"/>
            <w:vMerge/>
            <w:vAlign w:val="center"/>
          </w:tcPr>
          <w:p w14:paraId="0BF08877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</w:tcPr>
          <w:p w14:paraId="25AFE176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</w:tcPr>
          <w:p w14:paraId="67692BBE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/>
            <w:vAlign w:val="center"/>
          </w:tcPr>
          <w:p w14:paraId="48BFFF3D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</w:tcPr>
          <w:p w14:paraId="08AF95D7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1520</w:t>
            </w:r>
          </w:p>
        </w:tc>
      </w:tr>
      <w:tr w:rsidR="0038276D" w14:paraId="1E817BDD" w14:textId="77777777">
        <w:trPr>
          <w:trHeight w:val="280"/>
        </w:trPr>
        <w:tc>
          <w:tcPr>
            <w:tcW w:w="420" w:type="pct"/>
            <w:vMerge/>
            <w:vAlign w:val="center"/>
          </w:tcPr>
          <w:p w14:paraId="419B542A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</w:tcPr>
          <w:p w14:paraId="7EF8B262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6" w:type="pct"/>
            <w:shd w:val="clear" w:color="auto" w:fill="auto"/>
            <w:vAlign w:val="center"/>
          </w:tcPr>
          <w:p w14:paraId="25E065B8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 w:hint="eastAsia"/>
                <w:color w:val="000000"/>
                <w:sz w:val="16"/>
                <w:szCs w:val="16"/>
              </w:rPr>
              <w:t>[199]</w:t>
            </w:r>
          </w:p>
        </w:tc>
        <w:tc>
          <w:tcPr>
            <w:tcW w:w="323" w:type="pct"/>
            <w:shd w:val="clear" w:color="auto" w:fill="auto"/>
            <w:vAlign w:val="center"/>
          </w:tcPr>
          <w:p w14:paraId="2CAB1119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2.1</w:t>
            </w:r>
          </w:p>
        </w:tc>
        <w:tc>
          <w:tcPr>
            <w:tcW w:w="280" w:type="pct"/>
            <w:shd w:val="clear" w:color="auto" w:fill="auto"/>
            <w:vAlign w:val="center"/>
          </w:tcPr>
          <w:p w14:paraId="39BBA9F9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2.1</w:t>
            </w:r>
          </w:p>
        </w:tc>
        <w:tc>
          <w:tcPr>
            <w:tcW w:w="322" w:type="pct"/>
            <w:shd w:val="clear" w:color="auto" w:fill="auto"/>
            <w:vAlign w:val="center"/>
          </w:tcPr>
          <w:p w14:paraId="6F7490A4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CC</w:t>
            </w:r>
          </w:p>
        </w:tc>
        <w:tc>
          <w:tcPr>
            <w:tcW w:w="280" w:type="pct"/>
            <w:vMerge/>
            <w:vAlign w:val="center"/>
          </w:tcPr>
          <w:p w14:paraId="65DDE5F4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1" w:type="pct"/>
            <w:shd w:val="clear" w:color="auto" w:fill="auto"/>
            <w:vAlign w:val="center"/>
          </w:tcPr>
          <w:p w14:paraId="0CCB9D95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61" w:type="pct"/>
            <w:shd w:val="clear" w:color="auto" w:fill="auto"/>
            <w:vAlign w:val="center"/>
          </w:tcPr>
          <w:p w14:paraId="7A690BBB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15.6</w:t>
            </w:r>
          </w:p>
        </w:tc>
        <w:tc>
          <w:tcPr>
            <w:tcW w:w="311" w:type="pct"/>
            <w:shd w:val="clear" w:color="auto" w:fill="auto"/>
            <w:vAlign w:val="center"/>
          </w:tcPr>
          <w:p w14:paraId="2AF40463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224</w:t>
            </w:r>
          </w:p>
        </w:tc>
        <w:tc>
          <w:tcPr>
            <w:tcW w:w="361" w:type="pct"/>
            <w:shd w:val="clear" w:color="auto" w:fill="auto"/>
            <w:vAlign w:val="center"/>
          </w:tcPr>
          <w:p w14:paraId="6E5922C1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112</w:t>
            </w:r>
          </w:p>
        </w:tc>
        <w:tc>
          <w:tcPr>
            <w:tcW w:w="481" w:type="pct"/>
            <w:shd w:val="clear" w:color="auto" w:fill="auto"/>
            <w:vAlign w:val="center"/>
          </w:tcPr>
          <w:p w14:paraId="6C972951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481" w:type="pct"/>
            <w:shd w:val="clear" w:color="auto" w:fill="auto"/>
            <w:vAlign w:val="center"/>
          </w:tcPr>
          <w:p w14:paraId="7E18F525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251</w:t>
            </w:r>
          </w:p>
        </w:tc>
      </w:tr>
      <w:tr w:rsidR="0038276D" w14:paraId="699141E8" w14:textId="77777777">
        <w:trPr>
          <w:trHeight w:val="280"/>
        </w:trPr>
        <w:tc>
          <w:tcPr>
            <w:tcW w:w="420" w:type="pct"/>
            <w:vMerge/>
            <w:vAlign w:val="center"/>
          </w:tcPr>
          <w:p w14:paraId="687984A8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</w:tcPr>
          <w:p w14:paraId="18E303CA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6" w:type="pct"/>
            <w:shd w:val="clear" w:color="auto" w:fill="auto"/>
            <w:vAlign w:val="center"/>
          </w:tcPr>
          <w:p w14:paraId="58151F4B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 w:hint="eastAsia"/>
                <w:color w:val="000000"/>
                <w:sz w:val="16"/>
                <w:szCs w:val="16"/>
              </w:rPr>
              <w:t>[205]</w:t>
            </w:r>
          </w:p>
        </w:tc>
        <w:tc>
          <w:tcPr>
            <w:tcW w:w="323" w:type="pct"/>
            <w:shd w:val="clear" w:color="auto" w:fill="auto"/>
            <w:vAlign w:val="center"/>
          </w:tcPr>
          <w:p w14:paraId="3D5E61F4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-3.33</w:t>
            </w:r>
          </w:p>
        </w:tc>
        <w:tc>
          <w:tcPr>
            <w:tcW w:w="280" w:type="pct"/>
            <w:shd w:val="clear" w:color="auto" w:fill="auto"/>
            <w:vAlign w:val="center"/>
          </w:tcPr>
          <w:p w14:paraId="68E0A215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-3.33</w:t>
            </w:r>
          </w:p>
        </w:tc>
        <w:tc>
          <w:tcPr>
            <w:tcW w:w="322" w:type="pct"/>
            <w:shd w:val="clear" w:color="auto" w:fill="auto"/>
            <w:vAlign w:val="center"/>
          </w:tcPr>
          <w:p w14:paraId="0CB6F4AC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CC 1/3</w:t>
            </w:r>
          </w:p>
        </w:tc>
        <w:tc>
          <w:tcPr>
            <w:tcW w:w="280" w:type="pct"/>
            <w:shd w:val="clear" w:color="auto" w:fill="auto"/>
            <w:vAlign w:val="center"/>
          </w:tcPr>
          <w:p w14:paraId="61D51352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Manchester encoding</w:t>
            </w:r>
          </w:p>
        </w:tc>
        <w:tc>
          <w:tcPr>
            <w:tcW w:w="341" w:type="pct"/>
            <w:vMerge w:val="restart"/>
            <w:shd w:val="clear" w:color="auto" w:fill="auto"/>
            <w:vAlign w:val="center"/>
          </w:tcPr>
          <w:p w14:paraId="46530A67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61" w:type="pct"/>
            <w:shd w:val="clear" w:color="auto" w:fill="auto"/>
            <w:vAlign w:val="center"/>
          </w:tcPr>
          <w:p w14:paraId="7AC2F48B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11" w:type="pct"/>
            <w:shd w:val="clear" w:color="auto" w:fill="auto"/>
            <w:vAlign w:val="center"/>
          </w:tcPr>
          <w:p w14:paraId="242C849D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361" w:type="pct"/>
            <w:shd w:val="clear" w:color="auto" w:fill="auto"/>
            <w:vAlign w:val="center"/>
          </w:tcPr>
          <w:p w14:paraId="5AE84849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13.34</w:t>
            </w:r>
          </w:p>
        </w:tc>
        <w:tc>
          <w:tcPr>
            <w:tcW w:w="481" w:type="pct"/>
            <w:vMerge w:val="restart"/>
            <w:shd w:val="clear" w:color="auto" w:fill="auto"/>
            <w:vAlign w:val="center"/>
          </w:tcPr>
          <w:p w14:paraId="1C29FCC7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481" w:type="pct"/>
            <w:shd w:val="clear" w:color="auto" w:fill="auto"/>
            <w:vAlign w:val="center"/>
          </w:tcPr>
          <w:p w14:paraId="11D3131F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1560</w:t>
            </w:r>
          </w:p>
        </w:tc>
      </w:tr>
      <w:tr w:rsidR="0038276D" w14:paraId="576B8E2D" w14:textId="77777777">
        <w:trPr>
          <w:trHeight w:val="280"/>
        </w:trPr>
        <w:tc>
          <w:tcPr>
            <w:tcW w:w="420" w:type="pct"/>
            <w:vMerge/>
            <w:vAlign w:val="center"/>
          </w:tcPr>
          <w:p w14:paraId="049A6396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</w:tcPr>
          <w:p w14:paraId="31EB2019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0.08</w:t>
            </w:r>
          </w:p>
        </w:tc>
        <w:tc>
          <w:tcPr>
            <w:tcW w:w="516" w:type="pct"/>
            <w:vMerge w:val="restart"/>
            <w:shd w:val="clear" w:color="auto" w:fill="auto"/>
            <w:vAlign w:val="center"/>
          </w:tcPr>
          <w:p w14:paraId="243B382C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 w:hint="eastAsia"/>
                <w:color w:val="000000"/>
                <w:sz w:val="16"/>
                <w:szCs w:val="16"/>
              </w:rPr>
              <w:t>[197]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</w:tcPr>
          <w:p w14:paraId="0EE6C8B4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</w:tcPr>
          <w:p w14:paraId="46AE5744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8.5</w:t>
            </w:r>
          </w:p>
        </w:tc>
        <w:tc>
          <w:tcPr>
            <w:tcW w:w="322" w:type="pct"/>
            <w:vMerge w:val="restart"/>
            <w:shd w:val="clear" w:color="auto" w:fill="auto"/>
            <w:vAlign w:val="center"/>
          </w:tcPr>
          <w:p w14:paraId="2956962F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no FEC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</w:tcPr>
          <w:p w14:paraId="79CC51AD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Manchester</w:t>
            </w:r>
          </w:p>
        </w:tc>
        <w:tc>
          <w:tcPr>
            <w:tcW w:w="341" w:type="pct"/>
            <w:vMerge/>
            <w:vAlign w:val="center"/>
          </w:tcPr>
          <w:p w14:paraId="2E665A6D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</w:tcPr>
          <w:p w14:paraId="27A7D5C0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311" w:type="pct"/>
            <w:shd w:val="clear" w:color="auto" w:fill="auto"/>
            <w:vAlign w:val="center"/>
          </w:tcPr>
          <w:p w14:paraId="6CBFEB88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60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</w:tcPr>
          <w:p w14:paraId="19BBB6DF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NaN</w:t>
            </w:r>
            <w:proofErr w:type="spellEnd"/>
          </w:p>
        </w:tc>
        <w:tc>
          <w:tcPr>
            <w:tcW w:w="481" w:type="pct"/>
            <w:vMerge/>
            <w:vAlign w:val="center"/>
          </w:tcPr>
          <w:p w14:paraId="5163433B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</w:tcPr>
          <w:p w14:paraId="68170D71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623</w:t>
            </w:r>
          </w:p>
        </w:tc>
      </w:tr>
      <w:tr w:rsidR="0038276D" w14:paraId="32741F18" w14:textId="77777777">
        <w:trPr>
          <w:trHeight w:val="280"/>
        </w:trPr>
        <w:tc>
          <w:tcPr>
            <w:tcW w:w="420" w:type="pct"/>
            <w:vMerge/>
            <w:vAlign w:val="center"/>
          </w:tcPr>
          <w:p w14:paraId="543A444A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</w:tcPr>
          <w:p w14:paraId="5A5AB2F5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6" w:type="pct"/>
            <w:vMerge/>
            <w:vAlign w:val="center"/>
          </w:tcPr>
          <w:p w14:paraId="6490464E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</w:tcPr>
          <w:p w14:paraId="0DE60E5B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</w:tcPr>
          <w:p w14:paraId="4DC181BD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2" w:type="pct"/>
            <w:vMerge/>
            <w:vAlign w:val="center"/>
          </w:tcPr>
          <w:p w14:paraId="139B10D8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</w:tcPr>
          <w:p w14:paraId="3EE1F880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1" w:type="pct"/>
            <w:shd w:val="clear" w:color="auto" w:fill="auto"/>
            <w:vAlign w:val="center"/>
          </w:tcPr>
          <w:p w14:paraId="7E070BA8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61" w:type="pct"/>
            <w:shd w:val="clear" w:color="auto" w:fill="auto"/>
            <w:vAlign w:val="center"/>
          </w:tcPr>
          <w:p w14:paraId="6F571EF8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55</w:t>
            </w:r>
          </w:p>
        </w:tc>
        <w:tc>
          <w:tcPr>
            <w:tcW w:w="311" w:type="pct"/>
            <w:shd w:val="clear" w:color="auto" w:fill="auto"/>
            <w:vAlign w:val="center"/>
          </w:tcPr>
          <w:p w14:paraId="7C4C0282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720</w:t>
            </w:r>
          </w:p>
        </w:tc>
        <w:tc>
          <w:tcPr>
            <w:tcW w:w="361" w:type="pct"/>
            <w:vMerge/>
            <w:vAlign w:val="center"/>
          </w:tcPr>
          <w:p w14:paraId="0B091D28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 w:val="restart"/>
            <w:shd w:val="clear" w:color="auto" w:fill="auto"/>
            <w:vAlign w:val="center"/>
          </w:tcPr>
          <w:p w14:paraId="77B0389B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481" w:type="pct"/>
            <w:shd w:val="clear" w:color="auto" w:fill="auto"/>
            <w:vAlign w:val="center"/>
          </w:tcPr>
          <w:p w14:paraId="3E78918A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647</w:t>
            </w:r>
          </w:p>
        </w:tc>
      </w:tr>
      <w:tr w:rsidR="0038276D" w14:paraId="46C4E763" w14:textId="77777777">
        <w:trPr>
          <w:trHeight w:val="280"/>
        </w:trPr>
        <w:tc>
          <w:tcPr>
            <w:tcW w:w="420" w:type="pct"/>
            <w:vMerge/>
            <w:vAlign w:val="center"/>
          </w:tcPr>
          <w:p w14:paraId="2BD9ABE5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</w:tcPr>
          <w:p w14:paraId="58A4314E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6" w:type="pct"/>
            <w:shd w:val="clear" w:color="auto" w:fill="auto"/>
            <w:vAlign w:val="center"/>
          </w:tcPr>
          <w:p w14:paraId="2E045142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 w:hint="eastAsia"/>
                <w:color w:val="000000"/>
                <w:sz w:val="16"/>
                <w:szCs w:val="16"/>
              </w:rPr>
              <w:t>[205]</w:t>
            </w:r>
          </w:p>
        </w:tc>
        <w:tc>
          <w:tcPr>
            <w:tcW w:w="323" w:type="pct"/>
            <w:shd w:val="clear" w:color="auto" w:fill="auto"/>
            <w:vAlign w:val="center"/>
          </w:tcPr>
          <w:p w14:paraId="76AE153C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-3.02</w:t>
            </w:r>
          </w:p>
        </w:tc>
        <w:tc>
          <w:tcPr>
            <w:tcW w:w="280" w:type="pct"/>
            <w:shd w:val="clear" w:color="auto" w:fill="auto"/>
            <w:vAlign w:val="center"/>
          </w:tcPr>
          <w:p w14:paraId="0F718AD9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-3.02</w:t>
            </w:r>
          </w:p>
        </w:tc>
        <w:tc>
          <w:tcPr>
            <w:tcW w:w="322" w:type="pct"/>
            <w:shd w:val="clear" w:color="auto" w:fill="auto"/>
            <w:vAlign w:val="center"/>
          </w:tcPr>
          <w:p w14:paraId="11E8579D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CC 1/3</w:t>
            </w:r>
          </w:p>
        </w:tc>
        <w:tc>
          <w:tcPr>
            <w:tcW w:w="280" w:type="pct"/>
            <w:shd w:val="clear" w:color="auto" w:fill="auto"/>
            <w:vAlign w:val="center"/>
          </w:tcPr>
          <w:p w14:paraId="1975DF08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Manchester encoding</w:t>
            </w:r>
          </w:p>
        </w:tc>
        <w:tc>
          <w:tcPr>
            <w:tcW w:w="341" w:type="pct"/>
            <w:shd w:val="clear" w:color="auto" w:fill="auto"/>
            <w:vAlign w:val="center"/>
          </w:tcPr>
          <w:p w14:paraId="59F9E3D6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61" w:type="pct"/>
            <w:shd w:val="clear" w:color="auto" w:fill="auto"/>
            <w:vAlign w:val="center"/>
          </w:tcPr>
          <w:p w14:paraId="62A66FD7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1.14</w:t>
            </w:r>
          </w:p>
        </w:tc>
        <w:tc>
          <w:tcPr>
            <w:tcW w:w="311" w:type="pct"/>
            <w:shd w:val="clear" w:color="auto" w:fill="auto"/>
            <w:vAlign w:val="center"/>
          </w:tcPr>
          <w:p w14:paraId="261D88E9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361" w:type="pct"/>
            <w:shd w:val="clear" w:color="auto" w:fill="auto"/>
            <w:vAlign w:val="center"/>
          </w:tcPr>
          <w:p w14:paraId="561A2B82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13.72</w:t>
            </w:r>
          </w:p>
        </w:tc>
        <w:tc>
          <w:tcPr>
            <w:tcW w:w="481" w:type="pct"/>
            <w:vMerge/>
            <w:vAlign w:val="center"/>
          </w:tcPr>
          <w:p w14:paraId="45040466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</w:tcPr>
          <w:p w14:paraId="4629A5A8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1563</w:t>
            </w:r>
          </w:p>
        </w:tc>
      </w:tr>
      <w:tr w:rsidR="0038276D" w14:paraId="28B2AE37" w14:textId="77777777">
        <w:trPr>
          <w:trHeight w:val="280"/>
        </w:trPr>
        <w:tc>
          <w:tcPr>
            <w:tcW w:w="420" w:type="pct"/>
            <w:vMerge/>
            <w:vAlign w:val="center"/>
          </w:tcPr>
          <w:p w14:paraId="0AED9424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shd w:val="clear" w:color="auto" w:fill="auto"/>
            <w:vAlign w:val="center"/>
          </w:tcPr>
          <w:p w14:paraId="5758CE04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516" w:type="pct"/>
            <w:shd w:val="clear" w:color="auto" w:fill="auto"/>
            <w:vAlign w:val="center"/>
          </w:tcPr>
          <w:p w14:paraId="04E45E5A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 w:hint="eastAsia"/>
                <w:color w:val="000000"/>
                <w:sz w:val="16"/>
                <w:szCs w:val="16"/>
              </w:rPr>
              <w:t>[199]</w:t>
            </w:r>
          </w:p>
        </w:tc>
        <w:tc>
          <w:tcPr>
            <w:tcW w:w="323" w:type="pct"/>
            <w:shd w:val="clear" w:color="auto" w:fill="auto"/>
            <w:vAlign w:val="center"/>
          </w:tcPr>
          <w:p w14:paraId="48044F94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4.1</w:t>
            </w:r>
          </w:p>
        </w:tc>
        <w:tc>
          <w:tcPr>
            <w:tcW w:w="280" w:type="pct"/>
            <w:shd w:val="clear" w:color="auto" w:fill="auto"/>
            <w:vAlign w:val="center"/>
          </w:tcPr>
          <w:p w14:paraId="686DB309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4.1</w:t>
            </w:r>
          </w:p>
        </w:tc>
        <w:tc>
          <w:tcPr>
            <w:tcW w:w="322" w:type="pct"/>
            <w:shd w:val="clear" w:color="auto" w:fill="auto"/>
            <w:vAlign w:val="center"/>
          </w:tcPr>
          <w:p w14:paraId="537A4B0B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CC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</w:tcPr>
          <w:p w14:paraId="159DB89E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Manchester</w:t>
            </w:r>
          </w:p>
        </w:tc>
        <w:tc>
          <w:tcPr>
            <w:tcW w:w="341" w:type="pct"/>
            <w:vMerge w:val="restart"/>
            <w:shd w:val="clear" w:color="auto" w:fill="auto"/>
            <w:vAlign w:val="center"/>
          </w:tcPr>
          <w:p w14:paraId="5EC05426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61" w:type="pct"/>
            <w:shd w:val="clear" w:color="auto" w:fill="auto"/>
            <w:vAlign w:val="center"/>
          </w:tcPr>
          <w:p w14:paraId="13690BFA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23.2</w:t>
            </w:r>
          </w:p>
        </w:tc>
        <w:tc>
          <w:tcPr>
            <w:tcW w:w="311" w:type="pct"/>
            <w:shd w:val="clear" w:color="auto" w:fill="auto"/>
            <w:vAlign w:val="center"/>
          </w:tcPr>
          <w:p w14:paraId="3FFD24F3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224</w:t>
            </w:r>
          </w:p>
        </w:tc>
        <w:tc>
          <w:tcPr>
            <w:tcW w:w="361" w:type="pct"/>
            <w:shd w:val="clear" w:color="auto" w:fill="auto"/>
            <w:vAlign w:val="center"/>
          </w:tcPr>
          <w:p w14:paraId="6D7F61C8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112</w:t>
            </w:r>
          </w:p>
        </w:tc>
        <w:tc>
          <w:tcPr>
            <w:tcW w:w="481" w:type="pct"/>
            <w:vMerge/>
            <w:vAlign w:val="center"/>
          </w:tcPr>
          <w:p w14:paraId="4AD717E3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</w:tcPr>
          <w:p w14:paraId="38BC3E66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255</w:t>
            </w:r>
          </w:p>
        </w:tc>
      </w:tr>
      <w:tr w:rsidR="0038276D" w14:paraId="48536D30" w14:textId="77777777">
        <w:trPr>
          <w:trHeight w:val="280"/>
        </w:trPr>
        <w:tc>
          <w:tcPr>
            <w:tcW w:w="420" w:type="pct"/>
            <w:vMerge/>
            <w:vAlign w:val="center"/>
          </w:tcPr>
          <w:p w14:paraId="69D241AE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</w:tcPr>
          <w:p w14:paraId="422E97E9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0.14</w:t>
            </w:r>
          </w:p>
        </w:tc>
        <w:tc>
          <w:tcPr>
            <w:tcW w:w="516" w:type="pct"/>
            <w:vMerge w:val="restart"/>
            <w:shd w:val="clear" w:color="auto" w:fill="auto"/>
            <w:vAlign w:val="center"/>
          </w:tcPr>
          <w:p w14:paraId="1086AE79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 w:hint="eastAsia"/>
                <w:color w:val="000000"/>
                <w:sz w:val="16"/>
                <w:szCs w:val="16"/>
              </w:rPr>
              <w:t>[191]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</w:tcPr>
          <w:p w14:paraId="19E00FDB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11.2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</w:tcPr>
          <w:p w14:paraId="43CD0B5E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14</w:t>
            </w:r>
          </w:p>
        </w:tc>
        <w:tc>
          <w:tcPr>
            <w:tcW w:w="322" w:type="pct"/>
            <w:vMerge w:val="restart"/>
            <w:shd w:val="clear" w:color="auto" w:fill="auto"/>
            <w:vAlign w:val="center"/>
          </w:tcPr>
          <w:p w14:paraId="2C39E194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FEC</w:t>
            </w:r>
          </w:p>
        </w:tc>
        <w:tc>
          <w:tcPr>
            <w:tcW w:w="280" w:type="pct"/>
            <w:vMerge/>
            <w:vAlign w:val="center"/>
          </w:tcPr>
          <w:p w14:paraId="438FA8BB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1" w:type="pct"/>
            <w:vMerge/>
            <w:vAlign w:val="center"/>
          </w:tcPr>
          <w:p w14:paraId="7948F016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restart"/>
            <w:shd w:val="clear" w:color="auto" w:fill="auto"/>
            <w:vAlign w:val="center"/>
          </w:tcPr>
          <w:p w14:paraId="7E2F7A3E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</w:tcPr>
          <w:p w14:paraId="7E719F45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35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</w:tcPr>
          <w:p w14:paraId="67F818EB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NaN</w:t>
            </w:r>
            <w:proofErr w:type="spellEnd"/>
          </w:p>
        </w:tc>
        <w:tc>
          <w:tcPr>
            <w:tcW w:w="481" w:type="pct"/>
            <w:vMerge/>
            <w:vAlign w:val="center"/>
          </w:tcPr>
          <w:p w14:paraId="33E0DD24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</w:tcPr>
          <w:p w14:paraId="54908BE3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808</w:t>
            </w:r>
          </w:p>
        </w:tc>
      </w:tr>
      <w:tr w:rsidR="0038276D" w14:paraId="338BD69C" w14:textId="77777777">
        <w:trPr>
          <w:trHeight w:val="280"/>
        </w:trPr>
        <w:tc>
          <w:tcPr>
            <w:tcW w:w="420" w:type="pct"/>
            <w:vMerge/>
            <w:vAlign w:val="center"/>
          </w:tcPr>
          <w:p w14:paraId="4390AF97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</w:tcPr>
          <w:p w14:paraId="20AD15F0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6" w:type="pct"/>
            <w:vMerge/>
            <w:vAlign w:val="center"/>
          </w:tcPr>
          <w:p w14:paraId="2B2F691D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</w:tcPr>
          <w:p w14:paraId="54E0379B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</w:tcPr>
          <w:p w14:paraId="38C20662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2" w:type="pct"/>
            <w:vMerge/>
            <w:vAlign w:val="center"/>
          </w:tcPr>
          <w:p w14:paraId="067BA59D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</w:tcPr>
          <w:p w14:paraId="508D1A80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1" w:type="pct"/>
            <w:vMerge/>
            <w:vAlign w:val="center"/>
          </w:tcPr>
          <w:p w14:paraId="503E8F9E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</w:tcPr>
          <w:p w14:paraId="0B18888D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</w:tcPr>
          <w:p w14:paraId="473B4F21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</w:tcPr>
          <w:p w14:paraId="495790E3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</w:tcPr>
          <w:p w14:paraId="3F5E1D85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481" w:type="pct"/>
            <w:shd w:val="clear" w:color="auto" w:fill="auto"/>
            <w:vAlign w:val="center"/>
          </w:tcPr>
          <w:p w14:paraId="189F54FB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794</w:t>
            </w:r>
          </w:p>
        </w:tc>
      </w:tr>
      <w:tr w:rsidR="0038276D" w14:paraId="7D776275" w14:textId="77777777">
        <w:trPr>
          <w:trHeight w:val="280"/>
        </w:trPr>
        <w:tc>
          <w:tcPr>
            <w:tcW w:w="420" w:type="pct"/>
            <w:vMerge/>
            <w:vAlign w:val="center"/>
          </w:tcPr>
          <w:p w14:paraId="16B4E5B5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shd w:val="clear" w:color="auto" w:fill="auto"/>
            <w:vAlign w:val="center"/>
          </w:tcPr>
          <w:p w14:paraId="34DD0BB9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516" w:type="pct"/>
            <w:shd w:val="clear" w:color="auto" w:fill="auto"/>
            <w:vAlign w:val="center"/>
          </w:tcPr>
          <w:p w14:paraId="1F17902D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 w:hint="eastAsia"/>
                <w:color w:val="000000"/>
                <w:sz w:val="16"/>
                <w:szCs w:val="16"/>
              </w:rPr>
              <w:t>[199]</w:t>
            </w:r>
          </w:p>
        </w:tc>
        <w:tc>
          <w:tcPr>
            <w:tcW w:w="323" w:type="pct"/>
            <w:shd w:val="clear" w:color="auto" w:fill="auto"/>
            <w:vAlign w:val="center"/>
          </w:tcPr>
          <w:p w14:paraId="6602CB43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12.4</w:t>
            </w:r>
          </w:p>
        </w:tc>
        <w:tc>
          <w:tcPr>
            <w:tcW w:w="280" w:type="pct"/>
            <w:shd w:val="clear" w:color="auto" w:fill="auto"/>
            <w:vAlign w:val="center"/>
          </w:tcPr>
          <w:p w14:paraId="143CBD08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12.4</w:t>
            </w:r>
          </w:p>
        </w:tc>
        <w:tc>
          <w:tcPr>
            <w:tcW w:w="322" w:type="pct"/>
            <w:vMerge w:val="restart"/>
            <w:shd w:val="clear" w:color="auto" w:fill="auto"/>
            <w:vAlign w:val="center"/>
          </w:tcPr>
          <w:p w14:paraId="792CA0C3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no FEC</w:t>
            </w:r>
          </w:p>
        </w:tc>
        <w:tc>
          <w:tcPr>
            <w:tcW w:w="280" w:type="pct"/>
            <w:vMerge/>
            <w:vAlign w:val="center"/>
          </w:tcPr>
          <w:p w14:paraId="40205645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1" w:type="pct"/>
            <w:vMerge/>
            <w:vAlign w:val="center"/>
          </w:tcPr>
          <w:p w14:paraId="339A719B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</w:tcPr>
          <w:p w14:paraId="4705074C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44.8</w:t>
            </w:r>
          </w:p>
        </w:tc>
        <w:tc>
          <w:tcPr>
            <w:tcW w:w="311" w:type="pct"/>
            <w:shd w:val="clear" w:color="auto" w:fill="auto"/>
            <w:vAlign w:val="center"/>
          </w:tcPr>
          <w:p w14:paraId="26F5CD19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224</w:t>
            </w:r>
          </w:p>
        </w:tc>
        <w:tc>
          <w:tcPr>
            <w:tcW w:w="361" w:type="pct"/>
            <w:shd w:val="clear" w:color="auto" w:fill="auto"/>
            <w:vAlign w:val="center"/>
          </w:tcPr>
          <w:p w14:paraId="3EC9ED6E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112</w:t>
            </w:r>
          </w:p>
        </w:tc>
        <w:tc>
          <w:tcPr>
            <w:tcW w:w="481" w:type="pct"/>
            <w:shd w:val="clear" w:color="auto" w:fill="auto"/>
            <w:vAlign w:val="center"/>
          </w:tcPr>
          <w:p w14:paraId="63A67B63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481" w:type="pct"/>
            <w:shd w:val="clear" w:color="auto" w:fill="auto"/>
            <w:vAlign w:val="center"/>
          </w:tcPr>
          <w:p w14:paraId="04D86A6C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247</w:t>
            </w:r>
          </w:p>
        </w:tc>
      </w:tr>
      <w:tr w:rsidR="0038276D" w14:paraId="407B2D9F" w14:textId="77777777">
        <w:trPr>
          <w:trHeight w:val="280"/>
        </w:trPr>
        <w:tc>
          <w:tcPr>
            <w:tcW w:w="420" w:type="pct"/>
            <w:vMerge/>
            <w:vAlign w:val="center"/>
          </w:tcPr>
          <w:p w14:paraId="68092FAB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</w:tcPr>
          <w:p w14:paraId="4376950D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0.33</w:t>
            </w:r>
          </w:p>
        </w:tc>
        <w:tc>
          <w:tcPr>
            <w:tcW w:w="516" w:type="pct"/>
            <w:vMerge w:val="restart"/>
            <w:shd w:val="clear" w:color="auto" w:fill="auto"/>
            <w:vAlign w:val="center"/>
          </w:tcPr>
          <w:p w14:paraId="3740FD13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 w:hint="eastAsia"/>
                <w:color w:val="000000"/>
                <w:sz w:val="16"/>
                <w:szCs w:val="16"/>
              </w:rPr>
              <w:t>[215]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</w:tcPr>
          <w:p w14:paraId="53398437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-2.51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</w:tcPr>
          <w:p w14:paraId="6092024D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-0.36</w:t>
            </w:r>
          </w:p>
        </w:tc>
        <w:tc>
          <w:tcPr>
            <w:tcW w:w="322" w:type="pct"/>
            <w:vMerge/>
            <w:vAlign w:val="center"/>
          </w:tcPr>
          <w:p w14:paraId="5C6F3962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</w:tcPr>
          <w:p w14:paraId="31F956A5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1" w:type="pct"/>
            <w:vMerge/>
            <w:vAlign w:val="center"/>
          </w:tcPr>
          <w:p w14:paraId="457DBCF3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restart"/>
            <w:shd w:val="clear" w:color="auto" w:fill="auto"/>
            <w:vAlign w:val="center"/>
          </w:tcPr>
          <w:p w14:paraId="03C69B49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</w:tcPr>
          <w:p w14:paraId="753FED4C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</w:tcPr>
          <w:p w14:paraId="307F7C23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NaN</w:t>
            </w:r>
            <w:proofErr w:type="spellEnd"/>
          </w:p>
        </w:tc>
        <w:tc>
          <w:tcPr>
            <w:tcW w:w="481" w:type="pct"/>
            <w:shd w:val="clear" w:color="auto" w:fill="auto"/>
            <w:vAlign w:val="center"/>
          </w:tcPr>
          <w:p w14:paraId="25CA2A8D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481" w:type="pct"/>
            <w:shd w:val="clear" w:color="auto" w:fill="auto"/>
            <w:vAlign w:val="center"/>
          </w:tcPr>
          <w:p w14:paraId="57CF22E9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1356</w:t>
            </w:r>
          </w:p>
        </w:tc>
      </w:tr>
      <w:tr w:rsidR="0038276D" w14:paraId="57A97B8F" w14:textId="77777777">
        <w:trPr>
          <w:trHeight w:val="280"/>
        </w:trPr>
        <w:tc>
          <w:tcPr>
            <w:tcW w:w="420" w:type="pct"/>
            <w:vMerge/>
            <w:vAlign w:val="center"/>
          </w:tcPr>
          <w:p w14:paraId="5091F298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</w:tcPr>
          <w:p w14:paraId="0A149627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6" w:type="pct"/>
            <w:vMerge/>
            <w:vAlign w:val="center"/>
          </w:tcPr>
          <w:p w14:paraId="52D0FCFB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</w:tcPr>
          <w:p w14:paraId="36860678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</w:tcPr>
          <w:p w14:paraId="4EB308E7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2" w:type="pct"/>
            <w:vMerge/>
            <w:vAlign w:val="center"/>
          </w:tcPr>
          <w:p w14:paraId="4569618E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</w:tcPr>
          <w:p w14:paraId="76D0640B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1" w:type="pct"/>
            <w:vMerge/>
            <w:vAlign w:val="center"/>
          </w:tcPr>
          <w:p w14:paraId="339AE392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</w:tcPr>
          <w:p w14:paraId="58192F54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</w:tcPr>
          <w:p w14:paraId="59399ACE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</w:tcPr>
          <w:p w14:paraId="11F4C341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</w:tcPr>
          <w:p w14:paraId="75F35619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481" w:type="pct"/>
            <w:shd w:val="clear" w:color="auto" w:fill="auto"/>
            <w:vAlign w:val="center"/>
          </w:tcPr>
          <w:p w14:paraId="133AF3D9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1364</w:t>
            </w:r>
          </w:p>
        </w:tc>
      </w:tr>
      <w:tr w:rsidR="0038276D" w14:paraId="4F5908EE" w14:textId="77777777">
        <w:trPr>
          <w:trHeight w:val="280"/>
        </w:trPr>
        <w:tc>
          <w:tcPr>
            <w:tcW w:w="420" w:type="pct"/>
            <w:vMerge/>
            <w:vAlign w:val="center"/>
          </w:tcPr>
          <w:p w14:paraId="1BF611D7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shd w:val="clear" w:color="auto" w:fill="auto"/>
            <w:vAlign w:val="center"/>
          </w:tcPr>
          <w:p w14:paraId="4A17265E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0.37</w:t>
            </w:r>
          </w:p>
        </w:tc>
        <w:tc>
          <w:tcPr>
            <w:tcW w:w="516" w:type="pct"/>
            <w:shd w:val="clear" w:color="auto" w:fill="auto"/>
            <w:vAlign w:val="center"/>
          </w:tcPr>
          <w:p w14:paraId="7527C600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 w:hint="eastAsia"/>
                <w:color w:val="000000"/>
                <w:sz w:val="16"/>
                <w:szCs w:val="16"/>
              </w:rPr>
              <w:t>[211]</w:t>
            </w:r>
          </w:p>
        </w:tc>
        <w:tc>
          <w:tcPr>
            <w:tcW w:w="323" w:type="pct"/>
            <w:shd w:val="clear" w:color="auto" w:fill="auto"/>
            <w:vAlign w:val="center"/>
          </w:tcPr>
          <w:p w14:paraId="11E3F6BF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-3.8</w:t>
            </w:r>
          </w:p>
        </w:tc>
        <w:tc>
          <w:tcPr>
            <w:tcW w:w="280" w:type="pct"/>
            <w:shd w:val="clear" w:color="auto" w:fill="auto"/>
            <w:vAlign w:val="center"/>
          </w:tcPr>
          <w:p w14:paraId="717DC3E4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-3.8</w:t>
            </w:r>
          </w:p>
        </w:tc>
        <w:tc>
          <w:tcPr>
            <w:tcW w:w="322" w:type="pct"/>
            <w:vMerge/>
            <w:vAlign w:val="center"/>
          </w:tcPr>
          <w:p w14:paraId="00D0FF1D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</w:tcPr>
          <w:p w14:paraId="6CD7A39F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1" w:type="pct"/>
            <w:shd w:val="clear" w:color="auto" w:fill="auto"/>
            <w:vAlign w:val="center"/>
          </w:tcPr>
          <w:p w14:paraId="27ACEB6C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61" w:type="pct"/>
            <w:shd w:val="clear" w:color="auto" w:fill="auto"/>
            <w:vAlign w:val="center"/>
          </w:tcPr>
          <w:p w14:paraId="2FD05964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5.5</w:t>
            </w:r>
          </w:p>
        </w:tc>
        <w:tc>
          <w:tcPr>
            <w:tcW w:w="311" w:type="pct"/>
            <w:vMerge/>
            <w:vAlign w:val="center"/>
          </w:tcPr>
          <w:p w14:paraId="67020BEC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</w:tcPr>
          <w:p w14:paraId="54903839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</w:tcPr>
          <w:p w14:paraId="3BC9B43B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481" w:type="pct"/>
            <w:shd w:val="clear" w:color="auto" w:fill="auto"/>
            <w:vAlign w:val="center"/>
          </w:tcPr>
          <w:p w14:paraId="441406E3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1502</w:t>
            </w:r>
          </w:p>
        </w:tc>
      </w:tr>
      <w:tr w:rsidR="0038276D" w14:paraId="69F1375A" w14:textId="77777777">
        <w:trPr>
          <w:trHeight w:val="280"/>
        </w:trPr>
        <w:tc>
          <w:tcPr>
            <w:tcW w:w="420" w:type="pct"/>
            <w:vMerge/>
            <w:vAlign w:val="center"/>
          </w:tcPr>
          <w:p w14:paraId="25B883D4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</w:tcPr>
          <w:p w14:paraId="32A62F0A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516" w:type="pct"/>
            <w:vMerge w:val="restart"/>
            <w:shd w:val="clear" w:color="auto" w:fill="auto"/>
            <w:vAlign w:val="center"/>
          </w:tcPr>
          <w:p w14:paraId="2C675000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 w:hint="eastAsia"/>
                <w:color w:val="000000"/>
                <w:sz w:val="16"/>
                <w:szCs w:val="16"/>
              </w:rPr>
              <w:t>[201]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</w:tcPr>
          <w:p w14:paraId="1274E0C7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-7.9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</w:tcPr>
          <w:p w14:paraId="28DFDE6D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-2.4</w:t>
            </w:r>
          </w:p>
        </w:tc>
        <w:tc>
          <w:tcPr>
            <w:tcW w:w="322" w:type="pct"/>
            <w:vMerge/>
            <w:vAlign w:val="center"/>
          </w:tcPr>
          <w:p w14:paraId="2F64D4EA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 w:val="restart"/>
            <w:shd w:val="clear" w:color="auto" w:fill="auto"/>
            <w:vAlign w:val="center"/>
          </w:tcPr>
          <w:p w14:paraId="4A48DC44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MC</w:t>
            </w:r>
          </w:p>
        </w:tc>
        <w:tc>
          <w:tcPr>
            <w:tcW w:w="341" w:type="pct"/>
            <w:shd w:val="clear" w:color="auto" w:fill="auto"/>
            <w:vAlign w:val="center"/>
          </w:tcPr>
          <w:p w14:paraId="6836EC93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</w:tcPr>
          <w:p w14:paraId="1E1EB55F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311" w:type="pct"/>
            <w:vMerge/>
            <w:vAlign w:val="center"/>
          </w:tcPr>
          <w:p w14:paraId="1B20BB8E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</w:tcPr>
          <w:p w14:paraId="51C7F959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 w:val="restart"/>
            <w:shd w:val="clear" w:color="auto" w:fill="auto"/>
            <w:vAlign w:val="center"/>
          </w:tcPr>
          <w:p w14:paraId="7FB59F19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481" w:type="pct"/>
            <w:shd w:val="clear" w:color="auto" w:fill="auto"/>
            <w:vAlign w:val="center"/>
          </w:tcPr>
          <w:p w14:paraId="75A58521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143</w:t>
            </w:r>
          </w:p>
        </w:tc>
      </w:tr>
      <w:tr w:rsidR="0038276D" w14:paraId="034500B0" w14:textId="77777777">
        <w:trPr>
          <w:trHeight w:val="280"/>
        </w:trPr>
        <w:tc>
          <w:tcPr>
            <w:tcW w:w="420" w:type="pct"/>
            <w:vMerge/>
            <w:vAlign w:val="center"/>
          </w:tcPr>
          <w:p w14:paraId="65E554FB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</w:tcPr>
          <w:p w14:paraId="29FA007E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6" w:type="pct"/>
            <w:vMerge/>
            <w:vAlign w:val="center"/>
          </w:tcPr>
          <w:p w14:paraId="76F1BD68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</w:tcPr>
          <w:p w14:paraId="32FC449B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</w:tcPr>
          <w:p w14:paraId="12E0B1AC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2" w:type="pct"/>
            <w:vMerge/>
            <w:vAlign w:val="center"/>
          </w:tcPr>
          <w:p w14:paraId="510CD246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</w:tcPr>
          <w:p w14:paraId="73EBA982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1" w:type="pct"/>
            <w:shd w:val="clear" w:color="auto" w:fill="auto"/>
            <w:vAlign w:val="center"/>
          </w:tcPr>
          <w:p w14:paraId="32D2D783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361" w:type="pct"/>
            <w:vMerge/>
            <w:vAlign w:val="center"/>
          </w:tcPr>
          <w:p w14:paraId="5DA29D05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</w:tcPr>
          <w:p w14:paraId="426EC041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</w:tcPr>
          <w:p w14:paraId="2DD2459F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/>
            <w:vAlign w:val="center"/>
          </w:tcPr>
          <w:p w14:paraId="76C5AD97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</w:tcPr>
          <w:p w14:paraId="18A168FA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155</w:t>
            </w:r>
          </w:p>
        </w:tc>
      </w:tr>
      <w:tr w:rsidR="0038276D" w14:paraId="2CEBF16A" w14:textId="77777777">
        <w:trPr>
          <w:trHeight w:val="280"/>
        </w:trPr>
        <w:tc>
          <w:tcPr>
            <w:tcW w:w="420" w:type="pct"/>
            <w:vMerge/>
            <w:vAlign w:val="center"/>
          </w:tcPr>
          <w:p w14:paraId="09380674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shd w:val="clear" w:color="auto" w:fill="auto"/>
            <w:vAlign w:val="center"/>
          </w:tcPr>
          <w:p w14:paraId="455C518E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0.43</w:t>
            </w:r>
          </w:p>
        </w:tc>
        <w:tc>
          <w:tcPr>
            <w:tcW w:w="516" w:type="pct"/>
            <w:shd w:val="clear" w:color="auto" w:fill="auto"/>
            <w:vAlign w:val="center"/>
          </w:tcPr>
          <w:p w14:paraId="01B19503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 w:hint="eastAsia"/>
                <w:color w:val="000000"/>
                <w:sz w:val="16"/>
                <w:szCs w:val="16"/>
              </w:rPr>
              <w:t>[211]</w:t>
            </w:r>
          </w:p>
        </w:tc>
        <w:tc>
          <w:tcPr>
            <w:tcW w:w="323" w:type="pct"/>
            <w:shd w:val="clear" w:color="auto" w:fill="auto"/>
            <w:vAlign w:val="center"/>
          </w:tcPr>
          <w:p w14:paraId="14AE55E1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-2.5</w:t>
            </w:r>
          </w:p>
        </w:tc>
        <w:tc>
          <w:tcPr>
            <w:tcW w:w="280" w:type="pct"/>
            <w:shd w:val="clear" w:color="auto" w:fill="auto"/>
            <w:vAlign w:val="center"/>
          </w:tcPr>
          <w:p w14:paraId="7F215EA5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-2.5</w:t>
            </w:r>
          </w:p>
        </w:tc>
        <w:tc>
          <w:tcPr>
            <w:tcW w:w="322" w:type="pct"/>
            <w:vMerge/>
            <w:vAlign w:val="center"/>
          </w:tcPr>
          <w:p w14:paraId="3E38E2D7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shd w:val="clear" w:color="auto" w:fill="auto"/>
            <w:vAlign w:val="center"/>
          </w:tcPr>
          <w:p w14:paraId="27633889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Manchester</w:t>
            </w:r>
          </w:p>
        </w:tc>
        <w:tc>
          <w:tcPr>
            <w:tcW w:w="341" w:type="pct"/>
            <w:vMerge w:val="restart"/>
            <w:shd w:val="clear" w:color="auto" w:fill="auto"/>
            <w:vAlign w:val="center"/>
          </w:tcPr>
          <w:p w14:paraId="247C9EDC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61" w:type="pct"/>
            <w:shd w:val="clear" w:color="auto" w:fill="auto"/>
            <w:vAlign w:val="center"/>
          </w:tcPr>
          <w:p w14:paraId="5BE73583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6.4</w:t>
            </w:r>
          </w:p>
        </w:tc>
        <w:tc>
          <w:tcPr>
            <w:tcW w:w="311" w:type="pct"/>
            <w:vMerge/>
            <w:vAlign w:val="center"/>
          </w:tcPr>
          <w:p w14:paraId="4FFCC964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</w:tcPr>
          <w:p w14:paraId="2FC6E343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/>
            <w:vAlign w:val="center"/>
          </w:tcPr>
          <w:p w14:paraId="7C094453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</w:tcPr>
          <w:p w14:paraId="0A8F0CD5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1476</w:t>
            </w:r>
          </w:p>
        </w:tc>
      </w:tr>
      <w:tr w:rsidR="0038276D" w14:paraId="39494286" w14:textId="77777777">
        <w:trPr>
          <w:trHeight w:val="280"/>
        </w:trPr>
        <w:tc>
          <w:tcPr>
            <w:tcW w:w="420" w:type="pct"/>
            <w:vMerge/>
            <w:vAlign w:val="center"/>
          </w:tcPr>
          <w:p w14:paraId="72994586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shd w:val="clear" w:color="auto" w:fill="auto"/>
            <w:vAlign w:val="center"/>
          </w:tcPr>
          <w:p w14:paraId="7D0D1399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0.45</w:t>
            </w:r>
          </w:p>
        </w:tc>
        <w:tc>
          <w:tcPr>
            <w:tcW w:w="516" w:type="pct"/>
            <w:vMerge w:val="restart"/>
            <w:shd w:val="clear" w:color="auto" w:fill="auto"/>
            <w:vAlign w:val="center"/>
          </w:tcPr>
          <w:p w14:paraId="79B5C067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 w:hint="eastAsia"/>
                <w:color w:val="000000"/>
                <w:sz w:val="16"/>
                <w:szCs w:val="16"/>
              </w:rPr>
              <w:t>[205]</w:t>
            </w:r>
          </w:p>
        </w:tc>
        <w:tc>
          <w:tcPr>
            <w:tcW w:w="323" w:type="pct"/>
            <w:shd w:val="clear" w:color="auto" w:fill="auto"/>
            <w:vAlign w:val="center"/>
          </w:tcPr>
          <w:p w14:paraId="4CA317F1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0.34</w:t>
            </w:r>
          </w:p>
        </w:tc>
        <w:tc>
          <w:tcPr>
            <w:tcW w:w="280" w:type="pct"/>
            <w:shd w:val="clear" w:color="auto" w:fill="auto"/>
            <w:vAlign w:val="center"/>
          </w:tcPr>
          <w:p w14:paraId="27DA6161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0.34</w:t>
            </w:r>
          </w:p>
        </w:tc>
        <w:tc>
          <w:tcPr>
            <w:tcW w:w="322" w:type="pct"/>
            <w:vMerge w:val="restart"/>
            <w:shd w:val="clear" w:color="auto" w:fill="auto"/>
            <w:vAlign w:val="center"/>
          </w:tcPr>
          <w:p w14:paraId="7FD67E22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CC 1/3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</w:tcPr>
          <w:p w14:paraId="62B1CB85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Manchester encoding</w:t>
            </w:r>
          </w:p>
        </w:tc>
        <w:tc>
          <w:tcPr>
            <w:tcW w:w="341" w:type="pct"/>
            <w:vMerge/>
            <w:vAlign w:val="center"/>
          </w:tcPr>
          <w:p w14:paraId="59D9A02E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</w:tcPr>
          <w:p w14:paraId="0CE2F003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6.67</w:t>
            </w:r>
          </w:p>
        </w:tc>
        <w:tc>
          <w:tcPr>
            <w:tcW w:w="311" w:type="pct"/>
            <w:vMerge/>
            <w:vAlign w:val="center"/>
          </w:tcPr>
          <w:p w14:paraId="791E5AC2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</w:tcPr>
          <w:p w14:paraId="1C8CC31C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13.34</w:t>
            </w:r>
          </w:p>
        </w:tc>
        <w:tc>
          <w:tcPr>
            <w:tcW w:w="481" w:type="pct"/>
            <w:shd w:val="clear" w:color="auto" w:fill="auto"/>
            <w:vAlign w:val="center"/>
          </w:tcPr>
          <w:p w14:paraId="5F25BBBF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481" w:type="pct"/>
            <w:shd w:val="clear" w:color="auto" w:fill="auto"/>
            <w:vAlign w:val="center"/>
          </w:tcPr>
          <w:p w14:paraId="45A07F87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1551</w:t>
            </w:r>
          </w:p>
        </w:tc>
      </w:tr>
      <w:tr w:rsidR="0038276D" w14:paraId="4FA36252" w14:textId="77777777">
        <w:trPr>
          <w:trHeight w:val="280"/>
        </w:trPr>
        <w:tc>
          <w:tcPr>
            <w:tcW w:w="420" w:type="pct"/>
            <w:vMerge/>
            <w:vAlign w:val="center"/>
          </w:tcPr>
          <w:p w14:paraId="4A89D869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shd w:val="clear" w:color="auto" w:fill="auto"/>
            <w:vAlign w:val="center"/>
          </w:tcPr>
          <w:p w14:paraId="254003CC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0.46</w:t>
            </w:r>
          </w:p>
        </w:tc>
        <w:tc>
          <w:tcPr>
            <w:tcW w:w="516" w:type="pct"/>
            <w:vMerge/>
            <w:vAlign w:val="center"/>
          </w:tcPr>
          <w:p w14:paraId="23DE5FCF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shd w:val="clear" w:color="auto" w:fill="auto"/>
            <w:vAlign w:val="center"/>
          </w:tcPr>
          <w:p w14:paraId="250E529B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0.23</w:t>
            </w:r>
          </w:p>
        </w:tc>
        <w:tc>
          <w:tcPr>
            <w:tcW w:w="280" w:type="pct"/>
            <w:shd w:val="clear" w:color="auto" w:fill="auto"/>
            <w:vAlign w:val="center"/>
          </w:tcPr>
          <w:p w14:paraId="3183C5F2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0.23</w:t>
            </w:r>
          </w:p>
        </w:tc>
        <w:tc>
          <w:tcPr>
            <w:tcW w:w="322" w:type="pct"/>
            <w:vMerge/>
            <w:vAlign w:val="center"/>
          </w:tcPr>
          <w:p w14:paraId="274DB340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</w:tcPr>
          <w:p w14:paraId="6AE26C06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1" w:type="pct"/>
            <w:vMerge/>
            <w:vAlign w:val="center"/>
          </w:tcPr>
          <w:p w14:paraId="0B5710DA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</w:tcPr>
          <w:p w14:paraId="262E399D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6.86</w:t>
            </w:r>
          </w:p>
        </w:tc>
        <w:tc>
          <w:tcPr>
            <w:tcW w:w="311" w:type="pct"/>
            <w:vMerge/>
            <w:vAlign w:val="center"/>
          </w:tcPr>
          <w:p w14:paraId="5664FB46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</w:tcPr>
          <w:p w14:paraId="7B0891F4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13.72</w:t>
            </w:r>
          </w:p>
        </w:tc>
        <w:tc>
          <w:tcPr>
            <w:tcW w:w="481" w:type="pct"/>
            <w:shd w:val="clear" w:color="auto" w:fill="auto"/>
            <w:vAlign w:val="center"/>
          </w:tcPr>
          <w:p w14:paraId="12D44291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481" w:type="pct"/>
            <w:shd w:val="clear" w:color="auto" w:fill="auto"/>
            <w:vAlign w:val="center"/>
          </w:tcPr>
          <w:p w14:paraId="740A7124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1554</w:t>
            </w:r>
          </w:p>
        </w:tc>
      </w:tr>
      <w:tr w:rsidR="0038276D" w14:paraId="5B455FC8" w14:textId="77777777">
        <w:trPr>
          <w:trHeight w:val="280"/>
        </w:trPr>
        <w:tc>
          <w:tcPr>
            <w:tcW w:w="420" w:type="pct"/>
            <w:vMerge/>
            <w:vAlign w:val="center"/>
          </w:tcPr>
          <w:p w14:paraId="49FFC186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shd w:val="clear" w:color="auto" w:fill="auto"/>
            <w:vAlign w:val="center"/>
          </w:tcPr>
          <w:p w14:paraId="73B0146F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0.47</w:t>
            </w:r>
          </w:p>
        </w:tc>
        <w:tc>
          <w:tcPr>
            <w:tcW w:w="516" w:type="pct"/>
            <w:vMerge/>
            <w:vAlign w:val="center"/>
          </w:tcPr>
          <w:p w14:paraId="450CCF99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shd w:val="clear" w:color="auto" w:fill="auto"/>
            <w:vAlign w:val="center"/>
          </w:tcPr>
          <w:p w14:paraId="1785025E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280" w:type="pct"/>
            <w:shd w:val="clear" w:color="auto" w:fill="auto"/>
            <w:vAlign w:val="center"/>
          </w:tcPr>
          <w:p w14:paraId="64B88532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322" w:type="pct"/>
            <w:vMerge/>
            <w:vAlign w:val="center"/>
          </w:tcPr>
          <w:p w14:paraId="15DAC015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</w:tcPr>
          <w:p w14:paraId="0407B535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1" w:type="pct"/>
            <w:vMerge/>
            <w:vAlign w:val="center"/>
          </w:tcPr>
          <w:p w14:paraId="36BF61FC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</w:tcPr>
          <w:p w14:paraId="671ECF12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7.02</w:t>
            </w:r>
          </w:p>
        </w:tc>
        <w:tc>
          <w:tcPr>
            <w:tcW w:w="311" w:type="pct"/>
            <w:vMerge/>
            <w:vAlign w:val="center"/>
          </w:tcPr>
          <w:p w14:paraId="23FACD2B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</w:tcPr>
          <w:p w14:paraId="679DA61D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14.04</w:t>
            </w:r>
          </w:p>
        </w:tc>
        <w:tc>
          <w:tcPr>
            <w:tcW w:w="481" w:type="pct"/>
            <w:shd w:val="clear" w:color="auto" w:fill="auto"/>
            <w:vAlign w:val="center"/>
          </w:tcPr>
          <w:p w14:paraId="25FA88EB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481" w:type="pct"/>
            <w:shd w:val="clear" w:color="auto" w:fill="auto"/>
            <w:vAlign w:val="center"/>
          </w:tcPr>
          <w:p w14:paraId="176365CE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1557</w:t>
            </w:r>
          </w:p>
        </w:tc>
      </w:tr>
      <w:tr w:rsidR="0038276D" w14:paraId="3B81822F" w14:textId="77777777">
        <w:trPr>
          <w:trHeight w:val="280"/>
        </w:trPr>
        <w:tc>
          <w:tcPr>
            <w:tcW w:w="420" w:type="pct"/>
            <w:vMerge/>
            <w:vAlign w:val="center"/>
          </w:tcPr>
          <w:p w14:paraId="0F787498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</w:tcPr>
          <w:p w14:paraId="1B1DA524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516" w:type="pct"/>
            <w:vMerge w:val="restart"/>
            <w:shd w:val="clear" w:color="auto" w:fill="auto"/>
            <w:vAlign w:val="center"/>
          </w:tcPr>
          <w:p w14:paraId="5B551936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 w:hint="eastAsia"/>
                <w:color w:val="000000"/>
                <w:sz w:val="16"/>
                <w:szCs w:val="16"/>
              </w:rPr>
              <w:t>[191]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</w:tcPr>
          <w:p w14:paraId="6AB5233A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12.5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</w:tcPr>
          <w:p w14:paraId="42155684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14.8</w:t>
            </w:r>
          </w:p>
        </w:tc>
        <w:tc>
          <w:tcPr>
            <w:tcW w:w="322" w:type="pct"/>
            <w:vMerge w:val="restart"/>
            <w:shd w:val="clear" w:color="auto" w:fill="auto"/>
            <w:vAlign w:val="center"/>
          </w:tcPr>
          <w:p w14:paraId="47A4D5C0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no FEC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</w:tcPr>
          <w:p w14:paraId="19A911C0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Manchester</w:t>
            </w:r>
          </w:p>
        </w:tc>
        <w:tc>
          <w:tcPr>
            <w:tcW w:w="341" w:type="pct"/>
            <w:vMerge w:val="restart"/>
            <w:shd w:val="clear" w:color="auto" w:fill="auto"/>
            <w:vAlign w:val="center"/>
          </w:tcPr>
          <w:p w14:paraId="061AB4EA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</w:tcPr>
          <w:p w14:paraId="499B3765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</w:tcPr>
          <w:p w14:paraId="62A8F4FB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</w:tcPr>
          <w:p w14:paraId="06CB327B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NaN</w:t>
            </w:r>
            <w:proofErr w:type="spellEnd"/>
          </w:p>
        </w:tc>
        <w:tc>
          <w:tcPr>
            <w:tcW w:w="481" w:type="pct"/>
            <w:shd w:val="clear" w:color="auto" w:fill="auto"/>
            <w:vAlign w:val="center"/>
          </w:tcPr>
          <w:p w14:paraId="3C5C3E60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481" w:type="pct"/>
            <w:shd w:val="clear" w:color="auto" w:fill="auto"/>
            <w:vAlign w:val="center"/>
          </w:tcPr>
          <w:p w14:paraId="39D1AA5D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788,800</w:t>
            </w:r>
          </w:p>
        </w:tc>
      </w:tr>
      <w:tr w:rsidR="0038276D" w14:paraId="59AFB2C3" w14:textId="77777777">
        <w:trPr>
          <w:trHeight w:val="280"/>
        </w:trPr>
        <w:tc>
          <w:tcPr>
            <w:tcW w:w="420" w:type="pct"/>
            <w:vMerge/>
            <w:vAlign w:val="center"/>
          </w:tcPr>
          <w:p w14:paraId="726C1B17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</w:tcPr>
          <w:p w14:paraId="38582F47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6" w:type="pct"/>
            <w:vMerge/>
            <w:vAlign w:val="center"/>
          </w:tcPr>
          <w:p w14:paraId="2A1A7C41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</w:tcPr>
          <w:p w14:paraId="551D8BB3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</w:tcPr>
          <w:p w14:paraId="698533CE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2" w:type="pct"/>
            <w:vMerge/>
            <w:vAlign w:val="center"/>
          </w:tcPr>
          <w:p w14:paraId="3621679D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</w:tcPr>
          <w:p w14:paraId="3A90BC97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1" w:type="pct"/>
            <w:vMerge/>
            <w:vAlign w:val="center"/>
          </w:tcPr>
          <w:p w14:paraId="5D9FBC6E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</w:tcPr>
          <w:p w14:paraId="540C9E0D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</w:tcPr>
          <w:p w14:paraId="03184D9D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</w:tcPr>
          <w:p w14:paraId="5666414C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</w:tcPr>
          <w:p w14:paraId="2BE3E278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481" w:type="pct"/>
            <w:shd w:val="clear" w:color="auto" w:fill="auto"/>
            <w:vAlign w:val="center"/>
          </w:tcPr>
          <w:p w14:paraId="6073E89D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792</w:t>
            </w:r>
          </w:p>
        </w:tc>
      </w:tr>
    </w:tbl>
    <w:p w14:paraId="4469D9FA" w14:textId="77777777" w:rsidR="0038276D" w:rsidRDefault="0038276D" w:rsidP="0090494B"/>
    <w:p w14:paraId="7C9E5A47" w14:textId="77777777" w:rsidR="0038276D" w:rsidRDefault="00B410C8">
      <w:pPr>
        <w:pStyle w:val="Heading4"/>
      </w:pPr>
      <w:r>
        <w:rPr>
          <w:rFonts w:hint="eastAsia"/>
        </w:rPr>
        <w:lastRenderedPageBreak/>
        <w:t>7.1.3.3</w:t>
      </w:r>
      <w:r>
        <w:tab/>
      </w:r>
      <w:r>
        <w:rPr>
          <w:rFonts w:hint="eastAsia"/>
        </w:rPr>
        <w:t>Device 2b</w:t>
      </w:r>
    </w:p>
    <w:p w14:paraId="61FA4C07" w14:textId="46E06FFB" w:rsidR="0038276D" w:rsidRDefault="00B410C8">
      <w:pPr>
        <w:pStyle w:val="Heading5"/>
      </w:pPr>
      <w:r>
        <w:rPr>
          <w:rFonts w:hint="eastAsia"/>
        </w:rPr>
        <w:t>7.1.3.3.1</w:t>
      </w:r>
      <w:r>
        <w:tab/>
      </w:r>
      <w:r w:rsidR="0090494B">
        <w:t>C</w:t>
      </w:r>
      <w:r>
        <w:rPr>
          <w:rFonts w:hint="eastAsia"/>
        </w:rPr>
        <w:t>oherent</w:t>
      </w:r>
    </w:p>
    <w:p w14:paraId="6E91115F" w14:textId="77777777" w:rsidR="0038276D" w:rsidRDefault="00B410C8" w:rsidP="0090494B">
      <w:pPr>
        <w:pStyle w:val="TH"/>
      </w:pPr>
      <w:r>
        <w:rPr>
          <w:rFonts w:hint="eastAsia"/>
          <w:noProof/>
        </w:rPr>
        <w:drawing>
          <wp:inline distT="0" distB="0" distL="0" distR="0" wp14:anchorId="7B0CCBB3" wp14:editId="34EF8AAA">
            <wp:extent cx="6931660" cy="4870450"/>
            <wp:effectExtent l="0" t="0" r="2540" b="6350"/>
            <wp:docPr id="299530411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9530411" name="Picture 5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931660" cy="4870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58FDED3" w14:textId="77777777" w:rsidR="0090494B" w:rsidRDefault="0090494B" w:rsidP="0090494B">
      <w:pPr>
        <w:pStyle w:val="TF"/>
      </w:pPr>
      <w:r>
        <w:rPr>
          <w:rFonts w:hint="eastAsia"/>
        </w:rPr>
        <w:t>Figure 7.1.3.3.1 - 1</w:t>
      </w:r>
    </w:p>
    <w:p w14:paraId="12B6D94A" w14:textId="77777777" w:rsidR="0038276D" w:rsidRDefault="00B410C8" w:rsidP="0090494B">
      <w:pPr>
        <w:pStyle w:val="TH"/>
      </w:pPr>
      <w:r>
        <w:lastRenderedPageBreak/>
        <w:t xml:space="preserve">Table </w:t>
      </w:r>
      <w:r>
        <w:rPr>
          <w:rFonts w:hint="eastAsia"/>
        </w:rPr>
        <w:t>7.1.3.3.1 - 1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28"/>
        <w:gridCol w:w="1440"/>
        <w:gridCol w:w="1440"/>
        <w:gridCol w:w="867"/>
        <w:gridCol w:w="744"/>
        <w:gridCol w:w="884"/>
        <w:gridCol w:w="891"/>
        <w:gridCol w:w="892"/>
        <w:gridCol w:w="1184"/>
        <w:gridCol w:w="997"/>
        <w:gridCol w:w="1184"/>
        <w:gridCol w:w="1318"/>
        <w:gridCol w:w="1312"/>
      </w:tblGrid>
      <w:tr w:rsidR="0038276D" w14:paraId="11EAB950" w14:textId="77777777">
        <w:trPr>
          <w:trHeight w:val="280"/>
        </w:trPr>
        <w:tc>
          <w:tcPr>
            <w:tcW w:w="5000" w:type="pct"/>
            <w:gridSpan w:val="13"/>
            <w:shd w:val="clear" w:color="auto" w:fill="auto"/>
            <w:noWrap/>
            <w:vAlign w:val="center"/>
          </w:tcPr>
          <w:p w14:paraId="0BBAA222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TDL-A, device 2b, coherent</w:t>
            </w:r>
          </w:p>
        </w:tc>
      </w:tr>
      <w:tr w:rsidR="0038276D" w14:paraId="002DCFE7" w14:textId="77777777">
        <w:trPr>
          <w:trHeight w:val="320"/>
        </w:trPr>
        <w:tc>
          <w:tcPr>
            <w:tcW w:w="5000" w:type="pct"/>
            <w:gridSpan w:val="13"/>
            <w:shd w:val="clear" w:color="auto" w:fill="auto"/>
          </w:tcPr>
          <w:p w14:paraId="74D3E60F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D2R LLS</w:t>
            </w:r>
          </w:p>
        </w:tc>
      </w:tr>
      <w:tr w:rsidR="0038276D" w14:paraId="73C80559" w14:textId="77777777">
        <w:trPr>
          <w:trHeight w:val="280"/>
        </w:trPr>
        <w:tc>
          <w:tcPr>
            <w:tcW w:w="415" w:type="pct"/>
            <w:shd w:val="clear" w:color="D9E1F2" w:fill="D9E1F2"/>
            <w:noWrap/>
            <w:vAlign w:val="center"/>
          </w:tcPr>
          <w:p w14:paraId="788D8D88" w14:textId="77777777" w:rsidR="0038276D" w:rsidRDefault="00B410C8">
            <w:pPr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BLER</w:t>
            </w:r>
          </w:p>
        </w:tc>
        <w:tc>
          <w:tcPr>
            <w:tcW w:w="524" w:type="pct"/>
            <w:shd w:val="clear" w:color="D9E1F2" w:fill="D9E1F2"/>
            <w:noWrap/>
            <w:vAlign w:val="center"/>
          </w:tcPr>
          <w:p w14:paraId="697B9896" w14:textId="77777777" w:rsidR="0038276D" w:rsidRDefault="00B410C8">
            <w:pPr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SE[bps/Hz]</w:t>
            </w:r>
          </w:p>
        </w:tc>
        <w:tc>
          <w:tcPr>
            <w:tcW w:w="524" w:type="pct"/>
            <w:shd w:val="clear" w:color="D9E1F2" w:fill="D9E1F2"/>
            <w:noWrap/>
            <w:vAlign w:val="center"/>
          </w:tcPr>
          <w:p w14:paraId="45999639" w14:textId="77777777" w:rsidR="0038276D" w:rsidRDefault="00B410C8">
            <w:pPr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Source</w:t>
            </w:r>
          </w:p>
        </w:tc>
        <w:tc>
          <w:tcPr>
            <w:tcW w:w="323" w:type="pct"/>
            <w:shd w:val="clear" w:color="D9E1F2" w:fill="D9E1F2"/>
            <w:noWrap/>
            <w:vAlign w:val="center"/>
          </w:tcPr>
          <w:p w14:paraId="3024D97B" w14:textId="77777777" w:rsidR="0038276D" w:rsidRDefault="00B410C8">
            <w:pPr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MinSNR</w:t>
            </w:r>
            <w:proofErr w:type="spellEnd"/>
          </w:p>
        </w:tc>
        <w:tc>
          <w:tcPr>
            <w:tcW w:w="280" w:type="pct"/>
            <w:shd w:val="clear" w:color="D9E1F2" w:fill="D9E1F2"/>
            <w:noWrap/>
            <w:vAlign w:val="center"/>
          </w:tcPr>
          <w:p w14:paraId="10B8162F" w14:textId="77777777" w:rsidR="0038276D" w:rsidRDefault="00B410C8">
            <w:pPr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MaxSNR</w:t>
            </w:r>
            <w:proofErr w:type="spellEnd"/>
          </w:p>
        </w:tc>
        <w:tc>
          <w:tcPr>
            <w:tcW w:w="329" w:type="pct"/>
            <w:shd w:val="clear" w:color="D9E1F2" w:fill="D9E1F2"/>
            <w:noWrap/>
            <w:vAlign w:val="center"/>
          </w:tcPr>
          <w:p w14:paraId="0137BC08" w14:textId="77777777" w:rsidR="0038276D" w:rsidRDefault="00B410C8">
            <w:pPr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FEC?</w:t>
            </w:r>
          </w:p>
        </w:tc>
        <w:tc>
          <w:tcPr>
            <w:tcW w:w="280" w:type="pct"/>
            <w:shd w:val="clear" w:color="D9E1F2" w:fill="D9E1F2"/>
            <w:noWrap/>
            <w:vAlign w:val="center"/>
          </w:tcPr>
          <w:p w14:paraId="52351FCD" w14:textId="77777777" w:rsidR="0038276D" w:rsidRDefault="00B410C8">
            <w:pPr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Line Code</w:t>
            </w:r>
          </w:p>
        </w:tc>
        <w:tc>
          <w:tcPr>
            <w:tcW w:w="332" w:type="pct"/>
            <w:shd w:val="clear" w:color="D9E1F2" w:fill="D9E1F2"/>
            <w:noWrap/>
            <w:vAlign w:val="center"/>
          </w:tcPr>
          <w:p w14:paraId="5B11CB59" w14:textId="77777777" w:rsidR="0038276D" w:rsidRDefault="00B410C8">
            <w:pPr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#ofRx</w:t>
            </w:r>
          </w:p>
        </w:tc>
        <w:tc>
          <w:tcPr>
            <w:tcW w:w="361" w:type="pct"/>
            <w:shd w:val="clear" w:color="D9E1F2" w:fill="D9E1F2"/>
            <w:noWrap/>
            <w:vAlign w:val="center"/>
          </w:tcPr>
          <w:p w14:paraId="54B2EC66" w14:textId="77777777" w:rsidR="0038276D" w:rsidRDefault="00B410C8">
            <w:pPr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DataRate</w:t>
            </w:r>
            <w:proofErr w:type="spellEnd"/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[kbps]</w:t>
            </w:r>
          </w:p>
        </w:tc>
        <w:tc>
          <w:tcPr>
            <w:tcW w:w="311" w:type="pct"/>
            <w:shd w:val="clear" w:color="D9E1F2" w:fill="D9E1F2"/>
            <w:noWrap/>
            <w:vAlign w:val="center"/>
          </w:tcPr>
          <w:p w14:paraId="6F23E170" w14:textId="77777777" w:rsidR="0038276D" w:rsidRDefault="00B410C8">
            <w:pPr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info-</w:t>
            </w:r>
            <w:proofErr w:type="spellStart"/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recv_bw</w:t>
            </w:r>
            <w:proofErr w:type="spellEnd"/>
          </w:p>
        </w:tc>
        <w:tc>
          <w:tcPr>
            <w:tcW w:w="361" w:type="pct"/>
            <w:shd w:val="clear" w:color="D9E1F2" w:fill="D9E1F2"/>
            <w:noWrap/>
            <w:vAlign w:val="center"/>
          </w:tcPr>
          <w:p w14:paraId="4E8C8477" w14:textId="77777777" w:rsidR="0038276D" w:rsidRDefault="00B410C8">
            <w:pPr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ChipRate</w:t>
            </w:r>
            <w:proofErr w:type="spellEnd"/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[</w:t>
            </w:r>
            <w:proofErr w:type="spellStart"/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kcps</w:t>
            </w:r>
            <w:proofErr w:type="spellEnd"/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]</w:t>
            </w:r>
          </w:p>
        </w:tc>
        <w:tc>
          <w:tcPr>
            <w:tcW w:w="481" w:type="pct"/>
            <w:shd w:val="clear" w:color="D9E1F2" w:fill="D9E1F2"/>
            <w:noWrap/>
            <w:vAlign w:val="center"/>
          </w:tcPr>
          <w:p w14:paraId="7FC2AFF4" w14:textId="77777777" w:rsidR="0038276D" w:rsidRDefault="00B410C8">
            <w:pPr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MessageSize</w:t>
            </w:r>
            <w:proofErr w:type="spellEnd"/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[b]</w:t>
            </w:r>
          </w:p>
        </w:tc>
        <w:tc>
          <w:tcPr>
            <w:tcW w:w="481" w:type="pct"/>
            <w:shd w:val="clear" w:color="D9E1F2" w:fill="D9E1F2"/>
            <w:noWrap/>
            <w:vAlign w:val="center"/>
          </w:tcPr>
          <w:p w14:paraId="6AE524F7" w14:textId="77777777" w:rsidR="0038276D" w:rsidRDefault="00B410C8">
            <w:pPr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Row Indices</w:t>
            </w:r>
          </w:p>
        </w:tc>
      </w:tr>
      <w:tr w:rsidR="0038276D" w14:paraId="6BA911AD" w14:textId="77777777">
        <w:trPr>
          <w:trHeight w:val="280"/>
        </w:trPr>
        <w:tc>
          <w:tcPr>
            <w:tcW w:w="415" w:type="pct"/>
            <w:vMerge w:val="restart"/>
            <w:shd w:val="clear" w:color="auto" w:fill="auto"/>
            <w:vAlign w:val="center"/>
          </w:tcPr>
          <w:p w14:paraId="5B821DA4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524" w:type="pct"/>
            <w:vMerge w:val="restart"/>
            <w:shd w:val="clear" w:color="auto" w:fill="auto"/>
            <w:vAlign w:val="center"/>
          </w:tcPr>
          <w:p w14:paraId="29B81597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524" w:type="pct"/>
            <w:vMerge w:val="restart"/>
            <w:shd w:val="clear" w:color="auto" w:fill="auto"/>
            <w:vAlign w:val="center"/>
          </w:tcPr>
          <w:p w14:paraId="162102BF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 w:hint="eastAsia"/>
                <w:color w:val="000000"/>
                <w:sz w:val="16"/>
                <w:szCs w:val="16"/>
              </w:rPr>
              <w:t>[209]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</w:tcPr>
          <w:p w14:paraId="0B731868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-12.2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</w:tcPr>
          <w:p w14:paraId="597BF80A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-12</w:t>
            </w:r>
          </w:p>
        </w:tc>
        <w:tc>
          <w:tcPr>
            <w:tcW w:w="329" w:type="pct"/>
            <w:vMerge w:val="restart"/>
            <w:shd w:val="clear" w:color="auto" w:fill="auto"/>
            <w:vAlign w:val="center"/>
          </w:tcPr>
          <w:p w14:paraId="03E7828F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CC-1/2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</w:tcPr>
          <w:p w14:paraId="63886324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no line coding</w:t>
            </w:r>
          </w:p>
        </w:tc>
        <w:tc>
          <w:tcPr>
            <w:tcW w:w="332" w:type="pct"/>
            <w:vMerge w:val="restart"/>
            <w:shd w:val="clear" w:color="auto" w:fill="auto"/>
            <w:vAlign w:val="center"/>
          </w:tcPr>
          <w:p w14:paraId="025048F4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</w:tcPr>
          <w:p w14:paraId="5D0B6931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</w:tcPr>
          <w:p w14:paraId="19CF719E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360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</w:tcPr>
          <w:p w14:paraId="46468BB2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481" w:type="pct"/>
            <w:vMerge w:val="restart"/>
            <w:shd w:val="clear" w:color="auto" w:fill="auto"/>
            <w:vAlign w:val="center"/>
          </w:tcPr>
          <w:p w14:paraId="1B6A0894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481" w:type="pct"/>
            <w:shd w:val="clear" w:color="auto" w:fill="auto"/>
            <w:vAlign w:val="center"/>
          </w:tcPr>
          <w:p w14:paraId="4DD7D23B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1621</w:t>
            </w:r>
          </w:p>
        </w:tc>
      </w:tr>
      <w:tr w:rsidR="0038276D" w14:paraId="6487A633" w14:textId="77777777">
        <w:trPr>
          <w:trHeight w:val="280"/>
        </w:trPr>
        <w:tc>
          <w:tcPr>
            <w:tcW w:w="415" w:type="pct"/>
            <w:vMerge/>
            <w:vAlign w:val="center"/>
          </w:tcPr>
          <w:p w14:paraId="5017F76F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</w:tcPr>
          <w:p w14:paraId="427C3238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</w:tcPr>
          <w:p w14:paraId="319F6077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</w:tcPr>
          <w:p w14:paraId="4A449211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</w:tcPr>
          <w:p w14:paraId="43A4720A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9" w:type="pct"/>
            <w:vMerge/>
            <w:vAlign w:val="center"/>
          </w:tcPr>
          <w:p w14:paraId="16B7B7A3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</w:tcPr>
          <w:p w14:paraId="210C9F11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2" w:type="pct"/>
            <w:vMerge/>
            <w:vAlign w:val="center"/>
          </w:tcPr>
          <w:p w14:paraId="7C3F0126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</w:tcPr>
          <w:p w14:paraId="181C14EE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</w:tcPr>
          <w:p w14:paraId="085BA756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</w:tcPr>
          <w:p w14:paraId="3F2F3C8C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/>
            <w:vAlign w:val="center"/>
          </w:tcPr>
          <w:p w14:paraId="1232AA71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</w:tcPr>
          <w:p w14:paraId="3CC173E3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1622</w:t>
            </w:r>
          </w:p>
        </w:tc>
      </w:tr>
      <w:tr w:rsidR="0038276D" w14:paraId="35B20D7E" w14:textId="77777777">
        <w:trPr>
          <w:trHeight w:val="280"/>
        </w:trPr>
        <w:tc>
          <w:tcPr>
            <w:tcW w:w="415" w:type="pct"/>
            <w:vMerge/>
            <w:vAlign w:val="center"/>
          </w:tcPr>
          <w:p w14:paraId="42FFF175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</w:tcPr>
          <w:p w14:paraId="6FDEE3CD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0.02</w:t>
            </w:r>
          </w:p>
        </w:tc>
        <w:tc>
          <w:tcPr>
            <w:tcW w:w="524" w:type="pct"/>
            <w:vMerge/>
            <w:vAlign w:val="center"/>
          </w:tcPr>
          <w:p w14:paraId="54D6288E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 w:val="restart"/>
            <w:shd w:val="clear" w:color="auto" w:fill="auto"/>
            <w:vAlign w:val="center"/>
          </w:tcPr>
          <w:p w14:paraId="36DEBDCE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-3.7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</w:tcPr>
          <w:p w14:paraId="1A246918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-3.6</w:t>
            </w:r>
          </w:p>
        </w:tc>
        <w:tc>
          <w:tcPr>
            <w:tcW w:w="329" w:type="pct"/>
            <w:vMerge/>
            <w:vAlign w:val="center"/>
          </w:tcPr>
          <w:p w14:paraId="01E08EB8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</w:tcPr>
          <w:p w14:paraId="1ECFE9E2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2" w:type="pct"/>
            <w:vMerge/>
            <w:vAlign w:val="center"/>
          </w:tcPr>
          <w:p w14:paraId="294C500F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restart"/>
            <w:shd w:val="clear" w:color="auto" w:fill="auto"/>
            <w:vAlign w:val="center"/>
          </w:tcPr>
          <w:p w14:paraId="6FA80878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311" w:type="pct"/>
            <w:vMerge/>
            <w:vAlign w:val="center"/>
          </w:tcPr>
          <w:p w14:paraId="1C59C634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restart"/>
            <w:shd w:val="clear" w:color="auto" w:fill="auto"/>
            <w:vAlign w:val="center"/>
          </w:tcPr>
          <w:p w14:paraId="3B156DDE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14</w:t>
            </w:r>
          </w:p>
        </w:tc>
        <w:tc>
          <w:tcPr>
            <w:tcW w:w="481" w:type="pct"/>
            <w:vMerge/>
            <w:vAlign w:val="center"/>
          </w:tcPr>
          <w:p w14:paraId="4024A13C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</w:tcPr>
          <w:p w14:paraId="584A4E7E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1618</w:t>
            </w:r>
          </w:p>
        </w:tc>
      </w:tr>
      <w:tr w:rsidR="0038276D" w14:paraId="6041E4F9" w14:textId="77777777">
        <w:trPr>
          <w:trHeight w:val="280"/>
        </w:trPr>
        <w:tc>
          <w:tcPr>
            <w:tcW w:w="415" w:type="pct"/>
            <w:vMerge/>
            <w:vAlign w:val="center"/>
          </w:tcPr>
          <w:p w14:paraId="0ABC6CD3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</w:tcPr>
          <w:p w14:paraId="79A78A27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</w:tcPr>
          <w:p w14:paraId="2B6C0084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</w:tcPr>
          <w:p w14:paraId="695C95A7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</w:tcPr>
          <w:p w14:paraId="1FE60F5F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9" w:type="pct"/>
            <w:vMerge/>
            <w:vAlign w:val="center"/>
          </w:tcPr>
          <w:p w14:paraId="57E871F9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</w:tcPr>
          <w:p w14:paraId="0B693BB8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2" w:type="pct"/>
            <w:vMerge/>
            <w:vAlign w:val="center"/>
          </w:tcPr>
          <w:p w14:paraId="5F24C8A6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</w:tcPr>
          <w:p w14:paraId="21327B19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</w:tcPr>
          <w:p w14:paraId="28A92C0D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</w:tcPr>
          <w:p w14:paraId="7D0BAA83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/>
            <w:vAlign w:val="center"/>
          </w:tcPr>
          <w:p w14:paraId="439961D8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</w:tcPr>
          <w:p w14:paraId="6E4B77DA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1619</w:t>
            </w:r>
          </w:p>
        </w:tc>
      </w:tr>
      <w:tr w:rsidR="0038276D" w14:paraId="0786C2BB" w14:textId="77777777">
        <w:trPr>
          <w:trHeight w:val="280"/>
        </w:trPr>
        <w:tc>
          <w:tcPr>
            <w:tcW w:w="415" w:type="pct"/>
            <w:vMerge/>
            <w:vAlign w:val="center"/>
          </w:tcPr>
          <w:p w14:paraId="5AFA0B2F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</w:tcPr>
          <w:p w14:paraId="458BE50A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</w:tcPr>
          <w:p w14:paraId="22DE77BE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 w:hint="eastAsia"/>
                <w:color w:val="000000"/>
                <w:sz w:val="16"/>
                <w:szCs w:val="16"/>
              </w:rPr>
              <w:t>[198]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</w:tcPr>
          <w:p w14:paraId="4BA475F6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-3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</w:tcPr>
          <w:p w14:paraId="7F4E3235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15.7</w:t>
            </w:r>
          </w:p>
        </w:tc>
        <w:tc>
          <w:tcPr>
            <w:tcW w:w="329" w:type="pct"/>
            <w:vMerge w:val="restart"/>
            <w:shd w:val="clear" w:color="auto" w:fill="auto"/>
            <w:vAlign w:val="center"/>
          </w:tcPr>
          <w:p w14:paraId="75E92545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no FEC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</w:tcPr>
          <w:p w14:paraId="0C47B863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 Manchester encoding</w:t>
            </w:r>
          </w:p>
        </w:tc>
        <w:tc>
          <w:tcPr>
            <w:tcW w:w="332" w:type="pct"/>
            <w:vMerge/>
            <w:vAlign w:val="center"/>
          </w:tcPr>
          <w:p w14:paraId="36796C3B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</w:tcPr>
          <w:p w14:paraId="6B39EB19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1.06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</w:tcPr>
          <w:p w14:paraId="27FD0BDB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45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</w:tcPr>
          <w:p w14:paraId="31BC8815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481" w:type="pct"/>
            <w:vMerge w:val="restart"/>
            <w:shd w:val="clear" w:color="auto" w:fill="auto"/>
            <w:vAlign w:val="center"/>
          </w:tcPr>
          <w:p w14:paraId="28BD57F6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481" w:type="pct"/>
            <w:shd w:val="clear" w:color="auto" w:fill="auto"/>
            <w:vAlign w:val="center"/>
          </w:tcPr>
          <w:p w14:paraId="02E4330A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106</w:t>
            </w:r>
          </w:p>
        </w:tc>
      </w:tr>
      <w:tr w:rsidR="0038276D" w14:paraId="082D0C62" w14:textId="77777777">
        <w:trPr>
          <w:trHeight w:val="280"/>
        </w:trPr>
        <w:tc>
          <w:tcPr>
            <w:tcW w:w="415" w:type="pct"/>
            <w:vMerge/>
            <w:vAlign w:val="center"/>
          </w:tcPr>
          <w:p w14:paraId="57E926F9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</w:tcPr>
          <w:p w14:paraId="26890148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</w:tcPr>
          <w:p w14:paraId="7102E1BF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</w:tcPr>
          <w:p w14:paraId="169B5E3E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</w:tcPr>
          <w:p w14:paraId="617B1BC1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9" w:type="pct"/>
            <w:vMerge/>
            <w:vAlign w:val="center"/>
          </w:tcPr>
          <w:p w14:paraId="4AE4B3E6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</w:tcPr>
          <w:p w14:paraId="42D650E7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2" w:type="pct"/>
            <w:shd w:val="clear" w:color="auto" w:fill="auto"/>
            <w:vAlign w:val="center"/>
          </w:tcPr>
          <w:p w14:paraId="32EA794C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61" w:type="pct"/>
            <w:shd w:val="clear" w:color="auto" w:fill="auto"/>
            <w:vAlign w:val="center"/>
          </w:tcPr>
          <w:p w14:paraId="683C281B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0.95</w:t>
            </w:r>
          </w:p>
        </w:tc>
        <w:tc>
          <w:tcPr>
            <w:tcW w:w="311" w:type="pct"/>
            <w:vMerge/>
            <w:vAlign w:val="center"/>
          </w:tcPr>
          <w:p w14:paraId="66DB894B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</w:tcPr>
          <w:p w14:paraId="0F2EFB42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/>
            <w:vAlign w:val="center"/>
          </w:tcPr>
          <w:p w14:paraId="1869D3DE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</w:tcPr>
          <w:p w14:paraId="2EF1AAAA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42</w:t>
            </w:r>
          </w:p>
        </w:tc>
      </w:tr>
      <w:tr w:rsidR="0038276D" w14:paraId="52340924" w14:textId="77777777">
        <w:trPr>
          <w:trHeight w:val="280"/>
        </w:trPr>
        <w:tc>
          <w:tcPr>
            <w:tcW w:w="415" w:type="pct"/>
            <w:vMerge/>
            <w:vAlign w:val="center"/>
          </w:tcPr>
          <w:p w14:paraId="4340D029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</w:tcPr>
          <w:p w14:paraId="287E9674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</w:tcPr>
          <w:p w14:paraId="1B5EA6A7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 w:hint="eastAsia"/>
                <w:color w:val="000000"/>
                <w:sz w:val="16"/>
                <w:szCs w:val="16"/>
              </w:rPr>
              <w:t>[203]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</w:tcPr>
          <w:p w14:paraId="192C0539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-0.3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</w:tcPr>
          <w:p w14:paraId="48D12A28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11.2</w:t>
            </w:r>
          </w:p>
        </w:tc>
        <w:tc>
          <w:tcPr>
            <w:tcW w:w="329" w:type="pct"/>
            <w:vMerge w:val="restart"/>
            <w:shd w:val="clear" w:color="auto" w:fill="auto"/>
            <w:vAlign w:val="center"/>
          </w:tcPr>
          <w:p w14:paraId="1B4B2131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CC 1/3</w:t>
            </w:r>
          </w:p>
        </w:tc>
        <w:tc>
          <w:tcPr>
            <w:tcW w:w="280" w:type="pct"/>
            <w:vMerge/>
            <w:vAlign w:val="center"/>
          </w:tcPr>
          <w:p w14:paraId="2C45146B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2" w:type="pct"/>
            <w:shd w:val="clear" w:color="auto" w:fill="auto"/>
            <w:vAlign w:val="center"/>
          </w:tcPr>
          <w:p w14:paraId="712D0883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</w:tcPr>
          <w:p w14:paraId="67AC79E8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0.43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</w:tcPr>
          <w:p w14:paraId="5ECD9DE9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18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</w:tcPr>
          <w:p w14:paraId="112FCB50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7.5</w:t>
            </w:r>
          </w:p>
        </w:tc>
        <w:tc>
          <w:tcPr>
            <w:tcW w:w="481" w:type="pct"/>
            <w:vMerge/>
            <w:vAlign w:val="center"/>
          </w:tcPr>
          <w:p w14:paraId="71978377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</w:tcPr>
          <w:p w14:paraId="5C9B7067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180</w:t>
            </w:r>
          </w:p>
        </w:tc>
      </w:tr>
      <w:tr w:rsidR="0038276D" w14:paraId="689F38D7" w14:textId="77777777">
        <w:trPr>
          <w:trHeight w:val="280"/>
        </w:trPr>
        <w:tc>
          <w:tcPr>
            <w:tcW w:w="415" w:type="pct"/>
            <w:vMerge/>
            <w:vAlign w:val="center"/>
          </w:tcPr>
          <w:p w14:paraId="314F8F3C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</w:tcPr>
          <w:p w14:paraId="5436AC84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</w:tcPr>
          <w:p w14:paraId="508514E0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</w:tcPr>
          <w:p w14:paraId="1C7EB5CF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</w:tcPr>
          <w:p w14:paraId="44119746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9" w:type="pct"/>
            <w:vMerge/>
            <w:vAlign w:val="center"/>
          </w:tcPr>
          <w:p w14:paraId="71E5206F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</w:tcPr>
          <w:p w14:paraId="7E1A3184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2" w:type="pct"/>
            <w:shd w:val="clear" w:color="auto" w:fill="auto"/>
            <w:vAlign w:val="center"/>
          </w:tcPr>
          <w:p w14:paraId="4DEA8412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61" w:type="pct"/>
            <w:vMerge/>
            <w:vAlign w:val="center"/>
          </w:tcPr>
          <w:p w14:paraId="38D98EC4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</w:tcPr>
          <w:p w14:paraId="0D46C215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</w:tcPr>
          <w:p w14:paraId="6E90610A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/>
            <w:vAlign w:val="center"/>
          </w:tcPr>
          <w:p w14:paraId="33E7AC6D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</w:tcPr>
          <w:p w14:paraId="59CEABBC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183</w:t>
            </w:r>
          </w:p>
        </w:tc>
      </w:tr>
      <w:tr w:rsidR="0038276D" w14:paraId="0C70A230" w14:textId="77777777">
        <w:trPr>
          <w:trHeight w:val="280"/>
        </w:trPr>
        <w:tc>
          <w:tcPr>
            <w:tcW w:w="415" w:type="pct"/>
            <w:vMerge/>
            <w:vAlign w:val="center"/>
          </w:tcPr>
          <w:p w14:paraId="3F547F60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</w:tcPr>
          <w:p w14:paraId="27A7559A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shd w:val="clear" w:color="auto" w:fill="auto"/>
            <w:vAlign w:val="center"/>
          </w:tcPr>
          <w:p w14:paraId="598BB29C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 w:hint="eastAsia"/>
                <w:color w:val="000000"/>
                <w:sz w:val="16"/>
                <w:szCs w:val="16"/>
              </w:rPr>
              <w:t>[213]</w:t>
            </w:r>
          </w:p>
        </w:tc>
        <w:tc>
          <w:tcPr>
            <w:tcW w:w="323" w:type="pct"/>
            <w:shd w:val="clear" w:color="auto" w:fill="auto"/>
            <w:vAlign w:val="center"/>
          </w:tcPr>
          <w:p w14:paraId="5F4FF751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-2.3</w:t>
            </w:r>
          </w:p>
        </w:tc>
        <w:tc>
          <w:tcPr>
            <w:tcW w:w="280" w:type="pct"/>
            <w:shd w:val="clear" w:color="auto" w:fill="auto"/>
            <w:vAlign w:val="center"/>
          </w:tcPr>
          <w:p w14:paraId="19CFC6CE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-2.3</w:t>
            </w:r>
          </w:p>
        </w:tc>
        <w:tc>
          <w:tcPr>
            <w:tcW w:w="329" w:type="pct"/>
            <w:shd w:val="clear" w:color="auto" w:fill="auto"/>
            <w:vAlign w:val="center"/>
          </w:tcPr>
          <w:p w14:paraId="530A8149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CC</w:t>
            </w:r>
          </w:p>
        </w:tc>
        <w:tc>
          <w:tcPr>
            <w:tcW w:w="280" w:type="pct"/>
            <w:shd w:val="clear" w:color="auto" w:fill="auto"/>
            <w:vAlign w:val="center"/>
          </w:tcPr>
          <w:p w14:paraId="550EAD0D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Manchester encoding</w:t>
            </w:r>
          </w:p>
        </w:tc>
        <w:tc>
          <w:tcPr>
            <w:tcW w:w="332" w:type="pct"/>
            <w:vMerge w:val="restart"/>
            <w:shd w:val="clear" w:color="auto" w:fill="auto"/>
            <w:vAlign w:val="center"/>
          </w:tcPr>
          <w:p w14:paraId="2F11BC44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61" w:type="pct"/>
            <w:shd w:val="clear" w:color="auto" w:fill="auto"/>
            <w:vAlign w:val="center"/>
          </w:tcPr>
          <w:p w14:paraId="56704FCC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3.41</w:t>
            </w:r>
          </w:p>
        </w:tc>
        <w:tc>
          <w:tcPr>
            <w:tcW w:w="311" w:type="pct"/>
            <w:shd w:val="clear" w:color="auto" w:fill="auto"/>
            <w:vAlign w:val="center"/>
          </w:tcPr>
          <w:p w14:paraId="2DB22FCF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150</w:t>
            </w:r>
          </w:p>
        </w:tc>
        <w:tc>
          <w:tcPr>
            <w:tcW w:w="361" w:type="pct"/>
            <w:shd w:val="clear" w:color="auto" w:fill="auto"/>
            <w:vAlign w:val="center"/>
          </w:tcPr>
          <w:p w14:paraId="27E0E4DA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75</w:t>
            </w:r>
          </w:p>
        </w:tc>
        <w:tc>
          <w:tcPr>
            <w:tcW w:w="481" w:type="pct"/>
            <w:vMerge/>
            <w:vAlign w:val="center"/>
          </w:tcPr>
          <w:p w14:paraId="79B85210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</w:tcPr>
          <w:p w14:paraId="2F312BF8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1171</w:t>
            </w:r>
          </w:p>
        </w:tc>
      </w:tr>
      <w:tr w:rsidR="0038276D" w14:paraId="76D30848" w14:textId="77777777">
        <w:trPr>
          <w:trHeight w:val="280"/>
        </w:trPr>
        <w:tc>
          <w:tcPr>
            <w:tcW w:w="415" w:type="pct"/>
            <w:vMerge/>
            <w:vAlign w:val="center"/>
          </w:tcPr>
          <w:p w14:paraId="580ABDCA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</w:tcPr>
          <w:p w14:paraId="2F1FCA9F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0.03</w:t>
            </w:r>
          </w:p>
        </w:tc>
        <w:tc>
          <w:tcPr>
            <w:tcW w:w="524" w:type="pct"/>
            <w:vMerge w:val="restart"/>
            <w:shd w:val="clear" w:color="auto" w:fill="auto"/>
            <w:vAlign w:val="center"/>
          </w:tcPr>
          <w:p w14:paraId="71AD003D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 w:hint="eastAsia"/>
                <w:color w:val="000000"/>
                <w:sz w:val="16"/>
                <w:szCs w:val="16"/>
              </w:rPr>
              <w:t>[198]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</w:tcPr>
          <w:p w14:paraId="14EF1322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-5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</w:tcPr>
          <w:p w14:paraId="32BDB347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8.6</w:t>
            </w:r>
          </w:p>
        </w:tc>
        <w:tc>
          <w:tcPr>
            <w:tcW w:w="329" w:type="pct"/>
            <w:vMerge w:val="restart"/>
            <w:shd w:val="clear" w:color="auto" w:fill="auto"/>
            <w:vAlign w:val="center"/>
          </w:tcPr>
          <w:p w14:paraId="32937FEA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no FEC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</w:tcPr>
          <w:p w14:paraId="5F9EF4AB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 Manchester encoding</w:t>
            </w:r>
          </w:p>
        </w:tc>
        <w:tc>
          <w:tcPr>
            <w:tcW w:w="332" w:type="pct"/>
            <w:vMerge/>
            <w:vAlign w:val="center"/>
          </w:tcPr>
          <w:p w14:paraId="701D3AF4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</w:tcPr>
          <w:p w14:paraId="2C6BA5FE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1.16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</w:tcPr>
          <w:p w14:paraId="38CBC4C9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45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</w:tcPr>
          <w:p w14:paraId="7C491FBE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481" w:type="pct"/>
            <w:shd w:val="clear" w:color="auto" w:fill="auto"/>
            <w:vAlign w:val="center"/>
          </w:tcPr>
          <w:p w14:paraId="1C53BC3A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481" w:type="pct"/>
            <w:shd w:val="clear" w:color="auto" w:fill="auto"/>
            <w:vAlign w:val="center"/>
          </w:tcPr>
          <w:p w14:paraId="5368CED1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108</w:t>
            </w:r>
          </w:p>
        </w:tc>
      </w:tr>
      <w:tr w:rsidR="0038276D" w14:paraId="0CCB8D91" w14:textId="77777777">
        <w:trPr>
          <w:trHeight w:val="280"/>
        </w:trPr>
        <w:tc>
          <w:tcPr>
            <w:tcW w:w="415" w:type="pct"/>
            <w:vMerge/>
            <w:vAlign w:val="center"/>
          </w:tcPr>
          <w:p w14:paraId="18F1A2A0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</w:tcPr>
          <w:p w14:paraId="08F8A055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</w:tcPr>
          <w:p w14:paraId="452B85F1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</w:tcPr>
          <w:p w14:paraId="31BE36B5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</w:tcPr>
          <w:p w14:paraId="69459485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9" w:type="pct"/>
            <w:vMerge/>
            <w:vAlign w:val="center"/>
          </w:tcPr>
          <w:p w14:paraId="2D5F9932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</w:tcPr>
          <w:p w14:paraId="4784D5B3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2" w:type="pct"/>
            <w:shd w:val="clear" w:color="auto" w:fill="auto"/>
            <w:vAlign w:val="center"/>
          </w:tcPr>
          <w:p w14:paraId="4E071941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61" w:type="pct"/>
            <w:shd w:val="clear" w:color="auto" w:fill="auto"/>
            <w:vAlign w:val="center"/>
          </w:tcPr>
          <w:p w14:paraId="0160BBAB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1.14</w:t>
            </w:r>
          </w:p>
        </w:tc>
        <w:tc>
          <w:tcPr>
            <w:tcW w:w="311" w:type="pct"/>
            <w:vMerge/>
            <w:vAlign w:val="center"/>
          </w:tcPr>
          <w:p w14:paraId="770C358E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</w:tcPr>
          <w:p w14:paraId="2A6F8FC2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 w:val="restart"/>
            <w:shd w:val="clear" w:color="auto" w:fill="auto"/>
            <w:vAlign w:val="center"/>
          </w:tcPr>
          <w:p w14:paraId="14EADE92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481" w:type="pct"/>
            <w:shd w:val="clear" w:color="auto" w:fill="auto"/>
            <w:vAlign w:val="center"/>
          </w:tcPr>
          <w:p w14:paraId="11693965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39</w:t>
            </w:r>
          </w:p>
        </w:tc>
      </w:tr>
      <w:tr w:rsidR="0038276D" w14:paraId="53D8EEC7" w14:textId="77777777">
        <w:trPr>
          <w:trHeight w:val="280"/>
        </w:trPr>
        <w:tc>
          <w:tcPr>
            <w:tcW w:w="415" w:type="pct"/>
            <w:vMerge/>
            <w:vAlign w:val="center"/>
          </w:tcPr>
          <w:p w14:paraId="7802BE27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</w:tcPr>
          <w:p w14:paraId="1C45CD24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</w:tcPr>
          <w:p w14:paraId="3CDB9201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 w:hint="eastAsia"/>
                <w:color w:val="000000"/>
                <w:sz w:val="16"/>
                <w:szCs w:val="16"/>
              </w:rPr>
              <w:t>[210]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</w:tcPr>
          <w:p w14:paraId="4E7D057B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5.33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</w:tcPr>
          <w:p w14:paraId="2D4826B6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28.23</w:t>
            </w:r>
          </w:p>
        </w:tc>
        <w:tc>
          <w:tcPr>
            <w:tcW w:w="329" w:type="pct"/>
            <w:vMerge w:val="restart"/>
            <w:shd w:val="clear" w:color="auto" w:fill="auto"/>
            <w:vAlign w:val="center"/>
          </w:tcPr>
          <w:p w14:paraId="4401E497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CC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</w:tcPr>
          <w:p w14:paraId="17AB51D8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None</w:t>
            </w:r>
          </w:p>
        </w:tc>
        <w:tc>
          <w:tcPr>
            <w:tcW w:w="332" w:type="pct"/>
            <w:shd w:val="clear" w:color="auto" w:fill="auto"/>
            <w:vAlign w:val="center"/>
          </w:tcPr>
          <w:p w14:paraId="226F8EE8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</w:tcPr>
          <w:p w14:paraId="2CCA200A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4.67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</w:tcPr>
          <w:p w14:paraId="613BFD97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180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</w:tcPr>
          <w:p w14:paraId="557C8184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NaN</w:t>
            </w:r>
            <w:proofErr w:type="spellEnd"/>
          </w:p>
        </w:tc>
        <w:tc>
          <w:tcPr>
            <w:tcW w:w="481" w:type="pct"/>
            <w:vMerge/>
            <w:vAlign w:val="center"/>
          </w:tcPr>
          <w:p w14:paraId="248181DE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</w:tcPr>
          <w:p w14:paraId="175FDE1E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540</w:t>
            </w:r>
          </w:p>
        </w:tc>
      </w:tr>
      <w:tr w:rsidR="0038276D" w14:paraId="50D3D3BB" w14:textId="77777777">
        <w:trPr>
          <w:trHeight w:val="280"/>
        </w:trPr>
        <w:tc>
          <w:tcPr>
            <w:tcW w:w="415" w:type="pct"/>
            <w:vMerge/>
            <w:vAlign w:val="center"/>
          </w:tcPr>
          <w:p w14:paraId="444D25E1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</w:tcPr>
          <w:p w14:paraId="5EB2FD8E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</w:tcPr>
          <w:p w14:paraId="13B6221B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</w:tcPr>
          <w:p w14:paraId="4D472067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</w:tcPr>
          <w:p w14:paraId="3CB2EAE8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9" w:type="pct"/>
            <w:vMerge/>
            <w:vAlign w:val="center"/>
          </w:tcPr>
          <w:p w14:paraId="36EA97CE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</w:tcPr>
          <w:p w14:paraId="60CE8549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2" w:type="pct"/>
            <w:shd w:val="clear" w:color="auto" w:fill="auto"/>
            <w:vAlign w:val="center"/>
          </w:tcPr>
          <w:p w14:paraId="6DDC3E59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61" w:type="pct"/>
            <w:vMerge/>
            <w:vAlign w:val="center"/>
          </w:tcPr>
          <w:p w14:paraId="3550CDB3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</w:tcPr>
          <w:p w14:paraId="77F01F1F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</w:tcPr>
          <w:p w14:paraId="51E6D2F5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</w:tcPr>
          <w:p w14:paraId="1F37F405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1000</w:t>
            </w:r>
          </w:p>
        </w:tc>
        <w:tc>
          <w:tcPr>
            <w:tcW w:w="481" w:type="pct"/>
            <w:shd w:val="clear" w:color="auto" w:fill="auto"/>
            <w:vAlign w:val="center"/>
          </w:tcPr>
          <w:p w14:paraId="409936B0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567</w:t>
            </w:r>
          </w:p>
        </w:tc>
      </w:tr>
      <w:tr w:rsidR="0038276D" w14:paraId="593B42AD" w14:textId="77777777">
        <w:trPr>
          <w:trHeight w:val="280"/>
        </w:trPr>
        <w:tc>
          <w:tcPr>
            <w:tcW w:w="415" w:type="pct"/>
            <w:vMerge/>
            <w:vAlign w:val="center"/>
          </w:tcPr>
          <w:p w14:paraId="696E85F2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</w:tcPr>
          <w:p w14:paraId="50158D06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</w:tcPr>
          <w:p w14:paraId="65CFFF89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 w:hint="eastAsia"/>
                <w:color w:val="000000"/>
                <w:sz w:val="16"/>
                <w:szCs w:val="16"/>
              </w:rPr>
              <w:t>[213]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</w:tcPr>
          <w:p w14:paraId="778B1B3C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-1.5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</w:tcPr>
          <w:p w14:paraId="2EA0BF4A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1.7</w:t>
            </w:r>
          </w:p>
        </w:tc>
        <w:tc>
          <w:tcPr>
            <w:tcW w:w="329" w:type="pct"/>
            <w:shd w:val="clear" w:color="auto" w:fill="auto"/>
            <w:vAlign w:val="center"/>
          </w:tcPr>
          <w:p w14:paraId="67D74256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no FEC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</w:tcPr>
          <w:p w14:paraId="4818CFE2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Manchester encoding</w:t>
            </w:r>
          </w:p>
        </w:tc>
        <w:tc>
          <w:tcPr>
            <w:tcW w:w="332" w:type="pct"/>
            <w:vMerge w:val="restart"/>
            <w:shd w:val="clear" w:color="auto" w:fill="auto"/>
            <w:vAlign w:val="center"/>
          </w:tcPr>
          <w:p w14:paraId="7AEBE77E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61" w:type="pct"/>
            <w:shd w:val="clear" w:color="auto" w:fill="auto"/>
            <w:vAlign w:val="center"/>
          </w:tcPr>
          <w:p w14:paraId="471CB72C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3.87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</w:tcPr>
          <w:p w14:paraId="33ABEA21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150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</w:tcPr>
          <w:p w14:paraId="6541B0FA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75</w:t>
            </w:r>
          </w:p>
        </w:tc>
        <w:tc>
          <w:tcPr>
            <w:tcW w:w="481" w:type="pct"/>
            <w:shd w:val="clear" w:color="auto" w:fill="auto"/>
            <w:vAlign w:val="center"/>
          </w:tcPr>
          <w:p w14:paraId="242F617B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481" w:type="pct"/>
            <w:shd w:val="clear" w:color="auto" w:fill="auto"/>
            <w:vAlign w:val="center"/>
          </w:tcPr>
          <w:p w14:paraId="48BB6C6C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1099</w:t>
            </w:r>
          </w:p>
        </w:tc>
      </w:tr>
      <w:tr w:rsidR="0038276D" w14:paraId="75750547" w14:textId="77777777">
        <w:trPr>
          <w:trHeight w:val="280"/>
        </w:trPr>
        <w:tc>
          <w:tcPr>
            <w:tcW w:w="415" w:type="pct"/>
            <w:vMerge/>
            <w:vAlign w:val="center"/>
          </w:tcPr>
          <w:p w14:paraId="5179BFB6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</w:tcPr>
          <w:p w14:paraId="46BC934A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</w:tcPr>
          <w:p w14:paraId="4B6B667B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</w:tcPr>
          <w:p w14:paraId="72476C66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</w:tcPr>
          <w:p w14:paraId="39167E97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9" w:type="pct"/>
            <w:shd w:val="clear" w:color="auto" w:fill="auto"/>
            <w:vAlign w:val="center"/>
          </w:tcPr>
          <w:p w14:paraId="2F03324F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CC</w:t>
            </w:r>
          </w:p>
        </w:tc>
        <w:tc>
          <w:tcPr>
            <w:tcW w:w="280" w:type="pct"/>
            <w:vMerge/>
            <w:vAlign w:val="center"/>
          </w:tcPr>
          <w:p w14:paraId="28ADD72B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2" w:type="pct"/>
            <w:vMerge/>
            <w:vAlign w:val="center"/>
          </w:tcPr>
          <w:p w14:paraId="302457A0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</w:tcPr>
          <w:p w14:paraId="7D426824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4.89</w:t>
            </w:r>
          </w:p>
        </w:tc>
        <w:tc>
          <w:tcPr>
            <w:tcW w:w="311" w:type="pct"/>
            <w:vMerge/>
            <w:vAlign w:val="center"/>
          </w:tcPr>
          <w:p w14:paraId="77A2372B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</w:tcPr>
          <w:p w14:paraId="252B63D5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 w:val="restart"/>
            <w:shd w:val="clear" w:color="auto" w:fill="auto"/>
            <w:vAlign w:val="center"/>
          </w:tcPr>
          <w:p w14:paraId="0CA1BBEC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481" w:type="pct"/>
            <w:shd w:val="clear" w:color="auto" w:fill="auto"/>
            <w:vAlign w:val="center"/>
          </w:tcPr>
          <w:p w14:paraId="33B30289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1173</w:t>
            </w:r>
          </w:p>
        </w:tc>
      </w:tr>
      <w:tr w:rsidR="0038276D" w14:paraId="26019D51" w14:textId="77777777">
        <w:trPr>
          <w:trHeight w:val="280"/>
        </w:trPr>
        <w:tc>
          <w:tcPr>
            <w:tcW w:w="415" w:type="pct"/>
            <w:vMerge/>
            <w:vAlign w:val="center"/>
          </w:tcPr>
          <w:p w14:paraId="255867E3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</w:tcPr>
          <w:p w14:paraId="4B9622F1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shd w:val="clear" w:color="auto" w:fill="auto"/>
            <w:vAlign w:val="center"/>
          </w:tcPr>
          <w:p w14:paraId="59C74939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 w:hint="eastAsia"/>
                <w:color w:val="000000"/>
                <w:sz w:val="16"/>
                <w:szCs w:val="16"/>
              </w:rPr>
              <w:t>[199]</w:t>
            </w:r>
          </w:p>
        </w:tc>
        <w:tc>
          <w:tcPr>
            <w:tcW w:w="323" w:type="pct"/>
            <w:shd w:val="clear" w:color="auto" w:fill="auto"/>
            <w:vAlign w:val="center"/>
          </w:tcPr>
          <w:p w14:paraId="4D50E919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13.2</w:t>
            </w:r>
          </w:p>
        </w:tc>
        <w:tc>
          <w:tcPr>
            <w:tcW w:w="280" w:type="pct"/>
            <w:shd w:val="clear" w:color="auto" w:fill="auto"/>
            <w:vAlign w:val="center"/>
          </w:tcPr>
          <w:p w14:paraId="340B324F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13.2</w:t>
            </w:r>
          </w:p>
        </w:tc>
        <w:tc>
          <w:tcPr>
            <w:tcW w:w="329" w:type="pct"/>
            <w:shd w:val="clear" w:color="auto" w:fill="auto"/>
            <w:vAlign w:val="center"/>
          </w:tcPr>
          <w:p w14:paraId="2C95CC74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repetition factor=16</w:t>
            </w:r>
          </w:p>
        </w:tc>
        <w:tc>
          <w:tcPr>
            <w:tcW w:w="280" w:type="pct"/>
            <w:shd w:val="clear" w:color="auto" w:fill="auto"/>
            <w:vAlign w:val="center"/>
          </w:tcPr>
          <w:p w14:paraId="09D14A1F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no line coding</w:t>
            </w:r>
          </w:p>
        </w:tc>
        <w:tc>
          <w:tcPr>
            <w:tcW w:w="332" w:type="pct"/>
            <w:vMerge/>
            <w:vAlign w:val="center"/>
          </w:tcPr>
          <w:p w14:paraId="3D1541C8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</w:tcPr>
          <w:p w14:paraId="73896A2C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5.9</w:t>
            </w:r>
          </w:p>
        </w:tc>
        <w:tc>
          <w:tcPr>
            <w:tcW w:w="311" w:type="pct"/>
            <w:shd w:val="clear" w:color="auto" w:fill="auto"/>
            <w:vAlign w:val="center"/>
          </w:tcPr>
          <w:p w14:paraId="79BB15FD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224</w:t>
            </w:r>
          </w:p>
        </w:tc>
        <w:tc>
          <w:tcPr>
            <w:tcW w:w="361" w:type="pct"/>
            <w:shd w:val="clear" w:color="auto" w:fill="auto"/>
            <w:vAlign w:val="center"/>
          </w:tcPr>
          <w:p w14:paraId="19477C6E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112</w:t>
            </w:r>
          </w:p>
        </w:tc>
        <w:tc>
          <w:tcPr>
            <w:tcW w:w="481" w:type="pct"/>
            <w:vMerge/>
            <w:vAlign w:val="center"/>
          </w:tcPr>
          <w:p w14:paraId="667D42A1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</w:tcPr>
          <w:p w14:paraId="6E71FCF1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280</w:t>
            </w:r>
          </w:p>
        </w:tc>
      </w:tr>
      <w:tr w:rsidR="0038276D" w14:paraId="4DCD601E" w14:textId="77777777">
        <w:trPr>
          <w:trHeight w:val="280"/>
        </w:trPr>
        <w:tc>
          <w:tcPr>
            <w:tcW w:w="415" w:type="pct"/>
            <w:vMerge/>
            <w:vAlign w:val="center"/>
          </w:tcPr>
          <w:p w14:paraId="26FCF854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</w:tcPr>
          <w:p w14:paraId="51CF886E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0.04</w:t>
            </w:r>
          </w:p>
        </w:tc>
        <w:tc>
          <w:tcPr>
            <w:tcW w:w="524" w:type="pct"/>
            <w:vMerge w:val="restart"/>
            <w:shd w:val="clear" w:color="auto" w:fill="auto"/>
            <w:vAlign w:val="center"/>
          </w:tcPr>
          <w:p w14:paraId="21B1BC9A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 w:hint="eastAsia"/>
                <w:color w:val="000000"/>
                <w:sz w:val="16"/>
                <w:szCs w:val="16"/>
              </w:rPr>
              <w:t>[213]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</w:tcPr>
          <w:p w14:paraId="3A9D3537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</w:tcPr>
          <w:p w14:paraId="3C0F4D95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5.3</w:t>
            </w:r>
          </w:p>
        </w:tc>
        <w:tc>
          <w:tcPr>
            <w:tcW w:w="329" w:type="pct"/>
            <w:shd w:val="clear" w:color="auto" w:fill="auto"/>
            <w:vAlign w:val="center"/>
          </w:tcPr>
          <w:p w14:paraId="3220155C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no FEC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</w:tcPr>
          <w:p w14:paraId="13E04829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Manchester encoding</w:t>
            </w:r>
          </w:p>
        </w:tc>
        <w:tc>
          <w:tcPr>
            <w:tcW w:w="332" w:type="pct"/>
            <w:vMerge/>
            <w:vAlign w:val="center"/>
          </w:tcPr>
          <w:p w14:paraId="1E3D094A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</w:tcPr>
          <w:p w14:paraId="269A1ECC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0.65</w:t>
            </w:r>
          </w:p>
        </w:tc>
        <w:tc>
          <w:tcPr>
            <w:tcW w:w="311" w:type="pct"/>
            <w:shd w:val="clear" w:color="auto" w:fill="auto"/>
            <w:vAlign w:val="center"/>
          </w:tcPr>
          <w:p w14:paraId="019C3375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361" w:type="pct"/>
            <w:shd w:val="clear" w:color="auto" w:fill="auto"/>
            <w:vAlign w:val="center"/>
          </w:tcPr>
          <w:p w14:paraId="606EBD95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7.5</w:t>
            </w:r>
          </w:p>
        </w:tc>
        <w:tc>
          <w:tcPr>
            <w:tcW w:w="481" w:type="pct"/>
            <w:shd w:val="clear" w:color="auto" w:fill="auto"/>
            <w:vAlign w:val="center"/>
          </w:tcPr>
          <w:p w14:paraId="136BF22C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481" w:type="pct"/>
            <w:shd w:val="clear" w:color="auto" w:fill="auto"/>
            <w:vAlign w:val="center"/>
          </w:tcPr>
          <w:p w14:paraId="2F363649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1093</w:t>
            </w:r>
          </w:p>
        </w:tc>
      </w:tr>
      <w:tr w:rsidR="0038276D" w14:paraId="5A7AC14E" w14:textId="77777777">
        <w:trPr>
          <w:trHeight w:val="280"/>
        </w:trPr>
        <w:tc>
          <w:tcPr>
            <w:tcW w:w="415" w:type="pct"/>
            <w:vMerge/>
            <w:vAlign w:val="center"/>
          </w:tcPr>
          <w:p w14:paraId="5AED3151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</w:tcPr>
          <w:p w14:paraId="5889E922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</w:tcPr>
          <w:p w14:paraId="3DC1AF18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</w:tcPr>
          <w:p w14:paraId="4A66FB38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</w:tcPr>
          <w:p w14:paraId="6BC06277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9" w:type="pct"/>
            <w:shd w:val="clear" w:color="auto" w:fill="auto"/>
            <w:vAlign w:val="center"/>
          </w:tcPr>
          <w:p w14:paraId="4E8E683D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CC</w:t>
            </w:r>
          </w:p>
        </w:tc>
        <w:tc>
          <w:tcPr>
            <w:tcW w:w="280" w:type="pct"/>
            <w:vMerge/>
            <w:vAlign w:val="center"/>
          </w:tcPr>
          <w:p w14:paraId="4841D37C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2" w:type="pct"/>
            <w:vMerge/>
            <w:vAlign w:val="center"/>
          </w:tcPr>
          <w:p w14:paraId="205B2865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</w:tcPr>
          <w:p w14:paraId="64297731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0.53,5.72</w:t>
            </w:r>
          </w:p>
        </w:tc>
        <w:tc>
          <w:tcPr>
            <w:tcW w:w="311" w:type="pct"/>
            <w:shd w:val="clear" w:color="auto" w:fill="auto"/>
            <w:vAlign w:val="center"/>
          </w:tcPr>
          <w:p w14:paraId="25CE7E1A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15,150</w:t>
            </w:r>
          </w:p>
        </w:tc>
        <w:tc>
          <w:tcPr>
            <w:tcW w:w="361" w:type="pct"/>
            <w:shd w:val="clear" w:color="auto" w:fill="auto"/>
            <w:vAlign w:val="center"/>
          </w:tcPr>
          <w:p w14:paraId="7DC8631D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7.5,75</w:t>
            </w:r>
          </w:p>
        </w:tc>
        <w:tc>
          <w:tcPr>
            <w:tcW w:w="481" w:type="pct"/>
            <w:shd w:val="clear" w:color="auto" w:fill="auto"/>
            <w:vAlign w:val="center"/>
          </w:tcPr>
          <w:p w14:paraId="0B8F4E2B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20,400</w:t>
            </w:r>
          </w:p>
        </w:tc>
        <w:tc>
          <w:tcPr>
            <w:tcW w:w="481" w:type="pct"/>
            <w:shd w:val="clear" w:color="auto" w:fill="auto"/>
            <w:vAlign w:val="center"/>
          </w:tcPr>
          <w:p w14:paraId="13B67A33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1165,1175</w:t>
            </w:r>
          </w:p>
        </w:tc>
      </w:tr>
      <w:tr w:rsidR="0038276D" w14:paraId="3821A952" w14:textId="77777777">
        <w:trPr>
          <w:trHeight w:val="280"/>
        </w:trPr>
        <w:tc>
          <w:tcPr>
            <w:tcW w:w="415" w:type="pct"/>
            <w:vMerge/>
            <w:vAlign w:val="center"/>
          </w:tcPr>
          <w:p w14:paraId="3256B1D1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</w:tcPr>
          <w:p w14:paraId="42F068A8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0.05</w:t>
            </w:r>
          </w:p>
        </w:tc>
        <w:tc>
          <w:tcPr>
            <w:tcW w:w="524" w:type="pct"/>
            <w:vMerge w:val="restart"/>
            <w:shd w:val="clear" w:color="auto" w:fill="auto"/>
            <w:vAlign w:val="center"/>
          </w:tcPr>
          <w:p w14:paraId="1BEBC4AF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 w:hint="eastAsia"/>
                <w:color w:val="000000"/>
                <w:sz w:val="16"/>
                <w:szCs w:val="16"/>
              </w:rPr>
              <w:t>[203]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</w:tcPr>
          <w:p w14:paraId="3EE52446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2.2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</w:tcPr>
          <w:p w14:paraId="77AD5BD5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329" w:type="pct"/>
            <w:vMerge w:val="restart"/>
            <w:shd w:val="clear" w:color="auto" w:fill="auto"/>
            <w:vAlign w:val="center"/>
          </w:tcPr>
          <w:p w14:paraId="50A8E261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CC 1/3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</w:tcPr>
          <w:p w14:paraId="7A018192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 Manchester encoding</w:t>
            </w:r>
          </w:p>
        </w:tc>
        <w:tc>
          <w:tcPr>
            <w:tcW w:w="332" w:type="pct"/>
            <w:vMerge/>
            <w:vAlign w:val="center"/>
          </w:tcPr>
          <w:p w14:paraId="26D4B22E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restart"/>
            <w:shd w:val="clear" w:color="auto" w:fill="auto"/>
            <w:vAlign w:val="center"/>
          </w:tcPr>
          <w:p w14:paraId="48C4572B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0.83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</w:tcPr>
          <w:p w14:paraId="2F50D8E6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18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</w:tcPr>
          <w:p w14:paraId="4B9DC5F2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7.5</w:t>
            </w:r>
          </w:p>
        </w:tc>
        <w:tc>
          <w:tcPr>
            <w:tcW w:w="481" w:type="pct"/>
            <w:vMerge w:val="restart"/>
            <w:shd w:val="clear" w:color="auto" w:fill="auto"/>
            <w:vAlign w:val="center"/>
          </w:tcPr>
          <w:p w14:paraId="7EBFBF4F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481" w:type="pct"/>
            <w:shd w:val="clear" w:color="auto" w:fill="auto"/>
            <w:vAlign w:val="center"/>
          </w:tcPr>
          <w:p w14:paraId="1D1B3735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171</w:t>
            </w:r>
          </w:p>
        </w:tc>
      </w:tr>
      <w:tr w:rsidR="0038276D" w14:paraId="274750A2" w14:textId="77777777">
        <w:trPr>
          <w:trHeight w:val="280"/>
        </w:trPr>
        <w:tc>
          <w:tcPr>
            <w:tcW w:w="415" w:type="pct"/>
            <w:vMerge/>
            <w:vAlign w:val="center"/>
          </w:tcPr>
          <w:p w14:paraId="7E698A0C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</w:tcPr>
          <w:p w14:paraId="31E1F7B4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</w:tcPr>
          <w:p w14:paraId="44E88C48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</w:tcPr>
          <w:p w14:paraId="285A8278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</w:tcPr>
          <w:p w14:paraId="334C070B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9" w:type="pct"/>
            <w:vMerge/>
            <w:vAlign w:val="center"/>
          </w:tcPr>
          <w:p w14:paraId="06B6F57C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</w:tcPr>
          <w:p w14:paraId="33F44A46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2" w:type="pct"/>
            <w:shd w:val="clear" w:color="auto" w:fill="auto"/>
            <w:vAlign w:val="center"/>
          </w:tcPr>
          <w:p w14:paraId="3DD22A0F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61" w:type="pct"/>
            <w:vMerge/>
            <w:vAlign w:val="center"/>
          </w:tcPr>
          <w:p w14:paraId="42A457FE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</w:tcPr>
          <w:p w14:paraId="35D07D3F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</w:tcPr>
          <w:p w14:paraId="1A61A8CA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/>
            <w:vAlign w:val="center"/>
          </w:tcPr>
          <w:p w14:paraId="2F950B20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</w:tcPr>
          <w:p w14:paraId="03D897E1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174</w:t>
            </w:r>
          </w:p>
        </w:tc>
      </w:tr>
      <w:tr w:rsidR="0038276D" w14:paraId="7A8888CF" w14:textId="77777777">
        <w:trPr>
          <w:trHeight w:val="280"/>
        </w:trPr>
        <w:tc>
          <w:tcPr>
            <w:tcW w:w="415" w:type="pct"/>
            <w:vMerge/>
            <w:vAlign w:val="center"/>
          </w:tcPr>
          <w:p w14:paraId="75ED0BAC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</w:tcPr>
          <w:p w14:paraId="21E5C7DD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shd w:val="clear" w:color="auto" w:fill="auto"/>
            <w:vAlign w:val="center"/>
          </w:tcPr>
          <w:p w14:paraId="07311EDD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 w:hint="eastAsia"/>
                <w:color w:val="000000"/>
                <w:sz w:val="16"/>
                <w:szCs w:val="16"/>
              </w:rPr>
              <w:t>[213]</w:t>
            </w:r>
          </w:p>
        </w:tc>
        <w:tc>
          <w:tcPr>
            <w:tcW w:w="323" w:type="pct"/>
            <w:shd w:val="clear" w:color="auto" w:fill="auto"/>
            <w:vAlign w:val="center"/>
          </w:tcPr>
          <w:p w14:paraId="0279B2E5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280" w:type="pct"/>
            <w:shd w:val="clear" w:color="auto" w:fill="auto"/>
            <w:vAlign w:val="center"/>
          </w:tcPr>
          <w:p w14:paraId="11D0ADEC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329" w:type="pct"/>
            <w:shd w:val="clear" w:color="auto" w:fill="auto"/>
            <w:vAlign w:val="center"/>
          </w:tcPr>
          <w:p w14:paraId="0DACE918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no FEC</w:t>
            </w:r>
          </w:p>
        </w:tc>
        <w:tc>
          <w:tcPr>
            <w:tcW w:w="280" w:type="pct"/>
            <w:shd w:val="clear" w:color="auto" w:fill="auto"/>
            <w:vAlign w:val="center"/>
          </w:tcPr>
          <w:p w14:paraId="3D76E43B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Manchester encoding</w:t>
            </w:r>
          </w:p>
        </w:tc>
        <w:tc>
          <w:tcPr>
            <w:tcW w:w="332" w:type="pct"/>
            <w:vMerge w:val="restart"/>
            <w:shd w:val="clear" w:color="auto" w:fill="auto"/>
            <w:vAlign w:val="center"/>
          </w:tcPr>
          <w:p w14:paraId="151E9336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61" w:type="pct"/>
            <w:shd w:val="clear" w:color="auto" w:fill="auto"/>
            <w:vAlign w:val="center"/>
          </w:tcPr>
          <w:p w14:paraId="5102480C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6.99</w:t>
            </w:r>
          </w:p>
        </w:tc>
        <w:tc>
          <w:tcPr>
            <w:tcW w:w="311" w:type="pct"/>
            <w:shd w:val="clear" w:color="auto" w:fill="auto"/>
            <w:vAlign w:val="center"/>
          </w:tcPr>
          <w:p w14:paraId="5F92CE7F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150</w:t>
            </w:r>
          </w:p>
        </w:tc>
        <w:tc>
          <w:tcPr>
            <w:tcW w:w="361" w:type="pct"/>
            <w:shd w:val="clear" w:color="auto" w:fill="auto"/>
            <w:vAlign w:val="center"/>
          </w:tcPr>
          <w:p w14:paraId="1E08CBAF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75</w:t>
            </w:r>
          </w:p>
        </w:tc>
        <w:tc>
          <w:tcPr>
            <w:tcW w:w="481" w:type="pct"/>
            <w:vMerge w:val="restart"/>
            <w:shd w:val="clear" w:color="auto" w:fill="auto"/>
            <w:vAlign w:val="center"/>
          </w:tcPr>
          <w:p w14:paraId="527AC17B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481" w:type="pct"/>
            <w:shd w:val="clear" w:color="auto" w:fill="auto"/>
            <w:vAlign w:val="center"/>
          </w:tcPr>
          <w:p w14:paraId="4A5D5B68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1103</w:t>
            </w:r>
          </w:p>
        </w:tc>
      </w:tr>
      <w:tr w:rsidR="0038276D" w14:paraId="71B7EC7B" w14:textId="77777777">
        <w:trPr>
          <w:trHeight w:val="280"/>
        </w:trPr>
        <w:tc>
          <w:tcPr>
            <w:tcW w:w="415" w:type="pct"/>
            <w:vMerge/>
            <w:vAlign w:val="center"/>
          </w:tcPr>
          <w:p w14:paraId="62F559D8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</w:tcPr>
          <w:p w14:paraId="79849BFE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0.06</w:t>
            </w:r>
          </w:p>
        </w:tc>
        <w:tc>
          <w:tcPr>
            <w:tcW w:w="524" w:type="pct"/>
            <w:vMerge w:val="restart"/>
            <w:shd w:val="clear" w:color="auto" w:fill="auto"/>
            <w:vAlign w:val="center"/>
          </w:tcPr>
          <w:p w14:paraId="6F614805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 w:hint="eastAsia"/>
                <w:color w:val="000000"/>
                <w:sz w:val="16"/>
                <w:szCs w:val="16"/>
              </w:rPr>
              <w:t>[203]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</w:tcPr>
          <w:p w14:paraId="0214E5A0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5.2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</w:tcPr>
          <w:p w14:paraId="76B9DDB3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18</w:t>
            </w:r>
          </w:p>
        </w:tc>
        <w:tc>
          <w:tcPr>
            <w:tcW w:w="329" w:type="pct"/>
            <w:vMerge w:val="restart"/>
            <w:shd w:val="clear" w:color="auto" w:fill="auto"/>
            <w:vAlign w:val="center"/>
          </w:tcPr>
          <w:p w14:paraId="537B0D2C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CC 1/3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</w:tcPr>
          <w:p w14:paraId="32B5262E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 Manchester encoding</w:t>
            </w:r>
          </w:p>
        </w:tc>
        <w:tc>
          <w:tcPr>
            <w:tcW w:w="332" w:type="pct"/>
            <w:vMerge/>
            <w:vAlign w:val="center"/>
          </w:tcPr>
          <w:p w14:paraId="6A867A57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restart"/>
            <w:shd w:val="clear" w:color="auto" w:fill="auto"/>
            <w:vAlign w:val="center"/>
          </w:tcPr>
          <w:p w14:paraId="44104E52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1.02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</w:tcPr>
          <w:p w14:paraId="40997D26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18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</w:tcPr>
          <w:p w14:paraId="5B630115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7.5</w:t>
            </w:r>
          </w:p>
        </w:tc>
        <w:tc>
          <w:tcPr>
            <w:tcW w:w="481" w:type="pct"/>
            <w:vMerge/>
            <w:vAlign w:val="center"/>
          </w:tcPr>
          <w:p w14:paraId="002D5A26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</w:tcPr>
          <w:p w14:paraId="66E81D46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189</w:t>
            </w:r>
          </w:p>
        </w:tc>
      </w:tr>
      <w:tr w:rsidR="0038276D" w14:paraId="459807F9" w14:textId="77777777">
        <w:trPr>
          <w:trHeight w:val="280"/>
        </w:trPr>
        <w:tc>
          <w:tcPr>
            <w:tcW w:w="415" w:type="pct"/>
            <w:vMerge/>
            <w:vAlign w:val="center"/>
          </w:tcPr>
          <w:p w14:paraId="37F8220C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</w:tcPr>
          <w:p w14:paraId="453EE779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</w:tcPr>
          <w:p w14:paraId="1942E0E1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</w:tcPr>
          <w:p w14:paraId="35B9DC00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</w:tcPr>
          <w:p w14:paraId="3639B1AF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9" w:type="pct"/>
            <w:vMerge/>
            <w:vAlign w:val="center"/>
          </w:tcPr>
          <w:p w14:paraId="5E625D90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</w:tcPr>
          <w:p w14:paraId="7EAC5917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2" w:type="pct"/>
            <w:shd w:val="clear" w:color="auto" w:fill="auto"/>
            <w:vAlign w:val="center"/>
          </w:tcPr>
          <w:p w14:paraId="34E2CA42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61" w:type="pct"/>
            <w:vMerge/>
            <w:vAlign w:val="center"/>
          </w:tcPr>
          <w:p w14:paraId="7B760609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</w:tcPr>
          <w:p w14:paraId="79D29315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</w:tcPr>
          <w:p w14:paraId="1E618ABC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/>
            <w:vAlign w:val="center"/>
          </w:tcPr>
          <w:p w14:paraId="1F141CC0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</w:tcPr>
          <w:p w14:paraId="619FAC0B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192</w:t>
            </w:r>
          </w:p>
        </w:tc>
      </w:tr>
      <w:tr w:rsidR="0038276D" w14:paraId="10EE2CDC" w14:textId="77777777">
        <w:trPr>
          <w:trHeight w:val="280"/>
        </w:trPr>
        <w:tc>
          <w:tcPr>
            <w:tcW w:w="415" w:type="pct"/>
            <w:vMerge/>
            <w:vAlign w:val="center"/>
          </w:tcPr>
          <w:p w14:paraId="7476BD76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</w:tcPr>
          <w:p w14:paraId="0A4F4830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shd w:val="clear" w:color="auto" w:fill="auto"/>
            <w:vAlign w:val="center"/>
          </w:tcPr>
          <w:p w14:paraId="1E9117B5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 w:hint="eastAsia"/>
                <w:color w:val="000000"/>
                <w:sz w:val="16"/>
                <w:szCs w:val="16"/>
              </w:rPr>
              <w:t>[213]</w:t>
            </w:r>
          </w:p>
        </w:tc>
        <w:tc>
          <w:tcPr>
            <w:tcW w:w="323" w:type="pct"/>
            <w:shd w:val="clear" w:color="auto" w:fill="auto"/>
            <w:vAlign w:val="center"/>
          </w:tcPr>
          <w:p w14:paraId="3F472C0F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280" w:type="pct"/>
            <w:shd w:val="clear" w:color="auto" w:fill="auto"/>
            <w:vAlign w:val="center"/>
          </w:tcPr>
          <w:p w14:paraId="287202DC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29" w:type="pct"/>
            <w:shd w:val="clear" w:color="auto" w:fill="auto"/>
            <w:vAlign w:val="center"/>
          </w:tcPr>
          <w:p w14:paraId="38E4695F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CC</w:t>
            </w:r>
          </w:p>
        </w:tc>
        <w:tc>
          <w:tcPr>
            <w:tcW w:w="280" w:type="pct"/>
            <w:shd w:val="clear" w:color="auto" w:fill="auto"/>
            <w:vAlign w:val="center"/>
          </w:tcPr>
          <w:p w14:paraId="2DAB24E0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Manchester encoding</w:t>
            </w:r>
          </w:p>
        </w:tc>
        <w:tc>
          <w:tcPr>
            <w:tcW w:w="332" w:type="pct"/>
            <w:vMerge w:val="restart"/>
            <w:shd w:val="clear" w:color="auto" w:fill="auto"/>
            <w:vAlign w:val="center"/>
          </w:tcPr>
          <w:p w14:paraId="19B2642B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61" w:type="pct"/>
            <w:shd w:val="clear" w:color="auto" w:fill="auto"/>
            <w:vAlign w:val="center"/>
          </w:tcPr>
          <w:p w14:paraId="6BB98156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311" w:type="pct"/>
            <w:shd w:val="clear" w:color="auto" w:fill="auto"/>
            <w:vAlign w:val="center"/>
          </w:tcPr>
          <w:p w14:paraId="46A3B787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361" w:type="pct"/>
            <w:vMerge/>
            <w:vAlign w:val="center"/>
          </w:tcPr>
          <w:p w14:paraId="11C4967B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 w:val="restart"/>
            <w:shd w:val="clear" w:color="auto" w:fill="auto"/>
            <w:vAlign w:val="center"/>
          </w:tcPr>
          <w:p w14:paraId="3DCD9765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481" w:type="pct"/>
            <w:shd w:val="clear" w:color="auto" w:fill="auto"/>
            <w:vAlign w:val="center"/>
          </w:tcPr>
          <w:p w14:paraId="1335C5B3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1167</w:t>
            </w:r>
          </w:p>
        </w:tc>
      </w:tr>
      <w:tr w:rsidR="0038276D" w14:paraId="5CBB6708" w14:textId="77777777">
        <w:trPr>
          <w:trHeight w:val="280"/>
        </w:trPr>
        <w:tc>
          <w:tcPr>
            <w:tcW w:w="415" w:type="pct"/>
            <w:vMerge/>
            <w:vAlign w:val="center"/>
          </w:tcPr>
          <w:p w14:paraId="1C3BBCAE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</w:tcPr>
          <w:p w14:paraId="3AC22100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shd w:val="clear" w:color="auto" w:fill="auto"/>
            <w:vAlign w:val="center"/>
          </w:tcPr>
          <w:p w14:paraId="4478C2E8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 w:hint="eastAsia"/>
                <w:color w:val="000000"/>
                <w:sz w:val="16"/>
                <w:szCs w:val="16"/>
              </w:rPr>
              <w:t>[199]</w:t>
            </w:r>
          </w:p>
        </w:tc>
        <w:tc>
          <w:tcPr>
            <w:tcW w:w="323" w:type="pct"/>
            <w:shd w:val="clear" w:color="auto" w:fill="auto"/>
            <w:vAlign w:val="center"/>
          </w:tcPr>
          <w:p w14:paraId="67DA2A2D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25.3</w:t>
            </w:r>
          </w:p>
        </w:tc>
        <w:tc>
          <w:tcPr>
            <w:tcW w:w="280" w:type="pct"/>
            <w:shd w:val="clear" w:color="auto" w:fill="auto"/>
            <w:vAlign w:val="center"/>
          </w:tcPr>
          <w:p w14:paraId="3790EFC4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25.3</w:t>
            </w:r>
          </w:p>
        </w:tc>
        <w:tc>
          <w:tcPr>
            <w:tcW w:w="329" w:type="pct"/>
            <w:shd w:val="clear" w:color="auto" w:fill="auto"/>
            <w:vAlign w:val="center"/>
          </w:tcPr>
          <w:p w14:paraId="4E4B0FDD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no FEC</w:t>
            </w:r>
          </w:p>
        </w:tc>
        <w:tc>
          <w:tcPr>
            <w:tcW w:w="280" w:type="pct"/>
            <w:shd w:val="clear" w:color="auto" w:fill="auto"/>
            <w:vAlign w:val="center"/>
          </w:tcPr>
          <w:p w14:paraId="30AC6D13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no line coding</w:t>
            </w:r>
          </w:p>
        </w:tc>
        <w:tc>
          <w:tcPr>
            <w:tcW w:w="332" w:type="pct"/>
            <w:vMerge/>
            <w:vAlign w:val="center"/>
          </w:tcPr>
          <w:p w14:paraId="61E138EF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</w:tcPr>
          <w:p w14:paraId="18520A29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84</w:t>
            </w:r>
          </w:p>
        </w:tc>
        <w:tc>
          <w:tcPr>
            <w:tcW w:w="311" w:type="pct"/>
            <w:shd w:val="clear" w:color="auto" w:fill="auto"/>
            <w:vAlign w:val="center"/>
          </w:tcPr>
          <w:p w14:paraId="1E5C7880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1344</w:t>
            </w:r>
          </w:p>
        </w:tc>
        <w:tc>
          <w:tcPr>
            <w:tcW w:w="361" w:type="pct"/>
            <w:shd w:val="clear" w:color="auto" w:fill="auto"/>
            <w:vAlign w:val="center"/>
          </w:tcPr>
          <w:p w14:paraId="5C87836A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112</w:t>
            </w:r>
          </w:p>
        </w:tc>
        <w:tc>
          <w:tcPr>
            <w:tcW w:w="481" w:type="pct"/>
            <w:vMerge/>
            <w:vAlign w:val="center"/>
          </w:tcPr>
          <w:p w14:paraId="55C96D32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</w:tcPr>
          <w:p w14:paraId="2B6F0263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268</w:t>
            </w:r>
          </w:p>
        </w:tc>
      </w:tr>
      <w:tr w:rsidR="0038276D" w14:paraId="5B0BC38B" w14:textId="77777777">
        <w:trPr>
          <w:trHeight w:val="280"/>
        </w:trPr>
        <w:tc>
          <w:tcPr>
            <w:tcW w:w="415" w:type="pct"/>
            <w:vMerge/>
            <w:vAlign w:val="center"/>
          </w:tcPr>
          <w:p w14:paraId="1C6C7A4C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shd w:val="clear" w:color="auto" w:fill="auto"/>
            <w:vAlign w:val="center"/>
          </w:tcPr>
          <w:p w14:paraId="089C67AA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0.07</w:t>
            </w:r>
          </w:p>
        </w:tc>
        <w:tc>
          <w:tcPr>
            <w:tcW w:w="524" w:type="pct"/>
            <w:shd w:val="clear" w:color="auto" w:fill="auto"/>
            <w:vAlign w:val="center"/>
          </w:tcPr>
          <w:p w14:paraId="7341A51E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 w:hint="eastAsia"/>
                <w:color w:val="000000"/>
                <w:sz w:val="16"/>
                <w:szCs w:val="16"/>
              </w:rPr>
              <w:t>[213]</w:t>
            </w:r>
          </w:p>
        </w:tc>
        <w:tc>
          <w:tcPr>
            <w:tcW w:w="323" w:type="pct"/>
            <w:shd w:val="clear" w:color="auto" w:fill="auto"/>
            <w:vAlign w:val="center"/>
          </w:tcPr>
          <w:p w14:paraId="3868713A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6.2</w:t>
            </w:r>
          </w:p>
        </w:tc>
        <w:tc>
          <w:tcPr>
            <w:tcW w:w="280" w:type="pct"/>
            <w:shd w:val="clear" w:color="auto" w:fill="auto"/>
            <w:vAlign w:val="center"/>
          </w:tcPr>
          <w:p w14:paraId="19CC8554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6.2</w:t>
            </w:r>
          </w:p>
        </w:tc>
        <w:tc>
          <w:tcPr>
            <w:tcW w:w="329" w:type="pct"/>
            <w:shd w:val="clear" w:color="auto" w:fill="auto"/>
            <w:vAlign w:val="center"/>
          </w:tcPr>
          <w:p w14:paraId="5623B763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CC</w:t>
            </w:r>
          </w:p>
        </w:tc>
        <w:tc>
          <w:tcPr>
            <w:tcW w:w="280" w:type="pct"/>
            <w:shd w:val="clear" w:color="auto" w:fill="auto"/>
            <w:vAlign w:val="center"/>
          </w:tcPr>
          <w:p w14:paraId="333F42EF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Manchester encoding</w:t>
            </w:r>
          </w:p>
        </w:tc>
        <w:tc>
          <w:tcPr>
            <w:tcW w:w="332" w:type="pct"/>
            <w:vMerge/>
            <w:vAlign w:val="center"/>
          </w:tcPr>
          <w:p w14:paraId="1CF788DE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</w:tcPr>
          <w:p w14:paraId="5F4A6F68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1.09</w:t>
            </w:r>
          </w:p>
        </w:tc>
        <w:tc>
          <w:tcPr>
            <w:tcW w:w="311" w:type="pct"/>
            <w:shd w:val="clear" w:color="auto" w:fill="auto"/>
            <w:vAlign w:val="center"/>
          </w:tcPr>
          <w:p w14:paraId="45A0E2EA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361" w:type="pct"/>
            <w:shd w:val="clear" w:color="auto" w:fill="auto"/>
            <w:vAlign w:val="center"/>
          </w:tcPr>
          <w:p w14:paraId="482E07B2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7.5</w:t>
            </w:r>
          </w:p>
        </w:tc>
        <w:tc>
          <w:tcPr>
            <w:tcW w:w="481" w:type="pct"/>
            <w:shd w:val="clear" w:color="auto" w:fill="auto"/>
            <w:vAlign w:val="center"/>
          </w:tcPr>
          <w:p w14:paraId="28EA0597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481" w:type="pct"/>
            <w:shd w:val="clear" w:color="auto" w:fill="auto"/>
            <w:vAlign w:val="center"/>
          </w:tcPr>
          <w:p w14:paraId="34E54819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1169</w:t>
            </w:r>
          </w:p>
        </w:tc>
      </w:tr>
      <w:tr w:rsidR="0038276D" w14:paraId="7A97F150" w14:textId="77777777">
        <w:trPr>
          <w:trHeight w:val="280"/>
        </w:trPr>
        <w:tc>
          <w:tcPr>
            <w:tcW w:w="415" w:type="pct"/>
            <w:vMerge/>
            <w:vAlign w:val="center"/>
          </w:tcPr>
          <w:p w14:paraId="6D598AE1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</w:tcPr>
          <w:p w14:paraId="1F31BC59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0.08</w:t>
            </w:r>
          </w:p>
        </w:tc>
        <w:tc>
          <w:tcPr>
            <w:tcW w:w="524" w:type="pct"/>
            <w:vMerge w:val="restart"/>
            <w:shd w:val="clear" w:color="auto" w:fill="auto"/>
            <w:vAlign w:val="center"/>
          </w:tcPr>
          <w:p w14:paraId="5213574E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 w:hint="eastAsia"/>
                <w:color w:val="000000"/>
                <w:sz w:val="16"/>
                <w:szCs w:val="16"/>
              </w:rPr>
              <w:t>[210]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</w:tcPr>
          <w:p w14:paraId="4B093549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24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</w:tcPr>
          <w:p w14:paraId="3B4E0537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25</w:t>
            </w:r>
          </w:p>
        </w:tc>
        <w:tc>
          <w:tcPr>
            <w:tcW w:w="329" w:type="pct"/>
            <w:vMerge w:val="restart"/>
            <w:shd w:val="clear" w:color="auto" w:fill="auto"/>
            <w:vAlign w:val="center"/>
          </w:tcPr>
          <w:p w14:paraId="3B2AE4B3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no FEC</w:t>
            </w:r>
          </w:p>
        </w:tc>
        <w:tc>
          <w:tcPr>
            <w:tcW w:w="280" w:type="pct"/>
            <w:shd w:val="clear" w:color="auto" w:fill="auto"/>
            <w:vAlign w:val="center"/>
          </w:tcPr>
          <w:p w14:paraId="77947912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None</w:t>
            </w:r>
          </w:p>
        </w:tc>
        <w:tc>
          <w:tcPr>
            <w:tcW w:w="332" w:type="pct"/>
            <w:vMerge w:val="restart"/>
            <w:shd w:val="clear" w:color="auto" w:fill="auto"/>
            <w:vAlign w:val="center"/>
          </w:tcPr>
          <w:p w14:paraId="15F5A3C6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</w:tcPr>
          <w:p w14:paraId="0B989CB4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14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</w:tcPr>
          <w:p w14:paraId="78C05A96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180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</w:tcPr>
          <w:p w14:paraId="06602B5A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NaN</w:t>
            </w:r>
            <w:proofErr w:type="spellEnd"/>
          </w:p>
        </w:tc>
        <w:tc>
          <w:tcPr>
            <w:tcW w:w="481" w:type="pct"/>
            <w:vMerge w:val="restart"/>
            <w:shd w:val="clear" w:color="auto" w:fill="auto"/>
            <w:vAlign w:val="center"/>
          </w:tcPr>
          <w:p w14:paraId="326BBCBD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481" w:type="pct"/>
            <w:shd w:val="clear" w:color="auto" w:fill="auto"/>
            <w:vAlign w:val="center"/>
          </w:tcPr>
          <w:p w14:paraId="6A347C78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520</w:t>
            </w:r>
          </w:p>
        </w:tc>
      </w:tr>
      <w:tr w:rsidR="0038276D" w14:paraId="341E1E26" w14:textId="77777777">
        <w:trPr>
          <w:trHeight w:val="280"/>
        </w:trPr>
        <w:tc>
          <w:tcPr>
            <w:tcW w:w="415" w:type="pct"/>
            <w:vMerge/>
            <w:vAlign w:val="center"/>
          </w:tcPr>
          <w:p w14:paraId="32119595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</w:tcPr>
          <w:p w14:paraId="67A430FF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</w:tcPr>
          <w:p w14:paraId="20F88580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</w:tcPr>
          <w:p w14:paraId="79263153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</w:tcPr>
          <w:p w14:paraId="493F3556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9" w:type="pct"/>
            <w:vMerge/>
            <w:vAlign w:val="center"/>
          </w:tcPr>
          <w:p w14:paraId="18EE0B92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shd w:val="clear" w:color="auto" w:fill="auto"/>
            <w:vAlign w:val="center"/>
          </w:tcPr>
          <w:p w14:paraId="7F3EA605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backscatter modulated by [1, -1] and [1, -1, 1, -2]</w:t>
            </w:r>
          </w:p>
        </w:tc>
        <w:tc>
          <w:tcPr>
            <w:tcW w:w="332" w:type="pct"/>
            <w:vMerge/>
            <w:vAlign w:val="center"/>
          </w:tcPr>
          <w:p w14:paraId="217400AF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</w:tcPr>
          <w:p w14:paraId="7A4AFE94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</w:tcPr>
          <w:p w14:paraId="2A157F22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</w:tcPr>
          <w:p w14:paraId="15BB0F80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/>
            <w:vAlign w:val="center"/>
          </w:tcPr>
          <w:p w14:paraId="444E544D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</w:tcPr>
          <w:p w14:paraId="0C04EDA9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524</w:t>
            </w:r>
          </w:p>
        </w:tc>
      </w:tr>
      <w:tr w:rsidR="0038276D" w14:paraId="1D2E9AAE" w14:textId="77777777">
        <w:trPr>
          <w:trHeight w:val="280"/>
        </w:trPr>
        <w:tc>
          <w:tcPr>
            <w:tcW w:w="415" w:type="pct"/>
            <w:vMerge/>
            <w:vAlign w:val="center"/>
          </w:tcPr>
          <w:p w14:paraId="027762AA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</w:tcPr>
          <w:p w14:paraId="3910B27B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</w:tcPr>
          <w:p w14:paraId="509BDE4B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 w:hint="eastAsia"/>
                <w:color w:val="000000"/>
                <w:sz w:val="16"/>
                <w:szCs w:val="16"/>
              </w:rPr>
              <w:t>[213]</w:t>
            </w:r>
          </w:p>
        </w:tc>
        <w:tc>
          <w:tcPr>
            <w:tcW w:w="323" w:type="pct"/>
            <w:shd w:val="clear" w:color="auto" w:fill="auto"/>
            <w:vAlign w:val="center"/>
          </w:tcPr>
          <w:p w14:paraId="06ABCA47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7.8</w:t>
            </w:r>
          </w:p>
        </w:tc>
        <w:tc>
          <w:tcPr>
            <w:tcW w:w="280" w:type="pct"/>
            <w:shd w:val="clear" w:color="auto" w:fill="auto"/>
            <w:vAlign w:val="center"/>
          </w:tcPr>
          <w:p w14:paraId="077BAFE8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7.8</w:t>
            </w:r>
          </w:p>
        </w:tc>
        <w:tc>
          <w:tcPr>
            <w:tcW w:w="329" w:type="pct"/>
            <w:vMerge/>
            <w:vAlign w:val="center"/>
          </w:tcPr>
          <w:p w14:paraId="2F180DE8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 w:val="restart"/>
            <w:shd w:val="clear" w:color="auto" w:fill="auto"/>
            <w:vAlign w:val="center"/>
          </w:tcPr>
          <w:p w14:paraId="48DA40B7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Manchester encoding</w:t>
            </w:r>
          </w:p>
        </w:tc>
        <w:tc>
          <w:tcPr>
            <w:tcW w:w="332" w:type="pct"/>
            <w:vMerge w:val="restart"/>
            <w:shd w:val="clear" w:color="auto" w:fill="auto"/>
            <w:vAlign w:val="center"/>
          </w:tcPr>
          <w:p w14:paraId="77F19899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61" w:type="pct"/>
            <w:shd w:val="clear" w:color="auto" w:fill="auto"/>
            <w:vAlign w:val="center"/>
          </w:tcPr>
          <w:p w14:paraId="0A7829E9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1.25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</w:tcPr>
          <w:p w14:paraId="3EEC7ABB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</w:tcPr>
          <w:p w14:paraId="112D1C6C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7.5</w:t>
            </w:r>
          </w:p>
        </w:tc>
        <w:tc>
          <w:tcPr>
            <w:tcW w:w="481" w:type="pct"/>
            <w:vMerge/>
            <w:vAlign w:val="center"/>
          </w:tcPr>
          <w:p w14:paraId="0AA80F77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</w:tcPr>
          <w:p w14:paraId="6C65EC7E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1095</w:t>
            </w:r>
          </w:p>
        </w:tc>
      </w:tr>
      <w:tr w:rsidR="0038276D" w14:paraId="1F773093" w14:textId="77777777">
        <w:trPr>
          <w:trHeight w:val="280"/>
        </w:trPr>
        <w:tc>
          <w:tcPr>
            <w:tcW w:w="415" w:type="pct"/>
            <w:vMerge/>
            <w:vAlign w:val="center"/>
          </w:tcPr>
          <w:p w14:paraId="1FF0D742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shd w:val="clear" w:color="auto" w:fill="auto"/>
            <w:vAlign w:val="center"/>
          </w:tcPr>
          <w:p w14:paraId="757ED4D7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0.11</w:t>
            </w:r>
          </w:p>
        </w:tc>
        <w:tc>
          <w:tcPr>
            <w:tcW w:w="524" w:type="pct"/>
            <w:vMerge/>
            <w:vAlign w:val="center"/>
          </w:tcPr>
          <w:p w14:paraId="1DB84274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shd w:val="clear" w:color="auto" w:fill="auto"/>
            <w:vAlign w:val="center"/>
          </w:tcPr>
          <w:p w14:paraId="40DA29D7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11.4</w:t>
            </w:r>
          </w:p>
        </w:tc>
        <w:tc>
          <w:tcPr>
            <w:tcW w:w="280" w:type="pct"/>
            <w:shd w:val="clear" w:color="auto" w:fill="auto"/>
            <w:vAlign w:val="center"/>
          </w:tcPr>
          <w:p w14:paraId="0C8404CF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11.4</w:t>
            </w:r>
          </w:p>
        </w:tc>
        <w:tc>
          <w:tcPr>
            <w:tcW w:w="329" w:type="pct"/>
            <w:vMerge/>
            <w:vAlign w:val="center"/>
          </w:tcPr>
          <w:p w14:paraId="3FB93BA9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</w:tcPr>
          <w:p w14:paraId="4032A0A8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2" w:type="pct"/>
            <w:vMerge/>
            <w:vAlign w:val="center"/>
          </w:tcPr>
          <w:p w14:paraId="714A13D6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</w:tcPr>
          <w:p w14:paraId="41E7EB88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1.67</w:t>
            </w:r>
          </w:p>
        </w:tc>
        <w:tc>
          <w:tcPr>
            <w:tcW w:w="311" w:type="pct"/>
            <w:vMerge/>
            <w:vAlign w:val="center"/>
          </w:tcPr>
          <w:p w14:paraId="7943A4BB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</w:tcPr>
          <w:p w14:paraId="3313A274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</w:tcPr>
          <w:p w14:paraId="134C142F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481" w:type="pct"/>
            <w:shd w:val="clear" w:color="auto" w:fill="auto"/>
            <w:vAlign w:val="center"/>
          </w:tcPr>
          <w:p w14:paraId="68AF12F5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1097</w:t>
            </w:r>
          </w:p>
        </w:tc>
      </w:tr>
      <w:tr w:rsidR="0038276D" w14:paraId="6C5CDB83" w14:textId="77777777">
        <w:trPr>
          <w:trHeight w:val="280"/>
        </w:trPr>
        <w:tc>
          <w:tcPr>
            <w:tcW w:w="415" w:type="pct"/>
            <w:vMerge/>
            <w:vAlign w:val="center"/>
          </w:tcPr>
          <w:p w14:paraId="3A8F3CA3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</w:tcPr>
          <w:p w14:paraId="24160CC3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0.17</w:t>
            </w:r>
          </w:p>
        </w:tc>
        <w:tc>
          <w:tcPr>
            <w:tcW w:w="524" w:type="pct"/>
            <w:vMerge w:val="restart"/>
            <w:shd w:val="clear" w:color="auto" w:fill="auto"/>
            <w:vAlign w:val="center"/>
          </w:tcPr>
          <w:p w14:paraId="7CF45C9E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 w:hint="eastAsia"/>
                <w:color w:val="000000"/>
                <w:sz w:val="16"/>
                <w:szCs w:val="16"/>
              </w:rPr>
              <w:t>[209]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</w:tcPr>
          <w:p w14:paraId="45921A0D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5.6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</w:tcPr>
          <w:p w14:paraId="10FE39EB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8.7</w:t>
            </w:r>
          </w:p>
        </w:tc>
        <w:tc>
          <w:tcPr>
            <w:tcW w:w="329" w:type="pct"/>
            <w:vMerge w:val="restart"/>
            <w:shd w:val="clear" w:color="auto" w:fill="auto"/>
            <w:vAlign w:val="center"/>
          </w:tcPr>
          <w:p w14:paraId="0400B402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CC-1/2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</w:tcPr>
          <w:p w14:paraId="2A0656B8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no line coding</w:t>
            </w:r>
          </w:p>
        </w:tc>
        <w:tc>
          <w:tcPr>
            <w:tcW w:w="332" w:type="pct"/>
            <w:vMerge/>
            <w:vAlign w:val="center"/>
          </w:tcPr>
          <w:p w14:paraId="503987D7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restart"/>
            <w:shd w:val="clear" w:color="auto" w:fill="auto"/>
            <w:vAlign w:val="center"/>
          </w:tcPr>
          <w:p w14:paraId="4A1D2962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60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</w:tcPr>
          <w:p w14:paraId="5BC96C1E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360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</w:tcPr>
          <w:p w14:paraId="59459ABB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481" w:type="pct"/>
            <w:vMerge w:val="restart"/>
            <w:shd w:val="clear" w:color="auto" w:fill="auto"/>
            <w:vAlign w:val="center"/>
          </w:tcPr>
          <w:p w14:paraId="5E4DDDFC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481" w:type="pct"/>
            <w:shd w:val="clear" w:color="auto" w:fill="auto"/>
            <w:vAlign w:val="center"/>
          </w:tcPr>
          <w:p w14:paraId="6C49F585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1615</w:t>
            </w:r>
          </w:p>
        </w:tc>
      </w:tr>
      <w:tr w:rsidR="0038276D" w14:paraId="59BB621F" w14:textId="77777777">
        <w:trPr>
          <w:trHeight w:val="280"/>
        </w:trPr>
        <w:tc>
          <w:tcPr>
            <w:tcW w:w="415" w:type="pct"/>
            <w:vMerge/>
            <w:vAlign w:val="center"/>
          </w:tcPr>
          <w:p w14:paraId="415E1585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</w:tcPr>
          <w:p w14:paraId="516C5C91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</w:tcPr>
          <w:p w14:paraId="45280AEE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</w:tcPr>
          <w:p w14:paraId="2C3827A6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</w:tcPr>
          <w:p w14:paraId="0155E752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9" w:type="pct"/>
            <w:vMerge/>
            <w:vAlign w:val="center"/>
          </w:tcPr>
          <w:p w14:paraId="5797EA5D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</w:tcPr>
          <w:p w14:paraId="7A06C6C0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2" w:type="pct"/>
            <w:vMerge/>
            <w:vAlign w:val="center"/>
          </w:tcPr>
          <w:p w14:paraId="7103BEAA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</w:tcPr>
          <w:p w14:paraId="37B676F8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</w:tcPr>
          <w:p w14:paraId="6DFEE1A1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</w:tcPr>
          <w:p w14:paraId="6622E003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/>
            <w:vAlign w:val="center"/>
          </w:tcPr>
          <w:p w14:paraId="62F8BD1D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</w:tcPr>
          <w:p w14:paraId="7B7BDC32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1617</w:t>
            </w:r>
          </w:p>
        </w:tc>
      </w:tr>
      <w:tr w:rsidR="0038276D" w14:paraId="2255C614" w14:textId="77777777">
        <w:trPr>
          <w:trHeight w:val="280"/>
        </w:trPr>
        <w:tc>
          <w:tcPr>
            <w:tcW w:w="415" w:type="pct"/>
            <w:vMerge/>
            <w:vAlign w:val="center"/>
          </w:tcPr>
          <w:p w14:paraId="04B03820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shd w:val="clear" w:color="auto" w:fill="auto"/>
            <w:vAlign w:val="center"/>
          </w:tcPr>
          <w:p w14:paraId="7765D693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524" w:type="pct"/>
            <w:vMerge w:val="restart"/>
            <w:shd w:val="clear" w:color="auto" w:fill="auto"/>
            <w:vAlign w:val="center"/>
          </w:tcPr>
          <w:p w14:paraId="18E5B306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 w:hint="eastAsia"/>
                <w:color w:val="000000"/>
                <w:sz w:val="16"/>
                <w:szCs w:val="16"/>
              </w:rPr>
              <w:t>[199]</w:t>
            </w:r>
          </w:p>
        </w:tc>
        <w:tc>
          <w:tcPr>
            <w:tcW w:w="323" w:type="pct"/>
            <w:shd w:val="clear" w:color="auto" w:fill="auto"/>
            <w:vAlign w:val="center"/>
          </w:tcPr>
          <w:p w14:paraId="3F11BD21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22.1</w:t>
            </w:r>
          </w:p>
        </w:tc>
        <w:tc>
          <w:tcPr>
            <w:tcW w:w="280" w:type="pct"/>
            <w:shd w:val="clear" w:color="auto" w:fill="auto"/>
            <w:vAlign w:val="center"/>
          </w:tcPr>
          <w:p w14:paraId="26916D90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22.1</w:t>
            </w:r>
          </w:p>
        </w:tc>
        <w:tc>
          <w:tcPr>
            <w:tcW w:w="329" w:type="pct"/>
            <w:vMerge w:val="restart"/>
            <w:shd w:val="clear" w:color="auto" w:fill="auto"/>
            <w:vAlign w:val="center"/>
          </w:tcPr>
          <w:p w14:paraId="3424E73C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no FEC</w:t>
            </w:r>
          </w:p>
        </w:tc>
        <w:tc>
          <w:tcPr>
            <w:tcW w:w="280" w:type="pct"/>
            <w:shd w:val="clear" w:color="auto" w:fill="auto"/>
            <w:vAlign w:val="center"/>
          </w:tcPr>
          <w:p w14:paraId="06C7ABF0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Manchester</w:t>
            </w:r>
          </w:p>
        </w:tc>
        <w:tc>
          <w:tcPr>
            <w:tcW w:w="332" w:type="pct"/>
            <w:vMerge/>
            <w:vAlign w:val="center"/>
          </w:tcPr>
          <w:p w14:paraId="351BC013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</w:tcPr>
          <w:p w14:paraId="04A460FD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44.8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</w:tcPr>
          <w:p w14:paraId="31297359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224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</w:tcPr>
          <w:p w14:paraId="1E3AE1F8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112</w:t>
            </w:r>
          </w:p>
        </w:tc>
        <w:tc>
          <w:tcPr>
            <w:tcW w:w="481" w:type="pct"/>
            <w:vMerge/>
            <w:vAlign w:val="center"/>
          </w:tcPr>
          <w:p w14:paraId="53FBA941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</w:tcPr>
          <w:p w14:paraId="78990B5C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276</w:t>
            </w:r>
          </w:p>
        </w:tc>
      </w:tr>
      <w:tr w:rsidR="0038276D" w14:paraId="28D59A04" w14:textId="77777777">
        <w:trPr>
          <w:trHeight w:val="280"/>
        </w:trPr>
        <w:tc>
          <w:tcPr>
            <w:tcW w:w="415" w:type="pct"/>
            <w:vMerge/>
            <w:vAlign w:val="center"/>
          </w:tcPr>
          <w:p w14:paraId="4F9CB845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shd w:val="clear" w:color="auto" w:fill="auto"/>
            <w:vAlign w:val="center"/>
          </w:tcPr>
          <w:p w14:paraId="4A560216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0.38</w:t>
            </w:r>
          </w:p>
        </w:tc>
        <w:tc>
          <w:tcPr>
            <w:tcW w:w="524" w:type="pct"/>
            <w:vMerge/>
            <w:vAlign w:val="center"/>
          </w:tcPr>
          <w:p w14:paraId="609AE9B8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shd w:val="clear" w:color="auto" w:fill="auto"/>
            <w:vAlign w:val="center"/>
          </w:tcPr>
          <w:p w14:paraId="32052EFB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25.1</w:t>
            </w:r>
          </w:p>
        </w:tc>
        <w:tc>
          <w:tcPr>
            <w:tcW w:w="280" w:type="pct"/>
            <w:shd w:val="clear" w:color="auto" w:fill="auto"/>
            <w:vAlign w:val="center"/>
          </w:tcPr>
          <w:p w14:paraId="0BE825AF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25.1</w:t>
            </w:r>
          </w:p>
        </w:tc>
        <w:tc>
          <w:tcPr>
            <w:tcW w:w="329" w:type="pct"/>
            <w:vMerge/>
            <w:vAlign w:val="center"/>
          </w:tcPr>
          <w:p w14:paraId="63FA5D86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shd w:val="clear" w:color="auto" w:fill="auto"/>
            <w:vAlign w:val="center"/>
          </w:tcPr>
          <w:p w14:paraId="16E2CB4D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no line coding</w:t>
            </w:r>
          </w:p>
        </w:tc>
        <w:tc>
          <w:tcPr>
            <w:tcW w:w="332" w:type="pct"/>
            <w:vMerge/>
            <w:vAlign w:val="center"/>
          </w:tcPr>
          <w:p w14:paraId="159E18D9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</w:tcPr>
          <w:p w14:paraId="6D2C086F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84</w:t>
            </w:r>
          </w:p>
        </w:tc>
        <w:tc>
          <w:tcPr>
            <w:tcW w:w="311" w:type="pct"/>
            <w:vMerge/>
            <w:vAlign w:val="center"/>
          </w:tcPr>
          <w:p w14:paraId="4D4C6EBA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</w:tcPr>
          <w:p w14:paraId="0840BEB3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/>
            <w:vAlign w:val="center"/>
          </w:tcPr>
          <w:p w14:paraId="36E0866F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</w:tcPr>
          <w:p w14:paraId="5E922D02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272</w:t>
            </w:r>
          </w:p>
        </w:tc>
      </w:tr>
      <w:tr w:rsidR="0038276D" w14:paraId="76AF8A06" w14:textId="77777777">
        <w:trPr>
          <w:trHeight w:val="280"/>
        </w:trPr>
        <w:tc>
          <w:tcPr>
            <w:tcW w:w="415" w:type="pct"/>
            <w:vMerge/>
            <w:vAlign w:val="center"/>
          </w:tcPr>
          <w:p w14:paraId="258261B3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</w:tcPr>
          <w:p w14:paraId="15EAC621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0.47</w:t>
            </w:r>
          </w:p>
        </w:tc>
        <w:tc>
          <w:tcPr>
            <w:tcW w:w="524" w:type="pct"/>
            <w:vMerge w:val="restart"/>
            <w:shd w:val="clear" w:color="auto" w:fill="auto"/>
            <w:vAlign w:val="center"/>
          </w:tcPr>
          <w:p w14:paraId="6ABF9902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 w:hint="eastAsia"/>
                <w:color w:val="000000"/>
                <w:sz w:val="16"/>
                <w:szCs w:val="16"/>
              </w:rPr>
              <w:t>[212]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</w:tcPr>
          <w:p w14:paraId="535DC455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</w:tcPr>
          <w:p w14:paraId="4F41CC37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25</w:t>
            </w:r>
          </w:p>
        </w:tc>
        <w:tc>
          <w:tcPr>
            <w:tcW w:w="329" w:type="pct"/>
            <w:vMerge/>
            <w:vAlign w:val="center"/>
          </w:tcPr>
          <w:p w14:paraId="2A4443EE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 w:val="restart"/>
            <w:shd w:val="clear" w:color="auto" w:fill="auto"/>
            <w:vAlign w:val="center"/>
          </w:tcPr>
          <w:p w14:paraId="17EED529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Manchester encoding</w:t>
            </w:r>
          </w:p>
        </w:tc>
        <w:tc>
          <w:tcPr>
            <w:tcW w:w="332" w:type="pct"/>
            <w:vMerge w:val="restart"/>
            <w:shd w:val="clear" w:color="auto" w:fill="auto"/>
            <w:vAlign w:val="center"/>
          </w:tcPr>
          <w:p w14:paraId="40743540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1,2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</w:tcPr>
          <w:p w14:paraId="452BAA4C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</w:tcPr>
          <w:p w14:paraId="3730FB7A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</w:tcPr>
          <w:p w14:paraId="6D2C574D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14</w:t>
            </w:r>
          </w:p>
        </w:tc>
        <w:tc>
          <w:tcPr>
            <w:tcW w:w="481" w:type="pct"/>
            <w:vMerge/>
            <w:vAlign w:val="center"/>
          </w:tcPr>
          <w:p w14:paraId="591E18F6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</w:tcPr>
          <w:p w14:paraId="72B07619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1239,1275</w:t>
            </w:r>
          </w:p>
        </w:tc>
      </w:tr>
      <w:tr w:rsidR="0038276D" w14:paraId="35C262B2" w14:textId="77777777">
        <w:trPr>
          <w:trHeight w:val="280"/>
        </w:trPr>
        <w:tc>
          <w:tcPr>
            <w:tcW w:w="415" w:type="pct"/>
            <w:vMerge/>
            <w:vAlign w:val="center"/>
          </w:tcPr>
          <w:p w14:paraId="474F0C94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</w:tcPr>
          <w:p w14:paraId="3EA2621B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</w:tcPr>
          <w:p w14:paraId="769A8590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</w:tcPr>
          <w:p w14:paraId="2102EAC3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</w:tcPr>
          <w:p w14:paraId="07F501A7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9" w:type="pct"/>
            <w:vMerge/>
            <w:vAlign w:val="center"/>
          </w:tcPr>
          <w:p w14:paraId="5D4D09BB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</w:tcPr>
          <w:p w14:paraId="6F7B2F43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2" w:type="pct"/>
            <w:vMerge/>
            <w:vAlign w:val="center"/>
          </w:tcPr>
          <w:p w14:paraId="63D0FF7E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</w:tcPr>
          <w:p w14:paraId="63E6832D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</w:tcPr>
          <w:p w14:paraId="1D433F99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</w:tcPr>
          <w:p w14:paraId="37EB99CA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/>
            <w:vAlign w:val="center"/>
          </w:tcPr>
          <w:p w14:paraId="64779F9D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</w:tcPr>
          <w:p w14:paraId="5C3343F1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1243,1279</w:t>
            </w:r>
          </w:p>
        </w:tc>
      </w:tr>
      <w:tr w:rsidR="0038276D" w14:paraId="1E4D7451" w14:textId="77777777">
        <w:trPr>
          <w:trHeight w:val="280"/>
        </w:trPr>
        <w:tc>
          <w:tcPr>
            <w:tcW w:w="415" w:type="pct"/>
            <w:vMerge/>
            <w:vAlign w:val="center"/>
          </w:tcPr>
          <w:p w14:paraId="7D5120F3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</w:tcPr>
          <w:p w14:paraId="2C6A05C3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</w:tcPr>
          <w:p w14:paraId="7A6BCA80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 w:hint="eastAsia"/>
                <w:color w:val="000000"/>
                <w:sz w:val="16"/>
                <w:szCs w:val="16"/>
              </w:rPr>
              <w:t>[194]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</w:tcPr>
          <w:p w14:paraId="14448757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</w:tcPr>
          <w:p w14:paraId="2408CB61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7.3</w:t>
            </w:r>
          </w:p>
        </w:tc>
        <w:tc>
          <w:tcPr>
            <w:tcW w:w="329" w:type="pct"/>
            <w:vMerge w:val="restart"/>
            <w:shd w:val="clear" w:color="auto" w:fill="auto"/>
            <w:vAlign w:val="center"/>
          </w:tcPr>
          <w:p w14:paraId="006F199D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CC 1/3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</w:tcPr>
          <w:p w14:paraId="4136598D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Manchester</w:t>
            </w:r>
          </w:p>
        </w:tc>
        <w:tc>
          <w:tcPr>
            <w:tcW w:w="332" w:type="pct"/>
            <w:vMerge w:val="restart"/>
            <w:shd w:val="clear" w:color="auto" w:fill="auto"/>
            <w:vAlign w:val="center"/>
          </w:tcPr>
          <w:p w14:paraId="5D1654EF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61" w:type="pct"/>
            <w:vMerge/>
            <w:vAlign w:val="center"/>
          </w:tcPr>
          <w:p w14:paraId="3CC52A8B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</w:tcPr>
          <w:p w14:paraId="72FDE88A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</w:tcPr>
          <w:p w14:paraId="11CEF25E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</w:tcPr>
          <w:p w14:paraId="4B34B9EB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481" w:type="pct"/>
            <w:shd w:val="clear" w:color="auto" w:fill="auto"/>
            <w:vAlign w:val="center"/>
          </w:tcPr>
          <w:p w14:paraId="40CD47EF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213</w:t>
            </w:r>
          </w:p>
        </w:tc>
      </w:tr>
      <w:tr w:rsidR="0038276D" w14:paraId="36D1FC8B" w14:textId="77777777">
        <w:trPr>
          <w:trHeight w:val="280"/>
        </w:trPr>
        <w:tc>
          <w:tcPr>
            <w:tcW w:w="415" w:type="pct"/>
            <w:vMerge/>
            <w:vAlign w:val="center"/>
          </w:tcPr>
          <w:p w14:paraId="1C740EC3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</w:tcPr>
          <w:p w14:paraId="2B66FF52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</w:tcPr>
          <w:p w14:paraId="295DB446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</w:tcPr>
          <w:p w14:paraId="0AD99FD9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</w:tcPr>
          <w:p w14:paraId="59D60712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9" w:type="pct"/>
            <w:vMerge/>
            <w:vAlign w:val="center"/>
          </w:tcPr>
          <w:p w14:paraId="02DA2312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</w:tcPr>
          <w:p w14:paraId="058021BD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2" w:type="pct"/>
            <w:vMerge/>
            <w:vAlign w:val="center"/>
          </w:tcPr>
          <w:p w14:paraId="1F9B0BFB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</w:tcPr>
          <w:p w14:paraId="1A276F1F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</w:tcPr>
          <w:p w14:paraId="75DEC5C6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</w:tcPr>
          <w:p w14:paraId="7E562663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</w:tcPr>
          <w:p w14:paraId="4A0BAA50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20,96</w:t>
            </w:r>
          </w:p>
        </w:tc>
        <w:tc>
          <w:tcPr>
            <w:tcW w:w="481" w:type="pct"/>
            <w:shd w:val="clear" w:color="auto" w:fill="auto"/>
            <w:vAlign w:val="center"/>
          </w:tcPr>
          <w:p w14:paraId="3C918CC4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209,211</w:t>
            </w:r>
          </w:p>
        </w:tc>
      </w:tr>
      <w:tr w:rsidR="0038276D" w14:paraId="002BBA47" w14:textId="77777777">
        <w:trPr>
          <w:trHeight w:val="280"/>
        </w:trPr>
        <w:tc>
          <w:tcPr>
            <w:tcW w:w="415" w:type="pct"/>
            <w:vMerge w:val="restart"/>
            <w:shd w:val="clear" w:color="auto" w:fill="auto"/>
            <w:vAlign w:val="center"/>
          </w:tcPr>
          <w:p w14:paraId="30D222F5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524" w:type="pct"/>
            <w:vMerge w:val="restart"/>
            <w:shd w:val="clear" w:color="auto" w:fill="auto"/>
            <w:vAlign w:val="center"/>
          </w:tcPr>
          <w:p w14:paraId="0893EF44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524" w:type="pct"/>
            <w:shd w:val="clear" w:color="auto" w:fill="auto"/>
            <w:vAlign w:val="center"/>
          </w:tcPr>
          <w:p w14:paraId="2E4ECA83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 w:hint="eastAsia"/>
                <w:color w:val="000000"/>
                <w:sz w:val="16"/>
                <w:szCs w:val="16"/>
              </w:rPr>
              <w:t>[209]</w:t>
            </w:r>
          </w:p>
        </w:tc>
        <w:tc>
          <w:tcPr>
            <w:tcW w:w="323" w:type="pct"/>
            <w:shd w:val="clear" w:color="auto" w:fill="auto"/>
            <w:vAlign w:val="center"/>
          </w:tcPr>
          <w:p w14:paraId="1FBBD005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-17.4</w:t>
            </w:r>
          </w:p>
        </w:tc>
        <w:tc>
          <w:tcPr>
            <w:tcW w:w="280" w:type="pct"/>
            <w:shd w:val="clear" w:color="auto" w:fill="auto"/>
            <w:vAlign w:val="center"/>
          </w:tcPr>
          <w:p w14:paraId="03280DC9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-17.4</w:t>
            </w:r>
          </w:p>
        </w:tc>
        <w:tc>
          <w:tcPr>
            <w:tcW w:w="329" w:type="pct"/>
            <w:shd w:val="clear" w:color="auto" w:fill="auto"/>
            <w:vAlign w:val="center"/>
          </w:tcPr>
          <w:p w14:paraId="32A593D0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CC-1/2</w:t>
            </w:r>
          </w:p>
        </w:tc>
        <w:tc>
          <w:tcPr>
            <w:tcW w:w="280" w:type="pct"/>
            <w:shd w:val="clear" w:color="auto" w:fill="auto"/>
            <w:vAlign w:val="center"/>
          </w:tcPr>
          <w:p w14:paraId="15246A75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no line coding</w:t>
            </w:r>
          </w:p>
        </w:tc>
        <w:tc>
          <w:tcPr>
            <w:tcW w:w="332" w:type="pct"/>
            <w:vMerge/>
            <w:vAlign w:val="center"/>
          </w:tcPr>
          <w:p w14:paraId="3114D775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</w:tcPr>
          <w:p w14:paraId="079A6BE3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11" w:type="pct"/>
            <w:shd w:val="clear" w:color="auto" w:fill="auto"/>
            <w:vAlign w:val="center"/>
          </w:tcPr>
          <w:p w14:paraId="4A29A8C6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360</w:t>
            </w:r>
          </w:p>
        </w:tc>
        <w:tc>
          <w:tcPr>
            <w:tcW w:w="361" w:type="pct"/>
            <w:shd w:val="clear" w:color="auto" w:fill="auto"/>
            <w:vAlign w:val="center"/>
          </w:tcPr>
          <w:p w14:paraId="3B3C8E72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481" w:type="pct"/>
            <w:vMerge w:val="restart"/>
            <w:shd w:val="clear" w:color="auto" w:fill="auto"/>
            <w:vAlign w:val="center"/>
          </w:tcPr>
          <w:p w14:paraId="1D316F14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481" w:type="pct"/>
            <w:shd w:val="clear" w:color="auto" w:fill="auto"/>
            <w:vAlign w:val="center"/>
          </w:tcPr>
          <w:p w14:paraId="0C7F0692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1794,1795</w:t>
            </w:r>
          </w:p>
        </w:tc>
      </w:tr>
      <w:tr w:rsidR="0038276D" w14:paraId="7BA24332" w14:textId="77777777">
        <w:trPr>
          <w:trHeight w:val="280"/>
        </w:trPr>
        <w:tc>
          <w:tcPr>
            <w:tcW w:w="415" w:type="pct"/>
            <w:vMerge/>
            <w:vAlign w:val="center"/>
          </w:tcPr>
          <w:p w14:paraId="2895E1DA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</w:tcPr>
          <w:p w14:paraId="19063A8C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shd w:val="clear" w:color="auto" w:fill="auto"/>
            <w:vAlign w:val="center"/>
          </w:tcPr>
          <w:p w14:paraId="1F00C043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 w:hint="eastAsia"/>
                <w:color w:val="000000"/>
                <w:sz w:val="16"/>
                <w:szCs w:val="16"/>
              </w:rPr>
              <w:t>[210]</w:t>
            </w:r>
          </w:p>
        </w:tc>
        <w:tc>
          <w:tcPr>
            <w:tcW w:w="323" w:type="pct"/>
            <w:shd w:val="clear" w:color="auto" w:fill="auto"/>
            <w:vAlign w:val="center"/>
          </w:tcPr>
          <w:p w14:paraId="7ADC950A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-8.77</w:t>
            </w:r>
          </w:p>
        </w:tc>
        <w:tc>
          <w:tcPr>
            <w:tcW w:w="280" w:type="pct"/>
            <w:shd w:val="clear" w:color="auto" w:fill="auto"/>
            <w:vAlign w:val="center"/>
          </w:tcPr>
          <w:p w14:paraId="7B4EA481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-8.77</w:t>
            </w:r>
          </w:p>
        </w:tc>
        <w:tc>
          <w:tcPr>
            <w:tcW w:w="329" w:type="pct"/>
            <w:shd w:val="clear" w:color="auto" w:fill="auto"/>
            <w:vAlign w:val="center"/>
          </w:tcPr>
          <w:p w14:paraId="1309DD15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CC</w:t>
            </w:r>
          </w:p>
        </w:tc>
        <w:tc>
          <w:tcPr>
            <w:tcW w:w="280" w:type="pct"/>
            <w:shd w:val="clear" w:color="auto" w:fill="auto"/>
            <w:vAlign w:val="center"/>
          </w:tcPr>
          <w:p w14:paraId="7C73179C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None</w:t>
            </w:r>
          </w:p>
        </w:tc>
        <w:tc>
          <w:tcPr>
            <w:tcW w:w="332" w:type="pct"/>
            <w:shd w:val="clear" w:color="auto" w:fill="auto"/>
            <w:vAlign w:val="center"/>
          </w:tcPr>
          <w:p w14:paraId="665DC996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61" w:type="pct"/>
            <w:shd w:val="clear" w:color="auto" w:fill="auto"/>
            <w:vAlign w:val="center"/>
          </w:tcPr>
          <w:p w14:paraId="370B5A88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0.58</w:t>
            </w:r>
          </w:p>
        </w:tc>
        <w:tc>
          <w:tcPr>
            <w:tcW w:w="311" w:type="pct"/>
            <w:shd w:val="clear" w:color="auto" w:fill="auto"/>
            <w:vAlign w:val="center"/>
          </w:tcPr>
          <w:p w14:paraId="499CE17B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180</w:t>
            </w:r>
          </w:p>
        </w:tc>
        <w:tc>
          <w:tcPr>
            <w:tcW w:w="361" w:type="pct"/>
            <w:shd w:val="clear" w:color="auto" w:fill="auto"/>
            <w:vAlign w:val="center"/>
          </w:tcPr>
          <w:p w14:paraId="22830FDD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NaN</w:t>
            </w:r>
            <w:proofErr w:type="spellEnd"/>
          </w:p>
        </w:tc>
        <w:tc>
          <w:tcPr>
            <w:tcW w:w="481" w:type="pct"/>
            <w:vMerge/>
            <w:vAlign w:val="center"/>
          </w:tcPr>
          <w:p w14:paraId="19046582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</w:tcPr>
          <w:p w14:paraId="58B6E5FF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571</w:t>
            </w:r>
          </w:p>
        </w:tc>
      </w:tr>
      <w:tr w:rsidR="0038276D" w14:paraId="0E755677" w14:textId="77777777">
        <w:trPr>
          <w:trHeight w:val="280"/>
        </w:trPr>
        <w:tc>
          <w:tcPr>
            <w:tcW w:w="415" w:type="pct"/>
            <w:vMerge/>
            <w:vAlign w:val="center"/>
          </w:tcPr>
          <w:p w14:paraId="1AF8D405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</w:tcPr>
          <w:p w14:paraId="56EA8B39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0.02</w:t>
            </w:r>
          </w:p>
        </w:tc>
        <w:tc>
          <w:tcPr>
            <w:tcW w:w="524" w:type="pct"/>
            <w:shd w:val="clear" w:color="auto" w:fill="auto"/>
            <w:vAlign w:val="center"/>
          </w:tcPr>
          <w:p w14:paraId="7EEBE784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 w:hint="eastAsia"/>
                <w:color w:val="000000"/>
                <w:sz w:val="16"/>
                <w:szCs w:val="16"/>
              </w:rPr>
              <w:t>[209]</w:t>
            </w:r>
          </w:p>
        </w:tc>
        <w:tc>
          <w:tcPr>
            <w:tcW w:w="323" w:type="pct"/>
            <w:shd w:val="clear" w:color="auto" w:fill="auto"/>
            <w:vAlign w:val="center"/>
          </w:tcPr>
          <w:p w14:paraId="3B1D9CAD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-8.9</w:t>
            </w:r>
          </w:p>
        </w:tc>
        <w:tc>
          <w:tcPr>
            <w:tcW w:w="280" w:type="pct"/>
            <w:shd w:val="clear" w:color="auto" w:fill="auto"/>
            <w:vAlign w:val="center"/>
          </w:tcPr>
          <w:p w14:paraId="7A107E13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-8.9</w:t>
            </w:r>
          </w:p>
        </w:tc>
        <w:tc>
          <w:tcPr>
            <w:tcW w:w="329" w:type="pct"/>
            <w:shd w:val="clear" w:color="auto" w:fill="auto"/>
            <w:vAlign w:val="center"/>
          </w:tcPr>
          <w:p w14:paraId="65C187F3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CC-1/2</w:t>
            </w:r>
          </w:p>
        </w:tc>
        <w:tc>
          <w:tcPr>
            <w:tcW w:w="280" w:type="pct"/>
            <w:shd w:val="clear" w:color="auto" w:fill="auto"/>
            <w:vAlign w:val="center"/>
          </w:tcPr>
          <w:p w14:paraId="4C896897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no line coding</w:t>
            </w:r>
          </w:p>
        </w:tc>
        <w:tc>
          <w:tcPr>
            <w:tcW w:w="332" w:type="pct"/>
            <w:vMerge w:val="restart"/>
            <w:shd w:val="clear" w:color="auto" w:fill="auto"/>
            <w:vAlign w:val="center"/>
          </w:tcPr>
          <w:p w14:paraId="4E7E5799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61" w:type="pct"/>
            <w:shd w:val="clear" w:color="auto" w:fill="auto"/>
            <w:vAlign w:val="center"/>
          </w:tcPr>
          <w:p w14:paraId="5FF37441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311" w:type="pct"/>
            <w:shd w:val="clear" w:color="auto" w:fill="auto"/>
            <w:vAlign w:val="center"/>
          </w:tcPr>
          <w:p w14:paraId="19BFBC21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360</w:t>
            </w:r>
          </w:p>
        </w:tc>
        <w:tc>
          <w:tcPr>
            <w:tcW w:w="361" w:type="pct"/>
            <w:shd w:val="clear" w:color="auto" w:fill="auto"/>
            <w:vAlign w:val="center"/>
          </w:tcPr>
          <w:p w14:paraId="6BA101A5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14</w:t>
            </w:r>
          </w:p>
        </w:tc>
        <w:tc>
          <w:tcPr>
            <w:tcW w:w="481" w:type="pct"/>
            <w:vMerge/>
            <w:vAlign w:val="center"/>
          </w:tcPr>
          <w:p w14:paraId="1AC917F8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</w:tcPr>
          <w:p w14:paraId="2FA956D8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1791,1792</w:t>
            </w:r>
          </w:p>
        </w:tc>
      </w:tr>
      <w:tr w:rsidR="0038276D" w14:paraId="0EC1D276" w14:textId="77777777">
        <w:trPr>
          <w:trHeight w:val="280"/>
        </w:trPr>
        <w:tc>
          <w:tcPr>
            <w:tcW w:w="415" w:type="pct"/>
            <w:vMerge/>
            <w:vAlign w:val="center"/>
          </w:tcPr>
          <w:p w14:paraId="4682DD56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</w:tcPr>
          <w:p w14:paraId="2571F85F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</w:tcPr>
          <w:p w14:paraId="20521CF8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 w:hint="eastAsia"/>
                <w:color w:val="000000"/>
                <w:sz w:val="16"/>
                <w:szCs w:val="16"/>
              </w:rPr>
              <w:t>[198]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</w:tcPr>
          <w:p w14:paraId="092E2260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-8.7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</w:tcPr>
          <w:p w14:paraId="49E96CE7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329" w:type="pct"/>
            <w:vMerge w:val="restart"/>
            <w:shd w:val="clear" w:color="auto" w:fill="auto"/>
            <w:vAlign w:val="center"/>
          </w:tcPr>
          <w:p w14:paraId="1B03C452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no FEC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</w:tcPr>
          <w:p w14:paraId="7A8F2E90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 Manchester encoding</w:t>
            </w:r>
          </w:p>
        </w:tc>
        <w:tc>
          <w:tcPr>
            <w:tcW w:w="332" w:type="pct"/>
            <w:vMerge/>
            <w:vAlign w:val="center"/>
          </w:tcPr>
          <w:p w14:paraId="61FA5407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</w:tcPr>
          <w:p w14:paraId="5B768B59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1.06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</w:tcPr>
          <w:p w14:paraId="6DCCCA5E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45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</w:tcPr>
          <w:p w14:paraId="647C6DB6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481" w:type="pct"/>
            <w:vMerge w:val="restart"/>
            <w:shd w:val="clear" w:color="auto" w:fill="auto"/>
            <w:vAlign w:val="center"/>
          </w:tcPr>
          <w:p w14:paraId="1489B8CF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481" w:type="pct"/>
            <w:shd w:val="clear" w:color="auto" w:fill="auto"/>
            <w:vAlign w:val="center"/>
          </w:tcPr>
          <w:p w14:paraId="0283A0F0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103</w:t>
            </w:r>
          </w:p>
        </w:tc>
      </w:tr>
      <w:tr w:rsidR="0038276D" w14:paraId="0094D3B6" w14:textId="77777777">
        <w:trPr>
          <w:trHeight w:val="280"/>
        </w:trPr>
        <w:tc>
          <w:tcPr>
            <w:tcW w:w="415" w:type="pct"/>
            <w:vMerge/>
            <w:vAlign w:val="center"/>
          </w:tcPr>
          <w:p w14:paraId="3CB39FFC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</w:tcPr>
          <w:p w14:paraId="520D49FB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</w:tcPr>
          <w:p w14:paraId="62DC0E4E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</w:tcPr>
          <w:p w14:paraId="2F1DA44C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</w:tcPr>
          <w:p w14:paraId="1F34C8E9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9" w:type="pct"/>
            <w:vMerge/>
            <w:vAlign w:val="center"/>
          </w:tcPr>
          <w:p w14:paraId="470C4931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</w:tcPr>
          <w:p w14:paraId="3D60BFA2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2" w:type="pct"/>
            <w:shd w:val="clear" w:color="auto" w:fill="auto"/>
            <w:vAlign w:val="center"/>
          </w:tcPr>
          <w:p w14:paraId="43A473BB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61" w:type="pct"/>
            <w:shd w:val="clear" w:color="auto" w:fill="auto"/>
            <w:vAlign w:val="center"/>
          </w:tcPr>
          <w:p w14:paraId="16F8AA86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0.95</w:t>
            </w:r>
          </w:p>
        </w:tc>
        <w:tc>
          <w:tcPr>
            <w:tcW w:w="311" w:type="pct"/>
            <w:vMerge/>
            <w:vAlign w:val="center"/>
          </w:tcPr>
          <w:p w14:paraId="5CB28522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</w:tcPr>
          <w:p w14:paraId="47AA5ADE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/>
            <w:vAlign w:val="center"/>
          </w:tcPr>
          <w:p w14:paraId="6D6CD79A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</w:tcPr>
          <w:p w14:paraId="039830CD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41</w:t>
            </w:r>
          </w:p>
        </w:tc>
      </w:tr>
      <w:tr w:rsidR="0038276D" w14:paraId="3B91ED1F" w14:textId="77777777">
        <w:trPr>
          <w:trHeight w:val="280"/>
        </w:trPr>
        <w:tc>
          <w:tcPr>
            <w:tcW w:w="415" w:type="pct"/>
            <w:vMerge/>
            <w:vAlign w:val="center"/>
          </w:tcPr>
          <w:p w14:paraId="688A992C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</w:tcPr>
          <w:p w14:paraId="282325B2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shd w:val="clear" w:color="auto" w:fill="auto"/>
            <w:vAlign w:val="center"/>
          </w:tcPr>
          <w:p w14:paraId="6769F481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 w:hint="eastAsia"/>
                <w:color w:val="000000"/>
                <w:sz w:val="16"/>
                <w:szCs w:val="16"/>
              </w:rPr>
              <w:t>[213]</w:t>
            </w:r>
          </w:p>
        </w:tc>
        <w:tc>
          <w:tcPr>
            <w:tcW w:w="323" w:type="pct"/>
            <w:shd w:val="clear" w:color="auto" w:fill="auto"/>
            <w:vAlign w:val="center"/>
          </w:tcPr>
          <w:p w14:paraId="66D5E6B5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-8</w:t>
            </w:r>
          </w:p>
        </w:tc>
        <w:tc>
          <w:tcPr>
            <w:tcW w:w="280" w:type="pct"/>
            <w:shd w:val="clear" w:color="auto" w:fill="auto"/>
            <w:vAlign w:val="center"/>
          </w:tcPr>
          <w:p w14:paraId="37009289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-8</w:t>
            </w:r>
          </w:p>
        </w:tc>
        <w:tc>
          <w:tcPr>
            <w:tcW w:w="329" w:type="pct"/>
            <w:shd w:val="clear" w:color="auto" w:fill="auto"/>
            <w:vAlign w:val="center"/>
          </w:tcPr>
          <w:p w14:paraId="2C025103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CC</w:t>
            </w:r>
          </w:p>
        </w:tc>
        <w:tc>
          <w:tcPr>
            <w:tcW w:w="280" w:type="pct"/>
            <w:shd w:val="clear" w:color="auto" w:fill="auto"/>
            <w:vAlign w:val="center"/>
          </w:tcPr>
          <w:p w14:paraId="6FEA9F40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Manchester encoding</w:t>
            </w:r>
          </w:p>
        </w:tc>
        <w:tc>
          <w:tcPr>
            <w:tcW w:w="332" w:type="pct"/>
            <w:vMerge w:val="restart"/>
            <w:shd w:val="clear" w:color="auto" w:fill="auto"/>
            <w:vAlign w:val="center"/>
          </w:tcPr>
          <w:p w14:paraId="16EC5F2D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61" w:type="pct"/>
            <w:shd w:val="clear" w:color="auto" w:fill="auto"/>
            <w:vAlign w:val="center"/>
          </w:tcPr>
          <w:p w14:paraId="050BFDD2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3.41</w:t>
            </w:r>
          </w:p>
        </w:tc>
        <w:tc>
          <w:tcPr>
            <w:tcW w:w="311" w:type="pct"/>
            <w:shd w:val="clear" w:color="auto" w:fill="auto"/>
            <w:vAlign w:val="center"/>
          </w:tcPr>
          <w:p w14:paraId="381504CE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150</w:t>
            </w:r>
          </w:p>
        </w:tc>
        <w:tc>
          <w:tcPr>
            <w:tcW w:w="361" w:type="pct"/>
            <w:shd w:val="clear" w:color="auto" w:fill="auto"/>
            <w:vAlign w:val="center"/>
          </w:tcPr>
          <w:p w14:paraId="1966306D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75</w:t>
            </w:r>
          </w:p>
        </w:tc>
        <w:tc>
          <w:tcPr>
            <w:tcW w:w="481" w:type="pct"/>
            <w:vMerge/>
            <w:vAlign w:val="center"/>
          </w:tcPr>
          <w:p w14:paraId="005C740F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</w:tcPr>
          <w:p w14:paraId="75DD083C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1170</w:t>
            </w:r>
          </w:p>
        </w:tc>
      </w:tr>
      <w:tr w:rsidR="0038276D" w14:paraId="43414CB0" w14:textId="77777777">
        <w:trPr>
          <w:trHeight w:val="280"/>
        </w:trPr>
        <w:tc>
          <w:tcPr>
            <w:tcW w:w="415" w:type="pct"/>
            <w:vMerge/>
            <w:vAlign w:val="center"/>
          </w:tcPr>
          <w:p w14:paraId="684281C5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</w:tcPr>
          <w:p w14:paraId="5A7955A8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0.03</w:t>
            </w:r>
          </w:p>
        </w:tc>
        <w:tc>
          <w:tcPr>
            <w:tcW w:w="524" w:type="pct"/>
            <w:vMerge w:val="restart"/>
            <w:shd w:val="clear" w:color="auto" w:fill="auto"/>
            <w:vAlign w:val="center"/>
          </w:tcPr>
          <w:p w14:paraId="7BD7E7DE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 w:hint="eastAsia"/>
                <w:color w:val="000000"/>
                <w:sz w:val="16"/>
                <w:szCs w:val="16"/>
              </w:rPr>
              <w:t>[198]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</w:tcPr>
          <w:p w14:paraId="24E727B0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-7.8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</w:tcPr>
          <w:p w14:paraId="52EA3E1D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2.4</w:t>
            </w:r>
          </w:p>
        </w:tc>
        <w:tc>
          <w:tcPr>
            <w:tcW w:w="329" w:type="pct"/>
            <w:vMerge w:val="restart"/>
            <w:shd w:val="clear" w:color="auto" w:fill="auto"/>
            <w:vAlign w:val="center"/>
          </w:tcPr>
          <w:p w14:paraId="7F5DBAB2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no FEC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</w:tcPr>
          <w:p w14:paraId="49D0288A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 Manchester encoding</w:t>
            </w:r>
          </w:p>
        </w:tc>
        <w:tc>
          <w:tcPr>
            <w:tcW w:w="332" w:type="pct"/>
            <w:vMerge/>
            <w:vAlign w:val="center"/>
          </w:tcPr>
          <w:p w14:paraId="51B002EF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</w:tcPr>
          <w:p w14:paraId="686D6BA1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1.16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</w:tcPr>
          <w:p w14:paraId="48C6F367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45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</w:tcPr>
          <w:p w14:paraId="1374902F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481" w:type="pct"/>
            <w:shd w:val="clear" w:color="auto" w:fill="auto"/>
            <w:vAlign w:val="center"/>
          </w:tcPr>
          <w:p w14:paraId="79CC25C6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481" w:type="pct"/>
            <w:shd w:val="clear" w:color="auto" w:fill="auto"/>
            <w:vAlign w:val="center"/>
          </w:tcPr>
          <w:p w14:paraId="27D220CE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105</w:t>
            </w:r>
          </w:p>
        </w:tc>
      </w:tr>
      <w:tr w:rsidR="0038276D" w14:paraId="31F75791" w14:textId="77777777">
        <w:trPr>
          <w:trHeight w:val="280"/>
        </w:trPr>
        <w:tc>
          <w:tcPr>
            <w:tcW w:w="415" w:type="pct"/>
            <w:vMerge/>
            <w:vAlign w:val="center"/>
          </w:tcPr>
          <w:p w14:paraId="3B27CB36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</w:tcPr>
          <w:p w14:paraId="00ABB734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</w:tcPr>
          <w:p w14:paraId="569FFE89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</w:tcPr>
          <w:p w14:paraId="52F4B3E6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</w:tcPr>
          <w:p w14:paraId="10A6539A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9" w:type="pct"/>
            <w:vMerge/>
            <w:vAlign w:val="center"/>
          </w:tcPr>
          <w:p w14:paraId="57E1F4A4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</w:tcPr>
          <w:p w14:paraId="12730C2D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2" w:type="pct"/>
            <w:shd w:val="clear" w:color="auto" w:fill="auto"/>
            <w:vAlign w:val="center"/>
          </w:tcPr>
          <w:p w14:paraId="62A6D098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61" w:type="pct"/>
            <w:shd w:val="clear" w:color="auto" w:fill="auto"/>
            <w:vAlign w:val="center"/>
          </w:tcPr>
          <w:p w14:paraId="349D448A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1.14</w:t>
            </w:r>
          </w:p>
        </w:tc>
        <w:tc>
          <w:tcPr>
            <w:tcW w:w="311" w:type="pct"/>
            <w:vMerge/>
            <w:vAlign w:val="center"/>
          </w:tcPr>
          <w:p w14:paraId="105B3C80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</w:tcPr>
          <w:p w14:paraId="172CB03A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 w:val="restart"/>
            <w:shd w:val="clear" w:color="auto" w:fill="auto"/>
            <w:vAlign w:val="center"/>
          </w:tcPr>
          <w:p w14:paraId="28715D9D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481" w:type="pct"/>
            <w:shd w:val="clear" w:color="auto" w:fill="auto"/>
            <w:vAlign w:val="center"/>
          </w:tcPr>
          <w:p w14:paraId="202120E3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36</w:t>
            </w:r>
          </w:p>
        </w:tc>
      </w:tr>
      <w:tr w:rsidR="0038276D" w14:paraId="0EAF4DE5" w14:textId="77777777">
        <w:trPr>
          <w:trHeight w:val="280"/>
        </w:trPr>
        <w:tc>
          <w:tcPr>
            <w:tcW w:w="415" w:type="pct"/>
            <w:vMerge/>
            <w:vAlign w:val="center"/>
          </w:tcPr>
          <w:p w14:paraId="78E72ADE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</w:tcPr>
          <w:p w14:paraId="576474A4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</w:tcPr>
          <w:p w14:paraId="43DBAA4B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 w:hint="eastAsia"/>
                <w:color w:val="000000"/>
                <w:sz w:val="16"/>
                <w:szCs w:val="16"/>
              </w:rPr>
              <w:t>[210]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</w:tcPr>
          <w:p w14:paraId="5D20DC9B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0.23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</w:tcPr>
          <w:p w14:paraId="50BC0C96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16.23</w:t>
            </w:r>
          </w:p>
        </w:tc>
        <w:tc>
          <w:tcPr>
            <w:tcW w:w="329" w:type="pct"/>
            <w:vMerge w:val="restart"/>
            <w:shd w:val="clear" w:color="auto" w:fill="auto"/>
            <w:vAlign w:val="center"/>
          </w:tcPr>
          <w:p w14:paraId="593BAE02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CC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</w:tcPr>
          <w:p w14:paraId="618F628F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None</w:t>
            </w:r>
          </w:p>
        </w:tc>
        <w:tc>
          <w:tcPr>
            <w:tcW w:w="332" w:type="pct"/>
            <w:shd w:val="clear" w:color="auto" w:fill="auto"/>
            <w:vAlign w:val="center"/>
          </w:tcPr>
          <w:p w14:paraId="54C4EE00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</w:tcPr>
          <w:p w14:paraId="21EB5EFA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4.67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</w:tcPr>
          <w:p w14:paraId="5DA762A7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180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</w:tcPr>
          <w:p w14:paraId="79808598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NaN</w:t>
            </w:r>
            <w:proofErr w:type="spellEnd"/>
          </w:p>
        </w:tc>
        <w:tc>
          <w:tcPr>
            <w:tcW w:w="481" w:type="pct"/>
            <w:vMerge/>
            <w:vAlign w:val="center"/>
          </w:tcPr>
          <w:p w14:paraId="52920BC2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</w:tcPr>
          <w:p w14:paraId="47D9EEE9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539</w:t>
            </w:r>
          </w:p>
        </w:tc>
      </w:tr>
      <w:tr w:rsidR="0038276D" w14:paraId="21842EC1" w14:textId="77777777">
        <w:trPr>
          <w:trHeight w:val="280"/>
        </w:trPr>
        <w:tc>
          <w:tcPr>
            <w:tcW w:w="415" w:type="pct"/>
            <w:vMerge/>
            <w:vAlign w:val="center"/>
          </w:tcPr>
          <w:p w14:paraId="764BF738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</w:tcPr>
          <w:p w14:paraId="5B5825EA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</w:tcPr>
          <w:p w14:paraId="5FB36489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</w:tcPr>
          <w:p w14:paraId="0024D682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</w:tcPr>
          <w:p w14:paraId="2045DA92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9" w:type="pct"/>
            <w:vMerge/>
            <w:vAlign w:val="center"/>
          </w:tcPr>
          <w:p w14:paraId="32DEE65D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</w:tcPr>
          <w:p w14:paraId="2C383F0D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2" w:type="pct"/>
            <w:shd w:val="clear" w:color="auto" w:fill="auto"/>
            <w:vAlign w:val="center"/>
          </w:tcPr>
          <w:p w14:paraId="04D79138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61" w:type="pct"/>
            <w:vMerge/>
            <w:vAlign w:val="center"/>
          </w:tcPr>
          <w:p w14:paraId="5CEACD5C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</w:tcPr>
          <w:p w14:paraId="36D52F38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</w:tcPr>
          <w:p w14:paraId="2B81474B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</w:tcPr>
          <w:p w14:paraId="1998DAD2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1000</w:t>
            </w:r>
          </w:p>
        </w:tc>
        <w:tc>
          <w:tcPr>
            <w:tcW w:w="481" w:type="pct"/>
            <w:shd w:val="clear" w:color="auto" w:fill="auto"/>
            <w:vAlign w:val="center"/>
          </w:tcPr>
          <w:p w14:paraId="180F6436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556</w:t>
            </w:r>
          </w:p>
        </w:tc>
      </w:tr>
      <w:tr w:rsidR="0038276D" w14:paraId="01AB32E8" w14:textId="77777777">
        <w:trPr>
          <w:trHeight w:val="280"/>
        </w:trPr>
        <w:tc>
          <w:tcPr>
            <w:tcW w:w="415" w:type="pct"/>
            <w:vMerge/>
            <w:vAlign w:val="center"/>
          </w:tcPr>
          <w:p w14:paraId="6702725C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</w:tcPr>
          <w:p w14:paraId="63EA21DD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</w:tcPr>
          <w:p w14:paraId="28221173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 w:hint="eastAsia"/>
                <w:color w:val="000000"/>
                <w:sz w:val="16"/>
                <w:szCs w:val="16"/>
              </w:rPr>
              <w:t>[213]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</w:tcPr>
          <w:p w14:paraId="3E042D69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-7.1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</w:tcPr>
          <w:p w14:paraId="414EFDAB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-4.2</w:t>
            </w:r>
          </w:p>
        </w:tc>
        <w:tc>
          <w:tcPr>
            <w:tcW w:w="329" w:type="pct"/>
            <w:shd w:val="clear" w:color="auto" w:fill="auto"/>
            <w:vAlign w:val="center"/>
          </w:tcPr>
          <w:p w14:paraId="0E6671E0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no FEC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</w:tcPr>
          <w:p w14:paraId="0B2B4F4F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Manchester encoding</w:t>
            </w:r>
          </w:p>
        </w:tc>
        <w:tc>
          <w:tcPr>
            <w:tcW w:w="332" w:type="pct"/>
            <w:vMerge w:val="restart"/>
            <w:shd w:val="clear" w:color="auto" w:fill="auto"/>
            <w:vAlign w:val="center"/>
          </w:tcPr>
          <w:p w14:paraId="178E2E44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61" w:type="pct"/>
            <w:shd w:val="clear" w:color="auto" w:fill="auto"/>
            <w:vAlign w:val="center"/>
          </w:tcPr>
          <w:p w14:paraId="4491B2C1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3.87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</w:tcPr>
          <w:p w14:paraId="24837DF7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150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</w:tcPr>
          <w:p w14:paraId="63843D20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75</w:t>
            </w:r>
          </w:p>
        </w:tc>
        <w:tc>
          <w:tcPr>
            <w:tcW w:w="481" w:type="pct"/>
            <w:shd w:val="clear" w:color="auto" w:fill="auto"/>
            <w:vAlign w:val="center"/>
          </w:tcPr>
          <w:p w14:paraId="6329F101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481" w:type="pct"/>
            <w:shd w:val="clear" w:color="auto" w:fill="auto"/>
            <w:vAlign w:val="center"/>
          </w:tcPr>
          <w:p w14:paraId="5B0FA148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1098</w:t>
            </w:r>
          </w:p>
        </w:tc>
      </w:tr>
      <w:tr w:rsidR="0038276D" w14:paraId="60445AD4" w14:textId="77777777">
        <w:trPr>
          <w:trHeight w:val="280"/>
        </w:trPr>
        <w:tc>
          <w:tcPr>
            <w:tcW w:w="415" w:type="pct"/>
            <w:vMerge/>
            <w:vAlign w:val="center"/>
          </w:tcPr>
          <w:p w14:paraId="1FCCA967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</w:tcPr>
          <w:p w14:paraId="098B93F7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</w:tcPr>
          <w:p w14:paraId="4AB8100B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</w:tcPr>
          <w:p w14:paraId="124C615F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</w:tcPr>
          <w:p w14:paraId="17403828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9" w:type="pct"/>
            <w:shd w:val="clear" w:color="auto" w:fill="auto"/>
            <w:vAlign w:val="center"/>
          </w:tcPr>
          <w:p w14:paraId="15B70451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CC</w:t>
            </w:r>
          </w:p>
        </w:tc>
        <w:tc>
          <w:tcPr>
            <w:tcW w:w="280" w:type="pct"/>
            <w:vMerge/>
            <w:vAlign w:val="center"/>
          </w:tcPr>
          <w:p w14:paraId="292D4A3B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2" w:type="pct"/>
            <w:vMerge/>
            <w:vAlign w:val="center"/>
          </w:tcPr>
          <w:p w14:paraId="498572C1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</w:tcPr>
          <w:p w14:paraId="1F902E3B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4.89</w:t>
            </w:r>
          </w:p>
        </w:tc>
        <w:tc>
          <w:tcPr>
            <w:tcW w:w="311" w:type="pct"/>
            <w:vMerge/>
            <w:vAlign w:val="center"/>
          </w:tcPr>
          <w:p w14:paraId="794A5849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</w:tcPr>
          <w:p w14:paraId="3429D3F8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 w:val="restart"/>
            <w:shd w:val="clear" w:color="auto" w:fill="auto"/>
            <w:vAlign w:val="center"/>
          </w:tcPr>
          <w:p w14:paraId="43B596DA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481" w:type="pct"/>
            <w:shd w:val="clear" w:color="auto" w:fill="auto"/>
            <w:vAlign w:val="center"/>
          </w:tcPr>
          <w:p w14:paraId="28690728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1172</w:t>
            </w:r>
          </w:p>
        </w:tc>
      </w:tr>
      <w:tr w:rsidR="0038276D" w14:paraId="260C2DE7" w14:textId="77777777">
        <w:trPr>
          <w:trHeight w:val="280"/>
        </w:trPr>
        <w:tc>
          <w:tcPr>
            <w:tcW w:w="415" w:type="pct"/>
            <w:vMerge/>
            <w:vAlign w:val="center"/>
          </w:tcPr>
          <w:p w14:paraId="395D53ED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</w:tcPr>
          <w:p w14:paraId="4C698DED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shd w:val="clear" w:color="auto" w:fill="auto"/>
            <w:vAlign w:val="center"/>
          </w:tcPr>
          <w:p w14:paraId="0876AD58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 w:hint="eastAsia"/>
                <w:color w:val="000000"/>
                <w:sz w:val="16"/>
                <w:szCs w:val="16"/>
              </w:rPr>
              <w:t>[199]</w:t>
            </w:r>
          </w:p>
        </w:tc>
        <w:tc>
          <w:tcPr>
            <w:tcW w:w="323" w:type="pct"/>
            <w:shd w:val="clear" w:color="auto" w:fill="auto"/>
            <w:vAlign w:val="center"/>
          </w:tcPr>
          <w:p w14:paraId="4BE4C031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2.5</w:t>
            </w:r>
          </w:p>
        </w:tc>
        <w:tc>
          <w:tcPr>
            <w:tcW w:w="280" w:type="pct"/>
            <w:shd w:val="clear" w:color="auto" w:fill="auto"/>
            <w:vAlign w:val="center"/>
          </w:tcPr>
          <w:p w14:paraId="21ADEC9F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2.5</w:t>
            </w:r>
          </w:p>
        </w:tc>
        <w:tc>
          <w:tcPr>
            <w:tcW w:w="329" w:type="pct"/>
            <w:shd w:val="clear" w:color="auto" w:fill="auto"/>
            <w:vAlign w:val="center"/>
          </w:tcPr>
          <w:p w14:paraId="285B5AEB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repetition factor=16</w:t>
            </w:r>
          </w:p>
        </w:tc>
        <w:tc>
          <w:tcPr>
            <w:tcW w:w="280" w:type="pct"/>
            <w:shd w:val="clear" w:color="auto" w:fill="auto"/>
            <w:vAlign w:val="center"/>
          </w:tcPr>
          <w:p w14:paraId="53BBA3F7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no line coding</w:t>
            </w:r>
          </w:p>
        </w:tc>
        <w:tc>
          <w:tcPr>
            <w:tcW w:w="332" w:type="pct"/>
            <w:vMerge/>
            <w:vAlign w:val="center"/>
          </w:tcPr>
          <w:p w14:paraId="608E1637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</w:tcPr>
          <w:p w14:paraId="45F733DE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5.9</w:t>
            </w:r>
          </w:p>
        </w:tc>
        <w:tc>
          <w:tcPr>
            <w:tcW w:w="311" w:type="pct"/>
            <w:shd w:val="clear" w:color="auto" w:fill="auto"/>
            <w:vAlign w:val="center"/>
          </w:tcPr>
          <w:p w14:paraId="378D971A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224</w:t>
            </w:r>
          </w:p>
        </w:tc>
        <w:tc>
          <w:tcPr>
            <w:tcW w:w="361" w:type="pct"/>
            <w:shd w:val="clear" w:color="auto" w:fill="auto"/>
            <w:vAlign w:val="center"/>
          </w:tcPr>
          <w:p w14:paraId="4DEA96E9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112</w:t>
            </w:r>
          </w:p>
        </w:tc>
        <w:tc>
          <w:tcPr>
            <w:tcW w:w="481" w:type="pct"/>
            <w:vMerge/>
            <w:vAlign w:val="center"/>
          </w:tcPr>
          <w:p w14:paraId="3BAC5A03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</w:tcPr>
          <w:p w14:paraId="5E05F81C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281</w:t>
            </w:r>
          </w:p>
        </w:tc>
      </w:tr>
      <w:tr w:rsidR="0038276D" w14:paraId="6BF84040" w14:textId="77777777">
        <w:trPr>
          <w:trHeight w:val="280"/>
        </w:trPr>
        <w:tc>
          <w:tcPr>
            <w:tcW w:w="415" w:type="pct"/>
            <w:vMerge/>
            <w:vAlign w:val="center"/>
          </w:tcPr>
          <w:p w14:paraId="3C49C7B1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</w:tcPr>
          <w:p w14:paraId="757EA3CB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0.04</w:t>
            </w:r>
          </w:p>
        </w:tc>
        <w:tc>
          <w:tcPr>
            <w:tcW w:w="524" w:type="pct"/>
            <w:vMerge w:val="restart"/>
            <w:shd w:val="clear" w:color="auto" w:fill="auto"/>
            <w:vAlign w:val="center"/>
          </w:tcPr>
          <w:p w14:paraId="165EA26D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 w:hint="eastAsia"/>
                <w:color w:val="000000"/>
                <w:sz w:val="16"/>
                <w:szCs w:val="16"/>
              </w:rPr>
              <w:t>[213]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</w:tcPr>
          <w:p w14:paraId="4789F6DB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-5.9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</w:tcPr>
          <w:p w14:paraId="12CFFF6F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-0.4</w:t>
            </w:r>
          </w:p>
        </w:tc>
        <w:tc>
          <w:tcPr>
            <w:tcW w:w="329" w:type="pct"/>
            <w:shd w:val="clear" w:color="auto" w:fill="auto"/>
            <w:vAlign w:val="center"/>
          </w:tcPr>
          <w:p w14:paraId="508710ED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no FEC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</w:tcPr>
          <w:p w14:paraId="68A13880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Manchester encoding</w:t>
            </w:r>
          </w:p>
        </w:tc>
        <w:tc>
          <w:tcPr>
            <w:tcW w:w="332" w:type="pct"/>
            <w:vMerge/>
            <w:vAlign w:val="center"/>
          </w:tcPr>
          <w:p w14:paraId="0C016FA1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</w:tcPr>
          <w:p w14:paraId="2E2420E5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0.65</w:t>
            </w:r>
          </w:p>
        </w:tc>
        <w:tc>
          <w:tcPr>
            <w:tcW w:w="311" w:type="pct"/>
            <w:shd w:val="clear" w:color="auto" w:fill="auto"/>
            <w:vAlign w:val="center"/>
          </w:tcPr>
          <w:p w14:paraId="3B0ECDE1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361" w:type="pct"/>
            <w:shd w:val="clear" w:color="auto" w:fill="auto"/>
            <w:vAlign w:val="center"/>
          </w:tcPr>
          <w:p w14:paraId="41FCFEAA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7.5</w:t>
            </w:r>
          </w:p>
        </w:tc>
        <w:tc>
          <w:tcPr>
            <w:tcW w:w="481" w:type="pct"/>
            <w:shd w:val="clear" w:color="auto" w:fill="auto"/>
            <w:vAlign w:val="center"/>
          </w:tcPr>
          <w:p w14:paraId="21C29601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481" w:type="pct"/>
            <w:shd w:val="clear" w:color="auto" w:fill="auto"/>
            <w:vAlign w:val="center"/>
          </w:tcPr>
          <w:p w14:paraId="41015A76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1092</w:t>
            </w:r>
          </w:p>
        </w:tc>
      </w:tr>
      <w:tr w:rsidR="0038276D" w14:paraId="34D3C8FE" w14:textId="77777777">
        <w:trPr>
          <w:trHeight w:val="280"/>
        </w:trPr>
        <w:tc>
          <w:tcPr>
            <w:tcW w:w="415" w:type="pct"/>
            <w:vMerge/>
            <w:vAlign w:val="center"/>
          </w:tcPr>
          <w:p w14:paraId="2DC5B9DB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</w:tcPr>
          <w:p w14:paraId="1577E1E6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</w:tcPr>
          <w:p w14:paraId="3321F824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</w:tcPr>
          <w:p w14:paraId="393950C6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</w:tcPr>
          <w:p w14:paraId="66DC91A5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9" w:type="pct"/>
            <w:shd w:val="clear" w:color="auto" w:fill="auto"/>
            <w:vAlign w:val="center"/>
          </w:tcPr>
          <w:p w14:paraId="36CC5F5A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CC</w:t>
            </w:r>
          </w:p>
        </w:tc>
        <w:tc>
          <w:tcPr>
            <w:tcW w:w="280" w:type="pct"/>
            <w:vMerge/>
            <w:vAlign w:val="center"/>
          </w:tcPr>
          <w:p w14:paraId="5972D590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2" w:type="pct"/>
            <w:vMerge/>
            <w:vAlign w:val="center"/>
          </w:tcPr>
          <w:p w14:paraId="2577D54C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</w:tcPr>
          <w:p w14:paraId="013E923D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5.72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</w:tcPr>
          <w:p w14:paraId="587CE887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150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</w:tcPr>
          <w:p w14:paraId="4AF16FFD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75</w:t>
            </w:r>
          </w:p>
        </w:tc>
        <w:tc>
          <w:tcPr>
            <w:tcW w:w="481" w:type="pct"/>
            <w:vMerge w:val="restart"/>
            <w:shd w:val="clear" w:color="auto" w:fill="auto"/>
            <w:vAlign w:val="center"/>
          </w:tcPr>
          <w:p w14:paraId="2B622643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481" w:type="pct"/>
            <w:shd w:val="clear" w:color="auto" w:fill="auto"/>
            <w:vAlign w:val="center"/>
          </w:tcPr>
          <w:p w14:paraId="6F629AA6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1174</w:t>
            </w:r>
          </w:p>
        </w:tc>
      </w:tr>
      <w:tr w:rsidR="0038276D" w14:paraId="5F2CA6F7" w14:textId="77777777">
        <w:trPr>
          <w:trHeight w:val="280"/>
        </w:trPr>
        <w:tc>
          <w:tcPr>
            <w:tcW w:w="415" w:type="pct"/>
            <w:vMerge/>
            <w:vAlign w:val="center"/>
          </w:tcPr>
          <w:p w14:paraId="3BD28753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shd w:val="clear" w:color="auto" w:fill="auto"/>
            <w:vAlign w:val="center"/>
          </w:tcPr>
          <w:p w14:paraId="169E46D5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0.05</w:t>
            </w:r>
          </w:p>
        </w:tc>
        <w:tc>
          <w:tcPr>
            <w:tcW w:w="524" w:type="pct"/>
            <w:vMerge/>
            <w:vAlign w:val="center"/>
          </w:tcPr>
          <w:p w14:paraId="51101E63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shd w:val="clear" w:color="auto" w:fill="auto"/>
            <w:vAlign w:val="center"/>
          </w:tcPr>
          <w:p w14:paraId="726AA0F7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280" w:type="pct"/>
            <w:shd w:val="clear" w:color="auto" w:fill="auto"/>
            <w:vAlign w:val="center"/>
          </w:tcPr>
          <w:p w14:paraId="7FAE1E3C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29" w:type="pct"/>
            <w:shd w:val="clear" w:color="auto" w:fill="auto"/>
            <w:vAlign w:val="center"/>
          </w:tcPr>
          <w:p w14:paraId="55CAE366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no FEC</w:t>
            </w:r>
          </w:p>
        </w:tc>
        <w:tc>
          <w:tcPr>
            <w:tcW w:w="280" w:type="pct"/>
            <w:vMerge/>
            <w:vAlign w:val="center"/>
          </w:tcPr>
          <w:p w14:paraId="6382A6C8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2" w:type="pct"/>
            <w:vMerge/>
            <w:vAlign w:val="center"/>
          </w:tcPr>
          <w:p w14:paraId="2645219F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</w:tcPr>
          <w:p w14:paraId="452797DE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6.99</w:t>
            </w:r>
          </w:p>
        </w:tc>
        <w:tc>
          <w:tcPr>
            <w:tcW w:w="311" w:type="pct"/>
            <w:vMerge/>
            <w:vAlign w:val="center"/>
          </w:tcPr>
          <w:p w14:paraId="1AFA07F4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</w:tcPr>
          <w:p w14:paraId="050FC920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/>
            <w:vAlign w:val="center"/>
          </w:tcPr>
          <w:p w14:paraId="49A38DEB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</w:tcPr>
          <w:p w14:paraId="22883A2D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1102</w:t>
            </w:r>
          </w:p>
        </w:tc>
      </w:tr>
      <w:tr w:rsidR="0038276D" w14:paraId="11500A23" w14:textId="77777777">
        <w:trPr>
          <w:trHeight w:val="280"/>
        </w:trPr>
        <w:tc>
          <w:tcPr>
            <w:tcW w:w="415" w:type="pct"/>
            <w:vMerge/>
            <w:vAlign w:val="center"/>
          </w:tcPr>
          <w:p w14:paraId="4F0E2AAB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</w:tcPr>
          <w:p w14:paraId="6D87D343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0.06</w:t>
            </w:r>
          </w:p>
        </w:tc>
        <w:tc>
          <w:tcPr>
            <w:tcW w:w="524" w:type="pct"/>
            <w:vMerge/>
            <w:vAlign w:val="center"/>
          </w:tcPr>
          <w:p w14:paraId="0EC095D2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shd w:val="clear" w:color="auto" w:fill="auto"/>
            <w:vAlign w:val="center"/>
          </w:tcPr>
          <w:p w14:paraId="0D406319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-4</w:t>
            </w:r>
          </w:p>
        </w:tc>
        <w:tc>
          <w:tcPr>
            <w:tcW w:w="280" w:type="pct"/>
            <w:shd w:val="clear" w:color="auto" w:fill="auto"/>
            <w:vAlign w:val="center"/>
          </w:tcPr>
          <w:p w14:paraId="7A266655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-4</w:t>
            </w:r>
          </w:p>
        </w:tc>
        <w:tc>
          <w:tcPr>
            <w:tcW w:w="329" w:type="pct"/>
            <w:shd w:val="clear" w:color="auto" w:fill="auto"/>
            <w:vAlign w:val="center"/>
          </w:tcPr>
          <w:p w14:paraId="2E30CA2F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CC</w:t>
            </w:r>
          </w:p>
        </w:tc>
        <w:tc>
          <w:tcPr>
            <w:tcW w:w="280" w:type="pct"/>
            <w:vMerge/>
            <w:vAlign w:val="center"/>
          </w:tcPr>
          <w:p w14:paraId="20C937EE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2" w:type="pct"/>
            <w:vMerge/>
            <w:vAlign w:val="center"/>
          </w:tcPr>
          <w:p w14:paraId="62736A8B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</w:tcPr>
          <w:p w14:paraId="00CB4279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311" w:type="pct"/>
            <w:shd w:val="clear" w:color="auto" w:fill="auto"/>
            <w:vAlign w:val="center"/>
          </w:tcPr>
          <w:p w14:paraId="10C1C59F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361" w:type="pct"/>
            <w:shd w:val="clear" w:color="auto" w:fill="auto"/>
            <w:vAlign w:val="center"/>
          </w:tcPr>
          <w:p w14:paraId="74C717F0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7.5</w:t>
            </w:r>
          </w:p>
        </w:tc>
        <w:tc>
          <w:tcPr>
            <w:tcW w:w="481" w:type="pct"/>
            <w:vMerge w:val="restart"/>
            <w:shd w:val="clear" w:color="auto" w:fill="auto"/>
            <w:vAlign w:val="center"/>
          </w:tcPr>
          <w:p w14:paraId="14EE39DB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481" w:type="pct"/>
            <w:shd w:val="clear" w:color="auto" w:fill="auto"/>
            <w:vAlign w:val="center"/>
          </w:tcPr>
          <w:p w14:paraId="122E3265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1166</w:t>
            </w:r>
          </w:p>
        </w:tc>
      </w:tr>
      <w:tr w:rsidR="0038276D" w14:paraId="6DC62D88" w14:textId="77777777">
        <w:trPr>
          <w:trHeight w:val="280"/>
        </w:trPr>
        <w:tc>
          <w:tcPr>
            <w:tcW w:w="415" w:type="pct"/>
            <w:vMerge/>
            <w:vAlign w:val="center"/>
          </w:tcPr>
          <w:p w14:paraId="46A19218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</w:tcPr>
          <w:p w14:paraId="3F6E7118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shd w:val="clear" w:color="auto" w:fill="auto"/>
            <w:vAlign w:val="center"/>
          </w:tcPr>
          <w:p w14:paraId="0AF57F69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 w:hint="eastAsia"/>
                <w:color w:val="000000"/>
                <w:sz w:val="16"/>
                <w:szCs w:val="16"/>
              </w:rPr>
              <w:t>[199]</w:t>
            </w:r>
          </w:p>
        </w:tc>
        <w:tc>
          <w:tcPr>
            <w:tcW w:w="323" w:type="pct"/>
            <w:shd w:val="clear" w:color="auto" w:fill="auto"/>
            <w:vAlign w:val="center"/>
          </w:tcPr>
          <w:p w14:paraId="0725A2E2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14.7</w:t>
            </w:r>
          </w:p>
        </w:tc>
        <w:tc>
          <w:tcPr>
            <w:tcW w:w="280" w:type="pct"/>
            <w:shd w:val="clear" w:color="auto" w:fill="auto"/>
            <w:vAlign w:val="center"/>
          </w:tcPr>
          <w:p w14:paraId="49E6735F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14.7</w:t>
            </w:r>
          </w:p>
        </w:tc>
        <w:tc>
          <w:tcPr>
            <w:tcW w:w="329" w:type="pct"/>
            <w:shd w:val="clear" w:color="auto" w:fill="auto"/>
            <w:vAlign w:val="center"/>
          </w:tcPr>
          <w:p w14:paraId="28E4D0FD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no FEC</w:t>
            </w:r>
          </w:p>
        </w:tc>
        <w:tc>
          <w:tcPr>
            <w:tcW w:w="280" w:type="pct"/>
            <w:shd w:val="clear" w:color="auto" w:fill="auto"/>
            <w:vAlign w:val="center"/>
          </w:tcPr>
          <w:p w14:paraId="6D324CB4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no line coding</w:t>
            </w:r>
          </w:p>
        </w:tc>
        <w:tc>
          <w:tcPr>
            <w:tcW w:w="332" w:type="pct"/>
            <w:vMerge/>
            <w:vAlign w:val="center"/>
          </w:tcPr>
          <w:p w14:paraId="3DB58A94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</w:tcPr>
          <w:p w14:paraId="78922CE6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84</w:t>
            </w:r>
          </w:p>
        </w:tc>
        <w:tc>
          <w:tcPr>
            <w:tcW w:w="311" w:type="pct"/>
            <w:shd w:val="clear" w:color="auto" w:fill="auto"/>
            <w:vAlign w:val="center"/>
          </w:tcPr>
          <w:p w14:paraId="1AD16B4B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1344</w:t>
            </w:r>
          </w:p>
        </w:tc>
        <w:tc>
          <w:tcPr>
            <w:tcW w:w="361" w:type="pct"/>
            <w:shd w:val="clear" w:color="auto" w:fill="auto"/>
            <w:vAlign w:val="center"/>
          </w:tcPr>
          <w:p w14:paraId="6F0DD9E9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112</w:t>
            </w:r>
          </w:p>
        </w:tc>
        <w:tc>
          <w:tcPr>
            <w:tcW w:w="481" w:type="pct"/>
            <w:vMerge/>
            <w:vAlign w:val="center"/>
          </w:tcPr>
          <w:p w14:paraId="016DAC4B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</w:tcPr>
          <w:p w14:paraId="67777B68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269</w:t>
            </w:r>
          </w:p>
        </w:tc>
      </w:tr>
      <w:tr w:rsidR="0038276D" w14:paraId="5FDDA1B6" w14:textId="77777777">
        <w:trPr>
          <w:trHeight w:val="280"/>
        </w:trPr>
        <w:tc>
          <w:tcPr>
            <w:tcW w:w="415" w:type="pct"/>
            <w:vMerge/>
            <w:vAlign w:val="center"/>
          </w:tcPr>
          <w:p w14:paraId="66CD9D29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shd w:val="clear" w:color="auto" w:fill="auto"/>
            <w:vAlign w:val="center"/>
          </w:tcPr>
          <w:p w14:paraId="79131751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0.07</w:t>
            </w:r>
          </w:p>
        </w:tc>
        <w:tc>
          <w:tcPr>
            <w:tcW w:w="524" w:type="pct"/>
            <w:shd w:val="clear" w:color="auto" w:fill="auto"/>
            <w:vAlign w:val="center"/>
          </w:tcPr>
          <w:p w14:paraId="6C726E11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 w:hint="eastAsia"/>
                <w:color w:val="000000"/>
                <w:sz w:val="16"/>
                <w:szCs w:val="16"/>
              </w:rPr>
              <w:t>[213]</w:t>
            </w:r>
          </w:p>
        </w:tc>
        <w:tc>
          <w:tcPr>
            <w:tcW w:w="323" w:type="pct"/>
            <w:shd w:val="clear" w:color="auto" w:fill="auto"/>
            <w:vAlign w:val="center"/>
          </w:tcPr>
          <w:p w14:paraId="7CF574E3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-0.3</w:t>
            </w:r>
          </w:p>
        </w:tc>
        <w:tc>
          <w:tcPr>
            <w:tcW w:w="280" w:type="pct"/>
            <w:shd w:val="clear" w:color="auto" w:fill="auto"/>
            <w:vAlign w:val="center"/>
          </w:tcPr>
          <w:p w14:paraId="6F922C43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-0.3</w:t>
            </w:r>
          </w:p>
        </w:tc>
        <w:tc>
          <w:tcPr>
            <w:tcW w:w="329" w:type="pct"/>
            <w:shd w:val="clear" w:color="auto" w:fill="auto"/>
            <w:vAlign w:val="center"/>
          </w:tcPr>
          <w:p w14:paraId="55B8F3A9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CC</w:t>
            </w:r>
          </w:p>
        </w:tc>
        <w:tc>
          <w:tcPr>
            <w:tcW w:w="280" w:type="pct"/>
            <w:shd w:val="clear" w:color="auto" w:fill="auto"/>
            <w:vAlign w:val="center"/>
          </w:tcPr>
          <w:p w14:paraId="336874D6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Manchester encoding</w:t>
            </w:r>
          </w:p>
        </w:tc>
        <w:tc>
          <w:tcPr>
            <w:tcW w:w="332" w:type="pct"/>
            <w:vMerge/>
            <w:vAlign w:val="center"/>
          </w:tcPr>
          <w:p w14:paraId="4956F26F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</w:tcPr>
          <w:p w14:paraId="279F6B1C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1.09</w:t>
            </w:r>
          </w:p>
        </w:tc>
        <w:tc>
          <w:tcPr>
            <w:tcW w:w="311" w:type="pct"/>
            <w:shd w:val="clear" w:color="auto" w:fill="auto"/>
            <w:vAlign w:val="center"/>
          </w:tcPr>
          <w:p w14:paraId="29DCE265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361" w:type="pct"/>
            <w:shd w:val="clear" w:color="auto" w:fill="auto"/>
            <w:vAlign w:val="center"/>
          </w:tcPr>
          <w:p w14:paraId="19E612A3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7.5</w:t>
            </w:r>
          </w:p>
        </w:tc>
        <w:tc>
          <w:tcPr>
            <w:tcW w:w="481" w:type="pct"/>
            <w:shd w:val="clear" w:color="auto" w:fill="auto"/>
            <w:vAlign w:val="center"/>
          </w:tcPr>
          <w:p w14:paraId="2A65B7CE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481" w:type="pct"/>
            <w:shd w:val="clear" w:color="auto" w:fill="auto"/>
            <w:vAlign w:val="center"/>
          </w:tcPr>
          <w:p w14:paraId="1B492358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1168</w:t>
            </w:r>
          </w:p>
        </w:tc>
      </w:tr>
      <w:tr w:rsidR="0038276D" w14:paraId="7A9E2C86" w14:textId="77777777">
        <w:trPr>
          <w:trHeight w:val="280"/>
        </w:trPr>
        <w:tc>
          <w:tcPr>
            <w:tcW w:w="415" w:type="pct"/>
            <w:vMerge/>
            <w:vAlign w:val="center"/>
          </w:tcPr>
          <w:p w14:paraId="5491AC8A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</w:tcPr>
          <w:p w14:paraId="739519C6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0.08</w:t>
            </w:r>
          </w:p>
        </w:tc>
        <w:tc>
          <w:tcPr>
            <w:tcW w:w="524" w:type="pct"/>
            <w:vMerge w:val="restart"/>
            <w:shd w:val="clear" w:color="auto" w:fill="auto"/>
            <w:vAlign w:val="center"/>
          </w:tcPr>
          <w:p w14:paraId="3A0AB37F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 w:hint="eastAsia"/>
                <w:color w:val="000000"/>
                <w:sz w:val="16"/>
                <w:szCs w:val="16"/>
              </w:rPr>
              <w:t>[210]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</w:tcPr>
          <w:p w14:paraId="4794DEA3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11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</w:tcPr>
          <w:p w14:paraId="352DE257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14.5</w:t>
            </w:r>
          </w:p>
        </w:tc>
        <w:tc>
          <w:tcPr>
            <w:tcW w:w="329" w:type="pct"/>
            <w:vMerge w:val="restart"/>
            <w:shd w:val="clear" w:color="auto" w:fill="auto"/>
            <w:vAlign w:val="center"/>
          </w:tcPr>
          <w:p w14:paraId="3C50F640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no FEC</w:t>
            </w:r>
          </w:p>
        </w:tc>
        <w:tc>
          <w:tcPr>
            <w:tcW w:w="280" w:type="pct"/>
            <w:shd w:val="clear" w:color="auto" w:fill="auto"/>
            <w:vAlign w:val="center"/>
          </w:tcPr>
          <w:p w14:paraId="0903DC81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None</w:t>
            </w:r>
          </w:p>
        </w:tc>
        <w:tc>
          <w:tcPr>
            <w:tcW w:w="332" w:type="pct"/>
            <w:vMerge w:val="restart"/>
            <w:shd w:val="clear" w:color="auto" w:fill="auto"/>
            <w:vAlign w:val="center"/>
          </w:tcPr>
          <w:p w14:paraId="742EFFE0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</w:tcPr>
          <w:p w14:paraId="4A1B2B5C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14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</w:tcPr>
          <w:p w14:paraId="0F5B5359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180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</w:tcPr>
          <w:p w14:paraId="3D993887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NaN</w:t>
            </w:r>
            <w:proofErr w:type="spellEnd"/>
          </w:p>
        </w:tc>
        <w:tc>
          <w:tcPr>
            <w:tcW w:w="481" w:type="pct"/>
            <w:vMerge w:val="restart"/>
            <w:shd w:val="clear" w:color="auto" w:fill="auto"/>
            <w:vAlign w:val="center"/>
          </w:tcPr>
          <w:p w14:paraId="3A1A598D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481" w:type="pct"/>
            <w:shd w:val="clear" w:color="auto" w:fill="auto"/>
            <w:vAlign w:val="center"/>
          </w:tcPr>
          <w:p w14:paraId="1FEA4D24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519</w:t>
            </w:r>
          </w:p>
        </w:tc>
      </w:tr>
      <w:tr w:rsidR="0038276D" w14:paraId="15B767E2" w14:textId="77777777">
        <w:trPr>
          <w:trHeight w:val="280"/>
        </w:trPr>
        <w:tc>
          <w:tcPr>
            <w:tcW w:w="415" w:type="pct"/>
            <w:vMerge/>
            <w:vAlign w:val="center"/>
          </w:tcPr>
          <w:p w14:paraId="211F17B4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</w:tcPr>
          <w:p w14:paraId="40DD1428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</w:tcPr>
          <w:p w14:paraId="7C5B0C1C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</w:tcPr>
          <w:p w14:paraId="4BEC763F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</w:tcPr>
          <w:p w14:paraId="49813444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9" w:type="pct"/>
            <w:vMerge/>
            <w:vAlign w:val="center"/>
          </w:tcPr>
          <w:p w14:paraId="7CBEE553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shd w:val="clear" w:color="auto" w:fill="auto"/>
            <w:vAlign w:val="center"/>
          </w:tcPr>
          <w:p w14:paraId="42708C13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backscatter modulated by [1, -1] and [1, -1, 1, -1]</w:t>
            </w:r>
          </w:p>
        </w:tc>
        <w:tc>
          <w:tcPr>
            <w:tcW w:w="332" w:type="pct"/>
            <w:vMerge/>
            <w:vAlign w:val="center"/>
          </w:tcPr>
          <w:p w14:paraId="72BA9688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</w:tcPr>
          <w:p w14:paraId="7B2DD33E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</w:tcPr>
          <w:p w14:paraId="280DEAD6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</w:tcPr>
          <w:p w14:paraId="38F6CA37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/>
            <w:vAlign w:val="center"/>
          </w:tcPr>
          <w:p w14:paraId="6EB87BD7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</w:tcPr>
          <w:p w14:paraId="3673DB78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523</w:t>
            </w:r>
          </w:p>
        </w:tc>
      </w:tr>
      <w:tr w:rsidR="0038276D" w14:paraId="1394662D" w14:textId="77777777">
        <w:trPr>
          <w:trHeight w:val="280"/>
        </w:trPr>
        <w:tc>
          <w:tcPr>
            <w:tcW w:w="415" w:type="pct"/>
            <w:vMerge/>
            <w:vAlign w:val="center"/>
          </w:tcPr>
          <w:p w14:paraId="3819020C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</w:tcPr>
          <w:p w14:paraId="327061FF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</w:tcPr>
          <w:p w14:paraId="1C6C5319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 w:hint="eastAsia"/>
                <w:color w:val="000000"/>
                <w:sz w:val="16"/>
                <w:szCs w:val="16"/>
              </w:rPr>
              <w:t>[213]</w:t>
            </w:r>
          </w:p>
        </w:tc>
        <w:tc>
          <w:tcPr>
            <w:tcW w:w="323" w:type="pct"/>
            <w:shd w:val="clear" w:color="auto" w:fill="auto"/>
            <w:vAlign w:val="center"/>
          </w:tcPr>
          <w:p w14:paraId="02BCA94C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280" w:type="pct"/>
            <w:shd w:val="clear" w:color="auto" w:fill="auto"/>
            <w:vAlign w:val="center"/>
          </w:tcPr>
          <w:p w14:paraId="1AB77977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29" w:type="pct"/>
            <w:vMerge/>
            <w:vAlign w:val="center"/>
          </w:tcPr>
          <w:p w14:paraId="0BBB8E32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 w:val="restart"/>
            <w:shd w:val="clear" w:color="auto" w:fill="auto"/>
            <w:vAlign w:val="center"/>
          </w:tcPr>
          <w:p w14:paraId="354AD4FA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Manchester encoding</w:t>
            </w:r>
          </w:p>
        </w:tc>
        <w:tc>
          <w:tcPr>
            <w:tcW w:w="332" w:type="pct"/>
            <w:vMerge w:val="restart"/>
            <w:shd w:val="clear" w:color="auto" w:fill="auto"/>
            <w:vAlign w:val="center"/>
          </w:tcPr>
          <w:p w14:paraId="12D9593C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61" w:type="pct"/>
            <w:shd w:val="clear" w:color="auto" w:fill="auto"/>
            <w:vAlign w:val="center"/>
          </w:tcPr>
          <w:p w14:paraId="3741012E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1.25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</w:tcPr>
          <w:p w14:paraId="53D705E5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</w:tcPr>
          <w:p w14:paraId="7B0A0744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7.5</w:t>
            </w:r>
          </w:p>
        </w:tc>
        <w:tc>
          <w:tcPr>
            <w:tcW w:w="481" w:type="pct"/>
            <w:vMerge/>
            <w:vAlign w:val="center"/>
          </w:tcPr>
          <w:p w14:paraId="4AC5BD2E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</w:tcPr>
          <w:p w14:paraId="1EF762C2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1094</w:t>
            </w:r>
          </w:p>
        </w:tc>
      </w:tr>
      <w:tr w:rsidR="0038276D" w14:paraId="37A1F14A" w14:textId="77777777">
        <w:trPr>
          <w:trHeight w:val="280"/>
        </w:trPr>
        <w:tc>
          <w:tcPr>
            <w:tcW w:w="415" w:type="pct"/>
            <w:vMerge/>
            <w:vAlign w:val="center"/>
          </w:tcPr>
          <w:p w14:paraId="3F207A94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shd w:val="clear" w:color="auto" w:fill="auto"/>
            <w:vAlign w:val="center"/>
          </w:tcPr>
          <w:p w14:paraId="5C0B5C60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0.11</w:t>
            </w:r>
          </w:p>
        </w:tc>
        <w:tc>
          <w:tcPr>
            <w:tcW w:w="524" w:type="pct"/>
            <w:vMerge/>
            <w:vAlign w:val="center"/>
          </w:tcPr>
          <w:p w14:paraId="3AE3BC32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shd w:val="clear" w:color="auto" w:fill="auto"/>
            <w:vAlign w:val="center"/>
          </w:tcPr>
          <w:p w14:paraId="4DB7A487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4.5</w:t>
            </w:r>
          </w:p>
        </w:tc>
        <w:tc>
          <w:tcPr>
            <w:tcW w:w="280" w:type="pct"/>
            <w:shd w:val="clear" w:color="auto" w:fill="auto"/>
            <w:vAlign w:val="center"/>
          </w:tcPr>
          <w:p w14:paraId="192FAB22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4.5</w:t>
            </w:r>
          </w:p>
        </w:tc>
        <w:tc>
          <w:tcPr>
            <w:tcW w:w="329" w:type="pct"/>
            <w:vMerge/>
            <w:vAlign w:val="center"/>
          </w:tcPr>
          <w:p w14:paraId="54C4F3E5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</w:tcPr>
          <w:p w14:paraId="22CD690B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2" w:type="pct"/>
            <w:vMerge/>
            <w:vAlign w:val="center"/>
          </w:tcPr>
          <w:p w14:paraId="3D437E19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</w:tcPr>
          <w:p w14:paraId="61495A46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1.67</w:t>
            </w:r>
          </w:p>
        </w:tc>
        <w:tc>
          <w:tcPr>
            <w:tcW w:w="311" w:type="pct"/>
            <w:vMerge/>
            <w:vAlign w:val="center"/>
          </w:tcPr>
          <w:p w14:paraId="56191D6C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</w:tcPr>
          <w:p w14:paraId="1C8AAAF4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</w:tcPr>
          <w:p w14:paraId="0ECD09A4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481" w:type="pct"/>
            <w:shd w:val="clear" w:color="auto" w:fill="auto"/>
            <w:vAlign w:val="center"/>
          </w:tcPr>
          <w:p w14:paraId="6AF7987D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1096</w:t>
            </w:r>
          </w:p>
        </w:tc>
      </w:tr>
      <w:tr w:rsidR="0038276D" w14:paraId="2E6CBDB2" w14:textId="77777777">
        <w:trPr>
          <w:trHeight w:val="280"/>
        </w:trPr>
        <w:tc>
          <w:tcPr>
            <w:tcW w:w="415" w:type="pct"/>
            <w:vMerge/>
            <w:vAlign w:val="center"/>
          </w:tcPr>
          <w:p w14:paraId="5AB283B7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</w:tcPr>
          <w:p w14:paraId="0D73E989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0.17</w:t>
            </w:r>
          </w:p>
        </w:tc>
        <w:tc>
          <w:tcPr>
            <w:tcW w:w="524" w:type="pct"/>
            <w:vMerge w:val="restart"/>
            <w:shd w:val="clear" w:color="auto" w:fill="auto"/>
            <w:vAlign w:val="center"/>
          </w:tcPr>
          <w:p w14:paraId="32D2EF62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 w:hint="eastAsia"/>
                <w:color w:val="000000"/>
                <w:sz w:val="16"/>
                <w:szCs w:val="16"/>
              </w:rPr>
              <w:t>[209]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</w:tcPr>
          <w:p w14:paraId="6136486F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</w:tcPr>
          <w:p w14:paraId="7A85AF40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3.5</w:t>
            </w:r>
          </w:p>
        </w:tc>
        <w:tc>
          <w:tcPr>
            <w:tcW w:w="329" w:type="pct"/>
            <w:vMerge w:val="restart"/>
            <w:shd w:val="clear" w:color="auto" w:fill="auto"/>
            <w:vAlign w:val="center"/>
          </w:tcPr>
          <w:p w14:paraId="75A11DC9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CC-1/2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</w:tcPr>
          <w:p w14:paraId="4100ABD2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no line coding</w:t>
            </w:r>
          </w:p>
        </w:tc>
        <w:tc>
          <w:tcPr>
            <w:tcW w:w="332" w:type="pct"/>
            <w:vMerge/>
            <w:vAlign w:val="center"/>
          </w:tcPr>
          <w:p w14:paraId="51CC5E3F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restart"/>
            <w:shd w:val="clear" w:color="auto" w:fill="auto"/>
            <w:vAlign w:val="center"/>
          </w:tcPr>
          <w:p w14:paraId="28487141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60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</w:tcPr>
          <w:p w14:paraId="7E2D8055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360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</w:tcPr>
          <w:p w14:paraId="32A14626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481" w:type="pct"/>
            <w:vMerge w:val="restart"/>
            <w:shd w:val="clear" w:color="auto" w:fill="auto"/>
            <w:vAlign w:val="center"/>
          </w:tcPr>
          <w:p w14:paraId="700CF0A6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481" w:type="pct"/>
            <w:shd w:val="clear" w:color="auto" w:fill="auto"/>
            <w:vAlign w:val="center"/>
          </w:tcPr>
          <w:p w14:paraId="3B791022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1788,1789</w:t>
            </w:r>
          </w:p>
        </w:tc>
      </w:tr>
      <w:tr w:rsidR="0038276D" w14:paraId="0B26161F" w14:textId="77777777">
        <w:trPr>
          <w:trHeight w:val="280"/>
        </w:trPr>
        <w:tc>
          <w:tcPr>
            <w:tcW w:w="415" w:type="pct"/>
            <w:vMerge/>
            <w:vAlign w:val="center"/>
          </w:tcPr>
          <w:p w14:paraId="1CB62B3C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</w:tcPr>
          <w:p w14:paraId="13A560E9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</w:tcPr>
          <w:p w14:paraId="4A838264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</w:tcPr>
          <w:p w14:paraId="322E1590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</w:tcPr>
          <w:p w14:paraId="2CFE09FC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9" w:type="pct"/>
            <w:vMerge/>
            <w:vAlign w:val="center"/>
          </w:tcPr>
          <w:p w14:paraId="28D1C5C4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</w:tcPr>
          <w:p w14:paraId="129CB30B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2" w:type="pct"/>
            <w:vMerge/>
            <w:vAlign w:val="center"/>
          </w:tcPr>
          <w:p w14:paraId="208D6160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</w:tcPr>
          <w:p w14:paraId="6ADD5213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</w:tcPr>
          <w:p w14:paraId="47A29791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</w:tcPr>
          <w:p w14:paraId="439D6879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/>
            <w:vAlign w:val="center"/>
          </w:tcPr>
          <w:p w14:paraId="08BDB8C9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</w:tcPr>
          <w:p w14:paraId="7166ADCA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1790</w:t>
            </w:r>
          </w:p>
        </w:tc>
      </w:tr>
      <w:tr w:rsidR="0038276D" w14:paraId="5D1A3DBB" w14:textId="77777777">
        <w:trPr>
          <w:trHeight w:val="280"/>
        </w:trPr>
        <w:tc>
          <w:tcPr>
            <w:tcW w:w="415" w:type="pct"/>
            <w:vMerge/>
            <w:vAlign w:val="center"/>
          </w:tcPr>
          <w:p w14:paraId="4F2B60ED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shd w:val="clear" w:color="auto" w:fill="auto"/>
            <w:vAlign w:val="center"/>
          </w:tcPr>
          <w:p w14:paraId="4E3250BE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524" w:type="pct"/>
            <w:vMerge w:val="restart"/>
            <w:shd w:val="clear" w:color="auto" w:fill="auto"/>
            <w:vAlign w:val="center"/>
          </w:tcPr>
          <w:p w14:paraId="7B507165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 w:hint="eastAsia"/>
                <w:color w:val="000000"/>
                <w:sz w:val="16"/>
                <w:szCs w:val="16"/>
              </w:rPr>
              <w:t>[199]</w:t>
            </w:r>
          </w:p>
        </w:tc>
        <w:tc>
          <w:tcPr>
            <w:tcW w:w="323" w:type="pct"/>
            <w:shd w:val="clear" w:color="auto" w:fill="auto"/>
            <w:vAlign w:val="center"/>
          </w:tcPr>
          <w:p w14:paraId="581B30DE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11.6</w:t>
            </w:r>
          </w:p>
        </w:tc>
        <w:tc>
          <w:tcPr>
            <w:tcW w:w="280" w:type="pct"/>
            <w:shd w:val="clear" w:color="auto" w:fill="auto"/>
            <w:vAlign w:val="center"/>
          </w:tcPr>
          <w:p w14:paraId="262E942F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11.6</w:t>
            </w:r>
          </w:p>
        </w:tc>
        <w:tc>
          <w:tcPr>
            <w:tcW w:w="329" w:type="pct"/>
            <w:vMerge w:val="restart"/>
            <w:shd w:val="clear" w:color="auto" w:fill="auto"/>
            <w:vAlign w:val="center"/>
          </w:tcPr>
          <w:p w14:paraId="63F79940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no FEC</w:t>
            </w:r>
          </w:p>
        </w:tc>
        <w:tc>
          <w:tcPr>
            <w:tcW w:w="280" w:type="pct"/>
            <w:shd w:val="clear" w:color="auto" w:fill="auto"/>
            <w:vAlign w:val="center"/>
          </w:tcPr>
          <w:p w14:paraId="2CBF25B6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Manchester</w:t>
            </w:r>
          </w:p>
        </w:tc>
        <w:tc>
          <w:tcPr>
            <w:tcW w:w="332" w:type="pct"/>
            <w:vMerge/>
            <w:vAlign w:val="center"/>
          </w:tcPr>
          <w:p w14:paraId="3C167B74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</w:tcPr>
          <w:p w14:paraId="458ADDCB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44.8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</w:tcPr>
          <w:p w14:paraId="7B6B879D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224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</w:tcPr>
          <w:p w14:paraId="673E8E30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112</w:t>
            </w:r>
          </w:p>
        </w:tc>
        <w:tc>
          <w:tcPr>
            <w:tcW w:w="481" w:type="pct"/>
            <w:vMerge/>
            <w:vAlign w:val="center"/>
          </w:tcPr>
          <w:p w14:paraId="65E1C6E3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</w:tcPr>
          <w:p w14:paraId="2197F18C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277</w:t>
            </w:r>
          </w:p>
        </w:tc>
      </w:tr>
      <w:tr w:rsidR="0038276D" w14:paraId="6595966A" w14:textId="77777777">
        <w:trPr>
          <w:trHeight w:val="280"/>
        </w:trPr>
        <w:tc>
          <w:tcPr>
            <w:tcW w:w="415" w:type="pct"/>
            <w:vMerge/>
            <w:vAlign w:val="center"/>
          </w:tcPr>
          <w:p w14:paraId="52BF1FC6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shd w:val="clear" w:color="auto" w:fill="auto"/>
            <w:vAlign w:val="center"/>
          </w:tcPr>
          <w:p w14:paraId="0932DDE7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0.38</w:t>
            </w:r>
          </w:p>
        </w:tc>
        <w:tc>
          <w:tcPr>
            <w:tcW w:w="524" w:type="pct"/>
            <w:vMerge/>
            <w:vAlign w:val="center"/>
          </w:tcPr>
          <w:p w14:paraId="7F779AC4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shd w:val="clear" w:color="auto" w:fill="auto"/>
            <w:vAlign w:val="center"/>
          </w:tcPr>
          <w:p w14:paraId="2A7945B8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14.6</w:t>
            </w:r>
          </w:p>
        </w:tc>
        <w:tc>
          <w:tcPr>
            <w:tcW w:w="280" w:type="pct"/>
            <w:shd w:val="clear" w:color="auto" w:fill="auto"/>
            <w:vAlign w:val="center"/>
          </w:tcPr>
          <w:p w14:paraId="097468B5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14.6</w:t>
            </w:r>
          </w:p>
        </w:tc>
        <w:tc>
          <w:tcPr>
            <w:tcW w:w="329" w:type="pct"/>
            <w:vMerge/>
            <w:vAlign w:val="center"/>
          </w:tcPr>
          <w:p w14:paraId="51E19875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shd w:val="clear" w:color="auto" w:fill="auto"/>
            <w:vAlign w:val="center"/>
          </w:tcPr>
          <w:p w14:paraId="56A29CE4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no line coding</w:t>
            </w:r>
          </w:p>
        </w:tc>
        <w:tc>
          <w:tcPr>
            <w:tcW w:w="332" w:type="pct"/>
            <w:vMerge/>
            <w:vAlign w:val="center"/>
          </w:tcPr>
          <w:p w14:paraId="3769AF3F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</w:tcPr>
          <w:p w14:paraId="6C74C43F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84</w:t>
            </w:r>
          </w:p>
        </w:tc>
        <w:tc>
          <w:tcPr>
            <w:tcW w:w="311" w:type="pct"/>
            <w:vMerge/>
            <w:vAlign w:val="center"/>
          </w:tcPr>
          <w:p w14:paraId="5699A636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</w:tcPr>
          <w:p w14:paraId="5F8A533C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/>
            <w:vAlign w:val="center"/>
          </w:tcPr>
          <w:p w14:paraId="58A81B08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</w:tcPr>
          <w:p w14:paraId="4421F3DF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273</w:t>
            </w:r>
          </w:p>
        </w:tc>
      </w:tr>
      <w:tr w:rsidR="0038276D" w14:paraId="727724D0" w14:textId="77777777">
        <w:trPr>
          <w:trHeight w:val="280"/>
        </w:trPr>
        <w:tc>
          <w:tcPr>
            <w:tcW w:w="415" w:type="pct"/>
            <w:vMerge/>
            <w:vAlign w:val="center"/>
          </w:tcPr>
          <w:p w14:paraId="36B849A2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</w:tcPr>
          <w:p w14:paraId="56ED9F9F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0.47</w:t>
            </w:r>
          </w:p>
        </w:tc>
        <w:tc>
          <w:tcPr>
            <w:tcW w:w="524" w:type="pct"/>
            <w:vMerge w:val="restart"/>
            <w:shd w:val="clear" w:color="auto" w:fill="auto"/>
            <w:vAlign w:val="center"/>
          </w:tcPr>
          <w:p w14:paraId="75117372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 w:hint="eastAsia"/>
                <w:color w:val="000000"/>
                <w:sz w:val="16"/>
                <w:szCs w:val="16"/>
              </w:rPr>
              <w:t>[212]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</w:tcPr>
          <w:p w14:paraId="3986D0B4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-10.5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</w:tcPr>
          <w:p w14:paraId="04015FA3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</w:t>
            </w:r>
          </w:p>
        </w:tc>
        <w:tc>
          <w:tcPr>
            <w:tcW w:w="329" w:type="pct"/>
            <w:vMerge/>
            <w:vAlign w:val="center"/>
          </w:tcPr>
          <w:p w14:paraId="43BEA650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 w:val="restart"/>
            <w:shd w:val="clear" w:color="auto" w:fill="auto"/>
            <w:vAlign w:val="center"/>
          </w:tcPr>
          <w:p w14:paraId="03FF2A73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Manchester encoding</w:t>
            </w:r>
          </w:p>
        </w:tc>
        <w:tc>
          <w:tcPr>
            <w:tcW w:w="332" w:type="pct"/>
            <w:vMerge w:val="restart"/>
            <w:shd w:val="clear" w:color="auto" w:fill="auto"/>
            <w:vAlign w:val="center"/>
          </w:tcPr>
          <w:p w14:paraId="6F0C3A04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1,2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</w:tcPr>
          <w:p w14:paraId="431AAD27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</w:tcPr>
          <w:p w14:paraId="71719B30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</w:tcPr>
          <w:p w14:paraId="2E5B8177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14</w:t>
            </w:r>
          </w:p>
        </w:tc>
        <w:tc>
          <w:tcPr>
            <w:tcW w:w="481" w:type="pct"/>
            <w:vMerge/>
            <w:vAlign w:val="center"/>
          </w:tcPr>
          <w:p w14:paraId="078283FB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</w:tcPr>
          <w:p w14:paraId="350DEE2E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1238,1274</w:t>
            </w:r>
          </w:p>
        </w:tc>
      </w:tr>
      <w:tr w:rsidR="0038276D" w14:paraId="5761A855" w14:textId="77777777">
        <w:trPr>
          <w:trHeight w:val="280"/>
        </w:trPr>
        <w:tc>
          <w:tcPr>
            <w:tcW w:w="415" w:type="pct"/>
            <w:vMerge/>
            <w:vAlign w:val="center"/>
          </w:tcPr>
          <w:p w14:paraId="5FCC320D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</w:tcPr>
          <w:p w14:paraId="37A90B8B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</w:tcPr>
          <w:p w14:paraId="6B2C9FC5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</w:tcPr>
          <w:p w14:paraId="29FA4553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</w:tcPr>
          <w:p w14:paraId="01424544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9" w:type="pct"/>
            <w:vMerge/>
            <w:vAlign w:val="center"/>
          </w:tcPr>
          <w:p w14:paraId="6667F973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</w:tcPr>
          <w:p w14:paraId="3DD99003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2" w:type="pct"/>
            <w:vMerge/>
            <w:vAlign w:val="center"/>
          </w:tcPr>
          <w:p w14:paraId="5E76A339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</w:tcPr>
          <w:p w14:paraId="08609D46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</w:tcPr>
          <w:p w14:paraId="7D7E388E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</w:tcPr>
          <w:p w14:paraId="6E4C8D47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/>
            <w:vAlign w:val="center"/>
          </w:tcPr>
          <w:p w14:paraId="09D4DA00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</w:tcPr>
          <w:p w14:paraId="45BBF98E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1242,1278</w:t>
            </w:r>
          </w:p>
        </w:tc>
      </w:tr>
      <w:tr w:rsidR="0038276D" w14:paraId="487816CE" w14:textId="77777777">
        <w:trPr>
          <w:trHeight w:val="280"/>
        </w:trPr>
        <w:tc>
          <w:tcPr>
            <w:tcW w:w="415" w:type="pct"/>
            <w:vMerge/>
            <w:vAlign w:val="center"/>
          </w:tcPr>
          <w:p w14:paraId="5883A65C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</w:tcPr>
          <w:p w14:paraId="4D91FD53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</w:tcPr>
          <w:p w14:paraId="74B03430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 w:hint="eastAsia"/>
                <w:color w:val="000000"/>
                <w:sz w:val="16"/>
                <w:szCs w:val="16"/>
              </w:rPr>
              <w:t>[194]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</w:tcPr>
          <w:p w14:paraId="26CF09E1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-2.2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</w:tcPr>
          <w:p w14:paraId="6FBABAB4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2.7</w:t>
            </w:r>
          </w:p>
        </w:tc>
        <w:tc>
          <w:tcPr>
            <w:tcW w:w="329" w:type="pct"/>
            <w:vMerge w:val="restart"/>
            <w:shd w:val="clear" w:color="auto" w:fill="auto"/>
            <w:vAlign w:val="center"/>
          </w:tcPr>
          <w:p w14:paraId="69996D8B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CC 1/3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</w:tcPr>
          <w:p w14:paraId="3E0C6BE7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Manchester</w:t>
            </w:r>
          </w:p>
        </w:tc>
        <w:tc>
          <w:tcPr>
            <w:tcW w:w="332" w:type="pct"/>
            <w:vMerge w:val="restart"/>
            <w:shd w:val="clear" w:color="auto" w:fill="auto"/>
            <w:vAlign w:val="center"/>
          </w:tcPr>
          <w:p w14:paraId="7D9440CD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61" w:type="pct"/>
            <w:vMerge/>
            <w:vAlign w:val="center"/>
          </w:tcPr>
          <w:p w14:paraId="3B86E80B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</w:tcPr>
          <w:p w14:paraId="4180B34E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</w:tcPr>
          <w:p w14:paraId="016B91DA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</w:tcPr>
          <w:p w14:paraId="16C71BDC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481" w:type="pct"/>
            <w:shd w:val="clear" w:color="auto" w:fill="auto"/>
            <w:vAlign w:val="center"/>
          </w:tcPr>
          <w:p w14:paraId="6F847B38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208</w:t>
            </w:r>
          </w:p>
        </w:tc>
      </w:tr>
      <w:tr w:rsidR="0038276D" w14:paraId="2EF80164" w14:textId="77777777">
        <w:trPr>
          <w:trHeight w:val="280"/>
        </w:trPr>
        <w:tc>
          <w:tcPr>
            <w:tcW w:w="415" w:type="pct"/>
            <w:vMerge/>
            <w:vAlign w:val="center"/>
          </w:tcPr>
          <w:p w14:paraId="420FBE05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</w:tcPr>
          <w:p w14:paraId="70F98FD8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</w:tcPr>
          <w:p w14:paraId="31103CFE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</w:tcPr>
          <w:p w14:paraId="5700A8ED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</w:tcPr>
          <w:p w14:paraId="4F5D5EF8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9" w:type="pct"/>
            <w:vMerge/>
            <w:vAlign w:val="center"/>
          </w:tcPr>
          <w:p w14:paraId="4C1125E3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</w:tcPr>
          <w:p w14:paraId="48E74E7B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2" w:type="pct"/>
            <w:vMerge/>
            <w:vAlign w:val="center"/>
          </w:tcPr>
          <w:p w14:paraId="6CBA966E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</w:tcPr>
          <w:p w14:paraId="4D29DA51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</w:tcPr>
          <w:p w14:paraId="59A9460B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</w:tcPr>
          <w:p w14:paraId="4DF0EE0F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</w:tcPr>
          <w:p w14:paraId="2EE99C07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481" w:type="pct"/>
            <w:shd w:val="clear" w:color="auto" w:fill="auto"/>
            <w:vAlign w:val="center"/>
          </w:tcPr>
          <w:p w14:paraId="53138592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212</w:t>
            </w:r>
          </w:p>
        </w:tc>
      </w:tr>
    </w:tbl>
    <w:p w14:paraId="7B5A1A83" w14:textId="77777777" w:rsidR="0038276D" w:rsidRDefault="0038276D" w:rsidP="0090494B"/>
    <w:p w14:paraId="10DBCC6E" w14:textId="77777777" w:rsidR="0038276D" w:rsidRDefault="00B410C8" w:rsidP="0090494B">
      <w:pPr>
        <w:pStyle w:val="TH"/>
      </w:pPr>
      <w:r>
        <w:rPr>
          <w:rFonts w:hint="eastAsia"/>
          <w:noProof/>
        </w:rPr>
        <w:lastRenderedPageBreak/>
        <w:drawing>
          <wp:inline distT="0" distB="0" distL="0" distR="0" wp14:anchorId="64A76051" wp14:editId="0426E4FD">
            <wp:extent cx="7760970" cy="5457190"/>
            <wp:effectExtent l="0" t="0" r="11430" b="3810"/>
            <wp:docPr id="940880185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40880185" name="Picture 6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760970" cy="5457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495818" w14:textId="77777777" w:rsidR="0090494B" w:rsidRDefault="0090494B" w:rsidP="0090494B">
      <w:pPr>
        <w:pStyle w:val="TF"/>
      </w:pPr>
      <w:r>
        <w:rPr>
          <w:rFonts w:hint="eastAsia"/>
        </w:rPr>
        <w:t>Figure 7.1.3.3.1 - 2</w:t>
      </w:r>
    </w:p>
    <w:p w14:paraId="5B3E4D29" w14:textId="77777777" w:rsidR="0038276D" w:rsidRDefault="00B410C8" w:rsidP="0090494B">
      <w:pPr>
        <w:pStyle w:val="TH"/>
      </w:pPr>
      <w:r>
        <w:lastRenderedPageBreak/>
        <w:t xml:space="preserve">Table </w:t>
      </w:r>
      <w:r>
        <w:rPr>
          <w:rFonts w:hint="eastAsia"/>
        </w:rPr>
        <w:t>7.1.3.3.1 - 2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28"/>
        <w:gridCol w:w="1440"/>
        <w:gridCol w:w="1440"/>
        <w:gridCol w:w="867"/>
        <w:gridCol w:w="744"/>
        <w:gridCol w:w="884"/>
        <w:gridCol w:w="891"/>
        <w:gridCol w:w="892"/>
        <w:gridCol w:w="1184"/>
        <w:gridCol w:w="997"/>
        <w:gridCol w:w="1184"/>
        <w:gridCol w:w="1318"/>
        <w:gridCol w:w="1312"/>
      </w:tblGrid>
      <w:tr w:rsidR="0038276D" w14:paraId="5852FB4C" w14:textId="77777777">
        <w:trPr>
          <w:trHeight w:val="280"/>
        </w:trPr>
        <w:tc>
          <w:tcPr>
            <w:tcW w:w="5000" w:type="pct"/>
            <w:gridSpan w:val="13"/>
            <w:shd w:val="clear" w:color="auto" w:fill="auto"/>
            <w:noWrap/>
            <w:vAlign w:val="center"/>
          </w:tcPr>
          <w:p w14:paraId="0022F664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TDL-D, device 2b, coherent</w:t>
            </w:r>
          </w:p>
        </w:tc>
      </w:tr>
      <w:tr w:rsidR="0038276D" w14:paraId="6CFD5D02" w14:textId="77777777">
        <w:trPr>
          <w:trHeight w:val="320"/>
        </w:trPr>
        <w:tc>
          <w:tcPr>
            <w:tcW w:w="5000" w:type="pct"/>
            <w:gridSpan w:val="13"/>
            <w:shd w:val="clear" w:color="auto" w:fill="auto"/>
          </w:tcPr>
          <w:p w14:paraId="027F6975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D2R LLS</w:t>
            </w:r>
          </w:p>
        </w:tc>
      </w:tr>
      <w:tr w:rsidR="0038276D" w14:paraId="63F52F86" w14:textId="77777777">
        <w:trPr>
          <w:trHeight w:val="280"/>
        </w:trPr>
        <w:tc>
          <w:tcPr>
            <w:tcW w:w="415" w:type="pct"/>
            <w:shd w:val="clear" w:color="D9E1F2" w:fill="D9E1F2"/>
            <w:noWrap/>
            <w:vAlign w:val="center"/>
          </w:tcPr>
          <w:p w14:paraId="4EE5F5B6" w14:textId="77777777" w:rsidR="0038276D" w:rsidRDefault="00B410C8">
            <w:pPr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BLER</w:t>
            </w:r>
          </w:p>
        </w:tc>
        <w:tc>
          <w:tcPr>
            <w:tcW w:w="524" w:type="pct"/>
            <w:shd w:val="clear" w:color="D9E1F2" w:fill="D9E1F2"/>
            <w:noWrap/>
            <w:vAlign w:val="center"/>
          </w:tcPr>
          <w:p w14:paraId="67102BBE" w14:textId="77777777" w:rsidR="0038276D" w:rsidRDefault="00B410C8">
            <w:pPr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SE[bps/Hz]</w:t>
            </w:r>
          </w:p>
        </w:tc>
        <w:tc>
          <w:tcPr>
            <w:tcW w:w="524" w:type="pct"/>
            <w:shd w:val="clear" w:color="D9E1F2" w:fill="D9E1F2"/>
            <w:noWrap/>
            <w:vAlign w:val="center"/>
          </w:tcPr>
          <w:p w14:paraId="726B160D" w14:textId="77777777" w:rsidR="0038276D" w:rsidRDefault="00B410C8">
            <w:pPr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Source</w:t>
            </w:r>
          </w:p>
        </w:tc>
        <w:tc>
          <w:tcPr>
            <w:tcW w:w="323" w:type="pct"/>
            <w:shd w:val="clear" w:color="D9E1F2" w:fill="D9E1F2"/>
            <w:noWrap/>
            <w:vAlign w:val="center"/>
          </w:tcPr>
          <w:p w14:paraId="1139DE7F" w14:textId="77777777" w:rsidR="0038276D" w:rsidRDefault="00B410C8">
            <w:pPr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MinSNR</w:t>
            </w:r>
            <w:proofErr w:type="spellEnd"/>
          </w:p>
        </w:tc>
        <w:tc>
          <w:tcPr>
            <w:tcW w:w="280" w:type="pct"/>
            <w:shd w:val="clear" w:color="D9E1F2" w:fill="D9E1F2"/>
            <w:noWrap/>
            <w:vAlign w:val="center"/>
          </w:tcPr>
          <w:p w14:paraId="741965A8" w14:textId="77777777" w:rsidR="0038276D" w:rsidRDefault="00B410C8">
            <w:pPr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MaxSNR</w:t>
            </w:r>
            <w:proofErr w:type="spellEnd"/>
          </w:p>
        </w:tc>
        <w:tc>
          <w:tcPr>
            <w:tcW w:w="329" w:type="pct"/>
            <w:shd w:val="clear" w:color="D9E1F2" w:fill="D9E1F2"/>
            <w:noWrap/>
            <w:vAlign w:val="center"/>
          </w:tcPr>
          <w:p w14:paraId="0D5DCEBA" w14:textId="77777777" w:rsidR="0038276D" w:rsidRDefault="00B410C8">
            <w:pPr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FEC?</w:t>
            </w:r>
          </w:p>
        </w:tc>
        <w:tc>
          <w:tcPr>
            <w:tcW w:w="280" w:type="pct"/>
            <w:shd w:val="clear" w:color="D9E1F2" w:fill="D9E1F2"/>
            <w:noWrap/>
            <w:vAlign w:val="center"/>
          </w:tcPr>
          <w:p w14:paraId="62D0703D" w14:textId="77777777" w:rsidR="0038276D" w:rsidRDefault="00B410C8">
            <w:pPr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Line Code</w:t>
            </w:r>
          </w:p>
        </w:tc>
        <w:tc>
          <w:tcPr>
            <w:tcW w:w="332" w:type="pct"/>
            <w:shd w:val="clear" w:color="D9E1F2" w:fill="D9E1F2"/>
            <w:noWrap/>
            <w:vAlign w:val="center"/>
          </w:tcPr>
          <w:p w14:paraId="716EB69D" w14:textId="77777777" w:rsidR="0038276D" w:rsidRDefault="00B410C8">
            <w:pPr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#ofRx</w:t>
            </w:r>
          </w:p>
        </w:tc>
        <w:tc>
          <w:tcPr>
            <w:tcW w:w="361" w:type="pct"/>
            <w:shd w:val="clear" w:color="D9E1F2" w:fill="D9E1F2"/>
            <w:noWrap/>
            <w:vAlign w:val="center"/>
          </w:tcPr>
          <w:p w14:paraId="3F6098CD" w14:textId="77777777" w:rsidR="0038276D" w:rsidRDefault="00B410C8">
            <w:pPr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DataRate</w:t>
            </w:r>
            <w:proofErr w:type="spellEnd"/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[kbps]</w:t>
            </w:r>
          </w:p>
        </w:tc>
        <w:tc>
          <w:tcPr>
            <w:tcW w:w="311" w:type="pct"/>
            <w:shd w:val="clear" w:color="D9E1F2" w:fill="D9E1F2"/>
            <w:noWrap/>
            <w:vAlign w:val="center"/>
          </w:tcPr>
          <w:p w14:paraId="77D2BC5F" w14:textId="77777777" w:rsidR="0038276D" w:rsidRDefault="00B410C8">
            <w:pPr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info-</w:t>
            </w:r>
            <w:proofErr w:type="spellStart"/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recv_bw</w:t>
            </w:r>
            <w:proofErr w:type="spellEnd"/>
          </w:p>
        </w:tc>
        <w:tc>
          <w:tcPr>
            <w:tcW w:w="361" w:type="pct"/>
            <w:shd w:val="clear" w:color="D9E1F2" w:fill="D9E1F2"/>
            <w:noWrap/>
            <w:vAlign w:val="center"/>
          </w:tcPr>
          <w:p w14:paraId="6A9188C9" w14:textId="77777777" w:rsidR="0038276D" w:rsidRDefault="00B410C8">
            <w:pPr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ChipRate</w:t>
            </w:r>
            <w:proofErr w:type="spellEnd"/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[</w:t>
            </w:r>
            <w:proofErr w:type="spellStart"/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kcps</w:t>
            </w:r>
            <w:proofErr w:type="spellEnd"/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]</w:t>
            </w:r>
          </w:p>
        </w:tc>
        <w:tc>
          <w:tcPr>
            <w:tcW w:w="481" w:type="pct"/>
            <w:shd w:val="clear" w:color="D9E1F2" w:fill="D9E1F2"/>
            <w:noWrap/>
            <w:vAlign w:val="center"/>
          </w:tcPr>
          <w:p w14:paraId="6C398605" w14:textId="77777777" w:rsidR="0038276D" w:rsidRDefault="00B410C8">
            <w:pPr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MessageSize</w:t>
            </w:r>
            <w:proofErr w:type="spellEnd"/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[b]</w:t>
            </w:r>
          </w:p>
        </w:tc>
        <w:tc>
          <w:tcPr>
            <w:tcW w:w="481" w:type="pct"/>
            <w:shd w:val="clear" w:color="D9E1F2" w:fill="D9E1F2"/>
            <w:noWrap/>
            <w:vAlign w:val="center"/>
          </w:tcPr>
          <w:p w14:paraId="75D76972" w14:textId="77777777" w:rsidR="0038276D" w:rsidRDefault="00B410C8">
            <w:pPr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Row Indices</w:t>
            </w:r>
          </w:p>
        </w:tc>
      </w:tr>
      <w:tr w:rsidR="0038276D" w14:paraId="7DC56DF9" w14:textId="77777777">
        <w:trPr>
          <w:trHeight w:val="280"/>
        </w:trPr>
        <w:tc>
          <w:tcPr>
            <w:tcW w:w="415" w:type="pct"/>
            <w:vMerge w:val="restart"/>
            <w:shd w:val="clear" w:color="auto" w:fill="auto"/>
            <w:vAlign w:val="center"/>
          </w:tcPr>
          <w:p w14:paraId="502D2449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524" w:type="pct"/>
            <w:vMerge w:val="restart"/>
            <w:shd w:val="clear" w:color="auto" w:fill="auto"/>
            <w:vAlign w:val="center"/>
          </w:tcPr>
          <w:p w14:paraId="6ED5E0FA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524" w:type="pct"/>
            <w:vMerge w:val="restart"/>
            <w:shd w:val="clear" w:color="auto" w:fill="auto"/>
            <w:vAlign w:val="center"/>
          </w:tcPr>
          <w:p w14:paraId="1E24DC92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 w:hint="eastAsia"/>
                <w:color w:val="000000"/>
                <w:sz w:val="16"/>
                <w:szCs w:val="16"/>
              </w:rPr>
              <w:t>[209]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</w:tcPr>
          <w:p w14:paraId="072E895C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-18.3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</w:tcPr>
          <w:p w14:paraId="1F584A5E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-15.9</w:t>
            </w:r>
          </w:p>
        </w:tc>
        <w:tc>
          <w:tcPr>
            <w:tcW w:w="329" w:type="pct"/>
            <w:vMerge w:val="restart"/>
            <w:shd w:val="clear" w:color="auto" w:fill="auto"/>
            <w:vAlign w:val="center"/>
          </w:tcPr>
          <w:p w14:paraId="1929B79E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CC-1/2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</w:tcPr>
          <w:p w14:paraId="7075D61A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no line coding</w:t>
            </w:r>
          </w:p>
        </w:tc>
        <w:tc>
          <w:tcPr>
            <w:tcW w:w="332" w:type="pct"/>
            <w:shd w:val="clear" w:color="auto" w:fill="auto"/>
            <w:vAlign w:val="center"/>
          </w:tcPr>
          <w:p w14:paraId="73A39C01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</w:tcPr>
          <w:p w14:paraId="66A4B63E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</w:tcPr>
          <w:p w14:paraId="57F0474E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360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</w:tcPr>
          <w:p w14:paraId="37EC72EC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481" w:type="pct"/>
            <w:vMerge w:val="restart"/>
            <w:shd w:val="clear" w:color="auto" w:fill="auto"/>
            <w:vAlign w:val="center"/>
          </w:tcPr>
          <w:p w14:paraId="05019DAE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481" w:type="pct"/>
            <w:shd w:val="clear" w:color="auto" w:fill="auto"/>
            <w:vAlign w:val="center"/>
          </w:tcPr>
          <w:p w14:paraId="2A0ADCCD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1725,1726</w:t>
            </w:r>
          </w:p>
        </w:tc>
      </w:tr>
      <w:tr w:rsidR="0038276D" w14:paraId="667435C4" w14:textId="77777777">
        <w:trPr>
          <w:trHeight w:val="280"/>
        </w:trPr>
        <w:tc>
          <w:tcPr>
            <w:tcW w:w="415" w:type="pct"/>
            <w:vMerge/>
            <w:vAlign w:val="center"/>
          </w:tcPr>
          <w:p w14:paraId="1A18F0EE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</w:tcPr>
          <w:p w14:paraId="49DF9D86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</w:tcPr>
          <w:p w14:paraId="22AAE6F6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</w:tcPr>
          <w:p w14:paraId="116B3793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</w:tcPr>
          <w:p w14:paraId="593FAB76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9" w:type="pct"/>
            <w:vMerge/>
            <w:vAlign w:val="center"/>
          </w:tcPr>
          <w:p w14:paraId="7AA1BC62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</w:tcPr>
          <w:p w14:paraId="29C4F8BC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2" w:type="pct"/>
            <w:shd w:val="clear" w:color="auto" w:fill="auto"/>
            <w:vAlign w:val="center"/>
          </w:tcPr>
          <w:p w14:paraId="048704F7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61" w:type="pct"/>
            <w:vMerge/>
            <w:vAlign w:val="center"/>
          </w:tcPr>
          <w:p w14:paraId="4AD621D7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</w:tcPr>
          <w:p w14:paraId="13DD1218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</w:tcPr>
          <w:p w14:paraId="230BE628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/>
            <w:vAlign w:val="center"/>
          </w:tcPr>
          <w:p w14:paraId="1A89524B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</w:tcPr>
          <w:p w14:paraId="2126BED8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1734,1735</w:t>
            </w:r>
          </w:p>
        </w:tc>
      </w:tr>
      <w:tr w:rsidR="0038276D" w14:paraId="05F13BA0" w14:textId="77777777">
        <w:trPr>
          <w:trHeight w:val="280"/>
        </w:trPr>
        <w:tc>
          <w:tcPr>
            <w:tcW w:w="415" w:type="pct"/>
            <w:vMerge/>
            <w:vAlign w:val="center"/>
          </w:tcPr>
          <w:p w14:paraId="133F7D1E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</w:tcPr>
          <w:p w14:paraId="05AFA45F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0.02</w:t>
            </w:r>
          </w:p>
        </w:tc>
        <w:tc>
          <w:tcPr>
            <w:tcW w:w="524" w:type="pct"/>
            <w:vMerge/>
            <w:vAlign w:val="center"/>
          </w:tcPr>
          <w:p w14:paraId="3E417407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 w:val="restart"/>
            <w:shd w:val="clear" w:color="auto" w:fill="auto"/>
            <w:vAlign w:val="center"/>
          </w:tcPr>
          <w:p w14:paraId="700D0E20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-9.8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</w:tcPr>
          <w:p w14:paraId="3FE3DCCF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-7.4</w:t>
            </w:r>
          </w:p>
        </w:tc>
        <w:tc>
          <w:tcPr>
            <w:tcW w:w="329" w:type="pct"/>
            <w:vMerge/>
            <w:vAlign w:val="center"/>
          </w:tcPr>
          <w:p w14:paraId="239ABC5B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</w:tcPr>
          <w:p w14:paraId="0238A9A8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2" w:type="pct"/>
            <w:shd w:val="clear" w:color="auto" w:fill="auto"/>
            <w:vAlign w:val="center"/>
          </w:tcPr>
          <w:p w14:paraId="52D14728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</w:tcPr>
          <w:p w14:paraId="41A39B0E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311" w:type="pct"/>
            <w:vMerge/>
            <w:vAlign w:val="center"/>
          </w:tcPr>
          <w:p w14:paraId="3C804A8B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restart"/>
            <w:shd w:val="clear" w:color="auto" w:fill="auto"/>
            <w:vAlign w:val="center"/>
          </w:tcPr>
          <w:p w14:paraId="20B883E6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14</w:t>
            </w:r>
          </w:p>
        </w:tc>
        <w:tc>
          <w:tcPr>
            <w:tcW w:w="481" w:type="pct"/>
            <w:vMerge/>
            <w:vAlign w:val="center"/>
          </w:tcPr>
          <w:p w14:paraId="61A8DA61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</w:tcPr>
          <w:p w14:paraId="25CEB48D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1722,1723</w:t>
            </w:r>
          </w:p>
        </w:tc>
      </w:tr>
      <w:tr w:rsidR="0038276D" w14:paraId="15700255" w14:textId="77777777">
        <w:trPr>
          <w:trHeight w:val="280"/>
        </w:trPr>
        <w:tc>
          <w:tcPr>
            <w:tcW w:w="415" w:type="pct"/>
            <w:vMerge/>
            <w:vAlign w:val="center"/>
          </w:tcPr>
          <w:p w14:paraId="128917A9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</w:tcPr>
          <w:p w14:paraId="305D5A27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</w:tcPr>
          <w:p w14:paraId="08586702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</w:tcPr>
          <w:p w14:paraId="42746D3A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</w:tcPr>
          <w:p w14:paraId="078F1813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9" w:type="pct"/>
            <w:vMerge/>
            <w:vAlign w:val="center"/>
          </w:tcPr>
          <w:p w14:paraId="179B47C1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</w:tcPr>
          <w:p w14:paraId="3B1C6917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2" w:type="pct"/>
            <w:vMerge w:val="restart"/>
            <w:shd w:val="clear" w:color="auto" w:fill="auto"/>
            <w:vAlign w:val="center"/>
          </w:tcPr>
          <w:p w14:paraId="4BF8771D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61" w:type="pct"/>
            <w:vMerge/>
            <w:vAlign w:val="center"/>
          </w:tcPr>
          <w:p w14:paraId="15FE729F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</w:tcPr>
          <w:p w14:paraId="5D80047E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</w:tcPr>
          <w:p w14:paraId="13394199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/>
            <w:vAlign w:val="center"/>
          </w:tcPr>
          <w:p w14:paraId="16964CAC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</w:tcPr>
          <w:p w14:paraId="1F081DE8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1731,1732</w:t>
            </w:r>
          </w:p>
        </w:tc>
      </w:tr>
      <w:tr w:rsidR="0038276D" w14:paraId="75E49228" w14:textId="77777777">
        <w:trPr>
          <w:trHeight w:val="280"/>
        </w:trPr>
        <w:tc>
          <w:tcPr>
            <w:tcW w:w="415" w:type="pct"/>
            <w:vMerge/>
            <w:vAlign w:val="center"/>
          </w:tcPr>
          <w:p w14:paraId="05164170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</w:tcPr>
          <w:p w14:paraId="41D90EE6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shd w:val="clear" w:color="auto" w:fill="auto"/>
            <w:vAlign w:val="center"/>
          </w:tcPr>
          <w:p w14:paraId="3F1D63A6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 w:hint="eastAsia"/>
                <w:color w:val="000000"/>
                <w:sz w:val="16"/>
                <w:szCs w:val="16"/>
              </w:rPr>
              <w:t>[203]</w:t>
            </w:r>
          </w:p>
        </w:tc>
        <w:tc>
          <w:tcPr>
            <w:tcW w:w="323" w:type="pct"/>
            <w:shd w:val="clear" w:color="auto" w:fill="auto"/>
            <w:vAlign w:val="center"/>
          </w:tcPr>
          <w:p w14:paraId="6584A5D4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-0.8</w:t>
            </w:r>
          </w:p>
        </w:tc>
        <w:tc>
          <w:tcPr>
            <w:tcW w:w="280" w:type="pct"/>
            <w:shd w:val="clear" w:color="auto" w:fill="auto"/>
            <w:vAlign w:val="center"/>
          </w:tcPr>
          <w:p w14:paraId="2CDA9DA5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-0.8</w:t>
            </w:r>
          </w:p>
        </w:tc>
        <w:tc>
          <w:tcPr>
            <w:tcW w:w="329" w:type="pct"/>
            <w:shd w:val="clear" w:color="auto" w:fill="auto"/>
            <w:vAlign w:val="center"/>
          </w:tcPr>
          <w:p w14:paraId="59DE7E6F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CC 1/3</w:t>
            </w:r>
          </w:p>
        </w:tc>
        <w:tc>
          <w:tcPr>
            <w:tcW w:w="280" w:type="pct"/>
            <w:shd w:val="clear" w:color="auto" w:fill="auto"/>
            <w:vAlign w:val="center"/>
          </w:tcPr>
          <w:p w14:paraId="47A54AB4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 Manchester encoding</w:t>
            </w:r>
          </w:p>
        </w:tc>
        <w:tc>
          <w:tcPr>
            <w:tcW w:w="332" w:type="pct"/>
            <w:vMerge/>
            <w:vAlign w:val="center"/>
          </w:tcPr>
          <w:p w14:paraId="2B2FC830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</w:tcPr>
          <w:p w14:paraId="631FA962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0.43</w:t>
            </w:r>
          </w:p>
        </w:tc>
        <w:tc>
          <w:tcPr>
            <w:tcW w:w="311" w:type="pct"/>
            <w:shd w:val="clear" w:color="auto" w:fill="auto"/>
            <w:vAlign w:val="center"/>
          </w:tcPr>
          <w:p w14:paraId="50B20D89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18</w:t>
            </w:r>
          </w:p>
        </w:tc>
        <w:tc>
          <w:tcPr>
            <w:tcW w:w="361" w:type="pct"/>
            <w:shd w:val="clear" w:color="auto" w:fill="auto"/>
            <w:vAlign w:val="center"/>
          </w:tcPr>
          <w:p w14:paraId="59BE210D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7.5</w:t>
            </w:r>
          </w:p>
        </w:tc>
        <w:tc>
          <w:tcPr>
            <w:tcW w:w="481" w:type="pct"/>
            <w:vMerge w:val="restart"/>
            <w:shd w:val="clear" w:color="auto" w:fill="auto"/>
            <w:vAlign w:val="center"/>
          </w:tcPr>
          <w:p w14:paraId="6E06D938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481" w:type="pct"/>
            <w:shd w:val="clear" w:color="auto" w:fill="auto"/>
            <w:vAlign w:val="center"/>
          </w:tcPr>
          <w:p w14:paraId="17C82FF5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186</w:t>
            </w:r>
          </w:p>
        </w:tc>
      </w:tr>
      <w:tr w:rsidR="0038276D" w14:paraId="0F48537C" w14:textId="77777777">
        <w:trPr>
          <w:trHeight w:val="280"/>
        </w:trPr>
        <w:tc>
          <w:tcPr>
            <w:tcW w:w="415" w:type="pct"/>
            <w:vMerge/>
            <w:vAlign w:val="center"/>
          </w:tcPr>
          <w:p w14:paraId="5CC805A9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</w:tcPr>
          <w:p w14:paraId="008E0B6D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</w:tcPr>
          <w:p w14:paraId="6458FEB5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 w:hint="eastAsia"/>
                <w:color w:val="000000"/>
                <w:sz w:val="16"/>
                <w:szCs w:val="16"/>
              </w:rPr>
              <w:t>[213]</w:t>
            </w:r>
          </w:p>
        </w:tc>
        <w:tc>
          <w:tcPr>
            <w:tcW w:w="323" w:type="pct"/>
            <w:shd w:val="clear" w:color="auto" w:fill="auto"/>
            <w:vAlign w:val="center"/>
          </w:tcPr>
          <w:p w14:paraId="453042BE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-3.9</w:t>
            </w:r>
          </w:p>
        </w:tc>
        <w:tc>
          <w:tcPr>
            <w:tcW w:w="280" w:type="pct"/>
            <w:shd w:val="clear" w:color="auto" w:fill="auto"/>
            <w:vAlign w:val="center"/>
          </w:tcPr>
          <w:p w14:paraId="677D41EC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-3.9</w:t>
            </w:r>
          </w:p>
        </w:tc>
        <w:tc>
          <w:tcPr>
            <w:tcW w:w="329" w:type="pct"/>
            <w:shd w:val="clear" w:color="auto" w:fill="auto"/>
            <w:vAlign w:val="center"/>
          </w:tcPr>
          <w:p w14:paraId="4B56DED7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CC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</w:tcPr>
          <w:p w14:paraId="5EAFAB5B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Manchester encoding</w:t>
            </w:r>
          </w:p>
        </w:tc>
        <w:tc>
          <w:tcPr>
            <w:tcW w:w="332" w:type="pct"/>
            <w:vMerge/>
            <w:vAlign w:val="center"/>
          </w:tcPr>
          <w:p w14:paraId="144DA651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</w:tcPr>
          <w:p w14:paraId="01F22641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3.41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</w:tcPr>
          <w:p w14:paraId="41B24143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150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</w:tcPr>
          <w:p w14:paraId="6E7E8347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75</w:t>
            </w:r>
          </w:p>
        </w:tc>
        <w:tc>
          <w:tcPr>
            <w:tcW w:w="481" w:type="pct"/>
            <w:vMerge/>
            <w:vAlign w:val="center"/>
          </w:tcPr>
          <w:p w14:paraId="067F26C5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</w:tcPr>
          <w:p w14:paraId="56FEFD4D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1207</w:t>
            </w:r>
          </w:p>
        </w:tc>
      </w:tr>
      <w:tr w:rsidR="0038276D" w14:paraId="158C6374" w14:textId="77777777">
        <w:trPr>
          <w:trHeight w:val="280"/>
        </w:trPr>
        <w:tc>
          <w:tcPr>
            <w:tcW w:w="415" w:type="pct"/>
            <w:vMerge/>
            <w:vAlign w:val="center"/>
          </w:tcPr>
          <w:p w14:paraId="64B76DB9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</w:tcPr>
          <w:p w14:paraId="6BF93C74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0.03</w:t>
            </w:r>
          </w:p>
        </w:tc>
        <w:tc>
          <w:tcPr>
            <w:tcW w:w="524" w:type="pct"/>
            <w:vMerge/>
            <w:vAlign w:val="center"/>
          </w:tcPr>
          <w:p w14:paraId="53911DB5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 w:val="restart"/>
            <w:shd w:val="clear" w:color="auto" w:fill="auto"/>
            <w:vAlign w:val="center"/>
          </w:tcPr>
          <w:p w14:paraId="012D946E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-3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</w:tcPr>
          <w:p w14:paraId="4CA3F41C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29" w:type="pct"/>
            <w:shd w:val="clear" w:color="auto" w:fill="auto"/>
            <w:vAlign w:val="center"/>
          </w:tcPr>
          <w:p w14:paraId="48D8C032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no FEC</w:t>
            </w:r>
          </w:p>
        </w:tc>
        <w:tc>
          <w:tcPr>
            <w:tcW w:w="280" w:type="pct"/>
            <w:vMerge/>
            <w:vAlign w:val="center"/>
          </w:tcPr>
          <w:p w14:paraId="3E52244B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2" w:type="pct"/>
            <w:vMerge/>
            <w:vAlign w:val="center"/>
          </w:tcPr>
          <w:p w14:paraId="70471AD3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</w:tcPr>
          <w:p w14:paraId="72DCF8BA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3.87</w:t>
            </w:r>
          </w:p>
        </w:tc>
        <w:tc>
          <w:tcPr>
            <w:tcW w:w="311" w:type="pct"/>
            <w:vMerge/>
            <w:vAlign w:val="center"/>
          </w:tcPr>
          <w:p w14:paraId="223EDCF3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</w:tcPr>
          <w:p w14:paraId="60AF26F9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/>
            <w:vAlign w:val="center"/>
          </w:tcPr>
          <w:p w14:paraId="3A771059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</w:tcPr>
          <w:p w14:paraId="04BB03C6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1135</w:t>
            </w:r>
          </w:p>
        </w:tc>
      </w:tr>
      <w:tr w:rsidR="0038276D" w14:paraId="6A93F0A7" w14:textId="77777777">
        <w:trPr>
          <w:trHeight w:val="280"/>
        </w:trPr>
        <w:tc>
          <w:tcPr>
            <w:tcW w:w="415" w:type="pct"/>
            <w:vMerge/>
            <w:vAlign w:val="center"/>
          </w:tcPr>
          <w:p w14:paraId="45D0062C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</w:tcPr>
          <w:p w14:paraId="5889A631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</w:tcPr>
          <w:p w14:paraId="33B98855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</w:tcPr>
          <w:p w14:paraId="6FAFF93F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</w:tcPr>
          <w:p w14:paraId="4CF9D3F5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9" w:type="pct"/>
            <w:shd w:val="clear" w:color="auto" w:fill="auto"/>
            <w:vAlign w:val="center"/>
          </w:tcPr>
          <w:p w14:paraId="27453167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CC</w:t>
            </w:r>
          </w:p>
        </w:tc>
        <w:tc>
          <w:tcPr>
            <w:tcW w:w="280" w:type="pct"/>
            <w:vMerge/>
            <w:vAlign w:val="center"/>
          </w:tcPr>
          <w:p w14:paraId="2484F644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2" w:type="pct"/>
            <w:vMerge/>
            <w:vAlign w:val="center"/>
          </w:tcPr>
          <w:p w14:paraId="1BE84AE0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</w:tcPr>
          <w:p w14:paraId="398D2162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4.89</w:t>
            </w:r>
          </w:p>
        </w:tc>
        <w:tc>
          <w:tcPr>
            <w:tcW w:w="311" w:type="pct"/>
            <w:vMerge/>
            <w:vAlign w:val="center"/>
          </w:tcPr>
          <w:p w14:paraId="7646744E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</w:tcPr>
          <w:p w14:paraId="07E8CE06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 w:val="restart"/>
            <w:shd w:val="clear" w:color="auto" w:fill="auto"/>
            <w:vAlign w:val="center"/>
          </w:tcPr>
          <w:p w14:paraId="09346F0F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481" w:type="pct"/>
            <w:shd w:val="clear" w:color="auto" w:fill="auto"/>
            <w:vAlign w:val="center"/>
          </w:tcPr>
          <w:p w14:paraId="3B9552BD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1209</w:t>
            </w:r>
          </w:p>
        </w:tc>
      </w:tr>
      <w:tr w:rsidR="0038276D" w14:paraId="624323B3" w14:textId="77777777">
        <w:trPr>
          <w:trHeight w:val="280"/>
        </w:trPr>
        <w:tc>
          <w:tcPr>
            <w:tcW w:w="415" w:type="pct"/>
            <w:vMerge/>
            <w:vAlign w:val="center"/>
          </w:tcPr>
          <w:p w14:paraId="48842842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</w:tcPr>
          <w:p w14:paraId="110953E8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shd w:val="clear" w:color="auto" w:fill="auto"/>
            <w:vAlign w:val="center"/>
          </w:tcPr>
          <w:p w14:paraId="2DE49C49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 w:hint="eastAsia"/>
                <w:color w:val="000000"/>
                <w:sz w:val="16"/>
                <w:szCs w:val="16"/>
              </w:rPr>
              <w:t>[199]</w:t>
            </w:r>
          </w:p>
        </w:tc>
        <w:tc>
          <w:tcPr>
            <w:tcW w:w="323" w:type="pct"/>
            <w:shd w:val="clear" w:color="auto" w:fill="auto"/>
            <w:vAlign w:val="center"/>
          </w:tcPr>
          <w:p w14:paraId="364C6E6B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280" w:type="pct"/>
            <w:shd w:val="clear" w:color="auto" w:fill="auto"/>
            <w:vAlign w:val="center"/>
          </w:tcPr>
          <w:p w14:paraId="2D34C6CE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329" w:type="pct"/>
            <w:shd w:val="clear" w:color="auto" w:fill="auto"/>
            <w:vAlign w:val="center"/>
          </w:tcPr>
          <w:p w14:paraId="5CBB8EB2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repetition factor=16</w:t>
            </w:r>
          </w:p>
        </w:tc>
        <w:tc>
          <w:tcPr>
            <w:tcW w:w="280" w:type="pct"/>
            <w:shd w:val="clear" w:color="auto" w:fill="auto"/>
            <w:vAlign w:val="center"/>
          </w:tcPr>
          <w:p w14:paraId="225E35E8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no line coding</w:t>
            </w:r>
          </w:p>
        </w:tc>
        <w:tc>
          <w:tcPr>
            <w:tcW w:w="332" w:type="pct"/>
            <w:vMerge/>
            <w:vAlign w:val="center"/>
          </w:tcPr>
          <w:p w14:paraId="1346C6B2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</w:tcPr>
          <w:p w14:paraId="1D416419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5.9</w:t>
            </w:r>
          </w:p>
        </w:tc>
        <w:tc>
          <w:tcPr>
            <w:tcW w:w="311" w:type="pct"/>
            <w:shd w:val="clear" w:color="auto" w:fill="auto"/>
            <w:vAlign w:val="center"/>
          </w:tcPr>
          <w:p w14:paraId="70A9C6DB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224</w:t>
            </w:r>
          </w:p>
        </w:tc>
        <w:tc>
          <w:tcPr>
            <w:tcW w:w="361" w:type="pct"/>
            <w:shd w:val="clear" w:color="auto" w:fill="auto"/>
            <w:vAlign w:val="center"/>
          </w:tcPr>
          <w:p w14:paraId="3C3EAD1B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112</w:t>
            </w:r>
          </w:p>
        </w:tc>
        <w:tc>
          <w:tcPr>
            <w:tcW w:w="481" w:type="pct"/>
            <w:vMerge/>
            <w:vAlign w:val="center"/>
          </w:tcPr>
          <w:p w14:paraId="4B83ADDD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</w:tcPr>
          <w:p w14:paraId="15B1D4F3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282</w:t>
            </w:r>
          </w:p>
        </w:tc>
      </w:tr>
      <w:tr w:rsidR="0038276D" w14:paraId="720F44F0" w14:textId="77777777">
        <w:trPr>
          <w:trHeight w:val="280"/>
        </w:trPr>
        <w:tc>
          <w:tcPr>
            <w:tcW w:w="415" w:type="pct"/>
            <w:vMerge/>
            <w:vAlign w:val="center"/>
          </w:tcPr>
          <w:p w14:paraId="44BD776C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</w:tcPr>
          <w:p w14:paraId="339B4B91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0.04</w:t>
            </w:r>
          </w:p>
        </w:tc>
        <w:tc>
          <w:tcPr>
            <w:tcW w:w="524" w:type="pct"/>
            <w:vMerge w:val="restart"/>
            <w:shd w:val="clear" w:color="auto" w:fill="auto"/>
            <w:vAlign w:val="center"/>
          </w:tcPr>
          <w:p w14:paraId="67AED1A4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 w:hint="eastAsia"/>
                <w:color w:val="000000"/>
                <w:sz w:val="16"/>
                <w:szCs w:val="16"/>
              </w:rPr>
              <w:t>[213]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</w:tcPr>
          <w:p w14:paraId="38AD63DC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-2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</w:tcPr>
          <w:p w14:paraId="6EDCBC3F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4.9</w:t>
            </w:r>
          </w:p>
        </w:tc>
        <w:tc>
          <w:tcPr>
            <w:tcW w:w="329" w:type="pct"/>
            <w:shd w:val="clear" w:color="auto" w:fill="auto"/>
            <w:vAlign w:val="center"/>
          </w:tcPr>
          <w:p w14:paraId="252EA81C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no FEC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</w:tcPr>
          <w:p w14:paraId="09F41151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Manchester encoding</w:t>
            </w:r>
          </w:p>
        </w:tc>
        <w:tc>
          <w:tcPr>
            <w:tcW w:w="332" w:type="pct"/>
            <w:vMerge/>
            <w:vAlign w:val="center"/>
          </w:tcPr>
          <w:p w14:paraId="73490D6A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</w:tcPr>
          <w:p w14:paraId="5494962A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0.65</w:t>
            </w:r>
          </w:p>
        </w:tc>
        <w:tc>
          <w:tcPr>
            <w:tcW w:w="311" w:type="pct"/>
            <w:shd w:val="clear" w:color="auto" w:fill="auto"/>
            <w:vAlign w:val="center"/>
          </w:tcPr>
          <w:p w14:paraId="6351B06F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361" w:type="pct"/>
            <w:shd w:val="clear" w:color="auto" w:fill="auto"/>
            <w:vAlign w:val="center"/>
          </w:tcPr>
          <w:p w14:paraId="4FEA70BC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7.5</w:t>
            </w:r>
          </w:p>
        </w:tc>
        <w:tc>
          <w:tcPr>
            <w:tcW w:w="481" w:type="pct"/>
            <w:shd w:val="clear" w:color="auto" w:fill="auto"/>
            <w:vAlign w:val="center"/>
          </w:tcPr>
          <w:p w14:paraId="6FF3B10A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481" w:type="pct"/>
            <w:shd w:val="clear" w:color="auto" w:fill="auto"/>
            <w:vAlign w:val="center"/>
          </w:tcPr>
          <w:p w14:paraId="72DBB72E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1129</w:t>
            </w:r>
          </w:p>
        </w:tc>
      </w:tr>
      <w:tr w:rsidR="0038276D" w14:paraId="53B9BB64" w14:textId="77777777">
        <w:trPr>
          <w:trHeight w:val="280"/>
        </w:trPr>
        <w:tc>
          <w:tcPr>
            <w:tcW w:w="415" w:type="pct"/>
            <w:vMerge/>
            <w:vAlign w:val="center"/>
          </w:tcPr>
          <w:p w14:paraId="4ED49450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</w:tcPr>
          <w:p w14:paraId="4C4A94E8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</w:tcPr>
          <w:p w14:paraId="643F6BEF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</w:tcPr>
          <w:p w14:paraId="701C9FFD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</w:tcPr>
          <w:p w14:paraId="1532A9E5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9" w:type="pct"/>
            <w:shd w:val="clear" w:color="auto" w:fill="auto"/>
            <w:vAlign w:val="center"/>
          </w:tcPr>
          <w:p w14:paraId="53AC68C4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CC</w:t>
            </w:r>
          </w:p>
        </w:tc>
        <w:tc>
          <w:tcPr>
            <w:tcW w:w="280" w:type="pct"/>
            <w:vMerge/>
            <w:vAlign w:val="center"/>
          </w:tcPr>
          <w:p w14:paraId="183C1859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2" w:type="pct"/>
            <w:vMerge/>
            <w:vAlign w:val="center"/>
          </w:tcPr>
          <w:p w14:paraId="547ECC72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</w:tcPr>
          <w:p w14:paraId="1F762182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5.72</w:t>
            </w:r>
          </w:p>
        </w:tc>
        <w:tc>
          <w:tcPr>
            <w:tcW w:w="311" w:type="pct"/>
            <w:shd w:val="clear" w:color="auto" w:fill="auto"/>
            <w:vAlign w:val="center"/>
          </w:tcPr>
          <w:p w14:paraId="11F047E1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150</w:t>
            </w:r>
          </w:p>
        </w:tc>
        <w:tc>
          <w:tcPr>
            <w:tcW w:w="361" w:type="pct"/>
            <w:shd w:val="clear" w:color="auto" w:fill="auto"/>
            <w:vAlign w:val="center"/>
          </w:tcPr>
          <w:p w14:paraId="4A023970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75</w:t>
            </w:r>
          </w:p>
        </w:tc>
        <w:tc>
          <w:tcPr>
            <w:tcW w:w="481" w:type="pct"/>
            <w:shd w:val="clear" w:color="auto" w:fill="auto"/>
            <w:vAlign w:val="center"/>
          </w:tcPr>
          <w:p w14:paraId="52624817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481" w:type="pct"/>
            <w:shd w:val="clear" w:color="auto" w:fill="auto"/>
            <w:vAlign w:val="center"/>
          </w:tcPr>
          <w:p w14:paraId="1F74825C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1211</w:t>
            </w:r>
          </w:p>
        </w:tc>
      </w:tr>
      <w:tr w:rsidR="0038276D" w14:paraId="2629FF3F" w14:textId="77777777">
        <w:trPr>
          <w:trHeight w:val="280"/>
        </w:trPr>
        <w:tc>
          <w:tcPr>
            <w:tcW w:w="415" w:type="pct"/>
            <w:vMerge/>
            <w:vAlign w:val="center"/>
          </w:tcPr>
          <w:p w14:paraId="1756DF78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</w:tcPr>
          <w:p w14:paraId="7AC7C6E5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0.05</w:t>
            </w:r>
          </w:p>
        </w:tc>
        <w:tc>
          <w:tcPr>
            <w:tcW w:w="524" w:type="pct"/>
            <w:shd w:val="clear" w:color="auto" w:fill="auto"/>
            <w:vAlign w:val="center"/>
          </w:tcPr>
          <w:p w14:paraId="5D264A42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 w:hint="eastAsia"/>
                <w:color w:val="000000"/>
                <w:sz w:val="16"/>
                <w:szCs w:val="16"/>
              </w:rPr>
              <w:t>[203]</w:t>
            </w:r>
          </w:p>
        </w:tc>
        <w:tc>
          <w:tcPr>
            <w:tcW w:w="323" w:type="pct"/>
            <w:shd w:val="clear" w:color="auto" w:fill="auto"/>
            <w:vAlign w:val="center"/>
          </w:tcPr>
          <w:p w14:paraId="20FBA49D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280" w:type="pct"/>
            <w:shd w:val="clear" w:color="auto" w:fill="auto"/>
            <w:vAlign w:val="center"/>
          </w:tcPr>
          <w:p w14:paraId="70E6DE51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329" w:type="pct"/>
            <w:shd w:val="clear" w:color="auto" w:fill="auto"/>
            <w:vAlign w:val="center"/>
          </w:tcPr>
          <w:p w14:paraId="63EBCDF9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CC 1/3</w:t>
            </w:r>
          </w:p>
        </w:tc>
        <w:tc>
          <w:tcPr>
            <w:tcW w:w="280" w:type="pct"/>
            <w:shd w:val="clear" w:color="auto" w:fill="auto"/>
            <w:vAlign w:val="center"/>
          </w:tcPr>
          <w:p w14:paraId="6849AFBB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 Manchester encoding</w:t>
            </w:r>
          </w:p>
        </w:tc>
        <w:tc>
          <w:tcPr>
            <w:tcW w:w="332" w:type="pct"/>
            <w:vMerge/>
            <w:vAlign w:val="center"/>
          </w:tcPr>
          <w:p w14:paraId="6DE796D0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</w:tcPr>
          <w:p w14:paraId="68918965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0.83</w:t>
            </w:r>
          </w:p>
        </w:tc>
        <w:tc>
          <w:tcPr>
            <w:tcW w:w="311" w:type="pct"/>
            <w:shd w:val="clear" w:color="auto" w:fill="auto"/>
            <w:vAlign w:val="center"/>
          </w:tcPr>
          <w:p w14:paraId="3250CDD2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18</w:t>
            </w:r>
          </w:p>
        </w:tc>
        <w:tc>
          <w:tcPr>
            <w:tcW w:w="361" w:type="pct"/>
            <w:shd w:val="clear" w:color="auto" w:fill="auto"/>
            <w:vAlign w:val="center"/>
          </w:tcPr>
          <w:p w14:paraId="60F4BADE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7.5</w:t>
            </w:r>
          </w:p>
        </w:tc>
        <w:tc>
          <w:tcPr>
            <w:tcW w:w="481" w:type="pct"/>
            <w:shd w:val="clear" w:color="auto" w:fill="auto"/>
            <w:vAlign w:val="center"/>
          </w:tcPr>
          <w:p w14:paraId="27B1BEBA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481" w:type="pct"/>
            <w:shd w:val="clear" w:color="auto" w:fill="auto"/>
            <w:vAlign w:val="center"/>
          </w:tcPr>
          <w:p w14:paraId="68EEA482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177</w:t>
            </w:r>
          </w:p>
        </w:tc>
      </w:tr>
      <w:tr w:rsidR="0038276D" w14:paraId="1E8D8193" w14:textId="77777777">
        <w:trPr>
          <w:trHeight w:val="280"/>
        </w:trPr>
        <w:tc>
          <w:tcPr>
            <w:tcW w:w="415" w:type="pct"/>
            <w:vMerge/>
            <w:vAlign w:val="center"/>
          </w:tcPr>
          <w:p w14:paraId="3431DC91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</w:tcPr>
          <w:p w14:paraId="77E787DB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shd w:val="clear" w:color="auto" w:fill="auto"/>
            <w:vAlign w:val="center"/>
          </w:tcPr>
          <w:p w14:paraId="0853CCF4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 w:hint="eastAsia"/>
                <w:color w:val="000000"/>
                <w:sz w:val="16"/>
                <w:szCs w:val="16"/>
              </w:rPr>
              <w:t>[213]</w:t>
            </w:r>
          </w:p>
        </w:tc>
        <w:tc>
          <w:tcPr>
            <w:tcW w:w="323" w:type="pct"/>
            <w:shd w:val="clear" w:color="auto" w:fill="auto"/>
            <w:vAlign w:val="center"/>
          </w:tcPr>
          <w:p w14:paraId="11EA71CD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280" w:type="pct"/>
            <w:shd w:val="clear" w:color="auto" w:fill="auto"/>
            <w:vAlign w:val="center"/>
          </w:tcPr>
          <w:p w14:paraId="6A1C920C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329" w:type="pct"/>
            <w:shd w:val="clear" w:color="auto" w:fill="auto"/>
            <w:vAlign w:val="center"/>
          </w:tcPr>
          <w:p w14:paraId="651BC8A0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no FEC</w:t>
            </w:r>
          </w:p>
        </w:tc>
        <w:tc>
          <w:tcPr>
            <w:tcW w:w="280" w:type="pct"/>
            <w:shd w:val="clear" w:color="auto" w:fill="auto"/>
            <w:vAlign w:val="center"/>
          </w:tcPr>
          <w:p w14:paraId="75EC7C09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Manchester encoding</w:t>
            </w:r>
          </w:p>
        </w:tc>
        <w:tc>
          <w:tcPr>
            <w:tcW w:w="332" w:type="pct"/>
            <w:vMerge/>
            <w:vAlign w:val="center"/>
          </w:tcPr>
          <w:p w14:paraId="0C5F6447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</w:tcPr>
          <w:p w14:paraId="4296A6C6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6.99</w:t>
            </w:r>
          </w:p>
        </w:tc>
        <w:tc>
          <w:tcPr>
            <w:tcW w:w="311" w:type="pct"/>
            <w:shd w:val="clear" w:color="auto" w:fill="auto"/>
            <w:vAlign w:val="center"/>
          </w:tcPr>
          <w:p w14:paraId="2888CF80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150</w:t>
            </w:r>
          </w:p>
        </w:tc>
        <w:tc>
          <w:tcPr>
            <w:tcW w:w="361" w:type="pct"/>
            <w:shd w:val="clear" w:color="auto" w:fill="auto"/>
            <w:vAlign w:val="center"/>
          </w:tcPr>
          <w:p w14:paraId="238D259D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75</w:t>
            </w:r>
          </w:p>
        </w:tc>
        <w:tc>
          <w:tcPr>
            <w:tcW w:w="481" w:type="pct"/>
            <w:vMerge w:val="restart"/>
            <w:shd w:val="clear" w:color="auto" w:fill="auto"/>
            <w:vAlign w:val="center"/>
          </w:tcPr>
          <w:p w14:paraId="78E8AFC7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481" w:type="pct"/>
            <w:shd w:val="clear" w:color="auto" w:fill="auto"/>
            <w:vAlign w:val="center"/>
          </w:tcPr>
          <w:p w14:paraId="11AC6AE5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1139</w:t>
            </w:r>
          </w:p>
        </w:tc>
      </w:tr>
      <w:tr w:rsidR="0038276D" w14:paraId="597AB223" w14:textId="77777777">
        <w:trPr>
          <w:trHeight w:val="280"/>
        </w:trPr>
        <w:tc>
          <w:tcPr>
            <w:tcW w:w="415" w:type="pct"/>
            <w:vMerge/>
            <w:vAlign w:val="center"/>
          </w:tcPr>
          <w:p w14:paraId="35B0A897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</w:tcPr>
          <w:p w14:paraId="55406792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0.06</w:t>
            </w:r>
          </w:p>
        </w:tc>
        <w:tc>
          <w:tcPr>
            <w:tcW w:w="524" w:type="pct"/>
            <w:shd w:val="clear" w:color="auto" w:fill="auto"/>
            <w:vAlign w:val="center"/>
          </w:tcPr>
          <w:p w14:paraId="22D22727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 w:hint="eastAsia"/>
                <w:color w:val="000000"/>
                <w:sz w:val="16"/>
                <w:szCs w:val="16"/>
              </w:rPr>
              <w:t>[203]</w:t>
            </w:r>
          </w:p>
        </w:tc>
        <w:tc>
          <w:tcPr>
            <w:tcW w:w="323" w:type="pct"/>
            <w:shd w:val="clear" w:color="auto" w:fill="auto"/>
            <w:vAlign w:val="center"/>
          </w:tcPr>
          <w:p w14:paraId="7334D835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2.4</w:t>
            </w:r>
          </w:p>
        </w:tc>
        <w:tc>
          <w:tcPr>
            <w:tcW w:w="280" w:type="pct"/>
            <w:shd w:val="clear" w:color="auto" w:fill="auto"/>
            <w:vAlign w:val="center"/>
          </w:tcPr>
          <w:p w14:paraId="4D576FAD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2.4</w:t>
            </w:r>
          </w:p>
        </w:tc>
        <w:tc>
          <w:tcPr>
            <w:tcW w:w="329" w:type="pct"/>
            <w:shd w:val="clear" w:color="auto" w:fill="auto"/>
            <w:vAlign w:val="center"/>
          </w:tcPr>
          <w:p w14:paraId="2E641498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CC 1/3</w:t>
            </w:r>
          </w:p>
        </w:tc>
        <w:tc>
          <w:tcPr>
            <w:tcW w:w="280" w:type="pct"/>
            <w:shd w:val="clear" w:color="auto" w:fill="auto"/>
            <w:vAlign w:val="center"/>
          </w:tcPr>
          <w:p w14:paraId="5076CF67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 Manchester encoding</w:t>
            </w:r>
          </w:p>
        </w:tc>
        <w:tc>
          <w:tcPr>
            <w:tcW w:w="332" w:type="pct"/>
            <w:vMerge/>
            <w:vAlign w:val="center"/>
          </w:tcPr>
          <w:p w14:paraId="78FF877E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</w:tcPr>
          <w:p w14:paraId="7DFDEE3F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1.02</w:t>
            </w:r>
          </w:p>
        </w:tc>
        <w:tc>
          <w:tcPr>
            <w:tcW w:w="311" w:type="pct"/>
            <w:shd w:val="clear" w:color="auto" w:fill="auto"/>
            <w:vAlign w:val="center"/>
          </w:tcPr>
          <w:p w14:paraId="11A9E24C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18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</w:tcPr>
          <w:p w14:paraId="3D5B3761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7.5</w:t>
            </w:r>
          </w:p>
        </w:tc>
        <w:tc>
          <w:tcPr>
            <w:tcW w:w="481" w:type="pct"/>
            <w:vMerge/>
            <w:vAlign w:val="center"/>
          </w:tcPr>
          <w:p w14:paraId="6F685FCC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</w:tcPr>
          <w:p w14:paraId="123013F7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195</w:t>
            </w:r>
          </w:p>
        </w:tc>
      </w:tr>
      <w:tr w:rsidR="0038276D" w14:paraId="6CADD6B9" w14:textId="77777777">
        <w:trPr>
          <w:trHeight w:val="280"/>
        </w:trPr>
        <w:tc>
          <w:tcPr>
            <w:tcW w:w="415" w:type="pct"/>
            <w:vMerge/>
            <w:vAlign w:val="center"/>
          </w:tcPr>
          <w:p w14:paraId="5310C686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</w:tcPr>
          <w:p w14:paraId="459CEC67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shd w:val="clear" w:color="auto" w:fill="auto"/>
            <w:vAlign w:val="center"/>
          </w:tcPr>
          <w:p w14:paraId="30261093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 w:hint="eastAsia"/>
                <w:color w:val="000000"/>
                <w:sz w:val="16"/>
                <w:szCs w:val="16"/>
              </w:rPr>
              <w:t>[213]</w:t>
            </w:r>
          </w:p>
        </w:tc>
        <w:tc>
          <w:tcPr>
            <w:tcW w:w="323" w:type="pct"/>
            <w:shd w:val="clear" w:color="auto" w:fill="auto"/>
            <w:vAlign w:val="center"/>
          </w:tcPr>
          <w:p w14:paraId="3F56931F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0" w:type="pct"/>
            <w:shd w:val="clear" w:color="auto" w:fill="auto"/>
            <w:vAlign w:val="center"/>
          </w:tcPr>
          <w:p w14:paraId="7756DD2E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329" w:type="pct"/>
            <w:shd w:val="clear" w:color="auto" w:fill="auto"/>
            <w:vAlign w:val="center"/>
          </w:tcPr>
          <w:p w14:paraId="5A703481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CC</w:t>
            </w:r>
          </w:p>
        </w:tc>
        <w:tc>
          <w:tcPr>
            <w:tcW w:w="280" w:type="pct"/>
            <w:shd w:val="clear" w:color="auto" w:fill="auto"/>
            <w:vAlign w:val="center"/>
          </w:tcPr>
          <w:p w14:paraId="1D9B3060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Manchester encoding</w:t>
            </w:r>
          </w:p>
        </w:tc>
        <w:tc>
          <w:tcPr>
            <w:tcW w:w="332" w:type="pct"/>
            <w:vMerge/>
            <w:vAlign w:val="center"/>
          </w:tcPr>
          <w:p w14:paraId="659BA1D9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</w:tcPr>
          <w:p w14:paraId="1E9CECE8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311" w:type="pct"/>
            <w:shd w:val="clear" w:color="auto" w:fill="auto"/>
            <w:vAlign w:val="center"/>
          </w:tcPr>
          <w:p w14:paraId="0539496A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361" w:type="pct"/>
            <w:vMerge/>
            <w:vAlign w:val="center"/>
          </w:tcPr>
          <w:p w14:paraId="01C225C7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 w:val="restart"/>
            <w:shd w:val="clear" w:color="auto" w:fill="auto"/>
            <w:vAlign w:val="center"/>
          </w:tcPr>
          <w:p w14:paraId="102FF499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481" w:type="pct"/>
            <w:shd w:val="clear" w:color="auto" w:fill="auto"/>
            <w:vAlign w:val="center"/>
          </w:tcPr>
          <w:p w14:paraId="1AC758FE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1203</w:t>
            </w:r>
          </w:p>
        </w:tc>
      </w:tr>
      <w:tr w:rsidR="0038276D" w14:paraId="060B185F" w14:textId="77777777">
        <w:trPr>
          <w:trHeight w:val="280"/>
        </w:trPr>
        <w:tc>
          <w:tcPr>
            <w:tcW w:w="415" w:type="pct"/>
            <w:vMerge/>
            <w:vAlign w:val="center"/>
          </w:tcPr>
          <w:p w14:paraId="641357DD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</w:tcPr>
          <w:p w14:paraId="551E9F69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shd w:val="clear" w:color="auto" w:fill="auto"/>
            <w:vAlign w:val="center"/>
          </w:tcPr>
          <w:p w14:paraId="12D66F17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 w:hint="eastAsia"/>
                <w:color w:val="000000"/>
                <w:sz w:val="16"/>
                <w:szCs w:val="16"/>
              </w:rPr>
              <w:t>[199]</w:t>
            </w:r>
          </w:p>
        </w:tc>
        <w:tc>
          <w:tcPr>
            <w:tcW w:w="323" w:type="pct"/>
            <w:shd w:val="clear" w:color="auto" w:fill="auto"/>
            <w:vAlign w:val="center"/>
          </w:tcPr>
          <w:p w14:paraId="47708711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12.6</w:t>
            </w:r>
          </w:p>
        </w:tc>
        <w:tc>
          <w:tcPr>
            <w:tcW w:w="280" w:type="pct"/>
            <w:shd w:val="clear" w:color="auto" w:fill="auto"/>
            <w:vAlign w:val="center"/>
          </w:tcPr>
          <w:p w14:paraId="42FA7C7B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12.6</w:t>
            </w:r>
          </w:p>
        </w:tc>
        <w:tc>
          <w:tcPr>
            <w:tcW w:w="329" w:type="pct"/>
            <w:shd w:val="clear" w:color="auto" w:fill="auto"/>
            <w:vAlign w:val="center"/>
          </w:tcPr>
          <w:p w14:paraId="1E864457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no FEC</w:t>
            </w:r>
          </w:p>
        </w:tc>
        <w:tc>
          <w:tcPr>
            <w:tcW w:w="280" w:type="pct"/>
            <w:shd w:val="clear" w:color="auto" w:fill="auto"/>
            <w:vAlign w:val="center"/>
          </w:tcPr>
          <w:p w14:paraId="1FF8864A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no line coding</w:t>
            </w:r>
          </w:p>
        </w:tc>
        <w:tc>
          <w:tcPr>
            <w:tcW w:w="332" w:type="pct"/>
            <w:vMerge/>
            <w:vAlign w:val="center"/>
          </w:tcPr>
          <w:p w14:paraId="1C447FB4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</w:tcPr>
          <w:p w14:paraId="0AE3E66C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84</w:t>
            </w:r>
          </w:p>
        </w:tc>
        <w:tc>
          <w:tcPr>
            <w:tcW w:w="311" w:type="pct"/>
            <w:shd w:val="clear" w:color="auto" w:fill="auto"/>
            <w:vAlign w:val="center"/>
          </w:tcPr>
          <w:p w14:paraId="640B8264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1344</w:t>
            </w:r>
          </w:p>
        </w:tc>
        <w:tc>
          <w:tcPr>
            <w:tcW w:w="361" w:type="pct"/>
            <w:shd w:val="clear" w:color="auto" w:fill="auto"/>
            <w:vAlign w:val="center"/>
          </w:tcPr>
          <w:p w14:paraId="28962945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112</w:t>
            </w:r>
          </w:p>
        </w:tc>
        <w:tc>
          <w:tcPr>
            <w:tcW w:w="481" w:type="pct"/>
            <w:vMerge/>
            <w:vAlign w:val="center"/>
          </w:tcPr>
          <w:p w14:paraId="23BA07F9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</w:tcPr>
          <w:p w14:paraId="32D08F02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270</w:t>
            </w:r>
          </w:p>
        </w:tc>
      </w:tr>
      <w:tr w:rsidR="0038276D" w14:paraId="26B18988" w14:textId="77777777">
        <w:trPr>
          <w:trHeight w:val="280"/>
        </w:trPr>
        <w:tc>
          <w:tcPr>
            <w:tcW w:w="415" w:type="pct"/>
            <w:vMerge/>
            <w:vAlign w:val="center"/>
          </w:tcPr>
          <w:p w14:paraId="72B2A36A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shd w:val="clear" w:color="auto" w:fill="auto"/>
            <w:vAlign w:val="center"/>
          </w:tcPr>
          <w:p w14:paraId="4A340E78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0.07</w:t>
            </w:r>
          </w:p>
        </w:tc>
        <w:tc>
          <w:tcPr>
            <w:tcW w:w="524" w:type="pct"/>
            <w:vMerge w:val="restart"/>
            <w:shd w:val="clear" w:color="auto" w:fill="auto"/>
            <w:vAlign w:val="center"/>
          </w:tcPr>
          <w:p w14:paraId="4A1C0043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 w:hint="eastAsia"/>
                <w:color w:val="000000"/>
                <w:sz w:val="16"/>
                <w:szCs w:val="16"/>
              </w:rPr>
              <w:t>[213]</w:t>
            </w:r>
          </w:p>
        </w:tc>
        <w:tc>
          <w:tcPr>
            <w:tcW w:w="323" w:type="pct"/>
            <w:shd w:val="clear" w:color="auto" w:fill="auto"/>
            <w:vAlign w:val="center"/>
          </w:tcPr>
          <w:p w14:paraId="2F42EF0B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1.4</w:t>
            </w:r>
          </w:p>
        </w:tc>
        <w:tc>
          <w:tcPr>
            <w:tcW w:w="280" w:type="pct"/>
            <w:shd w:val="clear" w:color="auto" w:fill="auto"/>
            <w:vAlign w:val="center"/>
          </w:tcPr>
          <w:p w14:paraId="35D957A2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1.4</w:t>
            </w:r>
          </w:p>
        </w:tc>
        <w:tc>
          <w:tcPr>
            <w:tcW w:w="329" w:type="pct"/>
            <w:shd w:val="clear" w:color="auto" w:fill="auto"/>
            <w:vAlign w:val="center"/>
          </w:tcPr>
          <w:p w14:paraId="6E03A522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CC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</w:tcPr>
          <w:p w14:paraId="1CE30DE7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Manchester encoding</w:t>
            </w:r>
          </w:p>
        </w:tc>
        <w:tc>
          <w:tcPr>
            <w:tcW w:w="332" w:type="pct"/>
            <w:vMerge/>
            <w:vAlign w:val="center"/>
          </w:tcPr>
          <w:p w14:paraId="4D9916D5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</w:tcPr>
          <w:p w14:paraId="050DC0E6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1.09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</w:tcPr>
          <w:p w14:paraId="7BADF105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</w:tcPr>
          <w:p w14:paraId="5B04593B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7.5</w:t>
            </w:r>
          </w:p>
        </w:tc>
        <w:tc>
          <w:tcPr>
            <w:tcW w:w="481" w:type="pct"/>
            <w:shd w:val="clear" w:color="auto" w:fill="auto"/>
            <w:vAlign w:val="center"/>
          </w:tcPr>
          <w:p w14:paraId="50E0158F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481" w:type="pct"/>
            <w:shd w:val="clear" w:color="auto" w:fill="auto"/>
            <w:vAlign w:val="center"/>
          </w:tcPr>
          <w:p w14:paraId="3FA7E2B8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1205</w:t>
            </w:r>
          </w:p>
        </w:tc>
      </w:tr>
      <w:tr w:rsidR="0038276D" w14:paraId="5F1B71B0" w14:textId="77777777">
        <w:trPr>
          <w:trHeight w:val="280"/>
        </w:trPr>
        <w:tc>
          <w:tcPr>
            <w:tcW w:w="415" w:type="pct"/>
            <w:vMerge/>
            <w:vAlign w:val="center"/>
          </w:tcPr>
          <w:p w14:paraId="03F5F456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shd w:val="clear" w:color="auto" w:fill="auto"/>
            <w:vAlign w:val="center"/>
          </w:tcPr>
          <w:p w14:paraId="0DAB3720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0.08</w:t>
            </w:r>
          </w:p>
        </w:tc>
        <w:tc>
          <w:tcPr>
            <w:tcW w:w="524" w:type="pct"/>
            <w:vMerge/>
            <w:vAlign w:val="center"/>
          </w:tcPr>
          <w:p w14:paraId="7C6E7CB8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shd w:val="clear" w:color="auto" w:fill="auto"/>
            <w:vAlign w:val="center"/>
          </w:tcPr>
          <w:p w14:paraId="35B3A497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280" w:type="pct"/>
            <w:shd w:val="clear" w:color="auto" w:fill="auto"/>
            <w:vAlign w:val="center"/>
          </w:tcPr>
          <w:p w14:paraId="47BE1789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329" w:type="pct"/>
            <w:vMerge w:val="restart"/>
            <w:shd w:val="clear" w:color="auto" w:fill="auto"/>
            <w:vAlign w:val="center"/>
          </w:tcPr>
          <w:p w14:paraId="6299C513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no FEC</w:t>
            </w:r>
          </w:p>
        </w:tc>
        <w:tc>
          <w:tcPr>
            <w:tcW w:w="280" w:type="pct"/>
            <w:vMerge/>
            <w:vAlign w:val="center"/>
          </w:tcPr>
          <w:p w14:paraId="402A4FBB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2" w:type="pct"/>
            <w:vMerge/>
            <w:vAlign w:val="center"/>
          </w:tcPr>
          <w:p w14:paraId="32418D01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</w:tcPr>
          <w:p w14:paraId="17CB3190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1.25</w:t>
            </w:r>
          </w:p>
        </w:tc>
        <w:tc>
          <w:tcPr>
            <w:tcW w:w="311" w:type="pct"/>
            <w:vMerge/>
            <w:vAlign w:val="center"/>
          </w:tcPr>
          <w:p w14:paraId="69391EC0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</w:tcPr>
          <w:p w14:paraId="4F5DA9DB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</w:tcPr>
          <w:p w14:paraId="574A04EF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481" w:type="pct"/>
            <w:shd w:val="clear" w:color="auto" w:fill="auto"/>
            <w:vAlign w:val="center"/>
          </w:tcPr>
          <w:p w14:paraId="4DAC1E83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1131</w:t>
            </w:r>
          </w:p>
        </w:tc>
      </w:tr>
      <w:tr w:rsidR="0038276D" w14:paraId="132FFEF2" w14:textId="77777777">
        <w:trPr>
          <w:trHeight w:val="280"/>
        </w:trPr>
        <w:tc>
          <w:tcPr>
            <w:tcW w:w="415" w:type="pct"/>
            <w:vMerge/>
            <w:vAlign w:val="center"/>
          </w:tcPr>
          <w:p w14:paraId="3AE54E92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shd w:val="clear" w:color="auto" w:fill="auto"/>
            <w:vAlign w:val="center"/>
          </w:tcPr>
          <w:p w14:paraId="0A040485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0.11</w:t>
            </w:r>
          </w:p>
        </w:tc>
        <w:tc>
          <w:tcPr>
            <w:tcW w:w="524" w:type="pct"/>
            <w:vMerge/>
            <w:vAlign w:val="center"/>
          </w:tcPr>
          <w:p w14:paraId="572E0EBF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shd w:val="clear" w:color="auto" w:fill="auto"/>
            <w:vAlign w:val="center"/>
          </w:tcPr>
          <w:p w14:paraId="1CF8AA94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9.3</w:t>
            </w:r>
          </w:p>
        </w:tc>
        <w:tc>
          <w:tcPr>
            <w:tcW w:w="280" w:type="pct"/>
            <w:shd w:val="clear" w:color="auto" w:fill="auto"/>
            <w:vAlign w:val="center"/>
          </w:tcPr>
          <w:p w14:paraId="0AB4A68B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9.3</w:t>
            </w:r>
          </w:p>
        </w:tc>
        <w:tc>
          <w:tcPr>
            <w:tcW w:w="329" w:type="pct"/>
            <w:vMerge/>
            <w:vAlign w:val="center"/>
          </w:tcPr>
          <w:p w14:paraId="4F65CD81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</w:tcPr>
          <w:p w14:paraId="0F89B1BF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2" w:type="pct"/>
            <w:vMerge/>
            <w:vAlign w:val="center"/>
          </w:tcPr>
          <w:p w14:paraId="3074A4BC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</w:tcPr>
          <w:p w14:paraId="05E08A8E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1.67</w:t>
            </w:r>
          </w:p>
        </w:tc>
        <w:tc>
          <w:tcPr>
            <w:tcW w:w="311" w:type="pct"/>
            <w:vMerge/>
            <w:vAlign w:val="center"/>
          </w:tcPr>
          <w:p w14:paraId="12301D4A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</w:tcPr>
          <w:p w14:paraId="5AE06018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</w:tcPr>
          <w:p w14:paraId="6CD36C1B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481" w:type="pct"/>
            <w:shd w:val="clear" w:color="auto" w:fill="auto"/>
            <w:vAlign w:val="center"/>
          </w:tcPr>
          <w:p w14:paraId="05E73D86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1133</w:t>
            </w:r>
          </w:p>
        </w:tc>
      </w:tr>
      <w:tr w:rsidR="0038276D" w14:paraId="20EB9BB7" w14:textId="77777777">
        <w:trPr>
          <w:trHeight w:val="280"/>
        </w:trPr>
        <w:tc>
          <w:tcPr>
            <w:tcW w:w="415" w:type="pct"/>
            <w:vMerge/>
            <w:vAlign w:val="center"/>
          </w:tcPr>
          <w:p w14:paraId="33544569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</w:tcPr>
          <w:p w14:paraId="42F7892A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0.17</w:t>
            </w:r>
          </w:p>
        </w:tc>
        <w:tc>
          <w:tcPr>
            <w:tcW w:w="524" w:type="pct"/>
            <w:vMerge w:val="restart"/>
            <w:shd w:val="clear" w:color="auto" w:fill="auto"/>
            <w:vAlign w:val="center"/>
          </w:tcPr>
          <w:p w14:paraId="2D55D6B1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 w:hint="eastAsia"/>
                <w:color w:val="000000"/>
                <w:sz w:val="16"/>
                <w:szCs w:val="16"/>
              </w:rPr>
              <w:t>[209]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</w:tcPr>
          <w:p w14:paraId="511A1440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-0.5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</w:tcPr>
          <w:p w14:paraId="7087ADD1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4.9</w:t>
            </w:r>
          </w:p>
        </w:tc>
        <w:tc>
          <w:tcPr>
            <w:tcW w:w="329" w:type="pct"/>
            <w:vMerge w:val="restart"/>
            <w:shd w:val="clear" w:color="auto" w:fill="auto"/>
            <w:vAlign w:val="center"/>
          </w:tcPr>
          <w:p w14:paraId="20243193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CC-1/2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</w:tcPr>
          <w:p w14:paraId="278E979D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no line coding</w:t>
            </w:r>
          </w:p>
        </w:tc>
        <w:tc>
          <w:tcPr>
            <w:tcW w:w="332" w:type="pct"/>
            <w:shd w:val="clear" w:color="auto" w:fill="auto"/>
            <w:vAlign w:val="center"/>
          </w:tcPr>
          <w:p w14:paraId="245B3941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</w:tcPr>
          <w:p w14:paraId="5AB03692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60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</w:tcPr>
          <w:p w14:paraId="352A7594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360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</w:tcPr>
          <w:p w14:paraId="38ED6FE1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481" w:type="pct"/>
            <w:vMerge w:val="restart"/>
            <w:shd w:val="clear" w:color="auto" w:fill="auto"/>
            <w:vAlign w:val="center"/>
          </w:tcPr>
          <w:p w14:paraId="07E9DEA9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481" w:type="pct"/>
            <w:shd w:val="clear" w:color="auto" w:fill="auto"/>
            <w:vAlign w:val="center"/>
          </w:tcPr>
          <w:p w14:paraId="320FBDA8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1719,1720</w:t>
            </w:r>
          </w:p>
        </w:tc>
      </w:tr>
      <w:tr w:rsidR="0038276D" w14:paraId="2E65E26C" w14:textId="77777777">
        <w:trPr>
          <w:trHeight w:val="280"/>
        </w:trPr>
        <w:tc>
          <w:tcPr>
            <w:tcW w:w="415" w:type="pct"/>
            <w:vMerge/>
            <w:vAlign w:val="center"/>
          </w:tcPr>
          <w:p w14:paraId="09C1927A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</w:tcPr>
          <w:p w14:paraId="621D0160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</w:tcPr>
          <w:p w14:paraId="0DCA9C6A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</w:tcPr>
          <w:p w14:paraId="30DF4E7F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</w:tcPr>
          <w:p w14:paraId="01D33CA0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9" w:type="pct"/>
            <w:vMerge/>
            <w:vAlign w:val="center"/>
          </w:tcPr>
          <w:p w14:paraId="1FC97B7A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</w:tcPr>
          <w:p w14:paraId="0F92B764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2" w:type="pct"/>
            <w:vMerge w:val="restart"/>
            <w:shd w:val="clear" w:color="auto" w:fill="auto"/>
            <w:vAlign w:val="center"/>
          </w:tcPr>
          <w:p w14:paraId="0A922710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61" w:type="pct"/>
            <w:vMerge/>
            <w:vAlign w:val="center"/>
          </w:tcPr>
          <w:p w14:paraId="23F138FA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</w:tcPr>
          <w:p w14:paraId="78239014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</w:tcPr>
          <w:p w14:paraId="075B577D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/>
            <w:vAlign w:val="center"/>
          </w:tcPr>
          <w:p w14:paraId="56381294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</w:tcPr>
          <w:p w14:paraId="402D8C23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1730</w:t>
            </w:r>
          </w:p>
        </w:tc>
      </w:tr>
      <w:tr w:rsidR="0038276D" w14:paraId="28EFFE34" w14:textId="77777777">
        <w:trPr>
          <w:trHeight w:val="280"/>
        </w:trPr>
        <w:tc>
          <w:tcPr>
            <w:tcW w:w="415" w:type="pct"/>
            <w:vMerge/>
            <w:vAlign w:val="center"/>
          </w:tcPr>
          <w:p w14:paraId="15AC1C8F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shd w:val="clear" w:color="auto" w:fill="auto"/>
            <w:vAlign w:val="center"/>
          </w:tcPr>
          <w:p w14:paraId="06D04CD4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524" w:type="pct"/>
            <w:vMerge w:val="restart"/>
            <w:shd w:val="clear" w:color="auto" w:fill="auto"/>
            <w:vAlign w:val="center"/>
          </w:tcPr>
          <w:p w14:paraId="0020214F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 w:hint="eastAsia"/>
                <w:color w:val="000000"/>
                <w:sz w:val="16"/>
                <w:szCs w:val="16"/>
              </w:rPr>
              <w:t>[199]</w:t>
            </w:r>
          </w:p>
        </w:tc>
        <w:tc>
          <w:tcPr>
            <w:tcW w:w="323" w:type="pct"/>
            <w:shd w:val="clear" w:color="auto" w:fill="auto"/>
            <w:vAlign w:val="center"/>
          </w:tcPr>
          <w:p w14:paraId="6BAA8154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9.5</w:t>
            </w:r>
          </w:p>
        </w:tc>
        <w:tc>
          <w:tcPr>
            <w:tcW w:w="280" w:type="pct"/>
            <w:shd w:val="clear" w:color="auto" w:fill="auto"/>
            <w:vAlign w:val="center"/>
          </w:tcPr>
          <w:p w14:paraId="0730651D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9.5</w:t>
            </w:r>
          </w:p>
        </w:tc>
        <w:tc>
          <w:tcPr>
            <w:tcW w:w="329" w:type="pct"/>
            <w:vMerge w:val="restart"/>
            <w:shd w:val="clear" w:color="auto" w:fill="auto"/>
            <w:vAlign w:val="center"/>
          </w:tcPr>
          <w:p w14:paraId="66A3B31E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no FEC</w:t>
            </w:r>
          </w:p>
        </w:tc>
        <w:tc>
          <w:tcPr>
            <w:tcW w:w="280" w:type="pct"/>
            <w:shd w:val="clear" w:color="auto" w:fill="auto"/>
            <w:vAlign w:val="center"/>
          </w:tcPr>
          <w:p w14:paraId="311B7ED5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Manchester</w:t>
            </w:r>
          </w:p>
        </w:tc>
        <w:tc>
          <w:tcPr>
            <w:tcW w:w="332" w:type="pct"/>
            <w:vMerge/>
            <w:vAlign w:val="center"/>
          </w:tcPr>
          <w:p w14:paraId="06DD91AA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</w:tcPr>
          <w:p w14:paraId="7D29E9E4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44.8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</w:tcPr>
          <w:p w14:paraId="4BFEC670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224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</w:tcPr>
          <w:p w14:paraId="080FA536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112</w:t>
            </w:r>
          </w:p>
        </w:tc>
        <w:tc>
          <w:tcPr>
            <w:tcW w:w="481" w:type="pct"/>
            <w:vMerge/>
            <w:vAlign w:val="center"/>
          </w:tcPr>
          <w:p w14:paraId="5B41B905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</w:tcPr>
          <w:p w14:paraId="0363DBB2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278</w:t>
            </w:r>
          </w:p>
        </w:tc>
      </w:tr>
      <w:tr w:rsidR="0038276D" w14:paraId="0C3B0180" w14:textId="77777777">
        <w:trPr>
          <w:trHeight w:val="280"/>
        </w:trPr>
        <w:tc>
          <w:tcPr>
            <w:tcW w:w="415" w:type="pct"/>
            <w:vMerge/>
            <w:vAlign w:val="center"/>
          </w:tcPr>
          <w:p w14:paraId="19F7CFC2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shd w:val="clear" w:color="auto" w:fill="auto"/>
            <w:vAlign w:val="center"/>
          </w:tcPr>
          <w:p w14:paraId="52EA0829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0.38</w:t>
            </w:r>
          </w:p>
        </w:tc>
        <w:tc>
          <w:tcPr>
            <w:tcW w:w="524" w:type="pct"/>
            <w:vMerge/>
            <w:vAlign w:val="center"/>
          </w:tcPr>
          <w:p w14:paraId="7748000E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shd w:val="clear" w:color="auto" w:fill="auto"/>
            <w:vAlign w:val="center"/>
          </w:tcPr>
          <w:p w14:paraId="20372042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12.5</w:t>
            </w:r>
          </w:p>
        </w:tc>
        <w:tc>
          <w:tcPr>
            <w:tcW w:w="280" w:type="pct"/>
            <w:shd w:val="clear" w:color="auto" w:fill="auto"/>
            <w:vAlign w:val="center"/>
          </w:tcPr>
          <w:p w14:paraId="7DDD5186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12.5</w:t>
            </w:r>
          </w:p>
        </w:tc>
        <w:tc>
          <w:tcPr>
            <w:tcW w:w="329" w:type="pct"/>
            <w:vMerge/>
            <w:vAlign w:val="center"/>
          </w:tcPr>
          <w:p w14:paraId="2E8D81CF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shd w:val="clear" w:color="auto" w:fill="auto"/>
            <w:vAlign w:val="center"/>
          </w:tcPr>
          <w:p w14:paraId="05B9AD0E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no line coding</w:t>
            </w:r>
          </w:p>
        </w:tc>
        <w:tc>
          <w:tcPr>
            <w:tcW w:w="332" w:type="pct"/>
            <w:vMerge/>
            <w:vAlign w:val="center"/>
          </w:tcPr>
          <w:p w14:paraId="3F30B72C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</w:tcPr>
          <w:p w14:paraId="4AEFD898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84</w:t>
            </w:r>
          </w:p>
        </w:tc>
        <w:tc>
          <w:tcPr>
            <w:tcW w:w="311" w:type="pct"/>
            <w:vMerge/>
            <w:vAlign w:val="center"/>
          </w:tcPr>
          <w:p w14:paraId="6E550F3D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</w:tcPr>
          <w:p w14:paraId="50369710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/>
            <w:vAlign w:val="center"/>
          </w:tcPr>
          <w:p w14:paraId="594E1D0C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</w:tcPr>
          <w:p w14:paraId="24BD4634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274</w:t>
            </w:r>
          </w:p>
        </w:tc>
      </w:tr>
      <w:tr w:rsidR="0038276D" w14:paraId="4F7EAD89" w14:textId="77777777">
        <w:trPr>
          <w:trHeight w:val="280"/>
        </w:trPr>
        <w:tc>
          <w:tcPr>
            <w:tcW w:w="415" w:type="pct"/>
            <w:vMerge/>
            <w:vAlign w:val="center"/>
          </w:tcPr>
          <w:p w14:paraId="4EB53F5A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</w:tcPr>
          <w:p w14:paraId="1A4C2DD9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0.47</w:t>
            </w:r>
          </w:p>
        </w:tc>
        <w:tc>
          <w:tcPr>
            <w:tcW w:w="524" w:type="pct"/>
            <w:vMerge w:val="restart"/>
            <w:shd w:val="clear" w:color="auto" w:fill="auto"/>
            <w:vAlign w:val="center"/>
          </w:tcPr>
          <w:p w14:paraId="7787A29D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 w:hint="eastAsia"/>
                <w:color w:val="000000"/>
                <w:sz w:val="16"/>
                <w:szCs w:val="16"/>
              </w:rPr>
              <w:t>[194]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</w:tcPr>
          <w:p w14:paraId="29765780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4.1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</w:tcPr>
          <w:p w14:paraId="3C0783B8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9.6</w:t>
            </w:r>
          </w:p>
        </w:tc>
        <w:tc>
          <w:tcPr>
            <w:tcW w:w="329" w:type="pct"/>
            <w:vMerge w:val="restart"/>
            <w:shd w:val="clear" w:color="auto" w:fill="auto"/>
            <w:vAlign w:val="center"/>
          </w:tcPr>
          <w:p w14:paraId="075508DB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CC 1/3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</w:tcPr>
          <w:p w14:paraId="64417952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Manchester</w:t>
            </w:r>
          </w:p>
        </w:tc>
        <w:tc>
          <w:tcPr>
            <w:tcW w:w="332" w:type="pct"/>
            <w:vMerge/>
            <w:vAlign w:val="center"/>
          </w:tcPr>
          <w:p w14:paraId="3ED82EBB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restart"/>
            <w:shd w:val="clear" w:color="auto" w:fill="auto"/>
            <w:vAlign w:val="center"/>
          </w:tcPr>
          <w:p w14:paraId="0685A403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</w:tcPr>
          <w:p w14:paraId="4FF1C607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</w:tcPr>
          <w:p w14:paraId="0946EA90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14</w:t>
            </w:r>
          </w:p>
        </w:tc>
        <w:tc>
          <w:tcPr>
            <w:tcW w:w="481" w:type="pct"/>
            <w:shd w:val="clear" w:color="auto" w:fill="auto"/>
            <w:vAlign w:val="center"/>
          </w:tcPr>
          <w:p w14:paraId="00A15EFF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481" w:type="pct"/>
            <w:shd w:val="clear" w:color="auto" w:fill="auto"/>
            <w:vAlign w:val="center"/>
          </w:tcPr>
          <w:p w14:paraId="49C61775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227</w:t>
            </w:r>
          </w:p>
        </w:tc>
      </w:tr>
      <w:tr w:rsidR="0038276D" w14:paraId="75BB5145" w14:textId="77777777">
        <w:trPr>
          <w:trHeight w:val="280"/>
        </w:trPr>
        <w:tc>
          <w:tcPr>
            <w:tcW w:w="415" w:type="pct"/>
            <w:vMerge/>
            <w:vAlign w:val="center"/>
          </w:tcPr>
          <w:p w14:paraId="49D43164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</w:tcPr>
          <w:p w14:paraId="6C77B440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</w:tcPr>
          <w:p w14:paraId="474ADCCE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</w:tcPr>
          <w:p w14:paraId="1E05B7DC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</w:tcPr>
          <w:p w14:paraId="5C6B3169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9" w:type="pct"/>
            <w:vMerge/>
            <w:vAlign w:val="center"/>
          </w:tcPr>
          <w:p w14:paraId="175375B8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</w:tcPr>
          <w:p w14:paraId="77D7CEE2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2" w:type="pct"/>
            <w:vMerge/>
            <w:vAlign w:val="center"/>
          </w:tcPr>
          <w:p w14:paraId="2D28B967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</w:tcPr>
          <w:p w14:paraId="0E5D5D4B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</w:tcPr>
          <w:p w14:paraId="2ED0B48E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</w:tcPr>
          <w:p w14:paraId="17AB68CE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</w:tcPr>
          <w:p w14:paraId="25E069AD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481" w:type="pct"/>
            <w:shd w:val="clear" w:color="auto" w:fill="auto"/>
            <w:vAlign w:val="center"/>
          </w:tcPr>
          <w:p w14:paraId="2D42C639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231</w:t>
            </w:r>
          </w:p>
        </w:tc>
      </w:tr>
      <w:tr w:rsidR="0038276D" w14:paraId="6A0E0B88" w14:textId="77777777">
        <w:trPr>
          <w:trHeight w:val="280"/>
        </w:trPr>
        <w:tc>
          <w:tcPr>
            <w:tcW w:w="415" w:type="pct"/>
            <w:vMerge w:val="restart"/>
            <w:shd w:val="clear" w:color="auto" w:fill="auto"/>
            <w:vAlign w:val="center"/>
          </w:tcPr>
          <w:p w14:paraId="2E29B8BB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524" w:type="pct"/>
            <w:vMerge w:val="restart"/>
            <w:shd w:val="clear" w:color="auto" w:fill="auto"/>
            <w:vAlign w:val="center"/>
          </w:tcPr>
          <w:p w14:paraId="11A0B0BC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524" w:type="pct"/>
            <w:vMerge w:val="restart"/>
            <w:shd w:val="clear" w:color="auto" w:fill="auto"/>
            <w:vAlign w:val="center"/>
          </w:tcPr>
          <w:p w14:paraId="5CA8C4C2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 w:hint="eastAsia"/>
                <w:color w:val="000000"/>
                <w:sz w:val="16"/>
                <w:szCs w:val="16"/>
              </w:rPr>
              <w:t>[209]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</w:tcPr>
          <w:p w14:paraId="5191239D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-20.4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</w:tcPr>
          <w:p w14:paraId="48100F68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-19.4</w:t>
            </w:r>
          </w:p>
        </w:tc>
        <w:tc>
          <w:tcPr>
            <w:tcW w:w="329" w:type="pct"/>
            <w:vMerge w:val="restart"/>
            <w:shd w:val="clear" w:color="auto" w:fill="auto"/>
            <w:vAlign w:val="center"/>
          </w:tcPr>
          <w:p w14:paraId="2B2BECAA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CC-1/2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</w:tcPr>
          <w:p w14:paraId="4F22EE1A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no line coding</w:t>
            </w:r>
          </w:p>
        </w:tc>
        <w:tc>
          <w:tcPr>
            <w:tcW w:w="332" w:type="pct"/>
            <w:shd w:val="clear" w:color="auto" w:fill="auto"/>
            <w:vAlign w:val="center"/>
          </w:tcPr>
          <w:p w14:paraId="0A154C11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</w:tcPr>
          <w:p w14:paraId="6E13DBE0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</w:tcPr>
          <w:p w14:paraId="0AE706F5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360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</w:tcPr>
          <w:p w14:paraId="5C028BBE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481" w:type="pct"/>
            <w:vMerge w:val="restart"/>
            <w:shd w:val="clear" w:color="auto" w:fill="auto"/>
            <w:vAlign w:val="center"/>
          </w:tcPr>
          <w:p w14:paraId="68B7CE57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481" w:type="pct"/>
            <w:shd w:val="clear" w:color="auto" w:fill="auto"/>
            <w:vAlign w:val="center"/>
          </w:tcPr>
          <w:p w14:paraId="6E73C308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1898,1899</w:t>
            </w:r>
          </w:p>
        </w:tc>
      </w:tr>
      <w:tr w:rsidR="0038276D" w14:paraId="76F2DFA2" w14:textId="77777777">
        <w:trPr>
          <w:trHeight w:val="280"/>
        </w:trPr>
        <w:tc>
          <w:tcPr>
            <w:tcW w:w="415" w:type="pct"/>
            <w:vMerge/>
            <w:vAlign w:val="center"/>
          </w:tcPr>
          <w:p w14:paraId="37DD438A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</w:tcPr>
          <w:p w14:paraId="3E74C486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</w:tcPr>
          <w:p w14:paraId="20A415C8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</w:tcPr>
          <w:p w14:paraId="51E46FF9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</w:tcPr>
          <w:p w14:paraId="43A886E3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9" w:type="pct"/>
            <w:vMerge/>
            <w:vAlign w:val="center"/>
          </w:tcPr>
          <w:p w14:paraId="334B8DBB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</w:tcPr>
          <w:p w14:paraId="7488FB8C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2" w:type="pct"/>
            <w:shd w:val="clear" w:color="auto" w:fill="auto"/>
            <w:vAlign w:val="center"/>
          </w:tcPr>
          <w:p w14:paraId="4627280A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61" w:type="pct"/>
            <w:vMerge/>
            <w:vAlign w:val="center"/>
          </w:tcPr>
          <w:p w14:paraId="6737DCF9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</w:tcPr>
          <w:p w14:paraId="65253863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</w:tcPr>
          <w:p w14:paraId="5FF11870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/>
            <w:vAlign w:val="center"/>
          </w:tcPr>
          <w:p w14:paraId="3F435ECC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</w:tcPr>
          <w:p w14:paraId="16989759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1907,1908</w:t>
            </w:r>
          </w:p>
        </w:tc>
      </w:tr>
      <w:tr w:rsidR="0038276D" w14:paraId="284B03DF" w14:textId="77777777">
        <w:trPr>
          <w:trHeight w:val="280"/>
        </w:trPr>
        <w:tc>
          <w:tcPr>
            <w:tcW w:w="415" w:type="pct"/>
            <w:vMerge/>
            <w:vAlign w:val="center"/>
          </w:tcPr>
          <w:p w14:paraId="5E7A53CB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</w:tcPr>
          <w:p w14:paraId="15ED7C06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0.02</w:t>
            </w:r>
          </w:p>
        </w:tc>
        <w:tc>
          <w:tcPr>
            <w:tcW w:w="524" w:type="pct"/>
            <w:vMerge/>
            <w:vAlign w:val="center"/>
          </w:tcPr>
          <w:p w14:paraId="52BBAD86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 w:val="restart"/>
            <w:shd w:val="clear" w:color="auto" w:fill="auto"/>
            <w:vAlign w:val="center"/>
          </w:tcPr>
          <w:p w14:paraId="04FCC221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-11.9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</w:tcPr>
          <w:p w14:paraId="6FB0144C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-10.9</w:t>
            </w:r>
          </w:p>
        </w:tc>
        <w:tc>
          <w:tcPr>
            <w:tcW w:w="329" w:type="pct"/>
            <w:vMerge/>
            <w:vAlign w:val="center"/>
          </w:tcPr>
          <w:p w14:paraId="51079D2C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</w:tcPr>
          <w:p w14:paraId="2C257AAD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2" w:type="pct"/>
            <w:shd w:val="clear" w:color="auto" w:fill="auto"/>
            <w:vAlign w:val="center"/>
          </w:tcPr>
          <w:p w14:paraId="34E00295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</w:tcPr>
          <w:p w14:paraId="10CFEFC4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311" w:type="pct"/>
            <w:vMerge/>
            <w:vAlign w:val="center"/>
          </w:tcPr>
          <w:p w14:paraId="142DD952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restart"/>
            <w:shd w:val="clear" w:color="auto" w:fill="auto"/>
            <w:vAlign w:val="center"/>
          </w:tcPr>
          <w:p w14:paraId="3DF6CB39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14</w:t>
            </w:r>
          </w:p>
        </w:tc>
        <w:tc>
          <w:tcPr>
            <w:tcW w:w="481" w:type="pct"/>
            <w:vMerge/>
            <w:vAlign w:val="center"/>
          </w:tcPr>
          <w:p w14:paraId="3FDF1888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</w:tcPr>
          <w:p w14:paraId="6CBCF68A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1895,1896</w:t>
            </w:r>
          </w:p>
        </w:tc>
      </w:tr>
      <w:tr w:rsidR="0038276D" w14:paraId="1AA7E3AB" w14:textId="77777777">
        <w:trPr>
          <w:trHeight w:val="280"/>
        </w:trPr>
        <w:tc>
          <w:tcPr>
            <w:tcW w:w="415" w:type="pct"/>
            <w:vMerge/>
            <w:vAlign w:val="center"/>
          </w:tcPr>
          <w:p w14:paraId="60E03FAD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</w:tcPr>
          <w:p w14:paraId="15F7BC7F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</w:tcPr>
          <w:p w14:paraId="5C071626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</w:tcPr>
          <w:p w14:paraId="16E98A9F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</w:tcPr>
          <w:p w14:paraId="1877AEEF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9" w:type="pct"/>
            <w:vMerge/>
            <w:vAlign w:val="center"/>
          </w:tcPr>
          <w:p w14:paraId="427ED101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</w:tcPr>
          <w:p w14:paraId="1624E676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2" w:type="pct"/>
            <w:vMerge w:val="restart"/>
            <w:shd w:val="clear" w:color="auto" w:fill="auto"/>
            <w:vAlign w:val="center"/>
          </w:tcPr>
          <w:p w14:paraId="20AA0134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61" w:type="pct"/>
            <w:vMerge/>
            <w:vAlign w:val="center"/>
          </w:tcPr>
          <w:p w14:paraId="34FCF48B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</w:tcPr>
          <w:p w14:paraId="673E4B5D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</w:tcPr>
          <w:p w14:paraId="5BDE2AF1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/>
            <w:vAlign w:val="center"/>
          </w:tcPr>
          <w:p w14:paraId="75223890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</w:tcPr>
          <w:p w14:paraId="3CE0E46C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1904,1905</w:t>
            </w:r>
          </w:p>
        </w:tc>
      </w:tr>
      <w:tr w:rsidR="0038276D" w14:paraId="2D2192D4" w14:textId="77777777">
        <w:trPr>
          <w:trHeight w:val="280"/>
        </w:trPr>
        <w:tc>
          <w:tcPr>
            <w:tcW w:w="415" w:type="pct"/>
            <w:vMerge/>
            <w:vAlign w:val="center"/>
          </w:tcPr>
          <w:p w14:paraId="35D5E832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</w:tcPr>
          <w:p w14:paraId="6A398E2B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</w:tcPr>
          <w:p w14:paraId="3D0FF6D1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 w:hint="eastAsia"/>
                <w:color w:val="000000"/>
                <w:sz w:val="16"/>
                <w:szCs w:val="16"/>
              </w:rPr>
              <w:t>[213]</w:t>
            </w:r>
          </w:p>
        </w:tc>
        <w:tc>
          <w:tcPr>
            <w:tcW w:w="323" w:type="pct"/>
            <w:shd w:val="clear" w:color="auto" w:fill="auto"/>
            <w:vAlign w:val="center"/>
          </w:tcPr>
          <w:p w14:paraId="287C78AF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-7.5</w:t>
            </w:r>
          </w:p>
        </w:tc>
        <w:tc>
          <w:tcPr>
            <w:tcW w:w="280" w:type="pct"/>
            <w:shd w:val="clear" w:color="auto" w:fill="auto"/>
            <w:vAlign w:val="center"/>
          </w:tcPr>
          <w:p w14:paraId="4A2E935C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-7.5</w:t>
            </w:r>
          </w:p>
        </w:tc>
        <w:tc>
          <w:tcPr>
            <w:tcW w:w="329" w:type="pct"/>
            <w:shd w:val="clear" w:color="auto" w:fill="auto"/>
            <w:vAlign w:val="center"/>
          </w:tcPr>
          <w:p w14:paraId="77D81CB1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CC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</w:tcPr>
          <w:p w14:paraId="38D19E33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Manchester encoding</w:t>
            </w:r>
          </w:p>
        </w:tc>
        <w:tc>
          <w:tcPr>
            <w:tcW w:w="332" w:type="pct"/>
            <w:vMerge/>
            <w:vAlign w:val="center"/>
          </w:tcPr>
          <w:p w14:paraId="5CAED395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</w:tcPr>
          <w:p w14:paraId="39F7D8CA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3.41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</w:tcPr>
          <w:p w14:paraId="7444992B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150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</w:tcPr>
          <w:p w14:paraId="06B4F405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75</w:t>
            </w:r>
          </w:p>
        </w:tc>
        <w:tc>
          <w:tcPr>
            <w:tcW w:w="481" w:type="pct"/>
            <w:vMerge w:val="restart"/>
            <w:shd w:val="clear" w:color="auto" w:fill="auto"/>
            <w:vAlign w:val="center"/>
          </w:tcPr>
          <w:p w14:paraId="67021EC8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481" w:type="pct"/>
            <w:shd w:val="clear" w:color="auto" w:fill="auto"/>
            <w:vAlign w:val="center"/>
          </w:tcPr>
          <w:p w14:paraId="5763DCFC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1206</w:t>
            </w:r>
          </w:p>
        </w:tc>
      </w:tr>
      <w:tr w:rsidR="0038276D" w14:paraId="29822389" w14:textId="77777777">
        <w:trPr>
          <w:trHeight w:val="280"/>
        </w:trPr>
        <w:tc>
          <w:tcPr>
            <w:tcW w:w="415" w:type="pct"/>
            <w:vMerge/>
            <w:vAlign w:val="center"/>
          </w:tcPr>
          <w:p w14:paraId="7C0A9C57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</w:tcPr>
          <w:p w14:paraId="3E1CA0D4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0.03</w:t>
            </w:r>
          </w:p>
        </w:tc>
        <w:tc>
          <w:tcPr>
            <w:tcW w:w="524" w:type="pct"/>
            <w:vMerge/>
            <w:vAlign w:val="center"/>
          </w:tcPr>
          <w:p w14:paraId="6B52BC28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 w:val="restart"/>
            <w:shd w:val="clear" w:color="auto" w:fill="auto"/>
            <w:vAlign w:val="center"/>
          </w:tcPr>
          <w:p w14:paraId="60092DE2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-6.8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</w:tcPr>
          <w:p w14:paraId="5B3231E8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-3.2</w:t>
            </w:r>
          </w:p>
        </w:tc>
        <w:tc>
          <w:tcPr>
            <w:tcW w:w="329" w:type="pct"/>
            <w:shd w:val="clear" w:color="auto" w:fill="auto"/>
            <w:vAlign w:val="center"/>
          </w:tcPr>
          <w:p w14:paraId="2FB18652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no FEC</w:t>
            </w:r>
          </w:p>
        </w:tc>
        <w:tc>
          <w:tcPr>
            <w:tcW w:w="280" w:type="pct"/>
            <w:vMerge/>
            <w:vAlign w:val="center"/>
          </w:tcPr>
          <w:p w14:paraId="487AC6FD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2" w:type="pct"/>
            <w:vMerge/>
            <w:vAlign w:val="center"/>
          </w:tcPr>
          <w:p w14:paraId="2930B187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</w:tcPr>
          <w:p w14:paraId="4C1744CF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3.87</w:t>
            </w:r>
          </w:p>
        </w:tc>
        <w:tc>
          <w:tcPr>
            <w:tcW w:w="311" w:type="pct"/>
            <w:vMerge/>
            <w:vAlign w:val="center"/>
          </w:tcPr>
          <w:p w14:paraId="33B79EF4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</w:tcPr>
          <w:p w14:paraId="2659C3BE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/>
            <w:vAlign w:val="center"/>
          </w:tcPr>
          <w:p w14:paraId="5CB72657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</w:tcPr>
          <w:p w14:paraId="7946BB08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1134</w:t>
            </w:r>
          </w:p>
        </w:tc>
      </w:tr>
      <w:tr w:rsidR="0038276D" w14:paraId="04C272C1" w14:textId="77777777">
        <w:trPr>
          <w:trHeight w:val="280"/>
        </w:trPr>
        <w:tc>
          <w:tcPr>
            <w:tcW w:w="415" w:type="pct"/>
            <w:vMerge/>
            <w:vAlign w:val="center"/>
          </w:tcPr>
          <w:p w14:paraId="0099FB8A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</w:tcPr>
          <w:p w14:paraId="2E539C86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</w:tcPr>
          <w:p w14:paraId="58A88DC8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</w:tcPr>
          <w:p w14:paraId="55541379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</w:tcPr>
          <w:p w14:paraId="157BFB00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9" w:type="pct"/>
            <w:shd w:val="clear" w:color="auto" w:fill="auto"/>
            <w:vAlign w:val="center"/>
          </w:tcPr>
          <w:p w14:paraId="5058F402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CC</w:t>
            </w:r>
          </w:p>
        </w:tc>
        <w:tc>
          <w:tcPr>
            <w:tcW w:w="280" w:type="pct"/>
            <w:vMerge/>
            <w:vAlign w:val="center"/>
          </w:tcPr>
          <w:p w14:paraId="7F95D5BA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2" w:type="pct"/>
            <w:vMerge/>
            <w:vAlign w:val="center"/>
          </w:tcPr>
          <w:p w14:paraId="32353B14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</w:tcPr>
          <w:p w14:paraId="3F284781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4.89</w:t>
            </w:r>
          </w:p>
        </w:tc>
        <w:tc>
          <w:tcPr>
            <w:tcW w:w="311" w:type="pct"/>
            <w:vMerge/>
            <w:vAlign w:val="center"/>
          </w:tcPr>
          <w:p w14:paraId="074C0685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</w:tcPr>
          <w:p w14:paraId="0AA2C9F4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 w:val="restart"/>
            <w:shd w:val="clear" w:color="auto" w:fill="auto"/>
            <w:vAlign w:val="center"/>
          </w:tcPr>
          <w:p w14:paraId="222A3A82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481" w:type="pct"/>
            <w:shd w:val="clear" w:color="auto" w:fill="auto"/>
            <w:vAlign w:val="center"/>
          </w:tcPr>
          <w:p w14:paraId="49134ECA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1208</w:t>
            </w:r>
          </w:p>
        </w:tc>
      </w:tr>
      <w:tr w:rsidR="0038276D" w14:paraId="5C5BCB10" w14:textId="77777777">
        <w:trPr>
          <w:trHeight w:val="280"/>
        </w:trPr>
        <w:tc>
          <w:tcPr>
            <w:tcW w:w="415" w:type="pct"/>
            <w:vMerge/>
            <w:vAlign w:val="center"/>
          </w:tcPr>
          <w:p w14:paraId="32B901A6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</w:tcPr>
          <w:p w14:paraId="7E81053B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shd w:val="clear" w:color="auto" w:fill="auto"/>
            <w:vAlign w:val="center"/>
          </w:tcPr>
          <w:p w14:paraId="36B2B706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 w:hint="eastAsia"/>
                <w:color w:val="000000"/>
                <w:sz w:val="16"/>
                <w:szCs w:val="16"/>
              </w:rPr>
              <w:t>[199]</w:t>
            </w:r>
          </w:p>
        </w:tc>
        <w:tc>
          <w:tcPr>
            <w:tcW w:w="323" w:type="pct"/>
            <w:shd w:val="clear" w:color="auto" w:fill="auto"/>
            <w:vAlign w:val="center"/>
          </w:tcPr>
          <w:p w14:paraId="01242E23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-3.2</w:t>
            </w:r>
          </w:p>
        </w:tc>
        <w:tc>
          <w:tcPr>
            <w:tcW w:w="280" w:type="pct"/>
            <w:vMerge/>
            <w:vAlign w:val="center"/>
          </w:tcPr>
          <w:p w14:paraId="640A96BB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9" w:type="pct"/>
            <w:shd w:val="clear" w:color="auto" w:fill="auto"/>
            <w:vAlign w:val="center"/>
          </w:tcPr>
          <w:p w14:paraId="05456F9C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repetition factor=16</w:t>
            </w:r>
          </w:p>
        </w:tc>
        <w:tc>
          <w:tcPr>
            <w:tcW w:w="280" w:type="pct"/>
            <w:shd w:val="clear" w:color="auto" w:fill="auto"/>
            <w:vAlign w:val="center"/>
          </w:tcPr>
          <w:p w14:paraId="53D77349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no line coding</w:t>
            </w:r>
          </w:p>
        </w:tc>
        <w:tc>
          <w:tcPr>
            <w:tcW w:w="332" w:type="pct"/>
            <w:vMerge/>
            <w:vAlign w:val="center"/>
          </w:tcPr>
          <w:p w14:paraId="0B6E9987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</w:tcPr>
          <w:p w14:paraId="2D049A00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5.9</w:t>
            </w:r>
          </w:p>
        </w:tc>
        <w:tc>
          <w:tcPr>
            <w:tcW w:w="311" w:type="pct"/>
            <w:shd w:val="clear" w:color="auto" w:fill="auto"/>
            <w:vAlign w:val="center"/>
          </w:tcPr>
          <w:p w14:paraId="2494B031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224</w:t>
            </w:r>
          </w:p>
        </w:tc>
        <w:tc>
          <w:tcPr>
            <w:tcW w:w="361" w:type="pct"/>
            <w:shd w:val="clear" w:color="auto" w:fill="auto"/>
            <w:vAlign w:val="center"/>
          </w:tcPr>
          <w:p w14:paraId="7738187F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112</w:t>
            </w:r>
          </w:p>
        </w:tc>
        <w:tc>
          <w:tcPr>
            <w:tcW w:w="481" w:type="pct"/>
            <w:vMerge/>
            <w:vAlign w:val="center"/>
          </w:tcPr>
          <w:p w14:paraId="3E10B207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</w:tcPr>
          <w:p w14:paraId="218A93FB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283</w:t>
            </w:r>
          </w:p>
        </w:tc>
      </w:tr>
      <w:tr w:rsidR="0038276D" w14:paraId="0949C9CE" w14:textId="77777777">
        <w:trPr>
          <w:trHeight w:val="280"/>
        </w:trPr>
        <w:tc>
          <w:tcPr>
            <w:tcW w:w="415" w:type="pct"/>
            <w:vMerge/>
            <w:vAlign w:val="center"/>
          </w:tcPr>
          <w:p w14:paraId="488A1E92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</w:tcPr>
          <w:p w14:paraId="75C3A73E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0.04</w:t>
            </w:r>
          </w:p>
        </w:tc>
        <w:tc>
          <w:tcPr>
            <w:tcW w:w="524" w:type="pct"/>
            <w:vMerge w:val="restart"/>
            <w:shd w:val="clear" w:color="auto" w:fill="auto"/>
            <w:vAlign w:val="center"/>
          </w:tcPr>
          <w:p w14:paraId="6DF3FE6A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 w:hint="eastAsia"/>
                <w:color w:val="000000"/>
                <w:sz w:val="16"/>
                <w:szCs w:val="16"/>
              </w:rPr>
              <w:t>[213]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</w:tcPr>
          <w:p w14:paraId="44742351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-5.8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</w:tcPr>
          <w:p w14:paraId="367BA92D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329" w:type="pct"/>
            <w:shd w:val="clear" w:color="auto" w:fill="auto"/>
            <w:vAlign w:val="center"/>
          </w:tcPr>
          <w:p w14:paraId="4115F984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no FEC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</w:tcPr>
          <w:p w14:paraId="03121273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Manchester encoding</w:t>
            </w:r>
          </w:p>
        </w:tc>
        <w:tc>
          <w:tcPr>
            <w:tcW w:w="332" w:type="pct"/>
            <w:vMerge/>
            <w:vAlign w:val="center"/>
          </w:tcPr>
          <w:p w14:paraId="675A82EB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</w:tcPr>
          <w:p w14:paraId="165D539B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0.65</w:t>
            </w:r>
          </w:p>
        </w:tc>
        <w:tc>
          <w:tcPr>
            <w:tcW w:w="311" w:type="pct"/>
            <w:shd w:val="clear" w:color="auto" w:fill="auto"/>
            <w:vAlign w:val="center"/>
          </w:tcPr>
          <w:p w14:paraId="155D30CF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361" w:type="pct"/>
            <w:shd w:val="clear" w:color="auto" w:fill="auto"/>
            <w:vAlign w:val="center"/>
          </w:tcPr>
          <w:p w14:paraId="33264453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7.5</w:t>
            </w:r>
          </w:p>
        </w:tc>
        <w:tc>
          <w:tcPr>
            <w:tcW w:w="481" w:type="pct"/>
            <w:shd w:val="clear" w:color="auto" w:fill="auto"/>
            <w:vAlign w:val="center"/>
          </w:tcPr>
          <w:p w14:paraId="5E17F6CC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481" w:type="pct"/>
            <w:shd w:val="clear" w:color="auto" w:fill="auto"/>
            <w:vAlign w:val="center"/>
          </w:tcPr>
          <w:p w14:paraId="5863D75C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1128</w:t>
            </w:r>
          </w:p>
        </w:tc>
      </w:tr>
      <w:tr w:rsidR="0038276D" w14:paraId="5CCCF6CF" w14:textId="77777777">
        <w:trPr>
          <w:trHeight w:val="280"/>
        </w:trPr>
        <w:tc>
          <w:tcPr>
            <w:tcW w:w="415" w:type="pct"/>
            <w:vMerge/>
            <w:vAlign w:val="center"/>
          </w:tcPr>
          <w:p w14:paraId="6ECF8E18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</w:tcPr>
          <w:p w14:paraId="2B8B19A5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</w:tcPr>
          <w:p w14:paraId="12638A36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</w:tcPr>
          <w:p w14:paraId="0FBA0719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</w:tcPr>
          <w:p w14:paraId="6EAEF683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9" w:type="pct"/>
            <w:shd w:val="clear" w:color="auto" w:fill="auto"/>
            <w:vAlign w:val="center"/>
          </w:tcPr>
          <w:p w14:paraId="4933F4C7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CC</w:t>
            </w:r>
          </w:p>
        </w:tc>
        <w:tc>
          <w:tcPr>
            <w:tcW w:w="280" w:type="pct"/>
            <w:vMerge/>
            <w:vAlign w:val="center"/>
          </w:tcPr>
          <w:p w14:paraId="6942536D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2" w:type="pct"/>
            <w:vMerge/>
            <w:vAlign w:val="center"/>
          </w:tcPr>
          <w:p w14:paraId="30877456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</w:tcPr>
          <w:p w14:paraId="5786C4C2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5.72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</w:tcPr>
          <w:p w14:paraId="6837252F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150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</w:tcPr>
          <w:p w14:paraId="269A6CB1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75</w:t>
            </w:r>
          </w:p>
        </w:tc>
        <w:tc>
          <w:tcPr>
            <w:tcW w:w="481" w:type="pct"/>
            <w:vMerge w:val="restart"/>
            <w:shd w:val="clear" w:color="auto" w:fill="auto"/>
            <w:vAlign w:val="center"/>
          </w:tcPr>
          <w:p w14:paraId="0D489C5E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481" w:type="pct"/>
            <w:shd w:val="clear" w:color="auto" w:fill="auto"/>
            <w:vAlign w:val="center"/>
          </w:tcPr>
          <w:p w14:paraId="35A3825D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1210</w:t>
            </w:r>
          </w:p>
        </w:tc>
      </w:tr>
      <w:tr w:rsidR="0038276D" w14:paraId="45556B17" w14:textId="77777777">
        <w:trPr>
          <w:trHeight w:val="280"/>
        </w:trPr>
        <w:tc>
          <w:tcPr>
            <w:tcW w:w="415" w:type="pct"/>
            <w:vMerge/>
            <w:vAlign w:val="center"/>
          </w:tcPr>
          <w:p w14:paraId="3E2558E9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shd w:val="clear" w:color="auto" w:fill="auto"/>
            <w:vAlign w:val="center"/>
          </w:tcPr>
          <w:p w14:paraId="39D0CA32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0.05</w:t>
            </w:r>
          </w:p>
        </w:tc>
        <w:tc>
          <w:tcPr>
            <w:tcW w:w="524" w:type="pct"/>
            <w:vMerge/>
            <w:vAlign w:val="center"/>
          </w:tcPr>
          <w:p w14:paraId="19E9BB0E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shd w:val="clear" w:color="auto" w:fill="auto"/>
            <w:vAlign w:val="center"/>
          </w:tcPr>
          <w:p w14:paraId="36B9C83A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-0.1</w:t>
            </w:r>
          </w:p>
        </w:tc>
        <w:tc>
          <w:tcPr>
            <w:tcW w:w="280" w:type="pct"/>
            <w:shd w:val="clear" w:color="auto" w:fill="auto"/>
            <w:vAlign w:val="center"/>
          </w:tcPr>
          <w:p w14:paraId="10431F22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-0.1</w:t>
            </w:r>
          </w:p>
        </w:tc>
        <w:tc>
          <w:tcPr>
            <w:tcW w:w="329" w:type="pct"/>
            <w:shd w:val="clear" w:color="auto" w:fill="auto"/>
            <w:vAlign w:val="center"/>
          </w:tcPr>
          <w:p w14:paraId="7A0E0875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no FEC</w:t>
            </w:r>
          </w:p>
        </w:tc>
        <w:tc>
          <w:tcPr>
            <w:tcW w:w="280" w:type="pct"/>
            <w:vMerge/>
            <w:vAlign w:val="center"/>
          </w:tcPr>
          <w:p w14:paraId="076757AF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2" w:type="pct"/>
            <w:vMerge/>
            <w:vAlign w:val="center"/>
          </w:tcPr>
          <w:p w14:paraId="229B8CB3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</w:tcPr>
          <w:p w14:paraId="44716460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6.99</w:t>
            </w:r>
          </w:p>
        </w:tc>
        <w:tc>
          <w:tcPr>
            <w:tcW w:w="311" w:type="pct"/>
            <w:vMerge/>
            <w:vAlign w:val="center"/>
          </w:tcPr>
          <w:p w14:paraId="4D249D4D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</w:tcPr>
          <w:p w14:paraId="10B3786E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/>
            <w:vAlign w:val="center"/>
          </w:tcPr>
          <w:p w14:paraId="501FC530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</w:tcPr>
          <w:p w14:paraId="6DDCA93D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1138</w:t>
            </w:r>
          </w:p>
        </w:tc>
      </w:tr>
      <w:tr w:rsidR="0038276D" w14:paraId="37B1249D" w14:textId="77777777">
        <w:trPr>
          <w:trHeight w:val="280"/>
        </w:trPr>
        <w:tc>
          <w:tcPr>
            <w:tcW w:w="415" w:type="pct"/>
            <w:vMerge/>
            <w:vAlign w:val="center"/>
          </w:tcPr>
          <w:p w14:paraId="78FA3AC7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</w:tcPr>
          <w:p w14:paraId="32ADD3F0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0.06</w:t>
            </w:r>
          </w:p>
        </w:tc>
        <w:tc>
          <w:tcPr>
            <w:tcW w:w="524" w:type="pct"/>
            <w:vMerge/>
            <w:vAlign w:val="center"/>
          </w:tcPr>
          <w:p w14:paraId="51A86A8A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shd w:val="clear" w:color="auto" w:fill="auto"/>
            <w:vAlign w:val="center"/>
          </w:tcPr>
          <w:p w14:paraId="450C0D7E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-3.8</w:t>
            </w:r>
          </w:p>
        </w:tc>
        <w:tc>
          <w:tcPr>
            <w:tcW w:w="280" w:type="pct"/>
            <w:shd w:val="clear" w:color="auto" w:fill="auto"/>
            <w:vAlign w:val="center"/>
          </w:tcPr>
          <w:p w14:paraId="7A6E810C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-3.8</w:t>
            </w:r>
          </w:p>
        </w:tc>
        <w:tc>
          <w:tcPr>
            <w:tcW w:w="329" w:type="pct"/>
            <w:shd w:val="clear" w:color="auto" w:fill="auto"/>
            <w:vAlign w:val="center"/>
          </w:tcPr>
          <w:p w14:paraId="7C59A73C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CC</w:t>
            </w:r>
          </w:p>
        </w:tc>
        <w:tc>
          <w:tcPr>
            <w:tcW w:w="280" w:type="pct"/>
            <w:vMerge/>
            <w:vAlign w:val="center"/>
          </w:tcPr>
          <w:p w14:paraId="1671AEFF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2" w:type="pct"/>
            <w:vMerge/>
            <w:vAlign w:val="center"/>
          </w:tcPr>
          <w:p w14:paraId="22532C67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</w:tcPr>
          <w:p w14:paraId="6BDB34FF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311" w:type="pct"/>
            <w:shd w:val="clear" w:color="auto" w:fill="auto"/>
            <w:vAlign w:val="center"/>
          </w:tcPr>
          <w:p w14:paraId="538D02B6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361" w:type="pct"/>
            <w:shd w:val="clear" w:color="auto" w:fill="auto"/>
            <w:vAlign w:val="center"/>
          </w:tcPr>
          <w:p w14:paraId="63ADE57E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7.5</w:t>
            </w:r>
          </w:p>
        </w:tc>
        <w:tc>
          <w:tcPr>
            <w:tcW w:w="481" w:type="pct"/>
            <w:vMerge w:val="restart"/>
            <w:shd w:val="clear" w:color="auto" w:fill="auto"/>
            <w:vAlign w:val="center"/>
          </w:tcPr>
          <w:p w14:paraId="214A09C3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481" w:type="pct"/>
            <w:shd w:val="clear" w:color="auto" w:fill="auto"/>
            <w:vAlign w:val="center"/>
          </w:tcPr>
          <w:p w14:paraId="30654267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1202</w:t>
            </w:r>
          </w:p>
        </w:tc>
      </w:tr>
      <w:tr w:rsidR="0038276D" w14:paraId="28EA0E5C" w14:textId="77777777">
        <w:trPr>
          <w:trHeight w:val="280"/>
        </w:trPr>
        <w:tc>
          <w:tcPr>
            <w:tcW w:w="415" w:type="pct"/>
            <w:vMerge/>
            <w:vAlign w:val="center"/>
          </w:tcPr>
          <w:p w14:paraId="21D6618B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</w:tcPr>
          <w:p w14:paraId="3868E86A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shd w:val="clear" w:color="auto" w:fill="auto"/>
            <w:vAlign w:val="center"/>
          </w:tcPr>
          <w:p w14:paraId="2BA8F8F6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 w:hint="eastAsia"/>
                <w:color w:val="000000"/>
                <w:sz w:val="16"/>
                <w:szCs w:val="16"/>
              </w:rPr>
              <w:t>[199]</w:t>
            </w:r>
          </w:p>
        </w:tc>
        <w:tc>
          <w:tcPr>
            <w:tcW w:w="323" w:type="pct"/>
            <w:shd w:val="clear" w:color="auto" w:fill="auto"/>
            <w:vAlign w:val="center"/>
          </w:tcPr>
          <w:p w14:paraId="0C63AFAA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8.8</w:t>
            </w:r>
          </w:p>
        </w:tc>
        <w:tc>
          <w:tcPr>
            <w:tcW w:w="280" w:type="pct"/>
            <w:shd w:val="clear" w:color="auto" w:fill="auto"/>
            <w:vAlign w:val="center"/>
          </w:tcPr>
          <w:p w14:paraId="6756CC5F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8.8</w:t>
            </w:r>
          </w:p>
        </w:tc>
        <w:tc>
          <w:tcPr>
            <w:tcW w:w="329" w:type="pct"/>
            <w:shd w:val="clear" w:color="auto" w:fill="auto"/>
            <w:vAlign w:val="center"/>
          </w:tcPr>
          <w:p w14:paraId="07EB3A86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no FEC</w:t>
            </w:r>
          </w:p>
        </w:tc>
        <w:tc>
          <w:tcPr>
            <w:tcW w:w="280" w:type="pct"/>
            <w:shd w:val="clear" w:color="auto" w:fill="auto"/>
            <w:vAlign w:val="center"/>
          </w:tcPr>
          <w:p w14:paraId="6630CA45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no line coding</w:t>
            </w:r>
          </w:p>
        </w:tc>
        <w:tc>
          <w:tcPr>
            <w:tcW w:w="332" w:type="pct"/>
            <w:vMerge/>
            <w:vAlign w:val="center"/>
          </w:tcPr>
          <w:p w14:paraId="78CC9D9E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</w:tcPr>
          <w:p w14:paraId="5CC7AD75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84</w:t>
            </w:r>
          </w:p>
        </w:tc>
        <w:tc>
          <w:tcPr>
            <w:tcW w:w="311" w:type="pct"/>
            <w:shd w:val="clear" w:color="auto" w:fill="auto"/>
            <w:vAlign w:val="center"/>
          </w:tcPr>
          <w:p w14:paraId="73565378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1344</w:t>
            </w:r>
          </w:p>
        </w:tc>
        <w:tc>
          <w:tcPr>
            <w:tcW w:w="361" w:type="pct"/>
            <w:shd w:val="clear" w:color="auto" w:fill="auto"/>
            <w:vAlign w:val="center"/>
          </w:tcPr>
          <w:p w14:paraId="51CD06FF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112</w:t>
            </w:r>
          </w:p>
        </w:tc>
        <w:tc>
          <w:tcPr>
            <w:tcW w:w="481" w:type="pct"/>
            <w:vMerge/>
            <w:vAlign w:val="center"/>
          </w:tcPr>
          <w:p w14:paraId="41924DC3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</w:tcPr>
          <w:p w14:paraId="24BE059D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271</w:t>
            </w:r>
          </w:p>
        </w:tc>
      </w:tr>
      <w:tr w:rsidR="0038276D" w14:paraId="7EA89B7D" w14:textId="77777777">
        <w:trPr>
          <w:trHeight w:val="280"/>
        </w:trPr>
        <w:tc>
          <w:tcPr>
            <w:tcW w:w="415" w:type="pct"/>
            <w:vMerge/>
            <w:vAlign w:val="center"/>
          </w:tcPr>
          <w:p w14:paraId="3635AD59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shd w:val="clear" w:color="auto" w:fill="auto"/>
            <w:vAlign w:val="center"/>
          </w:tcPr>
          <w:p w14:paraId="44480593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0.07</w:t>
            </w:r>
          </w:p>
        </w:tc>
        <w:tc>
          <w:tcPr>
            <w:tcW w:w="524" w:type="pct"/>
            <w:vMerge w:val="restart"/>
            <w:shd w:val="clear" w:color="auto" w:fill="auto"/>
            <w:vAlign w:val="center"/>
          </w:tcPr>
          <w:p w14:paraId="1A0AB4DE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 w:hint="eastAsia"/>
                <w:color w:val="000000"/>
                <w:sz w:val="16"/>
                <w:szCs w:val="16"/>
              </w:rPr>
              <w:t>[213]</w:t>
            </w:r>
          </w:p>
        </w:tc>
        <w:tc>
          <w:tcPr>
            <w:tcW w:w="323" w:type="pct"/>
            <w:shd w:val="clear" w:color="auto" w:fill="auto"/>
            <w:vAlign w:val="center"/>
          </w:tcPr>
          <w:p w14:paraId="27C961AC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-2.2</w:t>
            </w:r>
          </w:p>
        </w:tc>
        <w:tc>
          <w:tcPr>
            <w:tcW w:w="280" w:type="pct"/>
            <w:shd w:val="clear" w:color="auto" w:fill="auto"/>
            <w:vAlign w:val="center"/>
          </w:tcPr>
          <w:p w14:paraId="73B4BFB9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-2.2</w:t>
            </w:r>
          </w:p>
        </w:tc>
        <w:tc>
          <w:tcPr>
            <w:tcW w:w="329" w:type="pct"/>
            <w:shd w:val="clear" w:color="auto" w:fill="auto"/>
            <w:vAlign w:val="center"/>
          </w:tcPr>
          <w:p w14:paraId="782C1DE8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CC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</w:tcPr>
          <w:p w14:paraId="4F84374E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Manchester encoding</w:t>
            </w:r>
          </w:p>
        </w:tc>
        <w:tc>
          <w:tcPr>
            <w:tcW w:w="332" w:type="pct"/>
            <w:vMerge/>
            <w:vAlign w:val="center"/>
          </w:tcPr>
          <w:p w14:paraId="1E4A8614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</w:tcPr>
          <w:p w14:paraId="2C065F78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1.09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</w:tcPr>
          <w:p w14:paraId="0B894CE6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</w:tcPr>
          <w:p w14:paraId="2D57BFEA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7.5</w:t>
            </w:r>
          </w:p>
        </w:tc>
        <w:tc>
          <w:tcPr>
            <w:tcW w:w="481" w:type="pct"/>
            <w:shd w:val="clear" w:color="auto" w:fill="auto"/>
            <w:vAlign w:val="center"/>
          </w:tcPr>
          <w:p w14:paraId="1A6A3BDE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481" w:type="pct"/>
            <w:shd w:val="clear" w:color="auto" w:fill="auto"/>
            <w:vAlign w:val="center"/>
          </w:tcPr>
          <w:p w14:paraId="78876E8A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1204</w:t>
            </w:r>
          </w:p>
        </w:tc>
      </w:tr>
      <w:tr w:rsidR="0038276D" w14:paraId="71227D7B" w14:textId="77777777">
        <w:trPr>
          <w:trHeight w:val="280"/>
        </w:trPr>
        <w:tc>
          <w:tcPr>
            <w:tcW w:w="415" w:type="pct"/>
            <w:vMerge/>
            <w:vAlign w:val="center"/>
          </w:tcPr>
          <w:p w14:paraId="25621840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shd w:val="clear" w:color="auto" w:fill="auto"/>
            <w:vAlign w:val="center"/>
          </w:tcPr>
          <w:p w14:paraId="3F49233F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0.08</w:t>
            </w:r>
          </w:p>
        </w:tc>
        <w:tc>
          <w:tcPr>
            <w:tcW w:w="524" w:type="pct"/>
            <w:vMerge/>
            <w:vAlign w:val="center"/>
          </w:tcPr>
          <w:p w14:paraId="73D9F31D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shd w:val="clear" w:color="auto" w:fill="auto"/>
            <w:vAlign w:val="center"/>
          </w:tcPr>
          <w:p w14:paraId="0B508777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2.6</w:t>
            </w:r>
          </w:p>
        </w:tc>
        <w:tc>
          <w:tcPr>
            <w:tcW w:w="280" w:type="pct"/>
            <w:shd w:val="clear" w:color="auto" w:fill="auto"/>
            <w:vAlign w:val="center"/>
          </w:tcPr>
          <w:p w14:paraId="2B69914F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2.6</w:t>
            </w:r>
          </w:p>
        </w:tc>
        <w:tc>
          <w:tcPr>
            <w:tcW w:w="329" w:type="pct"/>
            <w:vMerge w:val="restart"/>
            <w:shd w:val="clear" w:color="auto" w:fill="auto"/>
            <w:vAlign w:val="center"/>
          </w:tcPr>
          <w:p w14:paraId="0BF85C91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no FEC</w:t>
            </w:r>
          </w:p>
        </w:tc>
        <w:tc>
          <w:tcPr>
            <w:tcW w:w="280" w:type="pct"/>
            <w:vMerge/>
            <w:vAlign w:val="center"/>
          </w:tcPr>
          <w:p w14:paraId="5203EA7C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2" w:type="pct"/>
            <w:vMerge/>
            <w:vAlign w:val="center"/>
          </w:tcPr>
          <w:p w14:paraId="7B477FA5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</w:tcPr>
          <w:p w14:paraId="00F8CCAA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1.25</w:t>
            </w:r>
          </w:p>
        </w:tc>
        <w:tc>
          <w:tcPr>
            <w:tcW w:w="311" w:type="pct"/>
            <w:vMerge/>
            <w:vAlign w:val="center"/>
          </w:tcPr>
          <w:p w14:paraId="63D042A3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</w:tcPr>
          <w:p w14:paraId="47995FDA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</w:tcPr>
          <w:p w14:paraId="61FEFE11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481" w:type="pct"/>
            <w:shd w:val="clear" w:color="auto" w:fill="auto"/>
            <w:vAlign w:val="center"/>
          </w:tcPr>
          <w:p w14:paraId="0E65C425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1130</w:t>
            </w:r>
          </w:p>
        </w:tc>
      </w:tr>
      <w:tr w:rsidR="0038276D" w14:paraId="2F3D4BD7" w14:textId="77777777">
        <w:trPr>
          <w:trHeight w:val="280"/>
        </w:trPr>
        <w:tc>
          <w:tcPr>
            <w:tcW w:w="415" w:type="pct"/>
            <w:vMerge/>
            <w:vAlign w:val="center"/>
          </w:tcPr>
          <w:p w14:paraId="5334C0CF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shd w:val="clear" w:color="auto" w:fill="auto"/>
            <w:vAlign w:val="center"/>
          </w:tcPr>
          <w:p w14:paraId="29D5990C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0.11</w:t>
            </w:r>
          </w:p>
        </w:tc>
        <w:tc>
          <w:tcPr>
            <w:tcW w:w="524" w:type="pct"/>
            <w:vMerge/>
            <w:vAlign w:val="center"/>
          </w:tcPr>
          <w:p w14:paraId="025D1EA8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shd w:val="clear" w:color="auto" w:fill="auto"/>
            <w:vAlign w:val="center"/>
          </w:tcPr>
          <w:p w14:paraId="496DB679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4.3</w:t>
            </w:r>
          </w:p>
        </w:tc>
        <w:tc>
          <w:tcPr>
            <w:tcW w:w="280" w:type="pct"/>
            <w:shd w:val="clear" w:color="auto" w:fill="auto"/>
            <w:vAlign w:val="center"/>
          </w:tcPr>
          <w:p w14:paraId="10FE1694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4.3</w:t>
            </w:r>
          </w:p>
        </w:tc>
        <w:tc>
          <w:tcPr>
            <w:tcW w:w="329" w:type="pct"/>
            <w:vMerge/>
            <w:vAlign w:val="center"/>
          </w:tcPr>
          <w:p w14:paraId="7EB4F557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</w:tcPr>
          <w:p w14:paraId="7F35190A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2" w:type="pct"/>
            <w:vMerge/>
            <w:vAlign w:val="center"/>
          </w:tcPr>
          <w:p w14:paraId="330EA060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</w:tcPr>
          <w:p w14:paraId="532B5392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1.67</w:t>
            </w:r>
          </w:p>
        </w:tc>
        <w:tc>
          <w:tcPr>
            <w:tcW w:w="311" w:type="pct"/>
            <w:vMerge/>
            <w:vAlign w:val="center"/>
          </w:tcPr>
          <w:p w14:paraId="4031F9EE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</w:tcPr>
          <w:p w14:paraId="584DFCE5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</w:tcPr>
          <w:p w14:paraId="42EBCA70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481" w:type="pct"/>
            <w:shd w:val="clear" w:color="auto" w:fill="auto"/>
            <w:vAlign w:val="center"/>
          </w:tcPr>
          <w:p w14:paraId="6AC1FE15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1132</w:t>
            </w:r>
          </w:p>
        </w:tc>
      </w:tr>
      <w:tr w:rsidR="0038276D" w14:paraId="547C0EEC" w14:textId="77777777">
        <w:trPr>
          <w:trHeight w:val="280"/>
        </w:trPr>
        <w:tc>
          <w:tcPr>
            <w:tcW w:w="415" w:type="pct"/>
            <w:vMerge/>
            <w:vAlign w:val="center"/>
          </w:tcPr>
          <w:p w14:paraId="5D933345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</w:tcPr>
          <w:p w14:paraId="7322D8CC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0.17</w:t>
            </w:r>
          </w:p>
        </w:tc>
        <w:tc>
          <w:tcPr>
            <w:tcW w:w="524" w:type="pct"/>
            <w:vMerge w:val="restart"/>
            <w:shd w:val="clear" w:color="auto" w:fill="auto"/>
            <w:vAlign w:val="center"/>
          </w:tcPr>
          <w:p w14:paraId="1AE3F82E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 w:hint="eastAsia"/>
                <w:color w:val="000000"/>
                <w:sz w:val="16"/>
                <w:szCs w:val="16"/>
              </w:rPr>
              <w:t>[209]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</w:tcPr>
          <w:p w14:paraId="36B4D01B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-2.6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</w:tcPr>
          <w:p w14:paraId="51A07C04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1.4</w:t>
            </w:r>
          </w:p>
        </w:tc>
        <w:tc>
          <w:tcPr>
            <w:tcW w:w="329" w:type="pct"/>
            <w:vMerge w:val="restart"/>
            <w:shd w:val="clear" w:color="auto" w:fill="auto"/>
            <w:vAlign w:val="center"/>
          </w:tcPr>
          <w:p w14:paraId="14C287FD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CC-1/2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</w:tcPr>
          <w:p w14:paraId="05E7A2EC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no line coding</w:t>
            </w:r>
          </w:p>
        </w:tc>
        <w:tc>
          <w:tcPr>
            <w:tcW w:w="332" w:type="pct"/>
            <w:shd w:val="clear" w:color="auto" w:fill="auto"/>
            <w:vAlign w:val="center"/>
          </w:tcPr>
          <w:p w14:paraId="2261D914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</w:tcPr>
          <w:p w14:paraId="1ED1A797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60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</w:tcPr>
          <w:p w14:paraId="6C16FEBB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360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</w:tcPr>
          <w:p w14:paraId="49373296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481" w:type="pct"/>
            <w:vMerge w:val="restart"/>
            <w:shd w:val="clear" w:color="auto" w:fill="auto"/>
            <w:vAlign w:val="center"/>
          </w:tcPr>
          <w:p w14:paraId="659C78A2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481" w:type="pct"/>
            <w:shd w:val="clear" w:color="auto" w:fill="auto"/>
            <w:vAlign w:val="center"/>
          </w:tcPr>
          <w:p w14:paraId="3ECCDE61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1892,1893</w:t>
            </w:r>
          </w:p>
        </w:tc>
      </w:tr>
      <w:tr w:rsidR="0038276D" w14:paraId="28B7F105" w14:textId="77777777">
        <w:trPr>
          <w:trHeight w:val="280"/>
        </w:trPr>
        <w:tc>
          <w:tcPr>
            <w:tcW w:w="415" w:type="pct"/>
            <w:vMerge/>
            <w:vAlign w:val="center"/>
          </w:tcPr>
          <w:p w14:paraId="36554BDA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</w:tcPr>
          <w:p w14:paraId="014BB50E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</w:tcPr>
          <w:p w14:paraId="506D78CE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</w:tcPr>
          <w:p w14:paraId="12C062D0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</w:tcPr>
          <w:p w14:paraId="799B7AAF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9" w:type="pct"/>
            <w:vMerge/>
            <w:vAlign w:val="center"/>
          </w:tcPr>
          <w:p w14:paraId="5CBE8375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</w:tcPr>
          <w:p w14:paraId="13C61153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2" w:type="pct"/>
            <w:vMerge w:val="restart"/>
            <w:shd w:val="clear" w:color="auto" w:fill="auto"/>
            <w:vAlign w:val="center"/>
          </w:tcPr>
          <w:p w14:paraId="30934D42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61" w:type="pct"/>
            <w:vMerge/>
            <w:vAlign w:val="center"/>
          </w:tcPr>
          <w:p w14:paraId="1E07A7FB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</w:tcPr>
          <w:p w14:paraId="26C41B35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</w:tcPr>
          <w:p w14:paraId="4C547D9F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/>
            <w:vAlign w:val="center"/>
          </w:tcPr>
          <w:p w14:paraId="60640D88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</w:tcPr>
          <w:p w14:paraId="79681343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1903</w:t>
            </w:r>
          </w:p>
        </w:tc>
      </w:tr>
      <w:tr w:rsidR="0038276D" w14:paraId="02B36F0C" w14:textId="77777777">
        <w:trPr>
          <w:trHeight w:val="280"/>
        </w:trPr>
        <w:tc>
          <w:tcPr>
            <w:tcW w:w="415" w:type="pct"/>
            <w:vMerge/>
            <w:vAlign w:val="center"/>
          </w:tcPr>
          <w:p w14:paraId="33A61413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shd w:val="clear" w:color="auto" w:fill="auto"/>
            <w:vAlign w:val="center"/>
          </w:tcPr>
          <w:p w14:paraId="055CECC8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524" w:type="pct"/>
            <w:vMerge w:val="restart"/>
            <w:shd w:val="clear" w:color="auto" w:fill="auto"/>
            <w:vAlign w:val="center"/>
          </w:tcPr>
          <w:p w14:paraId="58F459E5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 w:hint="eastAsia"/>
                <w:color w:val="000000"/>
                <w:sz w:val="16"/>
                <w:szCs w:val="16"/>
              </w:rPr>
              <w:t>[199]</w:t>
            </w:r>
          </w:p>
        </w:tc>
        <w:tc>
          <w:tcPr>
            <w:tcW w:w="323" w:type="pct"/>
            <w:shd w:val="clear" w:color="auto" w:fill="auto"/>
            <w:vAlign w:val="center"/>
          </w:tcPr>
          <w:p w14:paraId="31298A99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5.8</w:t>
            </w:r>
          </w:p>
        </w:tc>
        <w:tc>
          <w:tcPr>
            <w:tcW w:w="280" w:type="pct"/>
            <w:shd w:val="clear" w:color="auto" w:fill="auto"/>
            <w:vAlign w:val="center"/>
          </w:tcPr>
          <w:p w14:paraId="21B6D258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5.8</w:t>
            </w:r>
          </w:p>
        </w:tc>
        <w:tc>
          <w:tcPr>
            <w:tcW w:w="329" w:type="pct"/>
            <w:vMerge w:val="restart"/>
            <w:shd w:val="clear" w:color="auto" w:fill="auto"/>
            <w:vAlign w:val="center"/>
          </w:tcPr>
          <w:p w14:paraId="7DB04DBC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no FEC</w:t>
            </w:r>
          </w:p>
        </w:tc>
        <w:tc>
          <w:tcPr>
            <w:tcW w:w="280" w:type="pct"/>
            <w:shd w:val="clear" w:color="auto" w:fill="auto"/>
            <w:vAlign w:val="center"/>
          </w:tcPr>
          <w:p w14:paraId="6FA32858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Manchester</w:t>
            </w:r>
          </w:p>
        </w:tc>
        <w:tc>
          <w:tcPr>
            <w:tcW w:w="332" w:type="pct"/>
            <w:vMerge/>
            <w:vAlign w:val="center"/>
          </w:tcPr>
          <w:p w14:paraId="614FAC55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</w:tcPr>
          <w:p w14:paraId="4893162A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44.8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</w:tcPr>
          <w:p w14:paraId="4DC62891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224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</w:tcPr>
          <w:p w14:paraId="460F1E50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112</w:t>
            </w:r>
          </w:p>
        </w:tc>
        <w:tc>
          <w:tcPr>
            <w:tcW w:w="481" w:type="pct"/>
            <w:vMerge/>
            <w:vAlign w:val="center"/>
          </w:tcPr>
          <w:p w14:paraId="4D0AC285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</w:tcPr>
          <w:p w14:paraId="30D551E4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279</w:t>
            </w:r>
          </w:p>
        </w:tc>
      </w:tr>
      <w:tr w:rsidR="0038276D" w14:paraId="22FFAFC9" w14:textId="77777777">
        <w:trPr>
          <w:trHeight w:val="280"/>
        </w:trPr>
        <w:tc>
          <w:tcPr>
            <w:tcW w:w="415" w:type="pct"/>
            <w:vMerge/>
            <w:vAlign w:val="center"/>
          </w:tcPr>
          <w:p w14:paraId="38B7E352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shd w:val="clear" w:color="auto" w:fill="auto"/>
            <w:vAlign w:val="center"/>
          </w:tcPr>
          <w:p w14:paraId="019890F8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0.38</w:t>
            </w:r>
          </w:p>
        </w:tc>
        <w:tc>
          <w:tcPr>
            <w:tcW w:w="524" w:type="pct"/>
            <w:vMerge/>
            <w:vAlign w:val="center"/>
          </w:tcPr>
          <w:p w14:paraId="54FE2BD8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shd w:val="clear" w:color="auto" w:fill="auto"/>
            <w:vAlign w:val="center"/>
          </w:tcPr>
          <w:p w14:paraId="35E4EEB0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8.8</w:t>
            </w:r>
          </w:p>
        </w:tc>
        <w:tc>
          <w:tcPr>
            <w:tcW w:w="280" w:type="pct"/>
            <w:shd w:val="clear" w:color="auto" w:fill="auto"/>
            <w:vAlign w:val="center"/>
          </w:tcPr>
          <w:p w14:paraId="2AA5A67D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8.8</w:t>
            </w:r>
          </w:p>
        </w:tc>
        <w:tc>
          <w:tcPr>
            <w:tcW w:w="329" w:type="pct"/>
            <w:vMerge/>
            <w:vAlign w:val="center"/>
          </w:tcPr>
          <w:p w14:paraId="2FF0C701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shd w:val="clear" w:color="auto" w:fill="auto"/>
            <w:vAlign w:val="center"/>
          </w:tcPr>
          <w:p w14:paraId="430F30AE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no line coding</w:t>
            </w:r>
          </w:p>
        </w:tc>
        <w:tc>
          <w:tcPr>
            <w:tcW w:w="332" w:type="pct"/>
            <w:vMerge/>
            <w:vAlign w:val="center"/>
          </w:tcPr>
          <w:p w14:paraId="38CB4958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</w:tcPr>
          <w:p w14:paraId="69C98F68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84</w:t>
            </w:r>
          </w:p>
        </w:tc>
        <w:tc>
          <w:tcPr>
            <w:tcW w:w="311" w:type="pct"/>
            <w:vMerge/>
            <w:vAlign w:val="center"/>
          </w:tcPr>
          <w:p w14:paraId="748F6BD5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</w:tcPr>
          <w:p w14:paraId="3D28CF87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/>
            <w:vAlign w:val="center"/>
          </w:tcPr>
          <w:p w14:paraId="61AE3F57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</w:tcPr>
          <w:p w14:paraId="74C0C983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275</w:t>
            </w:r>
          </w:p>
        </w:tc>
      </w:tr>
      <w:tr w:rsidR="0038276D" w14:paraId="0583550C" w14:textId="77777777">
        <w:trPr>
          <w:trHeight w:val="280"/>
        </w:trPr>
        <w:tc>
          <w:tcPr>
            <w:tcW w:w="415" w:type="pct"/>
            <w:vMerge/>
            <w:vAlign w:val="center"/>
          </w:tcPr>
          <w:p w14:paraId="46077BF9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</w:tcPr>
          <w:p w14:paraId="282BE403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0.47</w:t>
            </w:r>
          </w:p>
        </w:tc>
        <w:tc>
          <w:tcPr>
            <w:tcW w:w="524" w:type="pct"/>
            <w:vMerge w:val="restart"/>
            <w:shd w:val="clear" w:color="auto" w:fill="auto"/>
            <w:vAlign w:val="center"/>
          </w:tcPr>
          <w:p w14:paraId="36D717CA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 w:hint="eastAsia"/>
                <w:color w:val="000000"/>
                <w:sz w:val="16"/>
                <w:szCs w:val="16"/>
              </w:rPr>
              <w:t>[194]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</w:tcPr>
          <w:p w14:paraId="74B86BE8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-2.8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</w:tcPr>
          <w:p w14:paraId="6210A714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329" w:type="pct"/>
            <w:vMerge w:val="restart"/>
            <w:shd w:val="clear" w:color="auto" w:fill="auto"/>
            <w:vAlign w:val="center"/>
          </w:tcPr>
          <w:p w14:paraId="33E69796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CC 1/3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</w:tcPr>
          <w:p w14:paraId="30522FDB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Manchester</w:t>
            </w:r>
          </w:p>
        </w:tc>
        <w:tc>
          <w:tcPr>
            <w:tcW w:w="332" w:type="pct"/>
            <w:vMerge/>
            <w:vAlign w:val="center"/>
          </w:tcPr>
          <w:p w14:paraId="5C02C0A5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restart"/>
            <w:shd w:val="clear" w:color="auto" w:fill="auto"/>
            <w:vAlign w:val="center"/>
          </w:tcPr>
          <w:p w14:paraId="70A55CD8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</w:tcPr>
          <w:p w14:paraId="12E7C1AF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</w:tcPr>
          <w:p w14:paraId="5FFE09C0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14</w:t>
            </w:r>
          </w:p>
        </w:tc>
        <w:tc>
          <w:tcPr>
            <w:tcW w:w="481" w:type="pct"/>
            <w:shd w:val="clear" w:color="auto" w:fill="auto"/>
            <w:vAlign w:val="center"/>
          </w:tcPr>
          <w:p w14:paraId="2FC8E6EA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481" w:type="pct"/>
            <w:shd w:val="clear" w:color="auto" w:fill="auto"/>
            <w:vAlign w:val="center"/>
          </w:tcPr>
          <w:p w14:paraId="494F6285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226</w:t>
            </w:r>
          </w:p>
        </w:tc>
      </w:tr>
      <w:tr w:rsidR="0038276D" w14:paraId="005CC251" w14:textId="77777777">
        <w:trPr>
          <w:trHeight w:val="280"/>
        </w:trPr>
        <w:tc>
          <w:tcPr>
            <w:tcW w:w="415" w:type="pct"/>
            <w:vMerge/>
            <w:vAlign w:val="center"/>
          </w:tcPr>
          <w:p w14:paraId="1A6260D6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</w:tcPr>
          <w:p w14:paraId="4B29C36A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</w:tcPr>
          <w:p w14:paraId="1C3A92E6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</w:tcPr>
          <w:p w14:paraId="0E224FC8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</w:tcPr>
          <w:p w14:paraId="555B7768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9" w:type="pct"/>
            <w:vMerge/>
            <w:vAlign w:val="center"/>
          </w:tcPr>
          <w:p w14:paraId="3100C320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</w:tcPr>
          <w:p w14:paraId="054A5D26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2" w:type="pct"/>
            <w:vMerge/>
            <w:vAlign w:val="center"/>
          </w:tcPr>
          <w:p w14:paraId="10E428F7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</w:tcPr>
          <w:p w14:paraId="1C043B03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</w:tcPr>
          <w:p w14:paraId="6958AD2A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</w:tcPr>
          <w:p w14:paraId="09F8249D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</w:tcPr>
          <w:p w14:paraId="0FA15449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481" w:type="pct"/>
            <w:shd w:val="clear" w:color="auto" w:fill="auto"/>
            <w:vAlign w:val="center"/>
          </w:tcPr>
          <w:p w14:paraId="3B2B1F4E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230</w:t>
            </w:r>
          </w:p>
        </w:tc>
      </w:tr>
    </w:tbl>
    <w:p w14:paraId="01973BC7" w14:textId="77777777" w:rsidR="0038276D" w:rsidRDefault="0038276D" w:rsidP="0090494B"/>
    <w:p w14:paraId="0C1FB917" w14:textId="13280402" w:rsidR="0038276D" w:rsidRDefault="00B410C8">
      <w:pPr>
        <w:pStyle w:val="Heading5"/>
      </w:pPr>
      <w:r>
        <w:rPr>
          <w:rFonts w:hint="eastAsia"/>
        </w:rPr>
        <w:lastRenderedPageBreak/>
        <w:t>7.1.3.3.2</w:t>
      </w:r>
      <w:r>
        <w:tab/>
      </w:r>
      <w:r w:rsidR="0090494B">
        <w:t>N</w:t>
      </w:r>
      <w:r>
        <w:rPr>
          <w:rFonts w:hint="eastAsia"/>
        </w:rPr>
        <w:t>on-coherent</w:t>
      </w:r>
    </w:p>
    <w:p w14:paraId="4F44552F" w14:textId="77777777" w:rsidR="0038276D" w:rsidRDefault="00B410C8" w:rsidP="0090494B">
      <w:pPr>
        <w:pStyle w:val="TH"/>
      </w:pPr>
      <w:r>
        <w:rPr>
          <w:rFonts w:hint="eastAsia"/>
          <w:noProof/>
        </w:rPr>
        <w:drawing>
          <wp:inline distT="0" distB="0" distL="0" distR="0" wp14:anchorId="632B5E0D" wp14:editId="11C41602">
            <wp:extent cx="7766685" cy="5457190"/>
            <wp:effectExtent l="0" t="0" r="5715" b="3810"/>
            <wp:docPr id="926140423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26140423" name="Picture 11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766685" cy="5457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068C6D3" w14:textId="77777777" w:rsidR="0090494B" w:rsidRDefault="0090494B" w:rsidP="0090494B">
      <w:pPr>
        <w:pStyle w:val="TF"/>
      </w:pPr>
      <w:r>
        <w:rPr>
          <w:rFonts w:hint="eastAsia"/>
        </w:rPr>
        <w:t>Figure 7.1.3.3.2 - 1</w:t>
      </w:r>
    </w:p>
    <w:p w14:paraId="028F1251" w14:textId="77777777" w:rsidR="0038276D" w:rsidRDefault="00B410C8" w:rsidP="0090494B">
      <w:pPr>
        <w:pStyle w:val="TH"/>
      </w:pPr>
      <w:r>
        <w:lastRenderedPageBreak/>
        <w:t xml:space="preserve">Table </w:t>
      </w:r>
      <w:r>
        <w:rPr>
          <w:rFonts w:hint="eastAsia"/>
        </w:rPr>
        <w:t>7.1.3.3.2 - 1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48"/>
        <w:gridCol w:w="1445"/>
        <w:gridCol w:w="1445"/>
        <w:gridCol w:w="871"/>
        <w:gridCol w:w="749"/>
        <w:gridCol w:w="857"/>
        <w:gridCol w:w="846"/>
        <w:gridCol w:w="912"/>
        <w:gridCol w:w="1184"/>
        <w:gridCol w:w="997"/>
        <w:gridCol w:w="1184"/>
        <w:gridCol w:w="1323"/>
        <w:gridCol w:w="1320"/>
      </w:tblGrid>
      <w:tr w:rsidR="0038276D" w14:paraId="352ABD7D" w14:textId="77777777">
        <w:trPr>
          <w:trHeight w:val="280"/>
        </w:trPr>
        <w:tc>
          <w:tcPr>
            <w:tcW w:w="5000" w:type="pct"/>
            <w:gridSpan w:val="13"/>
            <w:shd w:val="clear" w:color="auto" w:fill="auto"/>
            <w:noWrap/>
            <w:vAlign w:val="center"/>
          </w:tcPr>
          <w:p w14:paraId="45BE6B64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TDL-A, device 2b, non-coherent</w:t>
            </w:r>
          </w:p>
        </w:tc>
      </w:tr>
      <w:tr w:rsidR="0038276D" w14:paraId="722CECCB" w14:textId="77777777">
        <w:trPr>
          <w:trHeight w:val="320"/>
        </w:trPr>
        <w:tc>
          <w:tcPr>
            <w:tcW w:w="5000" w:type="pct"/>
            <w:gridSpan w:val="13"/>
            <w:shd w:val="clear" w:color="auto" w:fill="auto"/>
          </w:tcPr>
          <w:p w14:paraId="43B42CF1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D2R LLS</w:t>
            </w:r>
          </w:p>
        </w:tc>
      </w:tr>
      <w:tr w:rsidR="0038276D" w14:paraId="3C78CB31" w14:textId="77777777">
        <w:trPr>
          <w:trHeight w:val="280"/>
        </w:trPr>
        <w:tc>
          <w:tcPr>
            <w:tcW w:w="420" w:type="pct"/>
            <w:shd w:val="clear" w:color="D9E1F2" w:fill="D9E1F2"/>
            <w:noWrap/>
            <w:vAlign w:val="center"/>
          </w:tcPr>
          <w:p w14:paraId="40852062" w14:textId="77777777" w:rsidR="0038276D" w:rsidRDefault="00B410C8">
            <w:pPr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BLER</w:t>
            </w:r>
          </w:p>
        </w:tc>
        <w:tc>
          <w:tcPr>
            <w:tcW w:w="524" w:type="pct"/>
            <w:shd w:val="clear" w:color="D9E1F2" w:fill="D9E1F2"/>
            <w:noWrap/>
            <w:vAlign w:val="center"/>
          </w:tcPr>
          <w:p w14:paraId="4E381429" w14:textId="77777777" w:rsidR="0038276D" w:rsidRDefault="00B410C8">
            <w:pPr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SE[bps/Hz]</w:t>
            </w:r>
          </w:p>
        </w:tc>
        <w:tc>
          <w:tcPr>
            <w:tcW w:w="524" w:type="pct"/>
            <w:shd w:val="clear" w:color="D9E1F2" w:fill="D9E1F2"/>
            <w:noWrap/>
            <w:vAlign w:val="center"/>
          </w:tcPr>
          <w:p w14:paraId="586A4A73" w14:textId="77777777" w:rsidR="0038276D" w:rsidRDefault="00B410C8">
            <w:pPr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Source</w:t>
            </w:r>
          </w:p>
        </w:tc>
        <w:tc>
          <w:tcPr>
            <w:tcW w:w="323" w:type="pct"/>
            <w:shd w:val="clear" w:color="D9E1F2" w:fill="D9E1F2"/>
            <w:noWrap/>
            <w:vAlign w:val="center"/>
          </w:tcPr>
          <w:p w14:paraId="00B70AA7" w14:textId="77777777" w:rsidR="0038276D" w:rsidRDefault="00B410C8">
            <w:pPr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MinSNR</w:t>
            </w:r>
            <w:proofErr w:type="spellEnd"/>
          </w:p>
        </w:tc>
        <w:tc>
          <w:tcPr>
            <w:tcW w:w="280" w:type="pct"/>
            <w:shd w:val="clear" w:color="D9E1F2" w:fill="D9E1F2"/>
            <w:noWrap/>
            <w:vAlign w:val="center"/>
          </w:tcPr>
          <w:p w14:paraId="0920593A" w14:textId="77777777" w:rsidR="0038276D" w:rsidRDefault="00B410C8">
            <w:pPr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MaxSNR</w:t>
            </w:r>
            <w:proofErr w:type="spellEnd"/>
          </w:p>
        </w:tc>
        <w:tc>
          <w:tcPr>
            <w:tcW w:w="318" w:type="pct"/>
            <w:shd w:val="clear" w:color="D9E1F2" w:fill="D9E1F2"/>
            <w:noWrap/>
            <w:vAlign w:val="center"/>
          </w:tcPr>
          <w:p w14:paraId="390BAE29" w14:textId="77777777" w:rsidR="0038276D" w:rsidRDefault="00B410C8">
            <w:pPr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FEC?</w:t>
            </w:r>
          </w:p>
        </w:tc>
        <w:tc>
          <w:tcPr>
            <w:tcW w:w="280" w:type="pct"/>
            <w:shd w:val="clear" w:color="D9E1F2" w:fill="D9E1F2"/>
            <w:noWrap/>
            <w:vAlign w:val="center"/>
          </w:tcPr>
          <w:p w14:paraId="102520B2" w14:textId="77777777" w:rsidR="0038276D" w:rsidRDefault="00B410C8">
            <w:pPr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Line Code</w:t>
            </w:r>
          </w:p>
        </w:tc>
        <w:tc>
          <w:tcPr>
            <w:tcW w:w="337" w:type="pct"/>
            <w:shd w:val="clear" w:color="D9E1F2" w:fill="D9E1F2"/>
            <w:noWrap/>
            <w:vAlign w:val="center"/>
          </w:tcPr>
          <w:p w14:paraId="7B63F486" w14:textId="77777777" w:rsidR="0038276D" w:rsidRDefault="00B410C8">
            <w:pPr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#ofRx</w:t>
            </w:r>
          </w:p>
        </w:tc>
        <w:tc>
          <w:tcPr>
            <w:tcW w:w="361" w:type="pct"/>
            <w:shd w:val="clear" w:color="D9E1F2" w:fill="D9E1F2"/>
            <w:noWrap/>
            <w:vAlign w:val="center"/>
          </w:tcPr>
          <w:p w14:paraId="44A8AACC" w14:textId="77777777" w:rsidR="0038276D" w:rsidRDefault="00B410C8">
            <w:pPr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DataRate</w:t>
            </w:r>
            <w:proofErr w:type="spellEnd"/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[kbps]</w:t>
            </w:r>
          </w:p>
        </w:tc>
        <w:tc>
          <w:tcPr>
            <w:tcW w:w="311" w:type="pct"/>
            <w:shd w:val="clear" w:color="D9E1F2" w:fill="D9E1F2"/>
            <w:noWrap/>
            <w:vAlign w:val="center"/>
          </w:tcPr>
          <w:p w14:paraId="15AD202A" w14:textId="77777777" w:rsidR="0038276D" w:rsidRDefault="00B410C8">
            <w:pPr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info-</w:t>
            </w:r>
            <w:proofErr w:type="spellStart"/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recv_bw</w:t>
            </w:r>
            <w:proofErr w:type="spellEnd"/>
          </w:p>
        </w:tc>
        <w:tc>
          <w:tcPr>
            <w:tcW w:w="361" w:type="pct"/>
            <w:shd w:val="clear" w:color="D9E1F2" w:fill="D9E1F2"/>
            <w:noWrap/>
            <w:vAlign w:val="center"/>
          </w:tcPr>
          <w:p w14:paraId="2DB7ACBF" w14:textId="77777777" w:rsidR="0038276D" w:rsidRDefault="00B410C8">
            <w:pPr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ChipRate</w:t>
            </w:r>
            <w:proofErr w:type="spellEnd"/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[</w:t>
            </w:r>
            <w:proofErr w:type="spellStart"/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kcps</w:t>
            </w:r>
            <w:proofErr w:type="spellEnd"/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]</w:t>
            </w:r>
          </w:p>
        </w:tc>
        <w:tc>
          <w:tcPr>
            <w:tcW w:w="481" w:type="pct"/>
            <w:shd w:val="clear" w:color="D9E1F2" w:fill="D9E1F2"/>
            <w:noWrap/>
            <w:vAlign w:val="center"/>
          </w:tcPr>
          <w:p w14:paraId="7A6AEBC8" w14:textId="77777777" w:rsidR="0038276D" w:rsidRDefault="00B410C8">
            <w:pPr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MessageSize</w:t>
            </w:r>
            <w:proofErr w:type="spellEnd"/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[b]</w:t>
            </w:r>
          </w:p>
        </w:tc>
        <w:tc>
          <w:tcPr>
            <w:tcW w:w="481" w:type="pct"/>
            <w:shd w:val="clear" w:color="D9E1F2" w:fill="D9E1F2"/>
            <w:noWrap/>
            <w:vAlign w:val="center"/>
          </w:tcPr>
          <w:p w14:paraId="72E45409" w14:textId="77777777" w:rsidR="0038276D" w:rsidRDefault="00B410C8">
            <w:pPr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Row Indices</w:t>
            </w:r>
          </w:p>
        </w:tc>
      </w:tr>
      <w:tr w:rsidR="0038276D" w14:paraId="053126EE" w14:textId="77777777">
        <w:trPr>
          <w:trHeight w:val="280"/>
        </w:trPr>
        <w:tc>
          <w:tcPr>
            <w:tcW w:w="420" w:type="pct"/>
            <w:vMerge w:val="restart"/>
            <w:shd w:val="clear" w:color="auto" w:fill="auto"/>
            <w:vAlign w:val="center"/>
          </w:tcPr>
          <w:p w14:paraId="0117DC43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524" w:type="pct"/>
            <w:vMerge w:val="restart"/>
            <w:shd w:val="clear" w:color="auto" w:fill="auto"/>
            <w:vAlign w:val="center"/>
          </w:tcPr>
          <w:p w14:paraId="0B69B86E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0.03</w:t>
            </w:r>
          </w:p>
        </w:tc>
        <w:tc>
          <w:tcPr>
            <w:tcW w:w="524" w:type="pct"/>
            <w:vMerge w:val="restart"/>
            <w:shd w:val="clear" w:color="auto" w:fill="auto"/>
            <w:vAlign w:val="center"/>
          </w:tcPr>
          <w:p w14:paraId="71D50F61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 w:hint="eastAsia"/>
                <w:color w:val="000000"/>
                <w:sz w:val="16"/>
                <w:szCs w:val="16"/>
              </w:rPr>
              <w:t>[210]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</w:tcPr>
          <w:p w14:paraId="15BBE328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9.63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</w:tcPr>
          <w:p w14:paraId="64062868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30.73</w:t>
            </w:r>
          </w:p>
        </w:tc>
        <w:tc>
          <w:tcPr>
            <w:tcW w:w="318" w:type="pct"/>
            <w:vMerge w:val="restart"/>
            <w:shd w:val="clear" w:color="auto" w:fill="auto"/>
            <w:vAlign w:val="center"/>
          </w:tcPr>
          <w:p w14:paraId="5B49046F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CC</w:t>
            </w:r>
          </w:p>
        </w:tc>
        <w:tc>
          <w:tcPr>
            <w:tcW w:w="280" w:type="pct"/>
            <w:shd w:val="clear" w:color="auto" w:fill="auto"/>
            <w:vAlign w:val="center"/>
          </w:tcPr>
          <w:p w14:paraId="1B3BEA52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Manchester</w:t>
            </w:r>
          </w:p>
        </w:tc>
        <w:tc>
          <w:tcPr>
            <w:tcW w:w="337" w:type="pct"/>
            <w:shd w:val="clear" w:color="auto" w:fill="auto"/>
            <w:vAlign w:val="center"/>
          </w:tcPr>
          <w:p w14:paraId="64991704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</w:tcPr>
          <w:p w14:paraId="6014DC61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4.67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</w:tcPr>
          <w:p w14:paraId="1B574C9B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180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</w:tcPr>
          <w:p w14:paraId="7F22A834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NaN</w:t>
            </w:r>
            <w:proofErr w:type="spellEnd"/>
          </w:p>
        </w:tc>
        <w:tc>
          <w:tcPr>
            <w:tcW w:w="481" w:type="pct"/>
            <w:vMerge w:val="restart"/>
            <w:shd w:val="clear" w:color="auto" w:fill="auto"/>
            <w:vAlign w:val="center"/>
          </w:tcPr>
          <w:p w14:paraId="6F9BC12F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481" w:type="pct"/>
            <w:shd w:val="clear" w:color="auto" w:fill="auto"/>
            <w:vAlign w:val="center"/>
          </w:tcPr>
          <w:p w14:paraId="454F104D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538</w:t>
            </w:r>
          </w:p>
        </w:tc>
      </w:tr>
      <w:tr w:rsidR="0038276D" w14:paraId="50E2F166" w14:textId="77777777">
        <w:trPr>
          <w:trHeight w:val="280"/>
        </w:trPr>
        <w:tc>
          <w:tcPr>
            <w:tcW w:w="420" w:type="pct"/>
            <w:vMerge/>
            <w:vAlign w:val="center"/>
          </w:tcPr>
          <w:p w14:paraId="49AF1A7A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</w:tcPr>
          <w:p w14:paraId="5D97A5FE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</w:tcPr>
          <w:p w14:paraId="1DC7DBCA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</w:tcPr>
          <w:p w14:paraId="1747980C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</w:tcPr>
          <w:p w14:paraId="30A0B8A9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vMerge/>
            <w:vAlign w:val="center"/>
          </w:tcPr>
          <w:p w14:paraId="20D8FCFE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shd w:val="clear" w:color="auto" w:fill="auto"/>
            <w:vAlign w:val="center"/>
          </w:tcPr>
          <w:p w14:paraId="3F6E6EB2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None</w:t>
            </w:r>
          </w:p>
        </w:tc>
        <w:tc>
          <w:tcPr>
            <w:tcW w:w="337" w:type="pct"/>
            <w:vMerge w:val="restart"/>
            <w:shd w:val="clear" w:color="auto" w:fill="auto"/>
            <w:vAlign w:val="center"/>
          </w:tcPr>
          <w:p w14:paraId="0A997504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61" w:type="pct"/>
            <w:vMerge/>
            <w:vAlign w:val="center"/>
          </w:tcPr>
          <w:p w14:paraId="3C2ABF78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</w:tcPr>
          <w:p w14:paraId="4F002E18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</w:tcPr>
          <w:p w14:paraId="54F51DD8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/>
            <w:vAlign w:val="center"/>
          </w:tcPr>
          <w:p w14:paraId="5A86BA1D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</w:tcPr>
          <w:p w14:paraId="7D9ED1C8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542</w:t>
            </w:r>
          </w:p>
        </w:tc>
      </w:tr>
      <w:tr w:rsidR="0038276D" w14:paraId="151DB20E" w14:textId="77777777">
        <w:trPr>
          <w:trHeight w:val="280"/>
        </w:trPr>
        <w:tc>
          <w:tcPr>
            <w:tcW w:w="420" w:type="pct"/>
            <w:vMerge/>
            <w:vAlign w:val="center"/>
          </w:tcPr>
          <w:p w14:paraId="2D53A6C1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</w:tcPr>
          <w:p w14:paraId="7D3105A3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</w:tcPr>
          <w:p w14:paraId="5CB24203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 w:hint="eastAsia"/>
                <w:color w:val="000000"/>
                <w:sz w:val="16"/>
                <w:szCs w:val="16"/>
              </w:rPr>
              <w:t>[202]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</w:tcPr>
          <w:p w14:paraId="3D9B5A69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8.7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</w:tcPr>
          <w:p w14:paraId="0BE84883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14.2</w:t>
            </w:r>
          </w:p>
        </w:tc>
        <w:tc>
          <w:tcPr>
            <w:tcW w:w="318" w:type="pct"/>
            <w:vMerge/>
            <w:vAlign w:val="center"/>
          </w:tcPr>
          <w:p w14:paraId="69327F50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 w:val="restart"/>
            <w:shd w:val="clear" w:color="auto" w:fill="auto"/>
            <w:vAlign w:val="center"/>
          </w:tcPr>
          <w:p w14:paraId="514B02F8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Manchester encoding</w:t>
            </w:r>
          </w:p>
        </w:tc>
        <w:tc>
          <w:tcPr>
            <w:tcW w:w="337" w:type="pct"/>
            <w:vMerge/>
            <w:vAlign w:val="center"/>
          </w:tcPr>
          <w:p w14:paraId="45BDB4F1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restart"/>
            <w:shd w:val="clear" w:color="auto" w:fill="auto"/>
            <w:vAlign w:val="center"/>
          </w:tcPr>
          <w:p w14:paraId="19D35B05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4.81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</w:tcPr>
          <w:p w14:paraId="5C577DA5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150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</w:tcPr>
          <w:p w14:paraId="237C10F0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75</w:t>
            </w:r>
          </w:p>
        </w:tc>
        <w:tc>
          <w:tcPr>
            <w:tcW w:w="481" w:type="pct"/>
            <w:vMerge w:val="restart"/>
            <w:shd w:val="clear" w:color="auto" w:fill="auto"/>
            <w:vAlign w:val="center"/>
          </w:tcPr>
          <w:p w14:paraId="69A2938A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481" w:type="pct"/>
            <w:shd w:val="clear" w:color="auto" w:fill="auto"/>
            <w:vAlign w:val="center"/>
          </w:tcPr>
          <w:p w14:paraId="1D02F27F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322</w:t>
            </w:r>
          </w:p>
        </w:tc>
      </w:tr>
      <w:tr w:rsidR="0038276D" w14:paraId="6E647044" w14:textId="77777777">
        <w:trPr>
          <w:trHeight w:val="280"/>
        </w:trPr>
        <w:tc>
          <w:tcPr>
            <w:tcW w:w="420" w:type="pct"/>
            <w:vMerge/>
            <w:vAlign w:val="center"/>
          </w:tcPr>
          <w:p w14:paraId="2F44743E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</w:tcPr>
          <w:p w14:paraId="702C27FE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</w:tcPr>
          <w:p w14:paraId="69072153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</w:tcPr>
          <w:p w14:paraId="51965647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</w:tcPr>
          <w:p w14:paraId="0F78B591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vMerge/>
            <w:vAlign w:val="center"/>
          </w:tcPr>
          <w:p w14:paraId="24DA3200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</w:tcPr>
          <w:p w14:paraId="61BCF7EC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7" w:type="pct"/>
            <w:shd w:val="clear" w:color="auto" w:fill="auto"/>
            <w:vAlign w:val="center"/>
          </w:tcPr>
          <w:p w14:paraId="29801558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61" w:type="pct"/>
            <w:vMerge/>
            <w:vAlign w:val="center"/>
          </w:tcPr>
          <w:p w14:paraId="31BF8711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</w:tcPr>
          <w:p w14:paraId="1BAD7690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</w:tcPr>
          <w:p w14:paraId="68AA2E8D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/>
            <w:vAlign w:val="center"/>
          </w:tcPr>
          <w:p w14:paraId="63C8D8EC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</w:tcPr>
          <w:p w14:paraId="2B36BFAF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325</w:t>
            </w:r>
          </w:p>
        </w:tc>
      </w:tr>
      <w:tr w:rsidR="0038276D" w14:paraId="71430A4A" w14:textId="77777777">
        <w:trPr>
          <w:trHeight w:val="280"/>
        </w:trPr>
        <w:tc>
          <w:tcPr>
            <w:tcW w:w="420" w:type="pct"/>
            <w:vMerge/>
            <w:vAlign w:val="center"/>
          </w:tcPr>
          <w:p w14:paraId="1E33DCC9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</w:tcPr>
          <w:p w14:paraId="46A9DD11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0.04</w:t>
            </w:r>
          </w:p>
        </w:tc>
        <w:tc>
          <w:tcPr>
            <w:tcW w:w="524" w:type="pct"/>
            <w:vMerge/>
            <w:vAlign w:val="center"/>
          </w:tcPr>
          <w:p w14:paraId="7D92AB0A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 w:val="restart"/>
            <w:shd w:val="clear" w:color="auto" w:fill="auto"/>
            <w:vAlign w:val="center"/>
          </w:tcPr>
          <w:p w14:paraId="7EB8A4FA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14.3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</w:tcPr>
          <w:p w14:paraId="0C9DFEE3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14.6</w:t>
            </w:r>
          </w:p>
        </w:tc>
        <w:tc>
          <w:tcPr>
            <w:tcW w:w="318" w:type="pct"/>
            <w:vMerge/>
            <w:vAlign w:val="center"/>
          </w:tcPr>
          <w:p w14:paraId="24480BE1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</w:tcPr>
          <w:p w14:paraId="7AFC802A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7" w:type="pct"/>
            <w:shd w:val="clear" w:color="auto" w:fill="auto"/>
            <w:vAlign w:val="center"/>
          </w:tcPr>
          <w:p w14:paraId="43CDCBC3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</w:tcPr>
          <w:p w14:paraId="490EBF19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5.36</w:t>
            </w:r>
          </w:p>
        </w:tc>
        <w:tc>
          <w:tcPr>
            <w:tcW w:w="311" w:type="pct"/>
            <w:vMerge/>
            <w:vAlign w:val="center"/>
          </w:tcPr>
          <w:p w14:paraId="55C5F1F4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</w:tcPr>
          <w:p w14:paraId="25E00F9C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 w:val="restart"/>
            <w:shd w:val="clear" w:color="auto" w:fill="auto"/>
            <w:vAlign w:val="center"/>
          </w:tcPr>
          <w:p w14:paraId="1FC391B7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481" w:type="pct"/>
            <w:shd w:val="clear" w:color="auto" w:fill="auto"/>
            <w:vAlign w:val="center"/>
          </w:tcPr>
          <w:p w14:paraId="2CB9DC3E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358</w:t>
            </w:r>
          </w:p>
        </w:tc>
      </w:tr>
      <w:tr w:rsidR="0038276D" w14:paraId="3297EA51" w14:textId="77777777">
        <w:trPr>
          <w:trHeight w:val="280"/>
        </w:trPr>
        <w:tc>
          <w:tcPr>
            <w:tcW w:w="420" w:type="pct"/>
            <w:vMerge/>
            <w:vAlign w:val="center"/>
          </w:tcPr>
          <w:p w14:paraId="33EEBBEF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</w:tcPr>
          <w:p w14:paraId="68AC8DD3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</w:tcPr>
          <w:p w14:paraId="3EC9B4DD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</w:tcPr>
          <w:p w14:paraId="5B2C5AA0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</w:tcPr>
          <w:p w14:paraId="4F9D8BE2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vMerge/>
            <w:vAlign w:val="center"/>
          </w:tcPr>
          <w:p w14:paraId="6A0C3C2F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</w:tcPr>
          <w:p w14:paraId="726DC42B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7" w:type="pct"/>
            <w:shd w:val="clear" w:color="auto" w:fill="auto"/>
            <w:vAlign w:val="center"/>
          </w:tcPr>
          <w:p w14:paraId="780B9171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61" w:type="pct"/>
            <w:vMerge/>
            <w:vAlign w:val="center"/>
          </w:tcPr>
          <w:p w14:paraId="6ED78493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</w:tcPr>
          <w:p w14:paraId="5D05E43A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</w:tcPr>
          <w:p w14:paraId="46116368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/>
            <w:vAlign w:val="center"/>
          </w:tcPr>
          <w:p w14:paraId="241F5A8F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</w:tcPr>
          <w:p w14:paraId="61E1E841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361</w:t>
            </w:r>
          </w:p>
        </w:tc>
      </w:tr>
      <w:tr w:rsidR="0038276D" w14:paraId="2C9FC23B" w14:textId="77777777">
        <w:trPr>
          <w:trHeight w:val="280"/>
        </w:trPr>
        <w:tc>
          <w:tcPr>
            <w:tcW w:w="420" w:type="pct"/>
            <w:vMerge/>
            <w:vAlign w:val="center"/>
          </w:tcPr>
          <w:p w14:paraId="09050410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</w:tcPr>
          <w:p w14:paraId="20799D1A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0.05</w:t>
            </w:r>
          </w:p>
        </w:tc>
        <w:tc>
          <w:tcPr>
            <w:tcW w:w="524" w:type="pct"/>
            <w:vMerge/>
            <w:vAlign w:val="center"/>
          </w:tcPr>
          <w:p w14:paraId="748CA644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 w:val="restart"/>
            <w:shd w:val="clear" w:color="auto" w:fill="auto"/>
            <w:vAlign w:val="center"/>
          </w:tcPr>
          <w:p w14:paraId="52D364E8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-2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</w:tcPr>
          <w:p w14:paraId="12D2E8D5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6.1</w:t>
            </w:r>
          </w:p>
        </w:tc>
        <w:tc>
          <w:tcPr>
            <w:tcW w:w="318" w:type="pct"/>
            <w:vMerge/>
            <w:vAlign w:val="center"/>
          </w:tcPr>
          <w:p w14:paraId="403AF0F8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</w:tcPr>
          <w:p w14:paraId="303B3FC6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7" w:type="pct"/>
            <w:shd w:val="clear" w:color="auto" w:fill="auto"/>
            <w:vAlign w:val="center"/>
          </w:tcPr>
          <w:p w14:paraId="6C0A550F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</w:tcPr>
          <w:p w14:paraId="636E2140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</w:tcPr>
          <w:p w14:paraId="12FE7762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</w:tcPr>
          <w:p w14:paraId="4736A9FE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7.5</w:t>
            </w:r>
          </w:p>
        </w:tc>
        <w:tc>
          <w:tcPr>
            <w:tcW w:w="481" w:type="pct"/>
            <w:vMerge w:val="restart"/>
            <w:shd w:val="clear" w:color="auto" w:fill="auto"/>
            <w:vAlign w:val="center"/>
          </w:tcPr>
          <w:p w14:paraId="17244261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481" w:type="pct"/>
            <w:shd w:val="clear" w:color="auto" w:fill="auto"/>
            <w:vAlign w:val="center"/>
          </w:tcPr>
          <w:p w14:paraId="65133331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286</w:t>
            </w:r>
          </w:p>
        </w:tc>
      </w:tr>
      <w:tr w:rsidR="0038276D" w14:paraId="78AA25AF" w14:textId="77777777">
        <w:trPr>
          <w:trHeight w:val="280"/>
        </w:trPr>
        <w:tc>
          <w:tcPr>
            <w:tcW w:w="420" w:type="pct"/>
            <w:vMerge/>
            <w:vAlign w:val="center"/>
          </w:tcPr>
          <w:p w14:paraId="07EB2CB3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</w:tcPr>
          <w:p w14:paraId="641E8BA4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</w:tcPr>
          <w:p w14:paraId="02E010C3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</w:tcPr>
          <w:p w14:paraId="68EFB7D1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</w:tcPr>
          <w:p w14:paraId="4F6BC8DC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vMerge/>
            <w:vAlign w:val="center"/>
          </w:tcPr>
          <w:p w14:paraId="75057B08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</w:tcPr>
          <w:p w14:paraId="6E4DDD50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7" w:type="pct"/>
            <w:shd w:val="clear" w:color="auto" w:fill="auto"/>
            <w:vAlign w:val="center"/>
          </w:tcPr>
          <w:p w14:paraId="3C302632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61" w:type="pct"/>
            <w:vMerge/>
            <w:vAlign w:val="center"/>
          </w:tcPr>
          <w:p w14:paraId="1E3627CE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</w:tcPr>
          <w:p w14:paraId="1EA1C2EF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</w:tcPr>
          <w:p w14:paraId="3EC00E09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/>
            <w:vAlign w:val="center"/>
          </w:tcPr>
          <w:p w14:paraId="68E7467C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</w:tcPr>
          <w:p w14:paraId="0B87ED60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289</w:t>
            </w:r>
          </w:p>
        </w:tc>
      </w:tr>
      <w:tr w:rsidR="0038276D" w14:paraId="246DB3CB" w14:textId="77777777">
        <w:trPr>
          <w:trHeight w:val="280"/>
        </w:trPr>
        <w:tc>
          <w:tcPr>
            <w:tcW w:w="420" w:type="pct"/>
            <w:vMerge/>
            <w:vAlign w:val="center"/>
          </w:tcPr>
          <w:p w14:paraId="3274920D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</w:tcPr>
          <w:p w14:paraId="3D13D0B8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0.06</w:t>
            </w:r>
          </w:p>
        </w:tc>
        <w:tc>
          <w:tcPr>
            <w:tcW w:w="524" w:type="pct"/>
            <w:vMerge/>
            <w:vAlign w:val="center"/>
          </w:tcPr>
          <w:p w14:paraId="3C3AEE13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 w:val="restart"/>
            <w:shd w:val="clear" w:color="auto" w:fill="auto"/>
            <w:vAlign w:val="center"/>
          </w:tcPr>
          <w:p w14:paraId="3BCC1077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4.5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</w:tcPr>
          <w:p w14:paraId="1EA07C99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6.6</w:t>
            </w:r>
          </w:p>
        </w:tc>
        <w:tc>
          <w:tcPr>
            <w:tcW w:w="318" w:type="pct"/>
            <w:vMerge/>
            <w:vAlign w:val="center"/>
          </w:tcPr>
          <w:p w14:paraId="0DD8CB7B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</w:tcPr>
          <w:p w14:paraId="5102F59D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7" w:type="pct"/>
            <w:shd w:val="clear" w:color="auto" w:fill="auto"/>
            <w:vAlign w:val="center"/>
          </w:tcPr>
          <w:p w14:paraId="79957042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</w:tcPr>
          <w:p w14:paraId="75008737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0.96</w:t>
            </w:r>
          </w:p>
        </w:tc>
        <w:tc>
          <w:tcPr>
            <w:tcW w:w="311" w:type="pct"/>
            <w:vMerge/>
            <w:vAlign w:val="center"/>
          </w:tcPr>
          <w:p w14:paraId="305030E8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</w:tcPr>
          <w:p w14:paraId="0F710BBA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/>
            <w:vAlign w:val="center"/>
          </w:tcPr>
          <w:p w14:paraId="7EDB9112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</w:tcPr>
          <w:p w14:paraId="485949B6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304</w:t>
            </w:r>
          </w:p>
        </w:tc>
      </w:tr>
      <w:tr w:rsidR="0038276D" w14:paraId="25896419" w14:textId="77777777">
        <w:trPr>
          <w:trHeight w:val="280"/>
        </w:trPr>
        <w:tc>
          <w:tcPr>
            <w:tcW w:w="420" w:type="pct"/>
            <w:vMerge/>
            <w:vAlign w:val="center"/>
          </w:tcPr>
          <w:p w14:paraId="1F974312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</w:tcPr>
          <w:p w14:paraId="08F4D898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</w:tcPr>
          <w:p w14:paraId="3425E489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</w:tcPr>
          <w:p w14:paraId="2CBD20C8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</w:tcPr>
          <w:p w14:paraId="6E9F574B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vMerge/>
            <w:vAlign w:val="center"/>
          </w:tcPr>
          <w:p w14:paraId="71E4D2C0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</w:tcPr>
          <w:p w14:paraId="72760F5A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7" w:type="pct"/>
            <w:vMerge w:val="restart"/>
            <w:shd w:val="clear" w:color="auto" w:fill="auto"/>
            <w:vAlign w:val="center"/>
          </w:tcPr>
          <w:p w14:paraId="3637D66C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61" w:type="pct"/>
            <w:vMerge/>
            <w:vAlign w:val="center"/>
          </w:tcPr>
          <w:p w14:paraId="1729C846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</w:tcPr>
          <w:p w14:paraId="38F4F381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</w:tcPr>
          <w:p w14:paraId="282E800B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/>
            <w:vAlign w:val="center"/>
          </w:tcPr>
          <w:p w14:paraId="1AF2FA38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</w:tcPr>
          <w:p w14:paraId="7675F01C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307</w:t>
            </w:r>
          </w:p>
        </w:tc>
      </w:tr>
      <w:tr w:rsidR="0038276D" w14:paraId="0AB681E7" w14:textId="77777777">
        <w:trPr>
          <w:trHeight w:val="280"/>
        </w:trPr>
        <w:tc>
          <w:tcPr>
            <w:tcW w:w="420" w:type="pct"/>
            <w:vMerge/>
            <w:vAlign w:val="center"/>
          </w:tcPr>
          <w:p w14:paraId="22D1EBB9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</w:tcPr>
          <w:p w14:paraId="6A4CED79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</w:tcPr>
          <w:p w14:paraId="243F2FEC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 w:hint="eastAsia"/>
                <w:color w:val="000000"/>
                <w:sz w:val="16"/>
                <w:szCs w:val="16"/>
              </w:rPr>
              <w:t>[191]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</w:tcPr>
          <w:p w14:paraId="271E38F8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21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</w:tcPr>
          <w:p w14:paraId="4D7C3977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50</w:t>
            </w:r>
          </w:p>
        </w:tc>
        <w:tc>
          <w:tcPr>
            <w:tcW w:w="318" w:type="pct"/>
            <w:shd w:val="clear" w:color="auto" w:fill="auto"/>
            <w:vAlign w:val="center"/>
          </w:tcPr>
          <w:p w14:paraId="31B56CFD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no FEC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</w:tcPr>
          <w:p w14:paraId="1822E8D3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Manchester</w:t>
            </w:r>
          </w:p>
        </w:tc>
        <w:tc>
          <w:tcPr>
            <w:tcW w:w="337" w:type="pct"/>
            <w:vMerge/>
            <w:vAlign w:val="center"/>
          </w:tcPr>
          <w:p w14:paraId="0E4AA200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restart"/>
            <w:shd w:val="clear" w:color="auto" w:fill="auto"/>
            <w:vAlign w:val="center"/>
          </w:tcPr>
          <w:p w14:paraId="60358814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</w:tcPr>
          <w:p w14:paraId="00B25C4F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90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</w:tcPr>
          <w:p w14:paraId="558BEB89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NaN</w:t>
            </w:r>
            <w:proofErr w:type="spellEnd"/>
          </w:p>
        </w:tc>
        <w:tc>
          <w:tcPr>
            <w:tcW w:w="481" w:type="pct"/>
            <w:shd w:val="clear" w:color="auto" w:fill="auto"/>
            <w:vAlign w:val="center"/>
          </w:tcPr>
          <w:p w14:paraId="73D7C062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481" w:type="pct"/>
            <w:shd w:val="clear" w:color="auto" w:fill="auto"/>
            <w:vAlign w:val="center"/>
          </w:tcPr>
          <w:p w14:paraId="36FC5E32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913</w:t>
            </w:r>
          </w:p>
        </w:tc>
      </w:tr>
      <w:tr w:rsidR="0038276D" w14:paraId="4C489726" w14:textId="77777777">
        <w:trPr>
          <w:trHeight w:val="280"/>
        </w:trPr>
        <w:tc>
          <w:tcPr>
            <w:tcW w:w="420" w:type="pct"/>
            <w:vMerge/>
            <w:vAlign w:val="center"/>
          </w:tcPr>
          <w:p w14:paraId="16A23750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</w:tcPr>
          <w:p w14:paraId="6830BAF9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</w:tcPr>
          <w:p w14:paraId="3081C42A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</w:tcPr>
          <w:p w14:paraId="7D4F53B3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</w:tcPr>
          <w:p w14:paraId="674AEF10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shd w:val="clear" w:color="auto" w:fill="auto"/>
            <w:vAlign w:val="center"/>
          </w:tcPr>
          <w:p w14:paraId="40C22E86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FEC</w:t>
            </w:r>
          </w:p>
        </w:tc>
        <w:tc>
          <w:tcPr>
            <w:tcW w:w="280" w:type="pct"/>
            <w:vMerge/>
            <w:vAlign w:val="center"/>
          </w:tcPr>
          <w:p w14:paraId="747FB23A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7" w:type="pct"/>
            <w:vMerge w:val="restart"/>
            <w:shd w:val="clear" w:color="auto" w:fill="auto"/>
            <w:vAlign w:val="center"/>
          </w:tcPr>
          <w:p w14:paraId="61E55C52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61" w:type="pct"/>
            <w:vMerge/>
            <w:vAlign w:val="center"/>
          </w:tcPr>
          <w:p w14:paraId="37139C5E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</w:tcPr>
          <w:p w14:paraId="06628F2E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</w:tcPr>
          <w:p w14:paraId="0E1B80B3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</w:tcPr>
          <w:p w14:paraId="50251437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481" w:type="pct"/>
            <w:shd w:val="clear" w:color="auto" w:fill="auto"/>
            <w:vAlign w:val="center"/>
          </w:tcPr>
          <w:p w14:paraId="39855CDF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891,903</w:t>
            </w:r>
          </w:p>
        </w:tc>
      </w:tr>
      <w:tr w:rsidR="0038276D" w14:paraId="0B0A0A08" w14:textId="77777777">
        <w:trPr>
          <w:trHeight w:val="280"/>
        </w:trPr>
        <w:tc>
          <w:tcPr>
            <w:tcW w:w="420" w:type="pct"/>
            <w:vMerge/>
            <w:vAlign w:val="center"/>
          </w:tcPr>
          <w:p w14:paraId="17DB793B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</w:tcPr>
          <w:p w14:paraId="59C6798A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0.07</w:t>
            </w:r>
          </w:p>
        </w:tc>
        <w:tc>
          <w:tcPr>
            <w:tcW w:w="524" w:type="pct"/>
            <w:vMerge w:val="restart"/>
            <w:shd w:val="clear" w:color="auto" w:fill="auto"/>
            <w:vAlign w:val="center"/>
          </w:tcPr>
          <w:p w14:paraId="2E318A4F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 w:hint="eastAsia"/>
                <w:color w:val="000000"/>
                <w:sz w:val="16"/>
                <w:szCs w:val="16"/>
              </w:rPr>
              <w:t>[202]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</w:tcPr>
          <w:p w14:paraId="3D93D71C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11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</w:tcPr>
          <w:p w14:paraId="6BB021EA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15.3</w:t>
            </w:r>
          </w:p>
        </w:tc>
        <w:tc>
          <w:tcPr>
            <w:tcW w:w="318" w:type="pct"/>
            <w:vMerge w:val="restart"/>
            <w:shd w:val="clear" w:color="auto" w:fill="auto"/>
            <w:vAlign w:val="center"/>
          </w:tcPr>
          <w:p w14:paraId="5F11F88E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CC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</w:tcPr>
          <w:p w14:paraId="4F7944D0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Manchester encoding</w:t>
            </w:r>
          </w:p>
        </w:tc>
        <w:tc>
          <w:tcPr>
            <w:tcW w:w="337" w:type="pct"/>
            <w:vMerge/>
            <w:vAlign w:val="center"/>
          </w:tcPr>
          <w:p w14:paraId="7A51C89C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restart"/>
            <w:shd w:val="clear" w:color="auto" w:fill="auto"/>
            <w:vAlign w:val="center"/>
          </w:tcPr>
          <w:p w14:paraId="2E89FBD7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1.07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</w:tcPr>
          <w:p w14:paraId="7E8F219F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</w:tcPr>
          <w:p w14:paraId="5409CBA5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7.5</w:t>
            </w:r>
          </w:p>
        </w:tc>
        <w:tc>
          <w:tcPr>
            <w:tcW w:w="481" w:type="pct"/>
            <w:vMerge w:val="restart"/>
            <w:shd w:val="clear" w:color="auto" w:fill="auto"/>
            <w:vAlign w:val="center"/>
          </w:tcPr>
          <w:p w14:paraId="16D64E96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481" w:type="pct"/>
            <w:shd w:val="clear" w:color="auto" w:fill="auto"/>
            <w:vAlign w:val="center"/>
          </w:tcPr>
          <w:p w14:paraId="36919B92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340</w:t>
            </w:r>
          </w:p>
        </w:tc>
      </w:tr>
      <w:tr w:rsidR="0038276D" w14:paraId="437E6DD4" w14:textId="77777777">
        <w:trPr>
          <w:trHeight w:val="280"/>
        </w:trPr>
        <w:tc>
          <w:tcPr>
            <w:tcW w:w="420" w:type="pct"/>
            <w:vMerge/>
            <w:vAlign w:val="center"/>
          </w:tcPr>
          <w:p w14:paraId="1B2F8E27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</w:tcPr>
          <w:p w14:paraId="0A6D3F52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</w:tcPr>
          <w:p w14:paraId="1C22D567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</w:tcPr>
          <w:p w14:paraId="7F619520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</w:tcPr>
          <w:p w14:paraId="5DA2DC1E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vMerge/>
            <w:vAlign w:val="center"/>
          </w:tcPr>
          <w:p w14:paraId="4BE34F87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</w:tcPr>
          <w:p w14:paraId="6A6EC5B5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7" w:type="pct"/>
            <w:shd w:val="clear" w:color="auto" w:fill="auto"/>
            <w:vAlign w:val="center"/>
          </w:tcPr>
          <w:p w14:paraId="36A39E86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61" w:type="pct"/>
            <w:vMerge/>
            <w:vAlign w:val="center"/>
          </w:tcPr>
          <w:p w14:paraId="3E05587E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</w:tcPr>
          <w:p w14:paraId="6E209D22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</w:tcPr>
          <w:p w14:paraId="74390680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/>
            <w:vAlign w:val="center"/>
          </w:tcPr>
          <w:p w14:paraId="4ABB6518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</w:tcPr>
          <w:p w14:paraId="122228A8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343</w:t>
            </w:r>
          </w:p>
        </w:tc>
      </w:tr>
      <w:tr w:rsidR="0038276D" w14:paraId="1FC00530" w14:textId="77777777">
        <w:trPr>
          <w:trHeight w:val="280"/>
        </w:trPr>
        <w:tc>
          <w:tcPr>
            <w:tcW w:w="420" w:type="pct"/>
            <w:vMerge/>
            <w:vAlign w:val="center"/>
          </w:tcPr>
          <w:p w14:paraId="64482BB7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</w:tcPr>
          <w:p w14:paraId="3FC1F32E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</w:tcPr>
          <w:p w14:paraId="0E9B148A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 w:hint="eastAsia"/>
                <w:color w:val="000000"/>
                <w:sz w:val="16"/>
                <w:szCs w:val="16"/>
              </w:rPr>
              <w:t>[215]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</w:tcPr>
          <w:p w14:paraId="6E6FAA07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8.01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</w:tcPr>
          <w:p w14:paraId="4CDABBB7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9.85</w:t>
            </w:r>
          </w:p>
        </w:tc>
        <w:tc>
          <w:tcPr>
            <w:tcW w:w="318" w:type="pct"/>
            <w:vMerge w:val="restart"/>
            <w:shd w:val="clear" w:color="auto" w:fill="auto"/>
            <w:vAlign w:val="center"/>
          </w:tcPr>
          <w:p w14:paraId="7E6027FB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no FEC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</w:tcPr>
          <w:p w14:paraId="49EAB37B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Manchester</w:t>
            </w:r>
          </w:p>
        </w:tc>
        <w:tc>
          <w:tcPr>
            <w:tcW w:w="337" w:type="pct"/>
            <w:vMerge w:val="restart"/>
            <w:shd w:val="clear" w:color="auto" w:fill="auto"/>
            <w:vAlign w:val="center"/>
          </w:tcPr>
          <w:p w14:paraId="4BF453B8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</w:tcPr>
          <w:p w14:paraId="773C921B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11" w:type="pct"/>
            <w:vMerge/>
            <w:vAlign w:val="center"/>
          </w:tcPr>
          <w:p w14:paraId="69BE14F6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restart"/>
            <w:shd w:val="clear" w:color="auto" w:fill="auto"/>
            <w:vAlign w:val="center"/>
          </w:tcPr>
          <w:p w14:paraId="3C3704A6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NaN</w:t>
            </w:r>
            <w:proofErr w:type="spellEnd"/>
          </w:p>
        </w:tc>
        <w:tc>
          <w:tcPr>
            <w:tcW w:w="481" w:type="pct"/>
            <w:shd w:val="clear" w:color="auto" w:fill="auto"/>
            <w:vAlign w:val="center"/>
          </w:tcPr>
          <w:p w14:paraId="25BA21A2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481" w:type="pct"/>
            <w:shd w:val="clear" w:color="auto" w:fill="auto"/>
            <w:vAlign w:val="center"/>
          </w:tcPr>
          <w:p w14:paraId="70A908B5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1367</w:t>
            </w:r>
          </w:p>
        </w:tc>
      </w:tr>
      <w:tr w:rsidR="0038276D" w14:paraId="1F8C5C6E" w14:textId="77777777">
        <w:trPr>
          <w:trHeight w:val="280"/>
        </w:trPr>
        <w:tc>
          <w:tcPr>
            <w:tcW w:w="420" w:type="pct"/>
            <w:vMerge/>
            <w:vAlign w:val="center"/>
          </w:tcPr>
          <w:p w14:paraId="2493B89D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</w:tcPr>
          <w:p w14:paraId="521E1F06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</w:tcPr>
          <w:p w14:paraId="689907AA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</w:tcPr>
          <w:p w14:paraId="51C7E078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</w:tcPr>
          <w:p w14:paraId="7BFB4204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vMerge/>
            <w:vAlign w:val="center"/>
          </w:tcPr>
          <w:p w14:paraId="71209F44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</w:tcPr>
          <w:p w14:paraId="0B8AF1D0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7" w:type="pct"/>
            <w:vMerge/>
            <w:vAlign w:val="center"/>
          </w:tcPr>
          <w:p w14:paraId="6C6B60A6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</w:tcPr>
          <w:p w14:paraId="6E67A0F6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</w:tcPr>
          <w:p w14:paraId="1896E37F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</w:tcPr>
          <w:p w14:paraId="6FA248CA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</w:tcPr>
          <w:p w14:paraId="3FCF5C6D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481" w:type="pct"/>
            <w:shd w:val="clear" w:color="auto" w:fill="auto"/>
            <w:vAlign w:val="center"/>
          </w:tcPr>
          <w:p w14:paraId="1119A2EF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1375</w:t>
            </w:r>
          </w:p>
        </w:tc>
      </w:tr>
      <w:tr w:rsidR="0038276D" w14:paraId="1A518D9D" w14:textId="77777777">
        <w:trPr>
          <w:trHeight w:val="280"/>
        </w:trPr>
        <w:tc>
          <w:tcPr>
            <w:tcW w:w="420" w:type="pct"/>
            <w:vMerge/>
            <w:vAlign w:val="center"/>
          </w:tcPr>
          <w:p w14:paraId="66C2A4E0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</w:tcPr>
          <w:p w14:paraId="543C1910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</w:tcPr>
          <w:p w14:paraId="209A660A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 w:hint="eastAsia"/>
                <w:color w:val="000000"/>
                <w:sz w:val="16"/>
                <w:szCs w:val="16"/>
              </w:rPr>
              <w:t>[201]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</w:tcPr>
          <w:p w14:paraId="5E493E56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</w:tcPr>
          <w:p w14:paraId="3AE945A1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3.7</w:t>
            </w:r>
          </w:p>
        </w:tc>
        <w:tc>
          <w:tcPr>
            <w:tcW w:w="318" w:type="pct"/>
            <w:vMerge/>
            <w:vAlign w:val="center"/>
          </w:tcPr>
          <w:p w14:paraId="222109E8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 w:val="restart"/>
            <w:shd w:val="clear" w:color="auto" w:fill="auto"/>
            <w:vAlign w:val="center"/>
          </w:tcPr>
          <w:p w14:paraId="6885C9A4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MC</w:t>
            </w:r>
          </w:p>
        </w:tc>
        <w:tc>
          <w:tcPr>
            <w:tcW w:w="337" w:type="pct"/>
            <w:shd w:val="clear" w:color="auto" w:fill="auto"/>
            <w:vAlign w:val="center"/>
          </w:tcPr>
          <w:p w14:paraId="6F9599E7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61" w:type="pct"/>
            <w:vMerge/>
            <w:vAlign w:val="center"/>
          </w:tcPr>
          <w:p w14:paraId="593E2063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</w:tcPr>
          <w:p w14:paraId="3F6D5E57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</w:tcPr>
          <w:p w14:paraId="61C90A6B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 w:val="restart"/>
            <w:shd w:val="clear" w:color="auto" w:fill="auto"/>
            <w:vAlign w:val="center"/>
          </w:tcPr>
          <w:p w14:paraId="78A18A67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481" w:type="pct"/>
            <w:shd w:val="clear" w:color="auto" w:fill="auto"/>
            <w:vAlign w:val="center"/>
          </w:tcPr>
          <w:p w14:paraId="684781F5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123</w:t>
            </w:r>
          </w:p>
        </w:tc>
      </w:tr>
      <w:tr w:rsidR="0038276D" w14:paraId="57CF4A32" w14:textId="77777777">
        <w:trPr>
          <w:trHeight w:val="280"/>
        </w:trPr>
        <w:tc>
          <w:tcPr>
            <w:tcW w:w="420" w:type="pct"/>
            <w:vMerge/>
            <w:vAlign w:val="center"/>
          </w:tcPr>
          <w:p w14:paraId="45B2924E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</w:tcPr>
          <w:p w14:paraId="6EA3A51B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</w:tcPr>
          <w:p w14:paraId="1701F6CB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</w:tcPr>
          <w:p w14:paraId="4165987F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</w:tcPr>
          <w:p w14:paraId="7198164D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vMerge/>
            <w:vAlign w:val="center"/>
          </w:tcPr>
          <w:p w14:paraId="729C83D4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</w:tcPr>
          <w:p w14:paraId="797A3F98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7" w:type="pct"/>
            <w:shd w:val="clear" w:color="auto" w:fill="auto"/>
            <w:vAlign w:val="center"/>
          </w:tcPr>
          <w:p w14:paraId="61E6937E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361" w:type="pct"/>
            <w:vMerge/>
            <w:vAlign w:val="center"/>
          </w:tcPr>
          <w:p w14:paraId="65B52A8E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</w:tcPr>
          <w:p w14:paraId="722E64FF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</w:tcPr>
          <w:p w14:paraId="78E57B8D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/>
            <w:vAlign w:val="center"/>
          </w:tcPr>
          <w:p w14:paraId="16C1C63D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</w:tcPr>
          <w:p w14:paraId="22DEC8EF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135</w:t>
            </w:r>
          </w:p>
        </w:tc>
      </w:tr>
      <w:tr w:rsidR="0038276D" w14:paraId="4E094408" w14:textId="77777777">
        <w:trPr>
          <w:trHeight w:val="280"/>
        </w:trPr>
        <w:tc>
          <w:tcPr>
            <w:tcW w:w="420" w:type="pct"/>
            <w:vMerge/>
            <w:vAlign w:val="center"/>
          </w:tcPr>
          <w:p w14:paraId="465E440B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</w:tcPr>
          <w:p w14:paraId="296538B5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</w:tcPr>
          <w:p w14:paraId="2B3D4202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 w:hint="eastAsia"/>
                <w:color w:val="000000"/>
                <w:sz w:val="16"/>
                <w:szCs w:val="16"/>
              </w:rPr>
              <w:t>[211]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</w:tcPr>
          <w:p w14:paraId="681A20CA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14.5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</w:tcPr>
          <w:p w14:paraId="4D68CBF6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318" w:type="pct"/>
            <w:vMerge/>
            <w:vAlign w:val="center"/>
          </w:tcPr>
          <w:p w14:paraId="48656965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 w:val="restart"/>
            <w:shd w:val="clear" w:color="auto" w:fill="auto"/>
            <w:vAlign w:val="center"/>
          </w:tcPr>
          <w:p w14:paraId="7589170A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Manchester</w:t>
            </w:r>
          </w:p>
        </w:tc>
        <w:tc>
          <w:tcPr>
            <w:tcW w:w="337" w:type="pct"/>
            <w:shd w:val="clear" w:color="auto" w:fill="auto"/>
            <w:vAlign w:val="center"/>
          </w:tcPr>
          <w:p w14:paraId="2745C230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61" w:type="pct"/>
            <w:vMerge/>
            <w:vAlign w:val="center"/>
          </w:tcPr>
          <w:p w14:paraId="3A37601D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</w:tcPr>
          <w:p w14:paraId="796F069B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</w:tcPr>
          <w:p w14:paraId="335D72DA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</w:tcPr>
          <w:p w14:paraId="230BE97E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481" w:type="pct"/>
            <w:shd w:val="clear" w:color="auto" w:fill="auto"/>
            <w:vAlign w:val="center"/>
          </w:tcPr>
          <w:p w14:paraId="1B094784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1519</w:t>
            </w:r>
          </w:p>
        </w:tc>
      </w:tr>
      <w:tr w:rsidR="0038276D" w14:paraId="3015475B" w14:textId="77777777">
        <w:trPr>
          <w:trHeight w:val="280"/>
        </w:trPr>
        <w:tc>
          <w:tcPr>
            <w:tcW w:w="420" w:type="pct"/>
            <w:vMerge/>
            <w:vAlign w:val="center"/>
          </w:tcPr>
          <w:p w14:paraId="5483BFC5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</w:tcPr>
          <w:p w14:paraId="5D60D2BD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</w:tcPr>
          <w:p w14:paraId="66818542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</w:tcPr>
          <w:p w14:paraId="11E224B3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</w:tcPr>
          <w:p w14:paraId="2BA693D6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vMerge/>
            <w:vAlign w:val="center"/>
          </w:tcPr>
          <w:p w14:paraId="3082440C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</w:tcPr>
          <w:p w14:paraId="107948E5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7" w:type="pct"/>
            <w:shd w:val="clear" w:color="auto" w:fill="auto"/>
            <w:vAlign w:val="center"/>
          </w:tcPr>
          <w:p w14:paraId="17EE2614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1,2</w:t>
            </w:r>
          </w:p>
        </w:tc>
        <w:tc>
          <w:tcPr>
            <w:tcW w:w="361" w:type="pct"/>
            <w:vMerge/>
            <w:vAlign w:val="center"/>
          </w:tcPr>
          <w:p w14:paraId="2637792D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</w:tcPr>
          <w:p w14:paraId="393077C2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</w:tcPr>
          <w:p w14:paraId="136F2119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</w:tcPr>
          <w:p w14:paraId="29558AD5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481" w:type="pct"/>
            <w:shd w:val="clear" w:color="auto" w:fill="auto"/>
            <w:vAlign w:val="center"/>
          </w:tcPr>
          <w:p w14:paraId="51BBE38C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965,967</w:t>
            </w:r>
          </w:p>
        </w:tc>
      </w:tr>
      <w:tr w:rsidR="0038276D" w14:paraId="26ED17CB" w14:textId="77777777">
        <w:trPr>
          <w:trHeight w:val="280"/>
        </w:trPr>
        <w:tc>
          <w:tcPr>
            <w:tcW w:w="420" w:type="pct"/>
            <w:vMerge/>
            <w:vAlign w:val="center"/>
          </w:tcPr>
          <w:p w14:paraId="3B5F2B33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</w:tcPr>
          <w:p w14:paraId="4D0925C2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shd w:val="clear" w:color="auto" w:fill="auto"/>
            <w:vAlign w:val="center"/>
          </w:tcPr>
          <w:p w14:paraId="72FA6255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 w:hint="eastAsia"/>
                <w:color w:val="000000"/>
                <w:sz w:val="16"/>
                <w:szCs w:val="16"/>
              </w:rPr>
              <w:t>[199]</w:t>
            </w:r>
          </w:p>
        </w:tc>
        <w:tc>
          <w:tcPr>
            <w:tcW w:w="323" w:type="pct"/>
            <w:shd w:val="clear" w:color="auto" w:fill="auto"/>
            <w:vAlign w:val="center"/>
          </w:tcPr>
          <w:p w14:paraId="0A9B5570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18.8</w:t>
            </w:r>
          </w:p>
        </w:tc>
        <w:tc>
          <w:tcPr>
            <w:tcW w:w="280" w:type="pct"/>
            <w:shd w:val="clear" w:color="auto" w:fill="auto"/>
            <w:vAlign w:val="center"/>
          </w:tcPr>
          <w:p w14:paraId="0429553A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18.8</w:t>
            </w:r>
          </w:p>
        </w:tc>
        <w:tc>
          <w:tcPr>
            <w:tcW w:w="318" w:type="pct"/>
            <w:shd w:val="clear" w:color="auto" w:fill="auto"/>
            <w:vAlign w:val="center"/>
          </w:tcPr>
          <w:p w14:paraId="40B733A3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CC</w:t>
            </w:r>
          </w:p>
        </w:tc>
        <w:tc>
          <w:tcPr>
            <w:tcW w:w="280" w:type="pct"/>
            <w:vMerge/>
            <w:vAlign w:val="center"/>
          </w:tcPr>
          <w:p w14:paraId="4F44DC71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7" w:type="pct"/>
            <w:shd w:val="clear" w:color="auto" w:fill="auto"/>
            <w:vAlign w:val="center"/>
          </w:tcPr>
          <w:p w14:paraId="1FC9A7EE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61" w:type="pct"/>
            <w:shd w:val="clear" w:color="auto" w:fill="auto"/>
            <w:vAlign w:val="center"/>
          </w:tcPr>
          <w:p w14:paraId="163C16E0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15.6</w:t>
            </w:r>
          </w:p>
        </w:tc>
        <w:tc>
          <w:tcPr>
            <w:tcW w:w="311" w:type="pct"/>
            <w:shd w:val="clear" w:color="auto" w:fill="auto"/>
            <w:vAlign w:val="center"/>
          </w:tcPr>
          <w:p w14:paraId="1A4658CF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224</w:t>
            </w:r>
          </w:p>
        </w:tc>
        <w:tc>
          <w:tcPr>
            <w:tcW w:w="361" w:type="pct"/>
            <w:shd w:val="clear" w:color="auto" w:fill="auto"/>
            <w:vAlign w:val="center"/>
          </w:tcPr>
          <w:p w14:paraId="17C9B0FA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112</w:t>
            </w:r>
          </w:p>
        </w:tc>
        <w:tc>
          <w:tcPr>
            <w:tcW w:w="481" w:type="pct"/>
            <w:vMerge w:val="restart"/>
            <w:shd w:val="clear" w:color="auto" w:fill="auto"/>
            <w:vAlign w:val="center"/>
          </w:tcPr>
          <w:p w14:paraId="2F972E01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481" w:type="pct"/>
            <w:shd w:val="clear" w:color="auto" w:fill="auto"/>
            <w:vAlign w:val="center"/>
          </w:tcPr>
          <w:p w14:paraId="55CCA544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260</w:t>
            </w:r>
          </w:p>
        </w:tc>
      </w:tr>
      <w:tr w:rsidR="0038276D" w14:paraId="6FEFB8B9" w14:textId="77777777">
        <w:trPr>
          <w:trHeight w:val="280"/>
        </w:trPr>
        <w:tc>
          <w:tcPr>
            <w:tcW w:w="420" w:type="pct"/>
            <w:vMerge/>
            <w:vAlign w:val="center"/>
          </w:tcPr>
          <w:p w14:paraId="70B68469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</w:tcPr>
          <w:p w14:paraId="25029CCB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0.08</w:t>
            </w:r>
          </w:p>
        </w:tc>
        <w:tc>
          <w:tcPr>
            <w:tcW w:w="524" w:type="pct"/>
            <w:vMerge w:val="restart"/>
            <w:shd w:val="clear" w:color="auto" w:fill="auto"/>
            <w:vAlign w:val="center"/>
          </w:tcPr>
          <w:p w14:paraId="7045D9E8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 w:hint="eastAsia"/>
                <w:color w:val="000000"/>
                <w:sz w:val="16"/>
                <w:szCs w:val="16"/>
              </w:rPr>
              <w:t>[210]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</w:tcPr>
          <w:p w14:paraId="42C58208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25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</w:tcPr>
          <w:p w14:paraId="2E1A4459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318" w:type="pct"/>
            <w:vMerge w:val="restart"/>
            <w:shd w:val="clear" w:color="auto" w:fill="auto"/>
            <w:vAlign w:val="center"/>
          </w:tcPr>
          <w:p w14:paraId="40BCE333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no FEC</w:t>
            </w:r>
          </w:p>
        </w:tc>
        <w:tc>
          <w:tcPr>
            <w:tcW w:w="280" w:type="pct"/>
            <w:vMerge/>
            <w:vAlign w:val="center"/>
          </w:tcPr>
          <w:p w14:paraId="2964DF57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7" w:type="pct"/>
            <w:vMerge w:val="restart"/>
            <w:shd w:val="clear" w:color="auto" w:fill="auto"/>
            <w:vAlign w:val="center"/>
          </w:tcPr>
          <w:p w14:paraId="1DD8CED8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</w:tcPr>
          <w:p w14:paraId="2183FDD3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14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</w:tcPr>
          <w:p w14:paraId="5FAD5AD2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180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</w:tcPr>
          <w:p w14:paraId="18821BF5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NaN</w:t>
            </w:r>
            <w:proofErr w:type="spellEnd"/>
          </w:p>
        </w:tc>
        <w:tc>
          <w:tcPr>
            <w:tcW w:w="481" w:type="pct"/>
            <w:vMerge/>
            <w:vAlign w:val="center"/>
          </w:tcPr>
          <w:p w14:paraId="52774E89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</w:tcPr>
          <w:p w14:paraId="460CB104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528</w:t>
            </w:r>
          </w:p>
        </w:tc>
      </w:tr>
      <w:tr w:rsidR="0038276D" w14:paraId="6B769119" w14:textId="77777777">
        <w:trPr>
          <w:trHeight w:val="280"/>
        </w:trPr>
        <w:tc>
          <w:tcPr>
            <w:tcW w:w="420" w:type="pct"/>
            <w:vMerge/>
            <w:vAlign w:val="center"/>
          </w:tcPr>
          <w:p w14:paraId="5A8E7BFB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</w:tcPr>
          <w:p w14:paraId="27371FE1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</w:tcPr>
          <w:p w14:paraId="08CED076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</w:tcPr>
          <w:p w14:paraId="011FEA8E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</w:tcPr>
          <w:p w14:paraId="4075F917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vMerge/>
            <w:vAlign w:val="center"/>
          </w:tcPr>
          <w:p w14:paraId="08E1C758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shd w:val="clear" w:color="auto" w:fill="auto"/>
            <w:vAlign w:val="center"/>
          </w:tcPr>
          <w:p w14:paraId="58A92DB2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None</w:t>
            </w:r>
          </w:p>
        </w:tc>
        <w:tc>
          <w:tcPr>
            <w:tcW w:w="337" w:type="pct"/>
            <w:vMerge/>
            <w:vAlign w:val="center"/>
          </w:tcPr>
          <w:p w14:paraId="6D4ADE60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</w:tcPr>
          <w:p w14:paraId="6C420B79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</w:tcPr>
          <w:p w14:paraId="3CBF11E0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</w:tcPr>
          <w:p w14:paraId="091D8E07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/>
            <w:vAlign w:val="center"/>
          </w:tcPr>
          <w:p w14:paraId="4DDE593D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</w:tcPr>
          <w:p w14:paraId="661269ED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522</w:t>
            </w:r>
          </w:p>
        </w:tc>
      </w:tr>
      <w:tr w:rsidR="0038276D" w14:paraId="7BA0185C" w14:textId="77777777">
        <w:trPr>
          <w:trHeight w:val="280"/>
        </w:trPr>
        <w:tc>
          <w:tcPr>
            <w:tcW w:w="420" w:type="pct"/>
            <w:vMerge/>
            <w:vAlign w:val="center"/>
          </w:tcPr>
          <w:p w14:paraId="3EA94A6B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shd w:val="clear" w:color="auto" w:fill="auto"/>
            <w:vAlign w:val="center"/>
          </w:tcPr>
          <w:p w14:paraId="7F98B8B8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524" w:type="pct"/>
            <w:shd w:val="clear" w:color="auto" w:fill="auto"/>
            <w:vAlign w:val="center"/>
          </w:tcPr>
          <w:p w14:paraId="20F3607C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 w:hint="eastAsia"/>
                <w:color w:val="000000"/>
                <w:sz w:val="16"/>
                <w:szCs w:val="16"/>
              </w:rPr>
              <w:t>[199]</w:t>
            </w:r>
          </w:p>
        </w:tc>
        <w:tc>
          <w:tcPr>
            <w:tcW w:w="323" w:type="pct"/>
            <w:shd w:val="clear" w:color="auto" w:fill="auto"/>
            <w:vAlign w:val="center"/>
          </w:tcPr>
          <w:p w14:paraId="33C92F6B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20.2</w:t>
            </w:r>
          </w:p>
        </w:tc>
        <w:tc>
          <w:tcPr>
            <w:tcW w:w="280" w:type="pct"/>
            <w:shd w:val="clear" w:color="auto" w:fill="auto"/>
            <w:vAlign w:val="center"/>
          </w:tcPr>
          <w:p w14:paraId="482CE274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20.2</w:t>
            </w:r>
          </w:p>
        </w:tc>
        <w:tc>
          <w:tcPr>
            <w:tcW w:w="318" w:type="pct"/>
            <w:shd w:val="clear" w:color="auto" w:fill="auto"/>
            <w:vAlign w:val="center"/>
          </w:tcPr>
          <w:p w14:paraId="7CF85A06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CC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</w:tcPr>
          <w:p w14:paraId="5EA288DF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Manchester</w:t>
            </w:r>
          </w:p>
        </w:tc>
        <w:tc>
          <w:tcPr>
            <w:tcW w:w="337" w:type="pct"/>
            <w:vMerge w:val="restart"/>
            <w:shd w:val="clear" w:color="auto" w:fill="auto"/>
            <w:vAlign w:val="center"/>
          </w:tcPr>
          <w:p w14:paraId="1C69B40C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61" w:type="pct"/>
            <w:shd w:val="clear" w:color="auto" w:fill="auto"/>
            <w:vAlign w:val="center"/>
          </w:tcPr>
          <w:p w14:paraId="1E2CEC74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23.2</w:t>
            </w:r>
          </w:p>
        </w:tc>
        <w:tc>
          <w:tcPr>
            <w:tcW w:w="311" w:type="pct"/>
            <w:shd w:val="clear" w:color="auto" w:fill="auto"/>
            <w:vAlign w:val="center"/>
          </w:tcPr>
          <w:p w14:paraId="3C77EB8B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224</w:t>
            </w:r>
          </w:p>
        </w:tc>
        <w:tc>
          <w:tcPr>
            <w:tcW w:w="361" w:type="pct"/>
            <w:shd w:val="clear" w:color="auto" w:fill="auto"/>
            <w:vAlign w:val="center"/>
          </w:tcPr>
          <w:p w14:paraId="5F93FF52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112</w:t>
            </w:r>
          </w:p>
        </w:tc>
        <w:tc>
          <w:tcPr>
            <w:tcW w:w="481" w:type="pct"/>
            <w:vMerge/>
            <w:vAlign w:val="center"/>
          </w:tcPr>
          <w:p w14:paraId="4BB6E619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</w:tcPr>
          <w:p w14:paraId="42A629D8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264</w:t>
            </w:r>
          </w:p>
        </w:tc>
      </w:tr>
      <w:tr w:rsidR="0038276D" w14:paraId="4875673C" w14:textId="77777777">
        <w:trPr>
          <w:trHeight w:val="280"/>
        </w:trPr>
        <w:tc>
          <w:tcPr>
            <w:tcW w:w="420" w:type="pct"/>
            <w:vMerge/>
            <w:vAlign w:val="center"/>
          </w:tcPr>
          <w:p w14:paraId="47D379E8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</w:tcPr>
          <w:p w14:paraId="16F8961F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0.14</w:t>
            </w:r>
          </w:p>
        </w:tc>
        <w:tc>
          <w:tcPr>
            <w:tcW w:w="524" w:type="pct"/>
            <w:vMerge w:val="restart"/>
            <w:shd w:val="clear" w:color="auto" w:fill="auto"/>
            <w:vAlign w:val="center"/>
          </w:tcPr>
          <w:p w14:paraId="59A3D8C2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 w:hint="eastAsia"/>
                <w:color w:val="000000"/>
                <w:sz w:val="16"/>
                <w:szCs w:val="16"/>
              </w:rPr>
              <w:t>[191]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</w:tcPr>
          <w:p w14:paraId="7DBF7ED6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17.8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</w:tcPr>
          <w:p w14:paraId="3671DB51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34</w:t>
            </w:r>
          </w:p>
        </w:tc>
        <w:tc>
          <w:tcPr>
            <w:tcW w:w="318" w:type="pct"/>
            <w:vMerge w:val="restart"/>
            <w:shd w:val="clear" w:color="auto" w:fill="auto"/>
            <w:vAlign w:val="center"/>
          </w:tcPr>
          <w:p w14:paraId="48F78AC4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FEC</w:t>
            </w:r>
          </w:p>
        </w:tc>
        <w:tc>
          <w:tcPr>
            <w:tcW w:w="280" w:type="pct"/>
            <w:vMerge/>
            <w:vAlign w:val="center"/>
          </w:tcPr>
          <w:p w14:paraId="5B9360F6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7" w:type="pct"/>
            <w:vMerge/>
            <w:vAlign w:val="center"/>
          </w:tcPr>
          <w:p w14:paraId="3FFB9C74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restart"/>
            <w:shd w:val="clear" w:color="auto" w:fill="auto"/>
            <w:vAlign w:val="center"/>
          </w:tcPr>
          <w:p w14:paraId="32ADD4E0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</w:tcPr>
          <w:p w14:paraId="51CC5AD5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35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</w:tcPr>
          <w:p w14:paraId="27C585D5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NaN</w:t>
            </w:r>
            <w:proofErr w:type="spellEnd"/>
          </w:p>
        </w:tc>
        <w:tc>
          <w:tcPr>
            <w:tcW w:w="481" w:type="pct"/>
            <w:shd w:val="clear" w:color="auto" w:fill="auto"/>
            <w:vAlign w:val="center"/>
          </w:tcPr>
          <w:p w14:paraId="5FABF7CC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481" w:type="pct"/>
            <w:shd w:val="clear" w:color="auto" w:fill="auto"/>
            <w:vAlign w:val="center"/>
          </w:tcPr>
          <w:p w14:paraId="634E2885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819</w:t>
            </w:r>
          </w:p>
        </w:tc>
      </w:tr>
      <w:tr w:rsidR="0038276D" w14:paraId="65E530F5" w14:textId="77777777">
        <w:trPr>
          <w:trHeight w:val="280"/>
        </w:trPr>
        <w:tc>
          <w:tcPr>
            <w:tcW w:w="420" w:type="pct"/>
            <w:vMerge/>
            <w:vAlign w:val="center"/>
          </w:tcPr>
          <w:p w14:paraId="5B06385F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</w:tcPr>
          <w:p w14:paraId="18AD6A9B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</w:tcPr>
          <w:p w14:paraId="4FDF8AD5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</w:tcPr>
          <w:p w14:paraId="4DDDF501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</w:tcPr>
          <w:p w14:paraId="570D0938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vMerge/>
            <w:vAlign w:val="center"/>
          </w:tcPr>
          <w:p w14:paraId="2A278BBA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</w:tcPr>
          <w:p w14:paraId="4A282501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7" w:type="pct"/>
            <w:shd w:val="clear" w:color="auto" w:fill="auto"/>
            <w:vAlign w:val="center"/>
          </w:tcPr>
          <w:p w14:paraId="01206751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61" w:type="pct"/>
            <w:vMerge/>
            <w:vAlign w:val="center"/>
          </w:tcPr>
          <w:p w14:paraId="53283AA2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</w:tcPr>
          <w:p w14:paraId="495E3923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</w:tcPr>
          <w:p w14:paraId="3EC2C251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 w:val="restart"/>
            <w:shd w:val="clear" w:color="auto" w:fill="auto"/>
            <w:vAlign w:val="center"/>
          </w:tcPr>
          <w:p w14:paraId="50A565A8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481" w:type="pct"/>
            <w:shd w:val="clear" w:color="auto" w:fill="auto"/>
            <w:vAlign w:val="center"/>
          </w:tcPr>
          <w:p w14:paraId="7439BBC4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857</w:t>
            </w:r>
          </w:p>
        </w:tc>
      </w:tr>
      <w:tr w:rsidR="0038276D" w14:paraId="50EA210C" w14:textId="77777777">
        <w:trPr>
          <w:trHeight w:val="280"/>
        </w:trPr>
        <w:tc>
          <w:tcPr>
            <w:tcW w:w="420" w:type="pct"/>
            <w:vMerge/>
            <w:vAlign w:val="center"/>
          </w:tcPr>
          <w:p w14:paraId="2494106E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shd w:val="clear" w:color="auto" w:fill="auto"/>
            <w:vAlign w:val="center"/>
          </w:tcPr>
          <w:p w14:paraId="5F47153D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524" w:type="pct"/>
            <w:shd w:val="clear" w:color="auto" w:fill="auto"/>
            <w:vAlign w:val="center"/>
          </w:tcPr>
          <w:p w14:paraId="4506B7BA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 w:hint="eastAsia"/>
                <w:color w:val="000000"/>
                <w:sz w:val="16"/>
                <w:szCs w:val="16"/>
              </w:rPr>
              <w:t>[199]</w:t>
            </w:r>
          </w:p>
        </w:tc>
        <w:tc>
          <w:tcPr>
            <w:tcW w:w="323" w:type="pct"/>
            <w:shd w:val="clear" w:color="auto" w:fill="auto"/>
            <w:vAlign w:val="center"/>
          </w:tcPr>
          <w:p w14:paraId="2DC329FF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29</w:t>
            </w:r>
          </w:p>
        </w:tc>
        <w:tc>
          <w:tcPr>
            <w:tcW w:w="280" w:type="pct"/>
            <w:shd w:val="clear" w:color="auto" w:fill="auto"/>
            <w:vAlign w:val="center"/>
          </w:tcPr>
          <w:p w14:paraId="332EE3CB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29</w:t>
            </w:r>
          </w:p>
        </w:tc>
        <w:tc>
          <w:tcPr>
            <w:tcW w:w="318" w:type="pct"/>
            <w:vMerge w:val="restart"/>
            <w:shd w:val="clear" w:color="auto" w:fill="auto"/>
            <w:vAlign w:val="center"/>
          </w:tcPr>
          <w:p w14:paraId="28E5B984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no FEC</w:t>
            </w:r>
          </w:p>
        </w:tc>
        <w:tc>
          <w:tcPr>
            <w:tcW w:w="280" w:type="pct"/>
            <w:vMerge/>
            <w:vAlign w:val="center"/>
          </w:tcPr>
          <w:p w14:paraId="100ABD78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7" w:type="pct"/>
            <w:shd w:val="clear" w:color="auto" w:fill="auto"/>
            <w:vAlign w:val="center"/>
          </w:tcPr>
          <w:p w14:paraId="07136722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61" w:type="pct"/>
            <w:shd w:val="clear" w:color="auto" w:fill="auto"/>
            <w:vAlign w:val="center"/>
          </w:tcPr>
          <w:p w14:paraId="0E684238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44.8</w:t>
            </w:r>
          </w:p>
        </w:tc>
        <w:tc>
          <w:tcPr>
            <w:tcW w:w="311" w:type="pct"/>
            <w:shd w:val="clear" w:color="auto" w:fill="auto"/>
            <w:vAlign w:val="center"/>
          </w:tcPr>
          <w:p w14:paraId="50C12107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224</w:t>
            </w:r>
          </w:p>
        </w:tc>
        <w:tc>
          <w:tcPr>
            <w:tcW w:w="361" w:type="pct"/>
            <w:shd w:val="clear" w:color="auto" w:fill="auto"/>
            <w:vAlign w:val="center"/>
          </w:tcPr>
          <w:p w14:paraId="1C1CFCB6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112</w:t>
            </w:r>
          </w:p>
        </w:tc>
        <w:tc>
          <w:tcPr>
            <w:tcW w:w="481" w:type="pct"/>
            <w:vMerge/>
            <w:vAlign w:val="center"/>
          </w:tcPr>
          <w:p w14:paraId="1F178C90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</w:tcPr>
          <w:p w14:paraId="65783DDC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256</w:t>
            </w:r>
          </w:p>
        </w:tc>
      </w:tr>
      <w:tr w:rsidR="0038276D" w14:paraId="6107BB05" w14:textId="77777777">
        <w:trPr>
          <w:trHeight w:val="280"/>
        </w:trPr>
        <w:tc>
          <w:tcPr>
            <w:tcW w:w="420" w:type="pct"/>
            <w:vMerge/>
            <w:vAlign w:val="center"/>
          </w:tcPr>
          <w:p w14:paraId="4102BA6D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</w:tcPr>
          <w:p w14:paraId="20B6C51C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0.31</w:t>
            </w:r>
          </w:p>
        </w:tc>
        <w:tc>
          <w:tcPr>
            <w:tcW w:w="524" w:type="pct"/>
            <w:vMerge w:val="restart"/>
            <w:shd w:val="clear" w:color="auto" w:fill="auto"/>
            <w:vAlign w:val="center"/>
          </w:tcPr>
          <w:p w14:paraId="1EB49106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 w:hint="eastAsia"/>
                <w:color w:val="000000"/>
                <w:sz w:val="16"/>
                <w:szCs w:val="16"/>
              </w:rPr>
              <w:t>[207]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</w:tcPr>
          <w:p w14:paraId="102C6275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8.9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</w:tcPr>
          <w:p w14:paraId="11C9DCBA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21.31</w:t>
            </w:r>
          </w:p>
        </w:tc>
        <w:tc>
          <w:tcPr>
            <w:tcW w:w="318" w:type="pct"/>
            <w:vMerge/>
            <w:vAlign w:val="center"/>
          </w:tcPr>
          <w:p w14:paraId="08258438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</w:tcPr>
          <w:p w14:paraId="224E181C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7" w:type="pct"/>
            <w:shd w:val="clear" w:color="auto" w:fill="auto"/>
            <w:vAlign w:val="center"/>
          </w:tcPr>
          <w:p w14:paraId="28FFB3C1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</w:tcPr>
          <w:p w14:paraId="749FB4D3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56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</w:tcPr>
          <w:p w14:paraId="2DE8E7F5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180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</w:tcPr>
          <w:p w14:paraId="5B176BA8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NaN</w:t>
            </w:r>
            <w:proofErr w:type="spellEnd"/>
          </w:p>
        </w:tc>
        <w:tc>
          <w:tcPr>
            <w:tcW w:w="481" w:type="pct"/>
            <w:vMerge/>
            <w:vAlign w:val="center"/>
          </w:tcPr>
          <w:p w14:paraId="2C89FB14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</w:tcPr>
          <w:p w14:paraId="4471E916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409</w:t>
            </w:r>
          </w:p>
        </w:tc>
      </w:tr>
      <w:tr w:rsidR="0038276D" w14:paraId="21CA5FE2" w14:textId="77777777">
        <w:trPr>
          <w:trHeight w:val="280"/>
        </w:trPr>
        <w:tc>
          <w:tcPr>
            <w:tcW w:w="420" w:type="pct"/>
            <w:vMerge/>
            <w:vAlign w:val="center"/>
          </w:tcPr>
          <w:p w14:paraId="009E9A58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</w:tcPr>
          <w:p w14:paraId="5F93C82E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</w:tcPr>
          <w:p w14:paraId="43737EFA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</w:tcPr>
          <w:p w14:paraId="40DB2233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</w:tcPr>
          <w:p w14:paraId="31BBCF27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shd w:val="clear" w:color="auto" w:fill="auto"/>
            <w:vAlign w:val="center"/>
          </w:tcPr>
          <w:p w14:paraId="0D06CFBB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CC (1/3)</w:t>
            </w:r>
          </w:p>
        </w:tc>
        <w:tc>
          <w:tcPr>
            <w:tcW w:w="280" w:type="pct"/>
            <w:vMerge/>
            <w:vAlign w:val="center"/>
          </w:tcPr>
          <w:p w14:paraId="595BF420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7" w:type="pct"/>
            <w:vMerge w:val="restart"/>
            <w:shd w:val="clear" w:color="auto" w:fill="auto"/>
            <w:vAlign w:val="center"/>
          </w:tcPr>
          <w:p w14:paraId="37B15C7F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61" w:type="pct"/>
            <w:vMerge/>
            <w:vAlign w:val="center"/>
          </w:tcPr>
          <w:p w14:paraId="2A364B0E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</w:tcPr>
          <w:p w14:paraId="7FEA2688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</w:tcPr>
          <w:p w14:paraId="54D5366D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/>
            <w:vAlign w:val="center"/>
          </w:tcPr>
          <w:p w14:paraId="1295D9BA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</w:tcPr>
          <w:p w14:paraId="19CE7E27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373</w:t>
            </w:r>
          </w:p>
        </w:tc>
      </w:tr>
      <w:tr w:rsidR="0038276D" w14:paraId="07CBFECE" w14:textId="77777777">
        <w:trPr>
          <w:trHeight w:val="280"/>
        </w:trPr>
        <w:tc>
          <w:tcPr>
            <w:tcW w:w="420" w:type="pct"/>
            <w:vMerge/>
            <w:vAlign w:val="center"/>
          </w:tcPr>
          <w:p w14:paraId="6BCD200A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</w:tcPr>
          <w:p w14:paraId="37530FA7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0.33</w:t>
            </w:r>
          </w:p>
        </w:tc>
        <w:tc>
          <w:tcPr>
            <w:tcW w:w="524" w:type="pct"/>
            <w:vMerge w:val="restart"/>
            <w:shd w:val="clear" w:color="auto" w:fill="auto"/>
            <w:vAlign w:val="center"/>
          </w:tcPr>
          <w:p w14:paraId="088C426D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 w:hint="eastAsia"/>
                <w:color w:val="000000"/>
                <w:sz w:val="16"/>
                <w:szCs w:val="16"/>
              </w:rPr>
              <w:t>[214]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</w:tcPr>
          <w:p w14:paraId="07DD1163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8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</w:tcPr>
          <w:p w14:paraId="46F0C8DF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11</w:t>
            </w:r>
          </w:p>
        </w:tc>
        <w:tc>
          <w:tcPr>
            <w:tcW w:w="318" w:type="pct"/>
            <w:vMerge w:val="restart"/>
            <w:shd w:val="clear" w:color="auto" w:fill="auto"/>
            <w:vAlign w:val="center"/>
          </w:tcPr>
          <w:p w14:paraId="1E56FEE9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no FEC</w:t>
            </w:r>
          </w:p>
        </w:tc>
        <w:tc>
          <w:tcPr>
            <w:tcW w:w="280" w:type="pct"/>
            <w:vMerge/>
            <w:vAlign w:val="center"/>
          </w:tcPr>
          <w:p w14:paraId="0A7DF9B4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7" w:type="pct"/>
            <w:vMerge/>
            <w:vAlign w:val="center"/>
          </w:tcPr>
          <w:p w14:paraId="1DE125B1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restart"/>
            <w:shd w:val="clear" w:color="auto" w:fill="auto"/>
            <w:vAlign w:val="center"/>
          </w:tcPr>
          <w:p w14:paraId="616FACB9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</w:tcPr>
          <w:p w14:paraId="1442229B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361" w:type="pct"/>
            <w:vMerge/>
            <w:vAlign w:val="center"/>
          </w:tcPr>
          <w:p w14:paraId="48364F47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 w:val="restart"/>
            <w:shd w:val="clear" w:color="auto" w:fill="auto"/>
            <w:vAlign w:val="center"/>
          </w:tcPr>
          <w:p w14:paraId="668C2EC2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481" w:type="pct"/>
            <w:shd w:val="clear" w:color="auto" w:fill="auto"/>
            <w:vAlign w:val="center"/>
          </w:tcPr>
          <w:p w14:paraId="2AEAABC2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1383</w:t>
            </w:r>
          </w:p>
        </w:tc>
      </w:tr>
      <w:tr w:rsidR="0038276D" w14:paraId="708E0479" w14:textId="77777777">
        <w:trPr>
          <w:trHeight w:val="280"/>
        </w:trPr>
        <w:tc>
          <w:tcPr>
            <w:tcW w:w="420" w:type="pct"/>
            <w:vMerge/>
            <w:vAlign w:val="center"/>
          </w:tcPr>
          <w:p w14:paraId="37FAE9B2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</w:tcPr>
          <w:p w14:paraId="2FE428BB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</w:tcPr>
          <w:p w14:paraId="5EFB6A52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</w:tcPr>
          <w:p w14:paraId="6E2AA434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</w:tcPr>
          <w:p w14:paraId="74EA459D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vMerge/>
            <w:vAlign w:val="center"/>
          </w:tcPr>
          <w:p w14:paraId="5A7D996F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</w:tcPr>
          <w:p w14:paraId="1F742BD7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7" w:type="pct"/>
            <w:shd w:val="clear" w:color="auto" w:fill="auto"/>
            <w:vAlign w:val="center"/>
          </w:tcPr>
          <w:p w14:paraId="46C29BE4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61" w:type="pct"/>
            <w:vMerge/>
            <w:vAlign w:val="center"/>
          </w:tcPr>
          <w:p w14:paraId="32E349ED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</w:tcPr>
          <w:p w14:paraId="5497E99B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</w:tcPr>
          <w:p w14:paraId="62E9B759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/>
            <w:vAlign w:val="center"/>
          </w:tcPr>
          <w:p w14:paraId="3B2BBB95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</w:tcPr>
          <w:p w14:paraId="17C80C56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1389</w:t>
            </w:r>
          </w:p>
        </w:tc>
      </w:tr>
      <w:tr w:rsidR="0038276D" w14:paraId="721AB3AE" w14:textId="77777777">
        <w:trPr>
          <w:trHeight w:val="280"/>
        </w:trPr>
        <w:tc>
          <w:tcPr>
            <w:tcW w:w="420" w:type="pct"/>
            <w:vMerge/>
            <w:vAlign w:val="center"/>
          </w:tcPr>
          <w:p w14:paraId="134E8FDE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</w:tcPr>
          <w:p w14:paraId="47F1FF81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</w:tcPr>
          <w:p w14:paraId="29E3D91F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 w:hint="eastAsia"/>
                <w:color w:val="000000"/>
                <w:sz w:val="16"/>
                <w:szCs w:val="16"/>
              </w:rPr>
              <w:t>[215]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</w:tcPr>
          <w:p w14:paraId="250D4B43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9.76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</w:tcPr>
          <w:p w14:paraId="0A0D0A62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12.52</w:t>
            </w:r>
          </w:p>
        </w:tc>
        <w:tc>
          <w:tcPr>
            <w:tcW w:w="318" w:type="pct"/>
            <w:vMerge/>
            <w:vAlign w:val="center"/>
          </w:tcPr>
          <w:p w14:paraId="3153F831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</w:tcPr>
          <w:p w14:paraId="7D65382E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7" w:type="pct"/>
            <w:vMerge w:val="restart"/>
            <w:shd w:val="clear" w:color="auto" w:fill="auto"/>
            <w:vAlign w:val="center"/>
          </w:tcPr>
          <w:p w14:paraId="2F292862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61" w:type="pct"/>
            <w:vMerge/>
            <w:vAlign w:val="center"/>
          </w:tcPr>
          <w:p w14:paraId="58FF1230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</w:tcPr>
          <w:p w14:paraId="4C69AC6E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</w:tcPr>
          <w:p w14:paraId="0D08CE82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/>
            <w:vAlign w:val="center"/>
          </w:tcPr>
          <w:p w14:paraId="25E6FCD6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</w:tcPr>
          <w:p w14:paraId="297E6CA5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1369</w:t>
            </w:r>
          </w:p>
        </w:tc>
      </w:tr>
      <w:tr w:rsidR="0038276D" w14:paraId="7604266F" w14:textId="77777777">
        <w:trPr>
          <w:trHeight w:val="280"/>
        </w:trPr>
        <w:tc>
          <w:tcPr>
            <w:tcW w:w="420" w:type="pct"/>
            <w:vMerge/>
            <w:vAlign w:val="center"/>
          </w:tcPr>
          <w:p w14:paraId="056C0DD4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</w:tcPr>
          <w:p w14:paraId="1D5B3BFC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</w:tcPr>
          <w:p w14:paraId="5018EE57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</w:tcPr>
          <w:p w14:paraId="677C577F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</w:tcPr>
          <w:p w14:paraId="28357F73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vMerge/>
            <w:vAlign w:val="center"/>
          </w:tcPr>
          <w:p w14:paraId="2767303A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</w:tcPr>
          <w:p w14:paraId="3CB1E58E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7" w:type="pct"/>
            <w:vMerge/>
            <w:vAlign w:val="center"/>
          </w:tcPr>
          <w:p w14:paraId="0FC0532D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</w:tcPr>
          <w:p w14:paraId="6043AFF9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</w:tcPr>
          <w:p w14:paraId="1FC2E05D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</w:tcPr>
          <w:p w14:paraId="122621C3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</w:tcPr>
          <w:p w14:paraId="5BE9DE60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481" w:type="pct"/>
            <w:shd w:val="clear" w:color="auto" w:fill="auto"/>
            <w:vAlign w:val="center"/>
          </w:tcPr>
          <w:p w14:paraId="3604ECFB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1377</w:t>
            </w:r>
          </w:p>
        </w:tc>
      </w:tr>
      <w:tr w:rsidR="0038276D" w14:paraId="7F934909" w14:textId="77777777">
        <w:trPr>
          <w:trHeight w:val="280"/>
        </w:trPr>
        <w:tc>
          <w:tcPr>
            <w:tcW w:w="420" w:type="pct"/>
            <w:vMerge/>
            <w:vAlign w:val="center"/>
          </w:tcPr>
          <w:p w14:paraId="18435495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shd w:val="clear" w:color="auto" w:fill="auto"/>
            <w:vAlign w:val="center"/>
          </w:tcPr>
          <w:p w14:paraId="6A108D1A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0.37</w:t>
            </w:r>
          </w:p>
        </w:tc>
        <w:tc>
          <w:tcPr>
            <w:tcW w:w="524" w:type="pct"/>
            <w:vMerge w:val="restart"/>
            <w:shd w:val="clear" w:color="auto" w:fill="auto"/>
            <w:vAlign w:val="center"/>
          </w:tcPr>
          <w:p w14:paraId="18020866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 w:hint="eastAsia"/>
                <w:color w:val="000000"/>
                <w:sz w:val="16"/>
                <w:szCs w:val="16"/>
              </w:rPr>
              <w:t>[211]</w:t>
            </w:r>
          </w:p>
        </w:tc>
        <w:tc>
          <w:tcPr>
            <w:tcW w:w="323" w:type="pct"/>
            <w:shd w:val="clear" w:color="auto" w:fill="auto"/>
            <w:vAlign w:val="center"/>
          </w:tcPr>
          <w:p w14:paraId="2108DE63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12.5</w:t>
            </w:r>
          </w:p>
        </w:tc>
        <w:tc>
          <w:tcPr>
            <w:tcW w:w="280" w:type="pct"/>
            <w:shd w:val="clear" w:color="auto" w:fill="auto"/>
            <w:vAlign w:val="center"/>
          </w:tcPr>
          <w:p w14:paraId="6C4851AE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12.5</w:t>
            </w:r>
          </w:p>
        </w:tc>
        <w:tc>
          <w:tcPr>
            <w:tcW w:w="318" w:type="pct"/>
            <w:vMerge/>
            <w:vAlign w:val="center"/>
          </w:tcPr>
          <w:p w14:paraId="2D72789F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</w:tcPr>
          <w:p w14:paraId="1B8A41B5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7" w:type="pct"/>
            <w:vMerge/>
            <w:vAlign w:val="center"/>
          </w:tcPr>
          <w:p w14:paraId="22077D58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</w:tcPr>
          <w:p w14:paraId="1460627A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5.5</w:t>
            </w:r>
          </w:p>
        </w:tc>
        <w:tc>
          <w:tcPr>
            <w:tcW w:w="311" w:type="pct"/>
            <w:vMerge/>
            <w:vAlign w:val="center"/>
          </w:tcPr>
          <w:p w14:paraId="50AE9D10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</w:tcPr>
          <w:p w14:paraId="55CC583C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</w:tcPr>
          <w:p w14:paraId="1B61E571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481" w:type="pct"/>
            <w:shd w:val="clear" w:color="auto" w:fill="auto"/>
            <w:vAlign w:val="center"/>
          </w:tcPr>
          <w:p w14:paraId="15ABEC41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1499</w:t>
            </w:r>
          </w:p>
        </w:tc>
      </w:tr>
      <w:tr w:rsidR="0038276D" w14:paraId="4165C4E7" w14:textId="77777777">
        <w:trPr>
          <w:trHeight w:val="280"/>
        </w:trPr>
        <w:tc>
          <w:tcPr>
            <w:tcW w:w="420" w:type="pct"/>
            <w:vMerge/>
            <w:vAlign w:val="center"/>
          </w:tcPr>
          <w:p w14:paraId="5065CCCA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shd w:val="clear" w:color="auto" w:fill="auto"/>
            <w:vAlign w:val="center"/>
          </w:tcPr>
          <w:p w14:paraId="6C6E3839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0.38</w:t>
            </w:r>
          </w:p>
        </w:tc>
        <w:tc>
          <w:tcPr>
            <w:tcW w:w="524" w:type="pct"/>
            <w:vMerge/>
            <w:vAlign w:val="center"/>
          </w:tcPr>
          <w:p w14:paraId="5B6FD08D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shd w:val="clear" w:color="auto" w:fill="auto"/>
            <w:vAlign w:val="center"/>
          </w:tcPr>
          <w:p w14:paraId="6BA09626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12.7</w:t>
            </w:r>
          </w:p>
        </w:tc>
        <w:tc>
          <w:tcPr>
            <w:tcW w:w="280" w:type="pct"/>
            <w:shd w:val="clear" w:color="auto" w:fill="auto"/>
            <w:vAlign w:val="center"/>
          </w:tcPr>
          <w:p w14:paraId="0AAD2359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12.7</w:t>
            </w:r>
          </w:p>
        </w:tc>
        <w:tc>
          <w:tcPr>
            <w:tcW w:w="318" w:type="pct"/>
            <w:vMerge/>
            <w:vAlign w:val="center"/>
          </w:tcPr>
          <w:p w14:paraId="2F31C468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</w:tcPr>
          <w:p w14:paraId="234890AA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7" w:type="pct"/>
            <w:vMerge/>
            <w:vAlign w:val="center"/>
          </w:tcPr>
          <w:p w14:paraId="31E29D27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</w:tcPr>
          <w:p w14:paraId="5DB3C160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5.7</w:t>
            </w:r>
          </w:p>
        </w:tc>
        <w:tc>
          <w:tcPr>
            <w:tcW w:w="311" w:type="pct"/>
            <w:vMerge/>
            <w:vAlign w:val="center"/>
          </w:tcPr>
          <w:p w14:paraId="540E6268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</w:tcPr>
          <w:p w14:paraId="46E20427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</w:tcPr>
          <w:p w14:paraId="67C613DF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481" w:type="pct"/>
            <w:shd w:val="clear" w:color="auto" w:fill="auto"/>
            <w:vAlign w:val="center"/>
          </w:tcPr>
          <w:p w14:paraId="34F54BB2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1487</w:t>
            </w:r>
          </w:p>
        </w:tc>
      </w:tr>
      <w:tr w:rsidR="0038276D" w14:paraId="3A41A7D9" w14:textId="77777777">
        <w:trPr>
          <w:trHeight w:val="280"/>
        </w:trPr>
        <w:tc>
          <w:tcPr>
            <w:tcW w:w="420" w:type="pct"/>
            <w:vMerge/>
            <w:vAlign w:val="center"/>
          </w:tcPr>
          <w:p w14:paraId="783FB891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shd w:val="clear" w:color="auto" w:fill="auto"/>
            <w:vAlign w:val="center"/>
          </w:tcPr>
          <w:p w14:paraId="3F988D09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0.43</w:t>
            </w:r>
          </w:p>
        </w:tc>
        <w:tc>
          <w:tcPr>
            <w:tcW w:w="524" w:type="pct"/>
            <w:vMerge/>
            <w:vAlign w:val="center"/>
          </w:tcPr>
          <w:p w14:paraId="5A675D92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shd w:val="clear" w:color="auto" w:fill="auto"/>
            <w:vAlign w:val="center"/>
          </w:tcPr>
          <w:p w14:paraId="4A7D98EF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14</w:t>
            </w:r>
          </w:p>
        </w:tc>
        <w:tc>
          <w:tcPr>
            <w:tcW w:w="280" w:type="pct"/>
            <w:shd w:val="clear" w:color="auto" w:fill="auto"/>
            <w:vAlign w:val="center"/>
          </w:tcPr>
          <w:p w14:paraId="4F60DC12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14</w:t>
            </w:r>
          </w:p>
        </w:tc>
        <w:tc>
          <w:tcPr>
            <w:tcW w:w="318" w:type="pct"/>
            <w:vMerge/>
            <w:vAlign w:val="center"/>
          </w:tcPr>
          <w:p w14:paraId="51E770CF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</w:tcPr>
          <w:p w14:paraId="36DF9FF9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7" w:type="pct"/>
            <w:vMerge/>
            <w:vAlign w:val="center"/>
          </w:tcPr>
          <w:p w14:paraId="3C08E714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</w:tcPr>
          <w:p w14:paraId="3C95B904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6.4</w:t>
            </w:r>
          </w:p>
        </w:tc>
        <w:tc>
          <w:tcPr>
            <w:tcW w:w="311" w:type="pct"/>
            <w:vMerge/>
            <w:vAlign w:val="center"/>
          </w:tcPr>
          <w:p w14:paraId="56E7A49F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</w:tcPr>
          <w:p w14:paraId="0FA33D42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 w:val="restart"/>
            <w:shd w:val="clear" w:color="auto" w:fill="auto"/>
            <w:vAlign w:val="center"/>
          </w:tcPr>
          <w:p w14:paraId="0471CA1F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481" w:type="pct"/>
            <w:shd w:val="clear" w:color="auto" w:fill="auto"/>
            <w:vAlign w:val="center"/>
          </w:tcPr>
          <w:p w14:paraId="1C63C322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1471</w:t>
            </w:r>
          </w:p>
        </w:tc>
      </w:tr>
      <w:tr w:rsidR="0038276D" w14:paraId="4313D448" w14:textId="77777777">
        <w:trPr>
          <w:trHeight w:val="280"/>
        </w:trPr>
        <w:tc>
          <w:tcPr>
            <w:tcW w:w="420" w:type="pct"/>
            <w:vMerge/>
            <w:vAlign w:val="center"/>
          </w:tcPr>
          <w:p w14:paraId="03D10807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</w:tcPr>
          <w:p w14:paraId="052DA001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0.47</w:t>
            </w:r>
          </w:p>
        </w:tc>
        <w:tc>
          <w:tcPr>
            <w:tcW w:w="524" w:type="pct"/>
            <w:vMerge w:val="restart"/>
            <w:shd w:val="clear" w:color="auto" w:fill="auto"/>
            <w:vAlign w:val="center"/>
          </w:tcPr>
          <w:p w14:paraId="42600754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 w:hint="eastAsia"/>
                <w:color w:val="000000"/>
                <w:sz w:val="16"/>
                <w:szCs w:val="16"/>
              </w:rPr>
              <w:t>[212]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</w:tcPr>
          <w:p w14:paraId="7905E77F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8.5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</w:tcPr>
          <w:p w14:paraId="728EE600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17</w:t>
            </w:r>
          </w:p>
        </w:tc>
        <w:tc>
          <w:tcPr>
            <w:tcW w:w="318" w:type="pct"/>
            <w:vMerge/>
            <w:vAlign w:val="center"/>
          </w:tcPr>
          <w:p w14:paraId="6F1A795F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 w:val="restart"/>
            <w:shd w:val="clear" w:color="auto" w:fill="auto"/>
            <w:vAlign w:val="center"/>
          </w:tcPr>
          <w:p w14:paraId="65AF1697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Manchester encoding</w:t>
            </w:r>
          </w:p>
        </w:tc>
        <w:tc>
          <w:tcPr>
            <w:tcW w:w="337" w:type="pct"/>
            <w:vMerge w:val="restart"/>
            <w:shd w:val="clear" w:color="auto" w:fill="auto"/>
            <w:vAlign w:val="center"/>
          </w:tcPr>
          <w:p w14:paraId="09027A0C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1,2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</w:tcPr>
          <w:p w14:paraId="3F10D402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311" w:type="pct"/>
            <w:vMerge/>
            <w:vAlign w:val="center"/>
          </w:tcPr>
          <w:p w14:paraId="03A22CAB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restart"/>
            <w:shd w:val="clear" w:color="auto" w:fill="auto"/>
            <w:vAlign w:val="center"/>
          </w:tcPr>
          <w:p w14:paraId="7F984AB9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14</w:t>
            </w:r>
          </w:p>
        </w:tc>
        <w:tc>
          <w:tcPr>
            <w:tcW w:w="481" w:type="pct"/>
            <w:vMerge/>
            <w:vAlign w:val="center"/>
          </w:tcPr>
          <w:p w14:paraId="10779AAA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</w:tcPr>
          <w:p w14:paraId="57751E2F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1245,1281</w:t>
            </w:r>
          </w:p>
        </w:tc>
      </w:tr>
      <w:tr w:rsidR="0038276D" w14:paraId="474C6053" w14:textId="77777777">
        <w:trPr>
          <w:trHeight w:val="280"/>
        </w:trPr>
        <w:tc>
          <w:tcPr>
            <w:tcW w:w="420" w:type="pct"/>
            <w:vMerge/>
            <w:vAlign w:val="center"/>
          </w:tcPr>
          <w:p w14:paraId="6AC39483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</w:tcPr>
          <w:p w14:paraId="6C2554EE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</w:tcPr>
          <w:p w14:paraId="6F382B84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</w:tcPr>
          <w:p w14:paraId="58EA46EF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</w:tcPr>
          <w:p w14:paraId="2EB032E4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vMerge/>
            <w:vAlign w:val="center"/>
          </w:tcPr>
          <w:p w14:paraId="389D162B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</w:tcPr>
          <w:p w14:paraId="7D683214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7" w:type="pct"/>
            <w:vMerge/>
            <w:vAlign w:val="center"/>
          </w:tcPr>
          <w:p w14:paraId="21562DE4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</w:tcPr>
          <w:p w14:paraId="022B4ACA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</w:tcPr>
          <w:p w14:paraId="51E0DB62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</w:tcPr>
          <w:p w14:paraId="3A4D1AB1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/>
            <w:vAlign w:val="center"/>
          </w:tcPr>
          <w:p w14:paraId="3B05CBD9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</w:tcPr>
          <w:p w14:paraId="686A0B9C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1249,1285</w:t>
            </w:r>
          </w:p>
        </w:tc>
      </w:tr>
      <w:tr w:rsidR="0038276D" w14:paraId="711225D5" w14:textId="77777777">
        <w:trPr>
          <w:trHeight w:val="280"/>
        </w:trPr>
        <w:tc>
          <w:tcPr>
            <w:tcW w:w="420" w:type="pct"/>
            <w:vMerge/>
            <w:vAlign w:val="center"/>
          </w:tcPr>
          <w:p w14:paraId="58182545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</w:tcPr>
          <w:p w14:paraId="315AAF18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</w:tcPr>
          <w:p w14:paraId="7EFBFC30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 w:hint="eastAsia"/>
                <w:color w:val="000000"/>
                <w:sz w:val="16"/>
                <w:szCs w:val="16"/>
              </w:rPr>
              <w:t>[207]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</w:tcPr>
          <w:p w14:paraId="2406C0CA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3.94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</w:tcPr>
          <w:p w14:paraId="321EC8E5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15.9</w:t>
            </w:r>
          </w:p>
        </w:tc>
        <w:tc>
          <w:tcPr>
            <w:tcW w:w="318" w:type="pct"/>
            <w:vMerge/>
            <w:vAlign w:val="center"/>
          </w:tcPr>
          <w:p w14:paraId="620DC5EB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 w:val="restart"/>
            <w:shd w:val="clear" w:color="auto" w:fill="auto"/>
            <w:vAlign w:val="center"/>
          </w:tcPr>
          <w:p w14:paraId="456EA236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Manchester</w:t>
            </w:r>
          </w:p>
        </w:tc>
        <w:tc>
          <w:tcPr>
            <w:tcW w:w="337" w:type="pct"/>
            <w:shd w:val="clear" w:color="auto" w:fill="auto"/>
            <w:vAlign w:val="center"/>
          </w:tcPr>
          <w:p w14:paraId="4051C34A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61" w:type="pct"/>
            <w:vMerge/>
            <w:vAlign w:val="center"/>
          </w:tcPr>
          <w:p w14:paraId="1BBDC746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</w:tcPr>
          <w:p w14:paraId="5A9296A7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restart"/>
            <w:shd w:val="clear" w:color="auto" w:fill="auto"/>
            <w:vAlign w:val="center"/>
          </w:tcPr>
          <w:p w14:paraId="44AA76C9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NaN</w:t>
            </w:r>
            <w:proofErr w:type="spellEnd"/>
          </w:p>
        </w:tc>
        <w:tc>
          <w:tcPr>
            <w:tcW w:w="481" w:type="pct"/>
            <w:vMerge/>
            <w:vAlign w:val="center"/>
          </w:tcPr>
          <w:p w14:paraId="5A9BC8FF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</w:tcPr>
          <w:p w14:paraId="257ABF85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403</w:t>
            </w:r>
          </w:p>
        </w:tc>
      </w:tr>
      <w:tr w:rsidR="0038276D" w14:paraId="17DF946E" w14:textId="77777777">
        <w:trPr>
          <w:trHeight w:val="280"/>
        </w:trPr>
        <w:tc>
          <w:tcPr>
            <w:tcW w:w="420" w:type="pct"/>
            <w:vMerge/>
            <w:vAlign w:val="center"/>
          </w:tcPr>
          <w:p w14:paraId="60425862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</w:tcPr>
          <w:p w14:paraId="6C45991E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</w:tcPr>
          <w:p w14:paraId="450FF4DB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</w:tcPr>
          <w:p w14:paraId="10315133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</w:tcPr>
          <w:p w14:paraId="4F04CA9F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shd w:val="clear" w:color="auto" w:fill="auto"/>
            <w:vAlign w:val="center"/>
          </w:tcPr>
          <w:p w14:paraId="05DE1F57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CC (1/3)</w:t>
            </w:r>
          </w:p>
        </w:tc>
        <w:tc>
          <w:tcPr>
            <w:tcW w:w="280" w:type="pct"/>
            <w:vMerge/>
            <w:vAlign w:val="center"/>
          </w:tcPr>
          <w:p w14:paraId="3564FD76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7" w:type="pct"/>
            <w:vMerge w:val="restart"/>
            <w:shd w:val="clear" w:color="auto" w:fill="auto"/>
            <w:vAlign w:val="center"/>
          </w:tcPr>
          <w:p w14:paraId="7E5C5BD3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61" w:type="pct"/>
            <w:vMerge/>
            <w:vAlign w:val="center"/>
          </w:tcPr>
          <w:p w14:paraId="383BA431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</w:tcPr>
          <w:p w14:paraId="6316AD10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</w:tcPr>
          <w:p w14:paraId="77FA20AA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/>
            <w:vAlign w:val="center"/>
          </w:tcPr>
          <w:p w14:paraId="51C42280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</w:tcPr>
          <w:p w14:paraId="6C6C755E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367</w:t>
            </w:r>
          </w:p>
        </w:tc>
      </w:tr>
      <w:tr w:rsidR="0038276D" w14:paraId="27B50344" w14:textId="77777777">
        <w:trPr>
          <w:trHeight w:val="280"/>
        </w:trPr>
        <w:tc>
          <w:tcPr>
            <w:tcW w:w="420" w:type="pct"/>
            <w:vMerge/>
            <w:vAlign w:val="center"/>
          </w:tcPr>
          <w:p w14:paraId="774E0E68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</w:tcPr>
          <w:p w14:paraId="088BB2CE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524" w:type="pct"/>
            <w:vMerge w:val="restart"/>
            <w:shd w:val="clear" w:color="auto" w:fill="auto"/>
            <w:vAlign w:val="center"/>
          </w:tcPr>
          <w:p w14:paraId="72574899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 w:hint="eastAsia"/>
                <w:color w:val="000000"/>
                <w:sz w:val="16"/>
                <w:szCs w:val="16"/>
              </w:rPr>
              <w:t>[191]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</w:tcPr>
          <w:p w14:paraId="19890587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18.6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</w:tcPr>
          <w:p w14:paraId="38A5CDE8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40</w:t>
            </w:r>
          </w:p>
        </w:tc>
        <w:tc>
          <w:tcPr>
            <w:tcW w:w="318" w:type="pct"/>
            <w:vMerge w:val="restart"/>
            <w:shd w:val="clear" w:color="auto" w:fill="auto"/>
            <w:vAlign w:val="center"/>
          </w:tcPr>
          <w:p w14:paraId="4BD90A28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no FEC</w:t>
            </w:r>
          </w:p>
        </w:tc>
        <w:tc>
          <w:tcPr>
            <w:tcW w:w="280" w:type="pct"/>
            <w:vMerge/>
            <w:vAlign w:val="center"/>
          </w:tcPr>
          <w:p w14:paraId="6067884E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7" w:type="pct"/>
            <w:vMerge/>
            <w:vAlign w:val="center"/>
          </w:tcPr>
          <w:p w14:paraId="7EE50820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restart"/>
            <w:shd w:val="clear" w:color="auto" w:fill="auto"/>
            <w:vAlign w:val="center"/>
          </w:tcPr>
          <w:p w14:paraId="3375B421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</w:tcPr>
          <w:p w14:paraId="458C1D3F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361" w:type="pct"/>
            <w:vMerge/>
            <w:vAlign w:val="center"/>
          </w:tcPr>
          <w:p w14:paraId="2B4AC9C3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</w:tcPr>
          <w:p w14:paraId="6F2B0971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481" w:type="pct"/>
            <w:shd w:val="clear" w:color="auto" w:fill="auto"/>
            <w:vAlign w:val="center"/>
          </w:tcPr>
          <w:p w14:paraId="61161874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813,825</w:t>
            </w:r>
          </w:p>
        </w:tc>
      </w:tr>
      <w:tr w:rsidR="0038276D" w14:paraId="68C1AB1B" w14:textId="77777777">
        <w:trPr>
          <w:trHeight w:val="280"/>
        </w:trPr>
        <w:tc>
          <w:tcPr>
            <w:tcW w:w="420" w:type="pct"/>
            <w:vMerge/>
            <w:vAlign w:val="center"/>
          </w:tcPr>
          <w:p w14:paraId="664B1B79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</w:tcPr>
          <w:p w14:paraId="6A69CDA4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</w:tcPr>
          <w:p w14:paraId="780300DD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</w:tcPr>
          <w:p w14:paraId="26451AE5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</w:tcPr>
          <w:p w14:paraId="4425795D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vMerge/>
            <w:vAlign w:val="center"/>
          </w:tcPr>
          <w:p w14:paraId="6CADCB23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</w:tcPr>
          <w:p w14:paraId="6256DC33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7" w:type="pct"/>
            <w:shd w:val="clear" w:color="auto" w:fill="auto"/>
            <w:vAlign w:val="center"/>
          </w:tcPr>
          <w:p w14:paraId="394A6C51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61" w:type="pct"/>
            <w:vMerge/>
            <w:vAlign w:val="center"/>
          </w:tcPr>
          <w:p w14:paraId="772A2674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</w:tcPr>
          <w:p w14:paraId="271237D6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</w:tcPr>
          <w:p w14:paraId="00F4E4C9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</w:tcPr>
          <w:p w14:paraId="4DF9B6E7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481" w:type="pct"/>
            <w:shd w:val="clear" w:color="auto" w:fill="auto"/>
            <w:vAlign w:val="center"/>
          </w:tcPr>
          <w:p w14:paraId="7FEAAB7C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841</w:t>
            </w:r>
          </w:p>
        </w:tc>
      </w:tr>
      <w:tr w:rsidR="0038276D" w14:paraId="5114F68F" w14:textId="77777777">
        <w:trPr>
          <w:trHeight w:val="280"/>
        </w:trPr>
        <w:tc>
          <w:tcPr>
            <w:tcW w:w="420" w:type="pct"/>
            <w:vMerge w:val="restart"/>
            <w:shd w:val="clear" w:color="auto" w:fill="auto"/>
            <w:vAlign w:val="center"/>
          </w:tcPr>
          <w:p w14:paraId="68CE1CC6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524" w:type="pct"/>
            <w:shd w:val="clear" w:color="auto" w:fill="auto"/>
            <w:vAlign w:val="center"/>
          </w:tcPr>
          <w:p w14:paraId="4632BC55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524" w:type="pct"/>
            <w:shd w:val="clear" w:color="auto" w:fill="auto"/>
            <w:vAlign w:val="center"/>
          </w:tcPr>
          <w:p w14:paraId="236FF201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 w:hint="eastAsia"/>
                <w:color w:val="000000"/>
                <w:sz w:val="16"/>
                <w:szCs w:val="16"/>
              </w:rPr>
              <w:t>[193]</w:t>
            </w:r>
          </w:p>
        </w:tc>
        <w:tc>
          <w:tcPr>
            <w:tcW w:w="323" w:type="pct"/>
            <w:shd w:val="clear" w:color="auto" w:fill="auto"/>
            <w:vAlign w:val="center"/>
          </w:tcPr>
          <w:p w14:paraId="18A3E423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-1.23</w:t>
            </w:r>
          </w:p>
        </w:tc>
        <w:tc>
          <w:tcPr>
            <w:tcW w:w="280" w:type="pct"/>
            <w:shd w:val="clear" w:color="auto" w:fill="auto"/>
            <w:vAlign w:val="center"/>
          </w:tcPr>
          <w:p w14:paraId="6273C909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-1.23</w:t>
            </w:r>
          </w:p>
        </w:tc>
        <w:tc>
          <w:tcPr>
            <w:tcW w:w="318" w:type="pct"/>
            <w:shd w:val="clear" w:color="auto" w:fill="auto"/>
            <w:vAlign w:val="center"/>
          </w:tcPr>
          <w:p w14:paraId="0EF45290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CC</w:t>
            </w:r>
          </w:p>
        </w:tc>
        <w:tc>
          <w:tcPr>
            <w:tcW w:w="280" w:type="pct"/>
            <w:shd w:val="clear" w:color="auto" w:fill="auto"/>
            <w:vAlign w:val="center"/>
          </w:tcPr>
          <w:p w14:paraId="4E100E31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Manchester encoding</w:t>
            </w:r>
          </w:p>
        </w:tc>
        <w:tc>
          <w:tcPr>
            <w:tcW w:w="337" w:type="pct"/>
            <w:vMerge w:val="restart"/>
            <w:shd w:val="clear" w:color="auto" w:fill="auto"/>
            <w:vAlign w:val="center"/>
          </w:tcPr>
          <w:p w14:paraId="58FD4A43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61" w:type="pct"/>
            <w:shd w:val="clear" w:color="auto" w:fill="auto"/>
            <w:vAlign w:val="center"/>
          </w:tcPr>
          <w:p w14:paraId="0816CBBA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311" w:type="pct"/>
            <w:shd w:val="clear" w:color="auto" w:fill="auto"/>
            <w:vAlign w:val="center"/>
          </w:tcPr>
          <w:p w14:paraId="6D925ACF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180</w:t>
            </w:r>
          </w:p>
        </w:tc>
        <w:tc>
          <w:tcPr>
            <w:tcW w:w="361" w:type="pct"/>
            <w:shd w:val="clear" w:color="auto" w:fill="auto"/>
            <w:vAlign w:val="center"/>
          </w:tcPr>
          <w:p w14:paraId="22B2B8E7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481" w:type="pct"/>
            <w:shd w:val="clear" w:color="auto" w:fill="auto"/>
            <w:vAlign w:val="center"/>
          </w:tcPr>
          <w:p w14:paraId="3D6C3994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481" w:type="pct"/>
            <w:shd w:val="clear" w:color="auto" w:fill="auto"/>
            <w:vAlign w:val="center"/>
          </w:tcPr>
          <w:p w14:paraId="7BE9BD6D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165</w:t>
            </w:r>
          </w:p>
        </w:tc>
      </w:tr>
      <w:tr w:rsidR="0038276D" w14:paraId="632FBD15" w14:textId="77777777">
        <w:trPr>
          <w:trHeight w:val="280"/>
        </w:trPr>
        <w:tc>
          <w:tcPr>
            <w:tcW w:w="420" w:type="pct"/>
            <w:vMerge/>
            <w:vAlign w:val="center"/>
          </w:tcPr>
          <w:p w14:paraId="2C439E72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</w:tcPr>
          <w:p w14:paraId="392254BB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524" w:type="pct"/>
            <w:vMerge w:val="restart"/>
            <w:shd w:val="clear" w:color="auto" w:fill="auto"/>
            <w:vAlign w:val="center"/>
          </w:tcPr>
          <w:p w14:paraId="75195130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 w:hint="eastAsia"/>
                <w:color w:val="000000"/>
                <w:sz w:val="16"/>
                <w:szCs w:val="16"/>
              </w:rPr>
              <w:t>[195]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</w:tcPr>
          <w:p w14:paraId="674C94AC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-1.9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</w:tcPr>
          <w:p w14:paraId="7FF07C99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2.2</w:t>
            </w:r>
          </w:p>
        </w:tc>
        <w:tc>
          <w:tcPr>
            <w:tcW w:w="318" w:type="pct"/>
            <w:vMerge w:val="restart"/>
            <w:shd w:val="clear" w:color="auto" w:fill="auto"/>
            <w:vAlign w:val="center"/>
          </w:tcPr>
          <w:p w14:paraId="47E8EBEC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no FEC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</w:tcPr>
          <w:p w14:paraId="4DAF9DC4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Manchester</w:t>
            </w:r>
          </w:p>
        </w:tc>
        <w:tc>
          <w:tcPr>
            <w:tcW w:w="337" w:type="pct"/>
            <w:vMerge/>
            <w:vAlign w:val="center"/>
          </w:tcPr>
          <w:p w14:paraId="65444AA8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restart"/>
            <w:shd w:val="clear" w:color="auto" w:fill="auto"/>
            <w:vAlign w:val="center"/>
          </w:tcPr>
          <w:p w14:paraId="07F102CD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1.06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</w:tcPr>
          <w:p w14:paraId="440517F0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80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</w:tcPr>
          <w:p w14:paraId="12742523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40</w:t>
            </w:r>
          </w:p>
        </w:tc>
        <w:tc>
          <w:tcPr>
            <w:tcW w:w="481" w:type="pct"/>
            <w:vMerge w:val="restart"/>
            <w:shd w:val="clear" w:color="auto" w:fill="auto"/>
            <w:vAlign w:val="center"/>
          </w:tcPr>
          <w:p w14:paraId="0CC1661E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481" w:type="pct"/>
            <w:shd w:val="clear" w:color="auto" w:fill="auto"/>
            <w:vAlign w:val="center"/>
          </w:tcPr>
          <w:p w14:paraId="72773B6D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1453</w:t>
            </w:r>
          </w:p>
        </w:tc>
      </w:tr>
      <w:tr w:rsidR="0038276D" w14:paraId="4EA70108" w14:textId="77777777">
        <w:trPr>
          <w:trHeight w:val="280"/>
        </w:trPr>
        <w:tc>
          <w:tcPr>
            <w:tcW w:w="420" w:type="pct"/>
            <w:vMerge/>
            <w:vAlign w:val="center"/>
          </w:tcPr>
          <w:p w14:paraId="3975AB77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</w:tcPr>
          <w:p w14:paraId="723FD017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</w:tcPr>
          <w:p w14:paraId="151EF6B9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</w:tcPr>
          <w:p w14:paraId="5FEBCE21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</w:tcPr>
          <w:p w14:paraId="744FA74B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vMerge/>
            <w:vAlign w:val="center"/>
          </w:tcPr>
          <w:p w14:paraId="2ED1EA40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</w:tcPr>
          <w:p w14:paraId="4614526C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7" w:type="pct"/>
            <w:shd w:val="clear" w:color="auto" w:fill="auto"/>
            <w:vAlign w:val="center"/>
          </w:tcPr>
          <w:p w14:paraId="14AAC36B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61" w:type="pct"/>
            <w:vMerge/>
            <w:vAlign w:val="center"/>
          </w:tcPr>
          <w:p w14:paraId="76178C9A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</w:tcPr>
          <w:p w14:paraId="0079DAA6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</w:tcPr>
          <w:p w14:paraId="5DC5B897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/>
            <w:vAlign w:val="center"/>
          </w:tcPr>
          <w:p w14:paraId="05477218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</w:tcPr>
          <w:p w14:paraId="20F0BD9D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1461</w:t>
            </w:r>
          </w:p>
        </w:tc>
      </w:tr>
      <w:tr w:rsidR="0038276D" w14:paraId="47EEE5C3" w14:textId="77777777">
        <w:trPr>
          <w:trHeight w:val="280"/>
        </w:trPr>
        <w:tc>
          <w:tcPr>
            <w:tcW w:w="420" w:type="pct"/>
            <w:vMerge/>
            <w:vAlign w:val="center"/>
          </w:tcPr>
          <w:p w14:paraId="77DF774E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</w:tcPr>
          <w:p w14:paraId="52F0DEA6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0.02</w:t>
            </w:r>
          </w:p>
        </w:tc>
        <w:tc>
          <w:tcPr>
            <w:tcW w:w="524" w:type="pct"/>
            <w:vMerge/>
            <w:vAlign w:val="center"/>
          </w:tcPr>
          <w:p w14:paraId="7D9A751F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 w:val="restart"/>
            <w:shd w:val="clear" w:color="auto" w:fill="auto"/>
            <w:vAlign w:val="center"/>
          </w:tcPr>
          <w:p w14:paraId="298C18E7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-2.5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</w:tcPr>
          <w:p w14:paraId="7EA42C75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3.4</w:t>
            </w:r>
          </w:p>
        </w:tc>
        <w:tc>
          <w:tcPr>
            <w:tcW w:w="318" w:type="pct"/>
            <w:vMerge/>
            <w:vAlign w:val="center"/>
          </w:tcPr>
          <w:p w14:paraId="7B4A7CD6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</w:tcPr>
          <w:p w14:paraId="73A41327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7" w:type="pct"/>
            <w:shd w:val="clear" w:color="auto" w:fill="auto"/>
            <w:vAlign w:val="center"/>
          </w:tcPr>
          <w:p w14:paraId="787FB148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</w:tcPr>
          <w:p w14:paraId="55C10992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1.14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</w:tcPr>
          <w:p w14:paraId="69990DF6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64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</w:tcPr>
          <w:p w14:paraId="2FB99419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64</w:t>
            </w:r>
          </w:p>
        </w:tc>
        <w:tc>
          <w:tcPr>
            <w:tcW w:w="481" w:type="pct"/>
            <w:vMerge w:val="restart"/>
            <w:shd w:val="clear" w:color="auto" w:fill="auto"/>
            <w:vAlign w:val="center"/>
          </w:tcPr>
          <w:p w14:paraId="7D7354FA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481" w:type="pct"/>
            <w:shd w:val="clear" w:color="auto" w:fill="auto"/>
            <w:vAlign w:val="center"/>
          </w:tcPr>
          <w:p w14:paraId="4C8FE91D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1452</w:t>
            </w:r>
          </w:p>
        </w:tc>
      </w:tr>
      <w:tr w:rsidR="0038276D" w14:paraId="1A1077F0" w14:textId="77777777">
        <w:trPr>
          <w:trHeight w:val="280"/>
        </w:trPr>
        <w:tc>
          <w:tcPr>
            <w:tcW w:w="420" w:type="pct"/>
            <w:vMerge/>
            <w:vAlign w:val="center"/>
          </w:tcPr>
          <w:p w14:paraId="32F136B8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</w:tcPr>
          <w:p w14:paraId="6ACCF241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</w:tcPr>
          <w:p w14:paraId="53769768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</w:tcPr>
          <w:p w14:paraId="079B4AEC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</w:tcPr>
          <w:p w14:paraId="6B9606EA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vMerge/>
            <w:vAlign w:val="center"/>
          </w:tcPr>
          <w:p w14:paraId="75942E46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</w:tcPr>
          <w:p w14:paraId="50C02997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7" w:type="pct"/>
            <w:shd w:val="clear" w:color="auto" w:fill="auto"/>
            <w:vAlign w:val="center"/>
          </w:tcPr>
          <w:p w14:paraId="770870ED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61" w:type="pct"/>
            <w:vMerge/>
            <w:vAlign w:val="center"/>
          </w:tcPr>
          <w:p w14:paraId="19E12398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</w:tcPr>
          <w:p w14:paraId="6D1F3C7B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</w:tcPr>
          <w:p w14:paraId="626038B6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/>
            <w:vAlign w:val="center"/>
          </w:tcPr>
          <w:p w14:paraId="206C8C0A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</w:tcPr>
          <w:p w14:paraId="7F452103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1460</w:t>
            </w:r>
          </w:p>
        </w:tc>
      </w:tr>
      <w:tr w:rsidR="0038276D" w14:paraId="728A45B5" w14:textId="77777777">
        <w:trPr>
          <w:trHeight w:val="280"/>
        </w:trPr>
        <w:tc>
          <w:tcPr>
            <w:tcW w:w="420" w:type="pct"/>
            <w:vMerge/>
            <w:vAlign w:val="center"/>
          </w:tcPr>
          <w:p w14:paraId="04D5F1CE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</w:tcPr>
          <w:p w14:paraId="1EAA277B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0.03</w:t>
            </w:r>
          </w:p>
        </w:tc>
        <w:tc>
          <w:tcPr>
            <w:tcW w:w="524" w:type="pct"/>
            <w:vMerge w:val="restart"/>
            <w:shd w:val="clear" w:color="auto" w:fill="auto"/>
            <w:vAlign w:val="center"/>
          </w:tcPr>
          <w:p w14:paraId="00B963A4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 w:hint="eastAsia"/>
                <w:color w:val="000000"/>
                <w:sz w:val="16"/>
                <w:szCs w:val="16"/>
              </w:rPr>
              <w:t>[192]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</w:tcPr>
          <w:p w14:paraId="633048C4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-0.3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</w:tcPr>
          <w:p w14:paraId="4E647E44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5.1</w:t>
            </w:r>
          </w:p>
        </w:tc>
        <w:tc>
          <w:tcPr>
            <w:tcW w:w="318" w:type="pct"/>
            <w:vMerge w:val="restart"/>
            <w:shd w:val="clear" w:color="auto" w:fill="auto"/>
            <w:vAlign w:val="center"/>
          </w:tcPr>
          <w:p w14:paraId="004CCDB3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CC</w:t>
            </w:r>
          </w:p>
        </w:tc>
        <w:tc>
          <w:tcPr>
            <w:tcW w:w="280" w:type="pct"/>
            <w:vMerge/>
            <w:vAlign w:val="center"/>
          </w:tcPr>
          <w:p w14:paraId="1D7BFB16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7" w:type="pct"/>
            <w:vMerge w:val="restart"/>
            <w:shd w:val="clear" w:color="auto" w:fill="auto"/>
            <w:vAlign w:val="center"/>
          </w:tcPr>
          <w:p w14:paraId="385C312B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</w:tcPr>
          <w:p w14:paraId="43D70CFF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0.43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</w:tcPr>
          <w:p w14:paraId="2C1A6C54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</w:tcPr>
          <w:p w14:paraId="0CBA9641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NaN</w:t>
            </w:r>
            <w:proofErr w:type="spellEnd"/>
          </w:p>
        </w:tc>
        <w:tc>
          <w:tcPr>
            <w:tcW w:w="481" w:type="pct"/>
            <w:vMerge w:val="restart"/>
            <w:shd w:val="clear" w:color="auto" w:fill="auto"/>
            <w:vAlign w:val="center"/>
          </w:tcPr>
          <w:p w14:paraId="6D22F6E1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481" w:type="pct"/>
            <w:shd w:val="clear" w:color="auto" w:fill="auto"/>
            <w:vAlign w:val="center"/>
          </w:tcPr>
          <w:p w14:paraId="71660993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1408</w:t>
            </w:r>
          </w:p>
        </w:tc>
      </w:tr>
      <w:tr w:rsidR="0038276D" w14:paraId="32624571" w14:textId="77777777">
        <w:trPr>
          <w:trHeight w:val="280"/>
        </w:trPr>
        <w:tc>
          <w:tcPr>
            <w:tcW w:w="420" w:type="pct"/>
            <w:vMerge/>
            <w:vAlign w:val="center"/>
          </w:tcPr>
          <w:p w14:paraId="3DA133F4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</w:tcPr>
          <w:p w14:paraId="6C52F393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</w:tcPr>
          <w:p w14:paraId="455749BC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</w:tcPr>
          <w:p w14:paraId="40B48A89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</w:tcPr>
          <w:p w14:paraId="6933906B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vMerge/>
            <w:vAlign w:val="center"/>
          </w:tcPr>
          <w:p w14:paraId="7A38533A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</w:tcPr>
          <w:p w14:paraId="5DDDC9A9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7" w:type="pct"/>
            <w:vMerge/>
            <w:vAlign w:val="center"/>
          </w:tcPr>
          <w:p w14:paraId="208E4053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</w:tcPr>
          <w:p w14:paraId="0C466129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</w:tcPr>
          <w:p w14:paraId="030A0D6F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</w:tcPr>
          <w:p w14:paraId="33B1FCE5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/>
            <w:vAlign w:val="center"/>
          </w:tcPr>
          <w:p w14:paraId="4E3F9F0E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</w:tcPr>
          <w:p w14:paraId="79C5BFF6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1402</w:t>
            </w:r>
          </w:p>
        </w:tc>
      </w:tr>
      <w:tr w:rsidR="0038276D" w14:paraId="023F58E0" w14:textId="77777777">
        <w:trPr>
          <w:trHeight w:val="280"/>
        </w:trPr>
        <w:tc>
          <w:tcPr>
            <w:tcW w:w="420" w:type="pct"/>
            <w:vMerge/>
            <w:vAlign w:val="center"/>
          </w:tcPr>
          <w:p w14:paraId="7F0ECA4D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</w:tcPr>
          <w:p w14:paraId="7573EC66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</w:tcPr>
          <w:p w14:paraId="7B40EBC7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 w:hint="eastAsia"/>
                <w:color w:val="000000"/>
                <w:sz w:val="16"/>
                <w:szCs w:val="16"/>
              </w:rPr>
              <w:t>[210]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</w:tcPr>
          <w:p w14:paraId="04A232B3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9.63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</w:tcPr>
          <w:p w14:paraId="5D7FA4D0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18.43</w:t>
            </w:r>
          </w:p>
        </w:tc>
        <w:tc>
          <w:tcPr>
            <w:tcW w:w="318" w:type="pct"/>
            <w:vMerge/>
            <w:vAlign w:val="center"/>
          </w:tcPr>
          <w:p w14:paraId="04E2AAB7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</w:tcPr>
          <w:p w14:paraId="06BBD838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7" w:type="pct"/>
            <w:shd w:val="clear" w:color="auto" w:fill="auto"/>
            <w:vAlign w:val="center"/>
          </w:tcPr>
          <w:p w14:paraId="6F62967C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</w:tcPr>
          <w:p w14:paraId="34341174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4.67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</w:tcPr>
          <w:p w14:paraId="4C8E531A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180</w:t>
            </w:r>
          </w:p>
        </w:tc>
        <w:tc>
          <w:tcPr>
            <w:tcW w:w="361" w:type="pct"/>
            <w:vMerge/>
            <w:vAlign w:val="center"/>
          </w:tcPr>
          <w:p w14:paraId="0B16DC9F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 w:val="restart"/>
            <w:shd w:val="clear" w:color="auto" w:fill="auto"/>
            <w:vAlign w:val="center"/>
          </w:tcPr>
          <w:p w14:paraId="071A80E1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481" w:type="pct"/>
            <w:shd w:val="clear" w:color="auto" w:fill="auto"/>
            <w:vAlign w:val="center"/>
          </w:tcPr>
          <w:p w14:paraId="1ECEE54C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537</w:t>
            </w:r>
          </w:p>
        </w:tc>
      </w:tr>
      <w:tr w:rsidR="0038276D" w14:paraId="5EE6B04A" w14:textId="77777777">
        <w:trPr>
          <w:trHeight w:val="280"/>
        </w:trPr>
        <w:tc>
          <w:tcPr>
            <w:tcW w:w="420" w:type="pct"/>
            <w:vMerge/>
            <w:vAlign w:val="center"/>
          </w:tcPr>
          <w:p w14:paraId="534128B2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</w:tcPr>
          <w:p w14:paraId="05C30BA9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</w:tcPr>
          <w:p w14:paraId="26A31874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</w:tcPr>
          <w:p w14:paraId="59EDED9C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</w:tcPr>
          <w:p w14:paraId="17C160DA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vMerge/>
            <w:vAlign w:val="center"/>
          </w:tcPr>
          <w:p w14:paraId="70AD433D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shd w:val="clear" w:color="auto" w:fill="auto"/>
            <w:vAlign w:val="center"/>
          </w:tcPr>
          <w:p w14:paraId="41F97644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backscatter modulated by [1, -1] and [1, -1, 1, -1]</w:t>
            </w:r>
          </w:p>
        </w:tc>
        <w:tc>
          <w:tcPr>
            <w:tcW w:w="337" w:type="pct"/>
            <w:vMerge w:val="restart"/>
            <w:shd w:val="clear" w:color="auto" w:fill="auto"/>
            <w:vAlign w:val="center"/>
          </w:tcPr>
          <w:p w14:paraId="1A3AF954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61" w:type="pct"/>
            <w:vMerge/>
            <w:vAlign w:val="center"/>
          </w:tcPr>
          <w:p w14:paraId="637BD132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</w:tcPr>
          <w:p w14:paraId="20156885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</w:tcPr>
          <w:p w14:paraId="70578BBB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/>
            <w:vAlign w:val="center"/>
          </w:tcPr>
          <w:p w14:paraId="699887D5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</w:tcPr>
          <w:p w14:paraId="1B9FDCCF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545</w:t>
            </w:r>
          </w:p>
        </w:tc>
      </w:tr>
      <w:tr w:rsidR="0038276D" w14:paraId="2A770A53" w14:textId="77777777">
        <w:trPr>
          <w:trHeight w:val="280"/>
        </w:trPr>
        <w:tc>
          <w:tcPr>
            <w:tcW w:w="420" w:type="pct"/>
            <w:vMerge/>
            <w:vAlign w:val="center"/>
          </w:tcPr>
          <w:p w14:paraId="5305DE79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</w:tcPr>
          <w:p w14:paraId="2334AEC3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shd w:val="clear" w:color="auto" w:fill="auto"/>
            <w:vAlign w:val="center"/>
          </w:tcPr>
          <w:p w14:paraId="37212A69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 w:hint="eastAsia"/>
                <w:color w:val="000000"/>
                <w:sz w:val="16"/>
                <w:szCs w:val="16"/>
              </w:rPr>
              <w:t>[193]</w:t>
            </w:r>
          </w:p>
        </w:tc>
        <w:tc>
          <w:tcPr>
            <w:tcW w:w="323" w:type="pct"/>
            <w:shd w:val="clear" w:color="auto" w:fill="auto"/>
            <w:vAlign w:val="center"/>
          </w:tcPr>
          <w:p w14:paraId="0E64C122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6.84</w:t>
            </w:r>
          </w:p>
        </w:tc>
        <w:tc>
          <w:tcPr>
            <w:tcW w:w="280" w:type="pct"/>
            <w:shd w:val="clear" w:color="auto" w:fill="auto"/>
            <w:vAlign w:val="center"/>
          </w:tcPr>
          <w:p w14:paraId="4A51F7AA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6.84</w:t>
            </w:r>
          </w:p>
        </w:tc>
        <w:tc>
          <w:tcPr>
            <w:tcW w:w="318" w:type="pct"/>
            <w:vMerge/>
            <w:vAlign w:val="center"/>
          </w:tcPr>
          <w:p w14:paraId="45970515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 w:val="restart"/>
            <w:shd w:val="clear" w:color="auto" w:fill="auto"/>
            <w:vAlign w:val="center"/>
          </w:tcPr>
          <w:p w14:paraId="4DAAC5AE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Manchester encoding</w:t>
            </w:r>
          </w:p>
        </w:tc>
        <w:tc>
          <w:tcPr>
            <w:tcW w:w="337" w:type="pct"/>
            <w:vMerge/>
            <w:vAlign w:val="center"/>
          </w:tcPr>
          <w:p w14:paraId="2B6E6FE4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</w:tcPr>
          <w:p w14:paraId="46C742D6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311" w:type="pct"/>
            <w:vMerge/>
            <w:vAlign w:val="center"/>
          </w:tcPr>
          <w:p w14:paraId="655BF0BE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</w:tcPr>
          <w:p w14:paraId="132FA389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42</w:t>
            </w:r>
          </w:p>
        </w:tc>
        <w:tc>
          <w:tcPr>
            <w:tcW w:w="481" w:type="pct"/>
            <w:vMerge/>
            <w:vAlign w:val="center"/>
          </w:tcPr>
          <w:p w14:paraId="25A17193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</w:tcPr>
          <w:p w14:paraId="3D8ECDB9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166</w:t>
            </w:r>
          </w:p>
        </w:tc>
      </w:tr>
      <w:tr w:rsidR="0038276D" w14:paraId="77EAB076" w14:textId="77777777">
        <w:trPr>
          <w:trHeight w:val="280"/>
        </w:trPr>
        <w:tc>
          <w:tcPr>
            <w:tcW w:w="420" w:type="pct"/>
            <w:vMerge/>
            <w:vAlign w:val="center"/>
          </w:tcPr>
          <w:p w14:paraId="33D3DD02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</w:tcPr>
          <w:p w14:paraId="61D25ACF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</w:tcPr>
          <w:p w14:paraId="5DF2A32B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 w:hint="eastAsia"/>
                <w:color w:val="000000"/>
                <w:sz w:val="16"/>
                <w:szCs w:val="16"/>
              </w:rPr>
              <w:t>[202]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</w:tcPr>
          <w:p w14:paraId="406A9F02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</w:tcPr>
          <w:p w14:paraId="5562E944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3.1</w:t>
            </w:r>
          </w:p>
        </w:tc>
        <w:tc>
          <w:tcPr>
            <w:tcW w:w="318" w:type="pct"/>
            <w:vMerge/>
            <w:vAlign w:val="center"/>
          </w:tcPr>
          <w:p w14:paraId="4E9BB1DD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</w:tcPr>
          <w:p w14:paraId="46035529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7" w:type="pct"/>
            <w:vMerge/>
            <w:vAlign w:val="center"/>
          </w:tcPr>
          <w:p w14:paraId="08E6D2A0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restart"/>
            <w:shd w:val="clear" w:color="auto" w:fill="auto"/>
            <w:vAlign w:val="center"/>
          </w:tcPr>
          <w:p w14:paraId="1A2AF79A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4.81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</w:tcPr>
          <w:p w14:paraId="7D69A09D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150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</w:tcPr>
          <w:p w14:paraId="5843A6C9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75</w:t>
            </w:r>
          </w:p>
        </w:tc>
        <w:tc>
          <w:tcPr>
            <w:tcW w:w="481" w:type="pct"/>
            <w:vMerge w:val="restart"/>
            <w:shd w:val="clear" w:color="auto" w:fill="auto"/>
            <w:vAlign w:val="center"/>
          </w:tcPr>
          <w:p w14:paraId="366261AF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481" w:type="pct"/>
            <w:shd w:val="clear" w:color="auto" w:fill="auto"/>
            <w:vAlign w:val="center"/>
          </w:tcPr>
          <w:p w14:paraId="774A494B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313</w:t>
            </w:r>
          </w:p>
        </w:tc>
      </w:tr>
      <w:tr w:rsidR="0038276D" w14:paraId="50328CA6" w14:textId="77777777">
        <w:trPr>
          <w:trHeight w:val="280"/>
        </w:trPr>
        <w:tc>
          <w:tcPr>
            <w:tcW w:w="420" w:type="pct"/>
            <w:vMerge/>
            <w:vAlign w:val="center"/>
          </w:tcPr>
          <w:p w14:paraId="0180A691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</w:tcPr>
          <w:p w14:paraId="3F82BA5B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</w:tcPr>
          <w:p w14:paraId="1533F8F3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</w:tcPr>
          <w:p w14:paraId="05E23096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</w:tcPr>
          <w:p w14:paraId="516EA7B5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vMerge/>
            <w:vAlign w:val="center"/>
          </w:tcPr>
          <w:p w14:paraId="1D24B3F5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</w:tcPr>
          <w:p w14:paraId="24187261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7" w:type="pct"/>
            <w:shd w:val="clear" w:color="auto" w:fill="auto"/>
            <w:vAlign w:val="center"/>
          </w:tcPr>
          <w:p w14:paraId="58E8CBCD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61" w:type="pct"/>
            <w:vMerge/>
            <w:vAlign w:val="center"/>
          </w:tcPr>
          <w:p w14:paraId="75DF6C22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</w:tcPr>
          <w:p w14:paraId="17444D70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</w:tcPr>
          <w:p w14:paraId="325B898B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/>
            <w:vAlign w:val="center"/>
          </w:tcPr>
          <w:p w14:paraId="7CB87AC0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</w:tcPr>
          <w:p w14:paraId="4C4A0F1C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316</w:t>
            </w:r>
          </w:p>
        </w:tc>
      </w:tr>
      <w:tr w:rsidR="0038276D" w14:paraId="156C069A" w14:textId="77777777">
        <w:trPr>
          <w:trHeight w:val="280"/>
        </w:trPr>
        <w:tc>
          <w:tcPr>
            <w:tcW w:w="420" w:type="pct"/>
            <w:vMerge/>
            <w:vAlign w:val="center"/>
          </w:tcPr>
          <w:p w14:paraId="3E4A903A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</w:tcPr>
          <w:p w14:paraId="4D8BC554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</w:tcPr>
          <w:p w14:paraId="061E1391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 w:hint="eastAsia"/>
                <w:color w:val="000000"/>
                <w:sz w:val="16"/>
                <w:szCs w:val="16"/>
              </w:rPr>
              <w:t>[195]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</w:tcPr>
          <w:p w14:paraId="4AE1524E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-0.62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</w:tcPr>
          <w:p w14:paraId="411F4FC1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4.8</w:t>
            </w:r>
          </w:p>
        </w:tc>
        <w:tc>
          <w:tcPr>
            <w:tcW w:w="318" w:type="pct"/>
            <w:vMerge w:val="restart"/>
            <w:shd w:val="clear" w:color="auto" w:fill="auto"/>
            <w:vAlign w:val="center"/>
          </w:tcPr>
          <w:p w14:paraId="69437BA6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no FEC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</w:tcPr>
          <w:p w14:paraId="5CEB75A8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Manchester</w:t>
            </w:r>
          </w:p>
        </w:tc>
        <w:tc>
          <w:tcPr>
            <w:tcW w:w="337" w:type="pct"/>
            <w:shd w:val="clear" w:color="auto" w:fill="auto"/>
            <w:vAlign w:val="center"/>
          </w:tcPr>
          <w:p w14:paraId="500D8C84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61" w:type="pct"/>
            <w:shd w:val="clear" w:color="auto" w:fill="auto"/>
            <w:vAlign w:val="center"/>
          </w:tcPr>
          <w:p w14:paraId="32D47FAB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5.08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</w:tcPr>
          <w:p w14:paraId="1D328330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160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</w:tcPr>
          <w:p w14:paraId="35DF8787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481" w:type="pct"/>
            <w:shd w:val="clear" w:color="auto" w:fill="auto"/>
            <w:vAlign w:val="center"/>
          </w:tcPr>
          <w:p w14:paraId="5B5F1DA2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481" w:type="pct"/>
            <w:shd w:val="clear" w:color="auto" w:fill="auto"/>
            <w:vAlign w:val="center"/>
          </w:tcPr>
          <w:p w14:paraId="6B00B6A7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1451</w:t>
            </w:r>
          </w:p>
        </w:tc>
      </w:tr>
      <w:tr w:rsidR="0038276D" w14:paraId="5C514D17" w14:textId="77777777">
        <w:trPr>
          <w:trHeight w:val="280"/>
        </w:trPr>
        <w:tc>
          <w:tcPr>
            <w:tcW w:w="420" w:type="pct"/>
            <w:vMerge/>
            <w:vAlign w:val="center"/>
          </w:tcPr>
          <w:p w14:paraId="6C460501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</w:tcPr>
          <w:p w14:paraId="553AE701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</w:tcPr>
          <w:p w14:paraId="4FBD0414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</w:tcPr>
          <w:p w14:paraId="215250A1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</w:tcPr>
          <w:p w14:paraId="6DEBF066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vMerge/>
            <w:vAlign w:val="center"/>
          </w:tcPr>
          <w:p w14:paraId="0F7276F0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</w:tcPr>
          <w:p w14:paraId="35498EA9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7" w:type="pct"/>
            <w:shd w:val="clear" w:color="auto" w:fill="auto"/>
            <w:vAlign w:val="center"/>
          </w:tcPr>
          <w:p w14:paraId="61F2A915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61" w:type="pct"/>
            <w:shd w:val="clear" w:color="auto" w:fill="auto"/>
            <w:vAlign w:val="center"/>
          </w:tcPr>
          <w:p w14:paraId="354D739B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5.49</w:t>
            </w:r>
          </w:p>
        </w:tc>
        <w:tc>
          <w:tcPr>
            <w:tcW w:w="311" w:type="pct"/>
            <w:vMerge/>
            <w:vAlign w:val="center"/>
          </w:tcPr>
          <w:p w14:paraId="7758C724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</w:tcPr>
          <w:p w14:paraId="23DC9502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 w:val="restart"/>
            <w:shd w:val="clear" w:color="auto" w:fill="auto"/>
            <w:vAlign w:val="center"/>
          </w:tcPr>
          <w:p w14:paraId="604D3AFA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481" w:type="pct"/>
            <w:shd w:val="clear" w:color="auto" w:fill="auto"/>
            <w:vAlign w:val="center"/>
          </w:tcPr>
          <w:p w14:paraId="0DDC6D14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1458</w:t>
            </w:r>
          </w:p>
        </w:tc>
      </w:tr>
      <w:tr w:rsidR="0038276D" w14:paraId="41CD2572" w14:textId="77777777">
        <w:trPr>
          <w:trHeight w:val="280"/>
        </w:trPr>
        <w:tc>
          <w:tcPr>
            <w:tcW w:w="420" w:type="pct"/>
            <w:vMerge/>
            <w:vAlign w:val="center"/>
          </w:tcPr>
          <w:p w14:paraId="3607475E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</w:tcPr>
          <w:p w14:paraId="5049BD16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0.04</w:t>
            </w:r>
          </w:p>
        </w:tc>
        <w:tc>
          <w:tcPr>
            <w:tcW w:w="524" w:type="pct"/>
            <w:vMerge w:val="restart"/>
            <w:shd w:val="clear" w:color="auto" w:fill="auto"/>
            <w:vAlign w:val="center"/>
          </w:tcPr>
          <w:p w14:paraId="37E7C9F6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 w:hint="eastAsia"/>
                <w:color w:val="000000"/>
                <w:sz w:val="16"/>
                <w:szCs w:val="16"/>
              </w:rPr>
              <w:t>[202]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</w:tcPr>
          <w:p w14:paraId="523BBB75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3.7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</w:tcPr>
          <w:p w14:paraId="58935038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4.4</w:t>
            </w:r>
          </w:p>
        </w:tc>
        <w:tc>
          <w:tcPr>
            <w:tcW w:w="318" w:type="pct"/>
            <w:vMerge w:val="restart"/>
            <w:shd w:val="clear" w:color="auto" w:fill="auto"/>
            <w:vAlign w:val="center"/>
          </w:tcPr>
          <w:p w14:paraId="26795095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CC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</w:tcPr>
          <w:p w14:paraId="17152E9C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Manchester encoding</w:t>
            </w:r>
          </w:p>
        </w:tc>
        <w:tc>
          <w:tcPr>
            <w:tcW w:w="337" w:type="pct"/>
            <w:shd w:val="clear" w:color="auto" w:fill="auto"/>
            <w:vAlign w:val="center"/>
          </w:tcPr>
          <w:p w14:paraId="22A9DF48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</w:tcPr>
          <w:p w14:paraId="69E78101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5.36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</w:tcPr>
          <w:p w14:paraId="714CF7E0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150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</w:tcPr>
          <w:p w14:paraId="30CE3786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75</w:t>
            </w:r>
          </w:p>
        </w:tc>
        <w:tc>
          <w:tcPr>
            <w:tcW w:w="481" w:type="pct"/>
            <w:vMerge/>
            <w:vAlign w:val="center"/>
          </w:tcPr>
          <w:p w14:paraId="7234DFED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</w:tcPr>
          <w:p w14:paraId="717F758A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349</w:t>
            </w:r>
          </w:p>
        </w:tc>
      </w:tr>
      <w:tr w:rsidR="0038276D" w14:paraId="34F941EE" w14:textId="77777777">
        <w:trPr>
          <w:trHeight w:val="280"/>
        </w:trPr>
        <w:tc>
          <w:tcPr>
            <w:tcW w:w="420" w:type="pct"/>
            <w:vMerge/>
            <w:vAlign w:val="center"/>
          </w:tcPr>
          <w:p w14:paraId="7622590F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</w:tcPr>
          <w:p w14:paraId="1EBF7BB4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</w:tcPr>
          <w:p w14:paraId="32F9678E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</w:tcPr>
          <w:p w14:paraId="25069126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</w:tcPr>
          <w:p w14:paraId="07FB1B20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vMerge/>
            <w:vAlign w:val="center"/>
          </w:tcPr>
          <w:p w14:paraId="474C5691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</w:tcPr>
          <w:p w14:paraId="56A1DE81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7" w:type="pct"/>
            <w:shd w:val="clear" w:color="auto" w:fill="auto"/>
            <w:vAlign w:val="center"/>
          </w:tcPr>
          <w:p w14:paraId="1AE1CEEF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61" w:type="pct"/>
            <w:vMerge/>
            <w:vAlign w:val="center"/>
          </w:tcPr>
          <w:p w14:paraId="63CC7905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</w:tcPr>
          <w:p w14:paraId="364B989F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</w:tcPr>
          <w:p w14:paraId="0D2AE382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/>
            <w:vAlign w:val="center"/>
          </w:tcPr>
          <w:p w14:paraId="41669A3D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</w:tcPr>
          <w:p w14:paraId="1837EFDA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352</w:t>
            </w:r>
          </w:p>
        </w:tc>
      </w:tr>
      <w:tr w:rsidR="0038276D" w14:paraId="592A3378" w14:textId="77777777">
        <w:trPr>
          <w:trHeight w:val="280"/>
        </w:trPr>
        <w:tc>
          <w:tcPr>
            <w:tcW w:w="420" w:type="pct"/>
            <w:vMerge/>
            <w:vAlign w:val="center"/>
          </w:tcPr>
          <w:p w14:paraId="59632917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</w:tcPr>
          <w:p w14:paraId="4C2C4B32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0.06</w:t>
            </w:r>
          </w:p>
        </w:tc>
        <w:tc>
          <w:tcPr>
            <w:tcW w:w="524" w:type="pct"/>
            <w:vMerge w:val="restart"/>
            <w:shd w:val="clear" w:color="auto" w:fill="auto"/>
            <w:vAlign w:val="center"/>
          </w:tcPr>
          <w:p w14:paraId="5A4D8FF5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 w:hint="eastAsia"/>
                <w:color w:val="000000"/>
                <w:sz w:val="16"/>
                <w:szCs w:val="16"/>
              </w:rPr>
              <w:t>[192]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</w:tcPr>
          <w:p w14:paraId="6C989F30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1.7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</w:tcPr>
          <w:p w14:paraId="361FF7F0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7.8</w:t>
            </w:r>
          </w:p>
        </w:tc>
        <w:tc>
          <w:tcPr>
            <w:tcW w:w="318" w:type="pct"/>
            <w:vMerge/>
            <w:vAlign w:val="center"/>
          </w:tcPr>
          <w:p w14:paraId="037783A3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 w:val="restart"/>
            <w:shd w:val="clear" w:color="auto" w:fill="auto"/>
            <w:vAlign w:val="center"/>
          </w:tcPr>
          <w:p w14:paraId="1B01C8B4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Manchester</w:t>
            </w:r>
          </w:p>
        </w:tc>
        <w:tc>
          <w:tcPr>
            <w:tcW w:w="337" w:type="pct"/>
            <w:vMerge w:val="restart"/>
            <w:shd w:val="clear" w:color="auto" w:fill="auto"/>
            <w:vAlign w:val="center"/>
          </w:tcPr>
          <w:p w14:paraId="2E7D559E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</w:tcPr>
          <w:p w14:paraId="194A5908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0.83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</w:tcPr>
          <w:p w14:paraId="54463816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</w:tcPr>
          <w:p w14:paraId="24E275F7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NaN</w:t>
            </w:r>
            <w:proofErr w:type="spellEnd"/>
          </w:p>
        </w:tc>
        <w:tc>
          <w:tcPr>
            <w:tcW w:w="481" w:type="pct"/>
            <w:vMerge/>
            <w:vAlign w:val="center"/>
          </w:tcPr>
          <w:p w14:paraId="1ED453A2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</w:tcPr>
          <w:p w14:paraId="52992B97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1403</w:t>
            </w:r>
          </w:p>
        </w:tc>
      </w:tr>
      <w:tr w:rsidR="0038276D" w14:paraId="27C63188" w14:textId="77777777">
        <w:trPr>
          <w:trHeight w:val="280"/>
        </w:trPr>
        <w:tc>
          <w:tcPr>
            <w:tcW w:w="420" w:type="pct"/>
            <w:vMerge/>
            <w:vAlign w:val="center"/>
          </w:tcPr>
          <w:p w14:paraId="430566D9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</w:tcPr>
          <w:p w14:paraId="41476E05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</w:tcPr>
          <w:p w14:paraId="6C5491D3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</w:tcPr>
          <w:p w14:paraId="036B4DF5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</w:tcPr>
          <w:p w14:paraId="469A5EAF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vMerge/>
            <w:vAlign w:val="center"/>
          </w:tcPr>
          <w:p w14:paraId="2B2F3FA2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</w:tcPr>
          <w:p w14:paraId="4EA8FE72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7" w:type="pct"/>
            <w:vMerge/>
            <w:vAlign w:val="center"/>
          </w:tcPr>
          <w:p w14:paraId="44363807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</w:tcPr>
          <w:p w14:paraId="6F102B7F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</w:tcPr>
          <w:p w14:paraId="5A61A7DD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</w:tcPr>
          <w:p w14:paraId="6F71A585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/>
            <w:vAlign w:val="center"/>
          </w:tcPr>
          <w:p w14:paraId="75E7D028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</w:tcPr>
          <w:p w14:paraId="59297DA6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1409</w:t>
            </w:r>
          </w:p>
        </w:tc>
      </w:tr>
      <w:tr w:rsidR="0038276D" w14:paraId="3C72F232" w14:textId="77777777">
        <w:trPr>
          <w:trHeight w:val="280"/>
        </w:trPr>
        <w:tc>
          <w:tcPr>
            <w:tcW w:w="420" w:type="pct"/>
            <w:vMerge/>
            <w:vAlign w:val="center"/>
          </w:tcPr>
          <w:p w14:paraId="7966FB48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</w:tcPr>
          <w:p w14:paraId="7EC2E0EE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</w:tcPr>
          <w:p w14:paraId="153BFA55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 w:hint="eastAsia"/>
                <w:color w:val="000000"/>
                <w:sz w:val="16"/>
                <w:szCs w:val="16"/>
              </w:rPr>
              <w:t>[202]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</w:tcPr>
          <w:p w14:paraId="38FF49B3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-4.4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</w:tcPr>
          <w:p w14:paraId="34BB220F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-3.5</w:t>
            </w:r>
          </w:p>
        </w:tc>
        <w:tc>
          <w:tcPr>
            <w:tcW w:w="318" w:type="pct"/>
            <w:vMerge/>
            <w:vAlign w:val="center"/>
          </w:tcPr>
          <w:p w14:paraId="0A165E9D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 w:val="restart"/>
            <w:shd w:val="clear" w:color="auto" w:fill="auto"/>
            <w:vAlign w:val="center"/>
          </w:tcPr>
          <w:p w14:paraId="17385340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Manchester encoding</w:t>
            </w:r>
          </w:p>
        </w:tc>
        <w:tc>
          <w:tcPr>
            <w:tcW w:w="337" w:type="pct"/>
            <w:vMerge/>
            <w:vAlign w:val="center"/>
          </w:tcPr>
          <w:p w14:paraId="66DE8A26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restart"/>
            <w:shd w:val="clear" w:color="auto" w:fill="auto"/>
            <w:vAlign w:val="center"/>
          </w:tcPr>
          <w:p w14:paraId="0266D416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0.96</w:t>
            </w:r>
          </w:p>
        </w:tc>
        <w:tc>
          <w:tcPr>
            <w:tcW w:w="311" w:type="pct"/>
            <w:vMerge/>
            <w:vAlign w:val="center"/>
          </w:tcPr>
          <w:p w14:paraId="3DE30245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restart"/>
            <w:shd w:val="clear" w:color="auto" w:fill="auto"/>
            <w:vAlign w:val="center"/>
          </w:tcPr>
          <w:p w14:paraId="48DAE656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7.5</w:t>
            </w:r>
          </w:p>
        </w:tc>
        <w:tc>
          <w:tcPr>
            <w:tcW w:w="481" w:type="pct"/>
            <w:vMerge w:val="restart"/>
            <w:shd w:val="clear" w:color="auto" w:fill="auto"/>
            <w:vAlign w:val="center"/>
          </w:tcPr>
          <w:p w14:paraId="10C356D9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481" w:type="pct"/>
            <w:shd w:val="clear" w:color="auto" w:fill="auto"/>
            <w:vAlign w:val="center"/>
          </w:tcPr>
          <w:p w14:paraId="30E781FF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295</w:t>
            </w:r>
          </w:p>
        </w:tc>
      </w:tr>
      <w:tr w:rsidR="0038276D" w14:paraId="79174C95" w14:textId="77777777">
        <w:trPr>
          <w:trHeight w:val="280"/>
        </w:trPr>
        <w:tc>
          <w:tcPr>
            <w:tcW w:w="420" w:type="pct"/>
            <w:vMerge/>
            <w:vAlign w:val="center"/>
          </w:tcPr>
          <w:p w14:paraId="20C24AD9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</w:tcPr>
          <w:p w14:paraId="58BE22C6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</w:tcPr>
          <w:p w14:paraId="1148EBC3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</w:tcPr>
          <w:p w14:paraId="3589458C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</w:tcPr>
          <w:p w14:paraId="6E3DDE0E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vMerge/>
            <w:vAlign w:val="center"/>
          </w:tcPr>
          <w:p w14:paraId="567CA2E4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</w:tcPr>
          <w:p w14:paraId="0681DC93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7" w:type="pct"/>
            <w:vMerge w:val="restart"/>
            <w:shd w:val="clear" w:color="auto" w:fill="auto"/>
            <w:vAlign w:val="center"/>
          </w:tcPr>
          <w:p w14:paraId="3EF79B6A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61" w:type="pct"/>
            <w:vMerge/>
            <w:vAlign w:val="center"/>
          </w:tcPr>
          <w:p w14:paraId="3C120B33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</w:tcPr>
          <w:p w14:paraId="1B446744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</w:tcPr>
          <w:p w14:paraId="2A3A56F9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/>
            <w:vAlign w:val="center"/>
          </w:tcPr>
          <w:p w14:paraId="1B275BEF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</w:tcPr>
          <w:p w14:paraId="4FFEB29F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298</w:t>
            </w:r>
          </w:p>
        </w:tc>
      </w:tr>
      <w:tr w:rsidR="0038276D" w14:paraId="5F1FDB6A" w14:textId="77777777">
        <w:trPr>
          <w:trHeight w:val="280"/>
        </w:trPr>
        <w:tc>
          <w:tcPr>
            <w:tcW w:w="420" w:type="pct"/>
            <w:vMerge/>
            <w:vAlign w:val="center"/>
          </w:tcPr>
          <w:p w14:paraId="0DE1F3A2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</w:tcPr>
          <w:p w14:paraId="304C38F0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</w:tcPr>
          <w:p w14:paraId="773113AB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 w:hint="eastAsia"/>
                <w:color w:val="000000"/>
                <w:sz w:val="16"/>
                <w:szCs w:val="16"/>
              </w:rPr>
              <w:t>[191]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</w:tcPr>
          <w:p w14:paraId="30CC8813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25.2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</w:tcPr>
          <w:p w14:paraId="318D0B9B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50</w:t>
            </w:r>
          </w:p>
        </w:tc>
        <w:tc>
          <w:tcPr>
            <w:tcW w:w="318" w:type="pct"/>
            <w:shd w:val="clear" w:color="auto" w:fill="auto"/>
            <w:vAlign w:val="center"/>
          </w:tcPr>
          <w:p w14:paraId="0B0316D3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no FEC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</w:tcPr>
          <w:p w14:paraId="108F4425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Manchester</w:t>
            </w:r>
          </w:p>
        </w:tc>
        <w:tc>
          <w:tcPr>
            <w:tcW w:w="337" w:type="pct"/>
            <w:vMerge/>
            <w:vAlign w:val="center"/>
          </w:tcPr>
          <w:p w14:paraId="6335E85A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restart"/>
            <w:shd w:val="clear" w:color="auto" w:fill="auto"/>
            <w:vAlign w:val="center"/>
          </w:tcPr>
          <w:p w14:paraId="261FA548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</w:tcPr>
          <w:p w14:paraId="271473CE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90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</w:tcPr>
          <w:p w14:paraId="56AB6599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NaN</w:t>
            </w:r>
            <w:proofErr w:type="spellEnd"/>
          </w:p>
        </w:tc>
        <w:tc>
          <w:tcPr>
            <w:tcW w:w="481" w:type="pct"/>
            <w:shd w:val="clear" w:color="auto" w:fill="auto"/>
            <w:vAlign w:val="center"/>
          </w:tcPr>
          <w:p w14:paraId="08658E87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481" w:type="pct"/>
            <w:shd w:val="clear" w:color="auto" w:fill="auto"/>
            <w:vAlign w:val="center"/>
          </w:tcPr>
          <w:p w14:paraId="3B1992C1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924</w:t>
            </w:r>
          </w:p>
        </w:tc>
      </w:tr>
      <w:tr w:rsidR="0038276D" w14:paraId="3001D06B" w14:textId="77777777">
        <w:trPr>
          <w:trHeight w:val="280"/>
        </w:trPr>
        <w:tc>
          <w:tcPr>
            <w:tcW w:w="420" w:type="pct"/>
            <w:vMerge/>
            <w:vAlign w:val="center"/>
          </w:tcPr>
          <w:p w14:paraId="64316186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</w:tcPr>
          <w:p w14:paraId="557740B9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</w:tcPr>
          <w:p w14:paraId="5AFADA63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</w:tcPr>
          <w:p w14:paraId="6498F85B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</w:tcPr>
          <w:p w14:paraId="5B7CA694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shd w:val="clear" w:color="auto" w:fill="auto"/>
            <w:vAlign w:val="center"/>
          </w:tcPr>
          <w:p w14:paraId="580F6EB4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FEC</w:t>
            </w:r>
          </w:p>
        </w:tc>
        <w:tc>
          <w:tcPr>
            <w:tcW w:w="280" w:type="pct"/>
            <w:vMerge/>
            <w:vAlign w:val="center"/>
          </w:tcPr>
          <w:p w14:paraId="6316E1A8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7" w:type="pct"/>
            <w:vMerge w:val="restart"/>
            <w:shd w:val="clear" w:color="auto" w:fill="auto"/>
            <w:vAlign w:val="center"/>
          </w:tcPr>
          <w:p w14:paraId="7FDBC3F1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61" w:type="pct"/>
            <w:vMerge/>
            <w:vAlign w:val="center"/>
          </w:tcPr>
          <w:p w14:paraId="2CF8F38E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</w:tcPr>
          <w:p w14:paraId="65A463ED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</w:tcPr>
          <w:p w14:paraId="6E9A7707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</w:tcPr>
          <w:p w14:paraId="36D53204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481" w:type="pct"/>
            <w:shd w:val="clear" w:color="auto" w:fill="auto"/>
            <w:vAlign w:val="center"/>
          </w:tcPr>
          <w:p w14:paraId="2BECA1A4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890</w:t>
            </w:r>
          </w:p>
        </w:tc>
      </w:tr>
      <w:tr w:rsidR="0038276D" w14:paraId="5C40446B" w14:textId="77777777">
        <w:trPr>
          <w:trHeight w:val="280"/>
        </w:trPr>
        <w:tc>
          <w:tcPr>
            <w:tcW w:w="420" w:type="pct"/>
            <w:vMerge/>
            <w:vAlign w:val="center"/>
          </w:tcPr>
          <w:p w14:paraId="50A5696B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</w:tcPr>
          <w:p w14:paraId="74CA11D3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0.07</w:t>
            </w:r>
          </w:p>
        </w:tc>
        <w:tc>
          <w:tcPr>
            <w:tcW w:w="524" w:type="pct"/>
            <w:vMerge w:val="restart"/>
            <w:shd w:val="clear" w:color="auto" w:fill="auto"/>
            <w:vAlign w:val="center"/>
          </w:tcPr>
          <w:p w14:paraId="071AB155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 w:hint="eastAsia"/>
                <w:color w:val="000000"/>
                <w:sz w:val="16"/>
                <w:szCs w:val="16"/>
              </w:rPr>
              <w:t>[192]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</w:tcPr>
          <w:p w14:paraId="2611D017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5.3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</w:tcPr>
          <w:p w14:paraId="1468BD67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11</w:t>
            </w:r>
          </w:p>
        </w:tc>
        <w:tc>
          <w:tcPr>
            <w:tcW w:w="318" w:type="pct"/>
            <w:vMerge w:val="restart"/>
            <w:shd w:val="clear" w:color="auto" w:fill="auto"/>
            <w:vAlign w:val="center"/>
          </w:tcPr>
          <w:p w14:paraId="1136D0FE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CC</w:t>
            </w:r>
          </w:p>
        </w:tc>
        <w:tc>
          <w:tcPr>
            <w:tcW w:w="280" w:type="pct"/>
            <w:vMerge/>
            <w:vAlign w:val="center"/>
          </w:tcPr>
          <w:p w14:paraId="7EFC5911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7" w:type="pct"/>
            <w:vMerge/>
            <w:vAlign w:val="center"/>
          </w:tcPr>
          <w:p w14:paraId="31F1D53E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restart"/>
            <w:shd w:val="clear" w:color="auto" w:fill="auto"/>
            <w:vAlign w:val="center"/>
          </w:tcPr>
          <w:p w14:paraId="258E6CF0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1.04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</w:tcPr>
          <w:p w14:paraId="63F5FC9E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361" w:type="pct"/>
            <w:vMerge/>
            <w:vAlign w:val="center"/>
          </w:tcPr>
          <w:p w14:paraId="6EE91389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 w:val="restart"/>
            <w:shd w:val="clear" w:color="auto" w:fill="auto"/>
            <w:vAlign w:val="center"/>
          </w:tcPr>
          <w:p w14:paraId="7E9F5C50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481" w:type="pct"/>
            <w:shd w:val="clear" w:color="auto" w:fill="auto"/>
            <w:vAlign w:val="center"/>
          </w:tcPr>
          <w:p w14:paraId="42A5587B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1404</w:t>
            </w:r>
          </w:p>
        </w:tc>
      </w:tr>
      <w:tr w:rsidR="0038276D" w14:paraId="23E13A3D" w14:textId="77777777">
        <w:trPr>
          <w:trHeight w:val="280"/>
        </w:trPr>
        <w:tc>
          <w:tcPr>
            <w:tcW w:w="420" w:type="pct"/>
            <w:vMerge/>
            <w:vAlign w:val="center"/>
          </w:tcPr>
          <w:p w14:paraId="288D9FA1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</w:tcPr>
          <w:p w14:paraId="5C31A666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</w:tcPr>
          <w:p w14:paraId="77C978C2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</w:tcPr>
          <w:p w14:paraId="072AA54A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</w:tcPr>
          <w:p w14:paraId="0A13B046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vMerge/>
            <w:vAlign w:val="center"/>
          </w:tcPr>
          <w:p w14:paraId="305E1D3C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</w:tcPr>
          <w:p w14:paraId="25945C4B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7" w:type="pct"/>
            <w:vMerge/>
            <w:vAlign w:val="center"/>
          </w:tcPr>
          <w:p w14:paraId="47A56663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</w:tcPr>
          <w:p w14:paraId="2F55C632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</w:tcPr>
          <w:p w14:paraId="08A14B07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</w:tcPr>
          <w:p w14:paraId="2EC7FD5F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/>
            <w:vAlign w:val="center"/>
          </w:tcPr>
          <w:p w14:paraId="494FF755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</w:tcPr>
          <w:p w14:paraId="1BD05F35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1410</w:t>
            </w:r>
          </w:p>
        </w:tc>
      </w:tr>
      <w:tr w:rsidR="0038276D" w14:paraId="7BA46E10" w14:textId="77777777">
        <w:trPr>
          <w:trHeight w:val="280"/>
        </w:trPr>
        <w:tc>
          <w:tcPr>
            <w:tcW w:w="420" w:type="pct"/>
            <w:vMerge/>
            <w:vAlign w:val="center"/>
          </w:tcPr>
          <w:p w14:paraId="128402AA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</w:tcPr>
          <w:p w14:paraId="6D66F8B0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</w:tcPr>
          <w:p w14:paraId="225F7C57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 w:hint="eastAsia"/>
                <w:color w:val="000000"/>
                <w:sz w:val="16"/>
                <w:szCs w:val="16"/>
              </w:rPr>
              <w:t>[202]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</w:tcPr>
          <w:p w14:paraId="4431C795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-0.5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</w:tcPr>
          <w:p w14:paraId="44C27EE3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2.8</w:t>
            </w:r>
          </w:p>
        </w:tc>
        <w:tc>
          <w:tcPr>
            <w:tcW w:w="318" w:type="pct"/>
            <w:vMerge/>
            <w:vAlign w:val="center"/>
          </w:tcPr>
          <w:p w14:paraId="748AA98C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 w:val="restart"/>
            <w:shd w:val="clear" w:color="auto" w:fill="auto"/>
            <w:vAlign w:val="center"/>
          </w:tcPr>
          <w:p w14:paraId="06974CF5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Manchester encoding</w:t>
            </w:r>
          </w:p>
        </w:tc>
        <w:tc>
          <w:tcPr>
            <w:tcW w:w="337" w:type="pct"/>
            <w:vMerge/>
            <w:vAlign w:val="center"/>
          </w:tcPr>
          <w:p w14:paraId="75701876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restart"/>
            <w:shd w:val="clear" w:color="auto" w:fill="auto"/>
            <w:vAlign w:val="center"/>
          </w:tcPr>
          <w:p w14:paraId="68674F51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1.07</w:t>
            </w:r>
          </w:p>
        </w:tc>
        <w:tc>
          <w:tcPr>
            <w:tcW w:w="311" w:type="pct"/>
            <w:vMerge/>
            <w:vAlign w:val="center"/>
          </w:tcPr>
          <w:p w14:paraId="5E5AB85B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restart"/>
            <w:shd w:val="clear" w:color="auto" w:fill="auto"/>
            <w:vAlign w:val="center"/>
          </w:tcPr>
          <w:p w14:paraId="595F6468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7.5</w:t>
            </w:r>
          </w:p>
        </w:tc>
        <w:tc>
          <w:tcPr>
            <w:tcW w:w="481" w:type="pct"/>
            <w:vMerge w:val="restart"/>
            <w:shd w:val="clear" w:color="auto" w:fill="auto"/>
            <w:vAlign w:val="center"/>
          </w:tcPr>
          <w:p w14:paraId="3B9BD275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481" w:type="pct"/>
            <w:shd w:val="clear" w:color="auto" w:fill="auto"/>
            <w:vAlign w:val="center"/>
          </w:tcPr>
          <w:p w14:paraId="63E5A2D3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331</w:t>
            </w:r>
          </w:p>
        </w:tc>
      </w:tr>
      <w:tr w:rsidR="0038276D" w14:paraId="07354C21" w14:textId="77777777">
        <w:trPr>
          <w:trHeight w:val="280"/>
        </w:trPr>
        <w:tc>
          <w:tcPr>
            <w:tcW w:w="420" w:type="pct"/>
            <w:vMerge/>
            <w:vAlign w:val="center"/>
          </w:tcPr>
          <w:p w14:paraId="6E1F4DDA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</w:tcPr>
          <w:p w14:paraId="41FA8FB8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</w:tcPr>
          <w:p w14:paraId="4468527F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</w:tcPr>
          <w:p w14:paraId="7131A501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</w:tcPr>
          <w:p w14:paraId="18941386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vMerge/>
            <w:vAlign w:val="center"/>
          </w:tcPr>
          <w:p w14:paraId="03BDAE69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</w:tcPr>
          <w:p w14:paraId="1ED8A480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7" w:type="pct"/>
            <w:shd w:val="clear" w:color="auto" w:fill="auto"/>
            <w:vAlign w:val="center"/>
          </w:tcPr>
          <w:p w14:paraId="782B785F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61" w:type="pct"/>
            <w:vMerge/>
            <w:vAlign w:val="center"/>
          </w:tcPr>
          <w:p w14:paraId="36B5C55B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</w:tcPr>
          <w:p w14:paraId="7660FCD0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</w:tcPr>
          <w:p w14:paraId="01CF9FB8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/>
            <w:vAlign w:val="center"/>
          </w:tcPr>
          <w:p w14:paraId="152EF58B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</w:tcPr>
          <w:p w14:paraId="458E829B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334</w:t>
            </w:r>
          </w:p>
        </w:tc>
      </w:tr>
      <w:tr w:rsidR="0038276D" w14:paraId="1FC850DD" w14:textId="77777777">
        <w:trPr>
          <w:trHeight w:val="280"/>
        </w:trPr>
        <w:tc>
          <w:tcPr>
            <w:tcW w:w="420" w:type="pct"/>
            <w:vMerge/>
            <w:vAlign w:val="center"/>
          </w:tcPr>
          <w:p w14:paraId="22B63CF8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</w:tcPr>
          <w:p w14:paraId="444DCBA9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</w:tcPr>
          <w:p w14:paraId="778AFCDD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 w:hint="eastAsia"/>
                <w:color w:val="000000"/>
                <w:sz w:val="16"/>
                <w:szCs w:val="16"/>
              </w:rPr>
              <w:t>[215]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</w:tcPr>
          <w:p w14:paraId="2A13AEC3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-2.31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</w:tcPr>
          <w:p w14:paraId="502427B6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-0.39</w:t>
            </w:r>
          </w:p>
        </w:tc>
        <w:tc>
          <w:tcPr>
            <w:tcW w:w="318" w:type="pct"/>
            <w:vMerge w:val="restart"/>
            <w:shd w:val="clear" w:color="auto" w:fill="auto"/>
            <w:vAlign w:val="center"/>
          </w:tcPr>
          <w:p w14:paraId="161445CA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no FEC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</w:tcPr>
          <w:p w14:paraId="22C6139A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Manchester</w:t>
            </w:r>
          </w:p>
        </w:tc>
        <w:tc>
          <w:tcPr>
            <w:tcW w:w="337" w:type="pct"/>
            <w:vMerge w:val="restart"/>
            <w:shd w:val="clear" w:color="auto" w:fill="auto"/>
            <w:vAlign w:val="center"/>
          </w:tcPr>
          <w:p w14:paraId="23EABDC9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</w:tcPr>
          <w:p w14:paraId="7F7F7C64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11" w:type="pct"/>
            <w:vMerge/>
            <w:vAlign w:val="center"/>
          </w:tcPr>
          <w:p w14:paraId="58D40741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restart"/>
            <w:shd w:val="clear" w:color="auto" w:fill="auto"/>
            <w:vAlign w:val="center"/>
          </w:tcPr>
          <w:p w14:paraId="59273D6D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NaN</w:t>
            </w:r>
            <w:proofErr w:type="spellEnd"/>
          </w:p>
        </w:tc>
        <w:tc>
          <w:tcPr>
            <w:tcW w:w="481" w:type="pct"/>
            <w:shd w:val="clear" w:color="auto" w:fill="auto"/>
            <w:vAlign w:val="center"/>
          </w:tcPr>
          <w:p w14:paraId="516C5F41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481" w:type="pct"/>
            <w:shd w:val="clear" w:color="auto" w:fill="auto"/>
            <w:vAlign w:val="center"/>
          </w:tcPr>
          <w:p w14:paraId="458F2697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1366</w:t>
            </w:r>
          </w:p>
        </w:tc>
      </w:tr>
      <w:tr w:rsidR="0038276D" w14:paraId="4BC4D27F" w14:textId="77777777">
        <w:trPr>
          <w:trHeight w:val="280"/>
        </w:trPr>
        <w:tc>
          <w:tcPr>
            <w:tcW w:w="420" w:type="pct"/>
            <w:vMerge/>
            <w:vAlign w:val="center"/>
          </w:tcPr>
          <w:p w14:paraId="62D2F83D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</w:tcPr>
          <w:p w14:paraId="528A20B7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</w:tcPr>
          <w:p w14:paraId="1815DD2E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</w:tcPr>
          <w:p w14:paraId="19D2F93E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</w:tcPr>
          <w:p w14:paraId="4DB07698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vMerge/>
            <w:vAlign w:val="center"/>
          </w:tcPr>
          <w:p w14:paraId="05C29278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</w:tcPr>
          <w:p w14:paraId="1479B2A1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7" w:type="pct"/>
            <w:vMerge/>
            <w:vAlign w:val="center"/>
          </w:tcPr>
          <w:p w14:paraId="1BC68456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</w:tcPr>
          <w:p w14:paraId="29CF9369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</w:tcPr>
          <w:p w14:paraId="1B56F784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</w:tcPr>
          <w:p w14:paraId="72624AA8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 w:val="restart"/>
            <w:shd w:val="clear" w:color="auto" w:fill="auto"/>
            <w:vAlign w:val="center"/>
          </w:tcPr>
          <w:p w14:paraId="3FD708B7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481" w:type="pct"/>
            <w:shd w:val="clear" w:color="auto" w:fill="auto"/>
            <w:vAlign w:val="center"/>
          </w:tcPr>
          <w:p w14:paraId="37762DB9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1374</w:t>
            </w:r>
          </w:p>
        </w:tc>
      </w:tr>
      <w:tr w:rsidR="0038276D" w14:paraId="0FE35625" w14:textId="77777777">
        <w:trPr>
          <w:trHeight w:val="280"/>
        </w:trPr>
        <w:tc>
          <w:tcPr>
            <w:tcW w:w="420" w:type="pct"/>
            <w:vMerge/>
            <w:vAlign w:val="center"/>
          </w:tcPr>
          <w:p w14:paraId="58CC2621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</w:tcPr>
          <w:p w14:paraId="2ADFB195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</w:tcPr>
          <w:p w14:paraId="62AC62B0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 w:hint="eastAsia"/>
                <w:color w:val="000000"/>
                <w:sz w:val="16"/>
                <w:szCs w:val="16"/>
              </w:rPr>
              <w:t>[211]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</w:tcPr>
          <w:p w14:paraId="0A52F7AC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3.5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</w:tcPr>
          <w:p w14:paraId="2BF42D05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12</w:t>
            </w:r>
          </w:p>
        </w:tc>
        <w:tc>
          <w:tcPr>
            <w:tcW w:w="318" w:type="pct"/>
            <w:vMerge/>
            <w:vAlign w:val="center"/>
          </w:tcPr>
          <w:p w14:paraId="516FE0BF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</w:tcPr>
          <w:p w14:paraId="4C0DE79D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7" w:type="pct"/>
            <w:vMerge/>
            <w:vAlign w:val="center"/>
          </w:tcPr>
          <w:p w14:paraId="4C7B3EE9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</w:tcPr>
          <w:p w14:paraId="2F29586C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</w:tcPr>
          <w:p w14:paraId="6031F0AA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</w:tcPr>
          <w:p w14:paraId="76EA83E5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/>
            <w:vAlign w:val="center"/>
          </w:tcPr>
          <w:p w14:paraId="1DD2D5BD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</w:tcPr>
          <w:p w14:paraId="3C5E7CB7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1518</w:t>
            </w:r>
          </w:p>
        </w:tc>
      </w:tr>
      <w:tr w:rsidR="0038276D" w14:paraId="1478ABDA" w14:textId="77777777">
        <w:trPr>
          <w:trHeight w:val="280"/>
        </w:trPr>
        <w:tc>
          <w:tcPr>
            <w:tcW w:w="420" w:type="pct"/>
            <w:vMerge/>
            <w:vAlign w:val="center"/>
          </w:tcPr>
          <w:p w14:paraId="1F6C7EDE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</w:tcPr>
          <w:p w14:paraId="204BD1AF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</w:tcPr>
          <w:p w14:paraId="17B7E18C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</w:tcPr>
          <w:p w14:paraId="04546977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</w:tcPr>
          <w:p w14:paraId="355EB726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vMerge/>
            <w:vAlign w:val="center"/>
          </w:tcPr>
          <w:p w14:paraId="0DA4FA22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</w:tcPr>
          <w:p w14:paraId="0D1CAF37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7" w:type="pct"/>
            <w:shd w:val="clear" w:color="auto" w:fill="auto"/>
            <w:vAlign w:val="center"/>
          </w:tcPr>
          <w:p w14:paraId="207A81B0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61" w:type="pct"/>
            <w:vMerge/>
            <w:vAlign w:val="center"/>
          </w:tcPr>
          <w:p w14:paraId="16CDF2F7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</w:tcPr>
          <w:p w14:paraId="75EE9FC8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</w:tcPr>
          <w:p w14:paraId="5E74A262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</w:tcPr>
          <w:p w14:paraId="3B8664A4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481" w:type="pct"/>
            <w:shd w:val="clear" w:color="auto" w:fill="auto"/>
            <w:vAlign w:val="center"/>
          </w:tcPr>
          <w:p w14:paraId="2DCFB5A8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964</w:t>
            </w:r>
          </w:p>
        </w:tc>
      </w:tr>
      <w:tr w:rsidR="0038276D" w14:paraId="08066A8D" w14:textId="77777777">
        <w:trPr>
          <w:trHeight w:val="280"/>
        </w:trPr>
        <w:tc>
          <w:tcPr>
            <w:tcW w:w="420" w:type="pct"/>
            <w:vMerge/>
            <w:vAlign w:val="center"/>
          </w:tcPr>
          <w:p w14:paraId="7465780C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</w:tcPr>
          <w:p w14:paraId="73BB6ADA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shd w:val="clear" w:color="auto" w:fill="auto"/>
            <w:vAlign w:val="center"/>
          </w:tcPr>
          <w:p w14:paraId="77FF2F31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 w:hint="eastAsia"/>
                <w:color w:val="000000"/>
                <w:sz w:val="16"/>
                <w:szCs w:val="16"/>
              </w:rPr>
              <w:t>[199]</w:t>
            </w:r>
          </w:p>
        </w:tc>
        <w:tc>
          <w:tcPr>
            <w:tcW w:w="323" w:type="pct"/>
            <w:shd w:val="clear" w:color="auto" w:fill="auto"/>
            <w:vAlign w:val="center"/>
          </w:tcPr>
          <w:p w14:paraId="13C270B3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8.2</w:t>
            </w:r>
          </w:p>
        </w:tc>
        <w:tc>
          <w:tcPr>
            <w:tcW w:w="280" w:type="pct"/>
            <w:shd w:val="clear" w:color="auto" w:fill="auto"/>
            <w:vAlign w:val="center"/>
          </w:tcPr>
          <w:p w14:paraId="256A4D49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8.2</w:t>
            </w:r>
          </w:p>
        </w:tc>
        <w:tc>
          <w:tcPr>
            <w:tcW w:w="318" w:type="pct"/>
            <w:shd w:val="clear" w:color="auto" w:fill="auto"/>
            <w:vAlign w:val="center"/>
          </w:tcPr>
          <w:p w14:paraId="7A239D38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CC</w:t>
            </w:r>
          </w:p>
        </w:tc>
        <w:tc>
          <w:tcPr>
            <w:tcW w:w="280" w:type="pct"/>
            <w:vMerge/>
            <w:vAlign w:val="center"/>
          </w:tcPr>
          <w:p w14:paraId="435353EC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7" w:type="pct"/>
            <w:shd w:val="clear" w:color="auto" w:fill="auto"/>
            <w:vAlign w:val="center"/>
          </w:tcPr>
          <w:p w14:paraId="6EC751D5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61" w:type="pct"/>
            <w:shd w:val="clear" w:color="auto" w:fill="auto"/>
            <w:vAlign w:val="center"/>
          </w:tcPr>
          <w:p w14:paraId="6F9B550F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15.6</w:t>
            </w:r>
          </w:p>
        </w:tc>
        <w:tc>
          <w:tcPr>
            <w:tcW w:w="311" w:type="pct"/>
            <w:shd w:val="clear" w:color="auto" w:fill="auto"/>
            <w:vAlign w:val="center"/>
          </w:tcPr>
          <w:p w14:paraId="351B03E1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224</w:t>
            </w:r>
          </w:p>
        </w:tc>
        <w:tc>
          <w:tcPr>
            <w:tcW w:w="361" w:type="pct"/>
            <w:shd w:val="clear" w:color="auto" w:fill="auto"/>
            <w:vAlign w:val="center"/>
          </w:tcPr>
          <w:p w14:paraId="6870AA13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112</w:t>
            </w:r>
          </w:p>
        </w:tc>
        <w:tc>
          <w:tcPr>
            <w:tcW w:w="481" w:type="pct"/>
            <w:vMerge w:val="restart"/>
            <w:shd w:val="clear" w:color="auto" w:fill="auto"/>
            <w:vAlign w:val="center"/>
          </w:tcPr>
          <w:p w14:paraId="453984DA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481" w:type="pct"/>
            <w:shd w:val="clear" w:color="auto" w:fill="auto"/>
            <w:vAlign w:val="center"/>
          </w:tcPr>
          <w:p w14:paraId="4AAA72E4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261</w:t>
            </w:r>
          </w:p>
        </w:tc>
      </w:tr>
      <w:tr w:rsidR="0038276D" w14:paraId="0091D920" w14:textId="77777777">
        <w:trPr>
          <w:trHeight w:val="280"/>
        </w:trPr>
        <w:tc>
          <w:tcPr>
            <w:tcW w:w="420" w:type="pct"/>
            <w:vMerge/>
            <w:vAlign w:val="center"/>
          </w:tcPr>
          <w:p w14:paraId="79324EE7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</w:tcPr>
          <w:p w14:paraId="1A09F027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0.08</w:t>
            </w:r>
          </w:p>
        </w:tc>
        <w:tc>
          <w:tcPr>
            <w:tcW w:w="524" w:type="pct"/>
            <w:vMerge w:val="restart"/>
            <w:shd w:val="clear" w:color="auto" w:fill="auto"/>
            <w:vAlign w:val="center"/>
          </w:tcPr>
          <w:p w14:paraId="0A4EC1F1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 w:hint="eastAsia"/>
                <w:color w:val="000000"/>
                <w:sz w:val="16"/>
                <w:szCs w:val="16"/>
              </w:rPr>
              <w:t>[210]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</w:tcPr>
          <w:p w14:paraId="0A72EFC1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</w:tcPr>
          <w:p w14:paraId="7664713D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23</w:t>
            </w:r>
          </w:p>
        </w:tc>
        <w:tc>
          <w:tcPr>
            <w:tcW w:w="318" w:type="pct"/>
            <w:vMerge w:val="restart"/>
            <w:shd w:val="clear" w:color="auto" w:fill="auto"/>
            <w:vAlign w:val="center"/>
          </w:tcPr>
          <w:p w14:paraId="06591EDC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no FEC</w:t>
            </w:r>
          </w:p>
        </w:tc>
        <w:tc>
          <w:tcPr>
            <w:tcW w:w="280" w:type="pct"/>
            <w:vMerge/>
            <w:vAlign w:val="center"/>
          </w:tcPr>
          <w:p w14:paraId="24018E67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7" w:type="pct"/>
            <w:vMerge w:val="restart"/>
            <w:shd w:val="clear" w:color="auto" w:fill="auto"/>
            <w:vAlign w:val="center"/>
          </w:tcPr>
          <w:p w14:paraId="6AC0CCE6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</w:tcPr>
          <w:p w14:paraId="01817856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14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</w:tcPr>
          <w:p w14:paraId="5EF23A7B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180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</w:tcPr>
          <w:p w14:paraId="0DBA6637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NaN</w:t>
            </w:r>
            <w:proofErr w:type="spellEnd"/>
          </w:p>
        </w:tc>
        <w:tc>
          <w:tcPr>
            <w:tcW w:w="481" w:type="pct"/>
            <w:vMerge/>
            <w:vAlign w:val="center"/>
          </w:tcPr>
          <w:p w14:paraId="42F00FA4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</w:tcPr>
          <w:p w14:paraId="0E94E13F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527</w:t>
            </w:r>
          </w:p>
        </w:tc>
      </w:tr>
      <w:tr w:rsidR="0038276D" w14:paraId="286E5922" w14:textId="77777777">
        <w:trPr>
          <w:trHeight w:val="280"/>
        </w:trPr>
        <w:tc>
          <w:tcPr>
            <w:tcW w:w="420" w:type="pct"/>
            <w:vMerge/>
            <w:vAlign w:val="center"/>
          </w:tcPr>
          <w:p w14:paraId="76434CAE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</w:tcPr>
          <w:p w14:paraId="0EE1A7ED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</w:tcPr>
          <w:p w14:paraId="01F3DFBB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</w:tcPr>
          <w:p w14:paraId="03DAB7FE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</w:tcPr>
          <w:p w14:paraId="78D14172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vMerge/>
            <w:vAlign w:val="center"/>
          </w:tcPr>
          <w:p w14:paraId="0EC8AFC3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shd w:val="clear" w:color="auto" w:fill="auto"/>
            <w:vAlign w:val="center"/>
          </w:tcPr>
          <w:p w14:paraId="440B920C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None</w:t>
            </w:r>
          </w:p>
        </w:tc>
        <w:tc>
          <w:tcPr>
            <w:tcW w:w="337" w:type="pct"/>
            <w:vMerge/>
            <w:vAlign w:val="center"/>
          </w:tcPr>
          <w:p w14:paraId="0AEEB7C5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</w:tcPr>
          <w:p w14:paraId="030CB924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</w:tcPr>
          <w:p w14:paraId="1A2752E0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</w:tcPr>
          <w:p w14:paraId="71A32913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/>
            <w:vAlign w:val="center"/>
          </w:tcPr>
          <w:p w14:paraId="1B6BBC9C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</w:tcPr>
          <w:p w14:paraId="0F2F6625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521</w:t>
            </w:r>
          </w:p>
        </w:tc>
      </w:tr>
      <w:tr w:rsidR="0038276D" w14:paraId="0AD052F2" w14:textId="77777777">
        <w:trPr>
          <w:trHeight w:val="280"/>
        </w:trPr>
        <w:tc>
          <w:tcPr>
            <w:tcW w:w="420" w:type="pct"/>
            <w:vMerge/>
            <w:vAlign w:val="center"/>
          </w:tcPr>
          <w:p w14:paraId="2C5E2FF7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shd w:val="clear" w:color="auto" w:fill="auto"/>
            <w:vAlign w:val="center"/>
          </w:tcPr>
          <w:p w14:paraId="3462DC91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524" w:type="pct"/>
            <w:shd w:val="clear" w:color="auto" w:fill="auto"/>
            <w:vAlign w:val="center"/>
          </w:tcPr>
          <w:p w14:paraId="4FB4653E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 w:hint="eastAsia"/>
                <w:color w:val="000000"/>
                <w:sz w:val="16"/>
                <w:szCs w:val="16"/>
              </w:rPr>
              <w:t>[199]</w:t>
            </w:r>
          </w:p>
        </w:tc>
        <w:tc>
          <w:tcPr>
            <w:tcW w:w="323" w:type="pct"/>
            <w:shd w:val="clear" w:color="auto" w:fill="auto"/>
            <w:vAlign w:val="center"/>
          </w:tcPr>
          <w:p w14:paraId="569CC8B3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10.2</w:t>
            </w:r>
          </w:p>
        </w:tc>
        <w:tc>
          <w:tcPr>
            <w:tcW w:w="280" w:type="pct"/>
            <w:shd w:val="clear" w:color="auto" w:fill="auto"/>
            <w:vAlign w:val="center"/>
          </w:tcPr>
          <w:p w14:paraId="57CC5850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10.2</w:t>
            </w:r>
          </w:p>
        </w:tc>
        <w:tc>
          <w:tcPr>
            <w:tcW w:w="318" w:type="pct"/>
            <w:shd w:val="clear" w:color="auto" w:fill="auto"/>
            <w:vAlign w:val="center"/>
          </w:tcPr>
          <w:p w14:paraId="5564D45F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CC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</w:tcPr>
          <w:p w14:paraId="18341C27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Manchester</w:t>
            </w:r>
          </w:p>
        </w:tc>
        <w:tc>
          <w:tcPr>
            <w:tcW w:w="337" w:type="pct"/>
            <w:vMerge w:val="restart"/>
            <w:shd w:val="clear" w:color="auto" w:fill="auto"/>
            <w:vAlign w:val="center"/>
          </w:tcPr>
          <w:p w14:paraId="2228BD44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61" w:type="pct"/>
            <w:shd w:val="clear" w:color="auto" w:fill="auto"/>
            <w:vAlign w:val="center"/>
          </w:tcPr>
          <w:p w14:paraId="0FF19CEB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23.2</w:t>
            </w:r>
          </w:p>
        </w:tc>
        <w:tc>
          <w:tcPr>
            <w:tcW w:w="311" w:type="pct"/>
            <w:shd w:val="clear" w:color="auto" w:fill="auto"/>
            <w:vAlign w:val="center"/>
          </w:tcPr>
          <w:p w14:paraId="431D9439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224</w:t>
            </w:r>
          </w:p>
        </w:tc>
        <w:tc>
          <w:tcPr>
            <w:tcW w:w="361" w:type="pct"/>
            <w:shd w:val="clear" w:color="auto" w:fill="auto"/>
            <w:vAlign w:val="center"/>
          </w:tcPr>
          <w:p w14:paraId="60CC3907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112</w:t>
            </w:r>
          </w:p>
        </w:tc>
        <w:tc>
          <w:tcPr>
            <w:tcW w:w="481" w:type="pct"/>
            <w:vMerge/>
            <w:vAlign w:val="center"/>
          </w:tcPr>
          <w:p w14:paraId="15B4B815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</w:tcPr>
          <w:p w14:paraId="5106BEBE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265</w:t>
            </w:r>
          </w:p>
        </w:tc>
      </w:tr>
      <w:tr w:rsidR="0038276D" w14:paraId="0A3F4C56" w14:textId="77777777">
        <w:trPr>
          <w:trHeight w:val="280"/>
        </w:trPr>
        <w:tc>
          <w:tcPr>
            <w:tcW w:w="420" w:type="pct"/>
            <w:vMerge/>
            <w:vAlign w:val="center"/>
          </w:tcPr>
          <w:p w14:paraId="750AD22C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</w:tcPr>
          <w:p w14:paraId="3B2DCE08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0.14</w:t>
            </w:r>
          </w:p>
        </w:tc>
        <w:tc>
          <w:tcPr>
            <w:tcW w:w="524" w:type="pct"/>
            <w:vMerge w:val="restart"/>
            <w:shd w:val="clear" w:color="auto" w:fill="auto"/>
            <w:vAlign w:val="center"/>
          </w:tcPr>
          <w:p w14:paraId="6745E00C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 w:hint="eastAsia"/>
                <w:color w:val="000000"/>
                <w:sz w:val="16"/>
                <w:szCs w:val="16"/>
              </w:rPr>
              <w:t>[191]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</w:tcPr>
          <w:p w14:paraId="7EB10FB6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12.9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</w:tcPr>
          <w:p w14:paraId="69B4B3C6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22</w:t>
            </w:r>
          </w:p>
        </w:tc>
        <w:tc>
          <w:tcPr>
            <w:tcW w:w="318" w:type="pct"/>
            <w:vMerge w:val="restart"/>
            <w:shd w:val="clear" w:color="auto" w:fill="auto"/>
            <w:vAlign w:val="center"/>
          </w:tcPr>
          <w:p w14:paraId="54619A1B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FEC</w:t>
            </w:r>
          </w:p>
        </w:tc>
        <w:tc>
          <w:tcPr>
            <w:tcW w:w="280" w:type="pct"/>
            <w:vMerge/>
            <w:vAlign w:val="center"/>
          </w:tcPr>
          <w:p w14:paraId="3F61DC38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7" w:type="pct"/>
            <w:vMerge/>
            <w:vAlign w:val="center"/>
          </w:tcPr>
          <w:p w14:paraId="284A2517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restart"/>
            <w:shd w:val="clear" w:color="auto" w:fill="auto"/>
            <w:vAlign w:val="center"/>
          </w:tcPr>
          <w:p w14:paraId="3F7DA78A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</w:tcPr>
          <w:p w14:paraId="52913E36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35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</w:tcPr>
          <w:p w14:paraId="290C78BB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NaN</w:t>
            </w:r>
            <w:proofErr w:type="spellEnd"/>
          </w:p>
        </w:tc>
        <w:tc>
          <w:tcPr>
            <w:tcW w:w="481" w:type="pct"/>
            <w:shd w:val="clear" w:color="auto" w:fill="auto"/>
            <w:vAlign w:val="center"/>
          </w:tcPr>
          <w:p w14:paraId="5E8072FA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481" w:type="pct"/>
            <w:shd w:val="clear" w:color="auto" w:fill="auto"/>
            <w:vAlign w:val="center"/>
          </w:tcPr>
          <w:p w14:paraId="00C7C0E2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818,830</w:t>
            </w:r>
          </w:p>
        </w:tc>
      </w:tr>
      <w:tr w:rsidR="0038276D" w14:paraId="7E75A4DF" w14:textId="77777777">
        <w:trPr>
          <w:trHeight w:val="280"/>
        </w:trPr>
        <w:tc>
          <w:tcPr>
            <w:tcW w:w="420" w:type="pct"/>
            <w:vMerge/>
            <w:vAlign w:val="center"/>
          </w:tcPr>
          <w:p w14:paraId="3960357E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</w:tcPr>
          <w:p w14:paraId="3AF0F53C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</w:tcPr>
          <w:p w14:paraId="48FCC17C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</w:tcPr>
          <w:p w14:paraId="23977EDA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</w:tcPr>
          <w:p w14:paraId="05EA2BA5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vMerge/>
            <w:vAlign w:val="center"/>
          </w:tcPr>
          <w:p w14:paraId="03990022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</w:tcPr>
          <w:p w14:paraId="1FA6CBC1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7" w:type="pct"/>
            <w:shd w:val="clear" w:color="auto" w:fill="auto"/>
            <w:vAlign w:val="center"/>
          </w:tcPr>
          <w:p w14:paraId="5CE375D1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61" w:type="pct"/>
            <w:vMerge/>
            <w:vAlign w:val="center"/>
          </w:tcPr>
          <w:p w14:paraId="1D2BB070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</w:tcPr>
          <w:p w14:paraId="301C868A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</w:tcPr>
          <w:p w14:paraId="51622B68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</w:tcPr>
          <w:p w14:paraId="3E28155D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481" w:type="pct"/>
            <w:shd w:val="clear" w:color="auto" w:fill="auto"/>
            <w:vAlign w:val="center"/>
          </w:tcPr>
          <w:p w14:paraId="22C86FCC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856</w:t>
            </w:r>
          </w:p>
        </w:tc>
      </w:tr>
      <w:tr w:rsidR="0038276D" w14:paraId="304D496B" w14:textId="77777777">
        <w:trPr>
          <w:trHeight w:val="280"/>
        </w:trPr>
        <w:tc>
          <w:tcPr>
            <w:tcW w:w="420" w:type="pct"/>
            <w:vMerge/>
            <w:vAlign w:val="center"/>
          </w:tcPr>
          <w:p w14:paraId="0242EEF5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</w:tcPr>
          <w:p w14:paraId="5CD5EEDD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524" w:type="pct"/>
            <w:vMerge w:val="restart"/>
            <w:shd w:val="clear" w:color="auto" w:fill="auto"/>
            <w:vAlign w:val="center"/>
          </w:tcPr>
          <w:p w14:paraId="16398788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 w:hint="eastAsia"/>
                <w:color w:val="000000"/>
                <w:sz w:val="16"/>
                <w:szCs w:val="16"/>
              </w:rPr>
              <w:t>[192]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</w:tcPr>
          <w:p w14:paraId="38111E76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-2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</w:tcPr>
          <w:p w14:paraId="03CA553C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3.1</w:t>
            </w:r>
          </w:p>
        </w:tc>
        <w:tc>
          <w:tcPr>
            <w:tcW w:w="318" w:type="pct"/>
            <w:vMerge w:val="restart"/>
            <w:shd w:val="clear" w:color="auto" w:fill="auto"/>
            <w:vAlign w:val="center"/>
          </w:tcPr>
          <w:p w14:paraId="04349367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CC</w:t>
            </w:r>
          </w:p>
        </w:tc>
        <w:tc>
          <w:tcPr>
            <w:tcW w:w="280" w:type="pct"/>
            <w:vMerge/>
            <w:vAlign w:val="center"/>
          </w:tcPr>
          <w:p w14:paraId="70077729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7" w:type="pct"/>
            <w:vMerge w:val="restart"/>
            <w:shd w:val="clear" w:color="auto" w:fill="auto"/>
            <w:vAlign w:val="center"/>
          </w:tcPr>
          <w:p w14:paraId="69734831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</w:tcPr>
          <w:p w14:paraId="06A57A03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</w:tcPr>
          <w:p w14:paraId="15468262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361" w:type="pct"/>
            <w:vMerge/>
            <w:vAlign w:val="center"/>
          </w:tcPr>
          <w:p w14:paraId="4D04B368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 w:val="restart"/>
            <w:shd w:val="clear" w:color="auto" w:fill="auto"/>
            <w:vAlign w:val="center"/>
          </w:tcPr>
          <w:p w14:paraId="48637366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481" w:type="pct"/>
            <w:shd w:val="clear" w:color="auto" w:fill="auto"/>
            <w:vAlign w:val="center"/>
          </w:tcPr>
          <w:p w14:paraId="2A4EE8FF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1411</w:t>
            </w:r>
          </w:p>
        </w:tc>
      </w:tr>
      <w:tr w:rsidR="0038276D" w14:paraId="0C595B0A" w14:textId="77777777">
        <w:trPr>
          <w:trHeight w:val="280"/>
        </w:trPr>
        <w:tc>
          <w:tcPr>
            <w:tcW w:w="420" w:type="pct"/>
            <w:vMerge/>
            <w:vAlign w:val="center"/>
          </w:tcPr>
          <w:p w14:paraId="20064BFD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</w:tcPr>
          <w:p w14:paraId="2C9DF2A4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</w:tcPr>
          <w:p w14:paraId="42724D3A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</w:tcPr>
          <w:p w14:paraId="36098722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</w:tcPr>
          <w:p w14:paraId="2691EDC2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vMerge/>
            <w:vAlign w:val="center"/>
          </w:tcPr>
          <w:p w14:paraId="475AED1D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</w:tcPr>
          <w:p w14:paraId="06474FE0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7" w:type="pct"/>
            <w:vMerge/>
            <w:vAlign w:val="center"/>
          </w:tcPr>
          <w:p w14:paraId="78CFEBC9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</w:tcPr>
          <w:p w14:paraId="5B956CB0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</w:tcPr>
          <w:p w14:paraId="0E7780B8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</w:tcPr>
          <w:p w14:paraId="1991D216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/>
            <w:vAlign w:val="center"/>
          </w:tcPr>
          <w:p w14:paraId="0A355529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</w:tcPr>
          <w:p w14:paraId="3B10BE17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1405</w:t>
            </w:r>
          </w:p>
        </w:tc>
      </w:tr>
      <w:tr w:rsidR="0038276D" w14:paraId="550591E2" w14:textId="77777777">
        <w:trPr>
          <w:trHeight w:val="280"/>
        </w:trPr>
        <w:tc>
          <w:tcPr>
            <w:tcW w:w="420" w:type="pct"/>
            <w:vMerge/>
            <w:vAlign w:val="center"/>
          </w:tcPr>
          <w:p w14:paraId="5B064A93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</w:tcPr>
          <w:p w14:paraId="1B67CF3C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shd w:val="clear" w:color="auto" w:fill="auto"/>
            <w:vAlign w:val="center"/>
          </w:tcPr>
          <w:p w14:paraId="7885DE80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 w:hint="eastAsia"/>
                <w:color w:val="000000"/>
                <w:sz w:val="16"/>
                <w:szCs w:val="16"/>
              </w:rPr>
              <w:t>[199]</w:t>
            </w:r>
          </w:p>
        </w:tc>
        <w:tc>
          <w:tcPr>
            <w:tcW w:w="323" w:type="pct"/>
            <w:shd w:val="clear" w:color="auto" w:fill="auto"/>
            <w:vAlign w:val="center"/>
          </w:tcPr>
          <w:p w14:paraId="42B5CD0F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18.3</w:t>
            </w:r>
          </w:p>
        </w:tc>
        <w:tc>
          <w:tcPr>
            <w:tcW w:w="280" w:type="pct"/>
            <w:shd w:val="clear" w:color="auto" w:fill="auto"/>
            <w:vAlign w:val="center"/>
          </w:tcPr>
          <w:p w14:paraId="53889C54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18.3</w:t>
            </w:r>
          </w:p>
        </w:tc>
        <w:tc>
          <w:tcPr>
            <w:tcW w:w="318" w:type="pct"/>
            <w:shd w:val="clear" w:color="auto" w:fill="auto"/>
            <w:vAlign w:val="center"/>
          </w:tcPr>
          <w:p w14:paraId="3AE2213A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no FEC</w:t>
            </w:r>
          </w:p>
        </w:tc>
        <w:tc>
          <w:tcPr>
            <w:tcW w:w="280" w:type="pct"/>
            <w:vMerge/>
            <w:vAlign w:val="center"/>
          </w:tcPr>
          <w:p w14:paraId="10217854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7" w:type="pct"/>
            <w:vMerge/>
            <w:vAlign w:val="center"/>
          </w:tcPr>
          <w:p w14:paraId="6F11E237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</w:tcPr>
          <w:p w14:paraId="1C203E8F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44.8</w:t>
            </w:r>
          </w:p>
        </w:tc>
        <w:tc>
          <w:tcPr>
            <w:tcW w:w="311" w:type="pct"/>
            <w:shd w:val="clear" w:color="auto" w:fill="auto"/>
            <w:vAlign w:val="center"/>
          </w:tcPr>
          <w:p w14:paraId="1C0CC10E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224</w:t>
            </w:r>
          </w:p>
        </w:tc>
        <w:tc>
          <w:tcPr>
            <w:tcW w:w="361" w:type="pct"/>
            <w:shd w:val="clear" w:color="auto" w:fill="auto"/>
            <w:vAlign w:val="center"/>
          </w:tcPr>
          <w:p w14:paraId="3056E60B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112</w:t>
            </w:r>
          </w:p>
        </w:tc>
        <w:tc>
          <w:tcPr>
            <w:tcW w:w="481" w:type="pct"/>
            <w:vMerge w:val="restart"/>
            <w:shd w:val="clear" w:color="auto" w:fill="auto"/>
            <w:vAlign w:val="center"/>
          </w:tcPr>
          <w:p w14:paraId="10C3F111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481" w:type="pct"/>
            <w:shd w:val="clear" w:color="auto" w:fill="auto"/>
            <w:vAlign w:val="center"/>
          </w:tcPr>
          <w:p w14:paraId="4803CE13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257</w:t>
            </w:r>
          </w:p>
        </w:tc>
      </w:tr>
      <w:tr w:rsidR="0038276D" w14:paraId="57A7308F" w14:textId="77777777">
        <w:trPr>
          <w:trHeight w:val="280"/>
        </w:trPr>
        <w:tc>
          <w:tcPr>
            <w:tcW w:w="420" w:type="pct"/>
            <w:vMerge/>
            <w:vAlign w:val="center"/>
          </w:tcPr>
          <w:p w14:paraId="51BA62EB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</w:tcPr>
          <w:p w14:paraId="7671A6B6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0.31</w:t>
            </w:r>
          </w:p>
        </w:tc>
        <w:tc>
          <w:tcPr>
            <w:tcW w:w="524" w:type="pct"/>
            <w:vMerge w:val="restart"/>
            <w:shd w:val="clear" w:color="auto" w:fill="auto"/>
            <w:vAlign w:val="center"/>
          </w:tcPr>
          <w:p w14:paraId="0115900E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 w:hint="eastAsia"/>
                <w:color w:val="000000"/>
                <w:sz w:val="16"/>
                <w:szCs w:val="16"/>
              </w:rPr>
              <w:t>[192]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</w:tcPr>
          <w:p w14:paraId="334406FC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-1.4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</w:tcPr>
          <w:p w14:paraId="53CCB73B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4.2</w:t>
            </w:r>
          </w:p>
        </w:tc>
        <w:tc>
          <w:tcPr>
            <w:tcW w:w="318" w:type="pct"/>
            <w:vMerge w:val="restart"/>
            <w:shd w:val="clear" w:color="auto" w:fill="auto"/>
            <w:vAlign w:val="center"/>
          </w:tcPr>
          <w:p w14:paraId="6F9E34ED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CC</w:t>
            </w:r>
          </w:p>
        </w:tc>
        <w:tc>
          <w:tcPr>
            <w:tcW w:w="280" w:type="pct"/>
            <w:vMerge/>
            <w:vAlign w:val="center"/>
          </w:tcPr>
          <w:p w14:paraId="23614C34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7" w:type="pct"/>
            <w:vMerge/>
            <w:vAlign w:val="center"/>
          </w:tcPr>
          <w:p w14:paraId="66B53424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restart"/>
            <w:shd w:val="clear" w:color="auto" w:fill="auto"/>
            <w:vAlign w:val="center"/>
          </w:tcPr>
          <w:p w14:paraId="509E2D55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4.7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</w:tcPr>
          <w:p w14:paraId="5F3DF111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</w:tcPr>
          <w:p w14:paraId="6655F530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NaN</w:t>
            </w:r>
            <w:proofErr w:type="spellEnd"/>
          </w:p>
        </w:tc>
        <w:tc>
          <w:tcPr>
            <w:tcW w:w="481" w:type="pct"/>
            <w:vMerge/>
            <w:vAlign w:val="center"/>
          </w:tcPr>
          <w:p w14:paraId="0AAC0E61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</w:tcPr>
          <w:p w14:paraId="05B04DD9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1406</w:t>
            </w:r>
          </w:p>
        </w:tc>
      </w:tr>
      <w:tr w:rsidR="0038276D" w14:paraId="7BE14E39" w14:textId="77777777">
        <w:trPr>
          <w:trHeight w:val="280"/>
        </w:trPr>
        <w:tc>
          <w:tcPr>
            <w:tcW w:w="420" w:type="pct"/>
            <w:vMerge/>
            <w:vAlign w:val="center"/>
          </w:tcPr>
          <w:p w14:paraId="43FEB6AA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</w:tcPr>
          <w:p w14:paraId="1DB273FF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</w:tcPr>
          <w:p w14:paraId="6218C81D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</w:tcPr>
          <w:p w14:paraId="6BC1EF80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</w:tcPr>
          <w:p w14:paraId="0A0E0215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vMerge/>
            <w:vAlign w:val="center"/>
          </w:tcPr>
          <w:p w14:paraId="5672876A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</w:tcPr>
          <w:p w14:paraId="02C1D8A9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7" w:type="pct"/>
            <w:vMerge/>
            <w:vAlign w:val="center"/>
          </w:tcPr>
          <w:p w14:paraId="61A17521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</w:tcPr>
          <w:p w14:paraId="0A175380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</w:tcPr>
          <w:p w14:paraId="3BEB1E2E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</w:tcPr>
          <w:p w14:paraId="45F1ABE5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/>
            <w:vAlign w:val="center"/>
          </w:tcPr>
          <w:p w14:paraId="635C3A38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</w:tcPr>
          <w:p w14:paraId="643261DD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1412</w:t>
            </w:r>
          </w:p>
        </w:tc>
      </w:tr>
      <w:tr w:rsidR="0038276D" w14:paraId="26D96120" w14:textId="77777777">
        <w:trPr>
          <w:trHeight w:val="280"/>
        </w:trPr>
        <w:tc>
          <w:tcPr>
            <w:tcW w:w="420" w:type="pct"/>
            <w:vMerge/>
            <w:vAlign w:val="center"/>
          </w:tcPr>
          <w:p w14:paraId="0D82D2FA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</w:tcPr>
          <w:p w14:paraId="6EE47472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</w:tcPr>
          <w:p w14:paraId="4D541906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 w:hint="eastAsia"/>
                <w:color w:val="000000"/>
                <w:sz w:val="16"/>
                <w:szCs w:val="16"/>
              </w:rPr>
              <w:t>[207]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</w:tcPr>
          <w:p w14:paraId="2E50CC54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3.43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</w:tcPr>
          <w:p w14:paraId="6CBB817D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10.64</w:t>
            </w:r>
          </w:p>
        </w:tc>
        <w:tc>
          <w:tcPr>
            <w:tcW w:w="318" w:type="pct"/>
            <w:shd w:val="clear" w:color="auto" w:fill="auto"/>
            <w:vAlign w:val="center"/>
          </w:tcPr>
          <w:p w14:paraId="7063837B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no FEC</w:t>
            </w:r>
          </w:p>
        </w:tc>
        <w:tc>
          <w:tcPr>
            <w:tcW w:w="280" w:type="pct"/>
            <w:vMerge/>
            <w:vAlign w:val="center"/>
          </w:tcPr>
          <w:p w14:paraId="34B7F541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7" w:type="pct"/>
            <w:shd w:val="clear" w:color="auto" w:fill="auto"/>
            <w:vAlign w:val="center"/>
          </w:tcPr>
          <w:p w14:paraId="104883ED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</w:tcPr>
          <w:p w14:paraId="48F9CF3F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56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</w:tcPr>
          <w:p w14:paraId="32908DE9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180</w:t>
            </w:r>
          </w:p>
        </w:tc>
        <w:tc>
          <w:tcPr>
            <w:tcW w:w="361" w:type="pct"/>
            <w:vMerge/>
            <w:vAlign w:val="center"/>
          </w:tcPr>
          <w:p w14:paraId="6EA0FE4E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/>
            <w:vAlign w:val="center"/>
          </w:tcPr>
          <w:p w14:paraId="3148EE4C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</w:tcPr>
          <w:p w14:paraId="55EAAC1B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412</w:t>
            </w:r>
          </w:p>
        </w:tc>
      </w:tr>
      <w:tr w:rsidR="0038276D" w14:paraId="7AC69F34" w14:textId="77777777">
        <w:trPr>
          <w:trHeight w:val="280"/>
        </w:trPr>
        <w:tc>
          <w:tcPr>
            <w:tcW w:w="420" w:type="pct"/>
            <w:vMerge/>
            <w:vAlign w:val="center"/>
          </w:tcPr>
          <w:p w14:paraId="7C6FCFE1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</w:tcPr>
          <w:p w14:paraId="6886E0F9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</w:tcPr>
          <w:p w14:paraId="1971A293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</w:tcPr>
          <w:p w14:paraId="3776AD61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</w:tcPr>
          <w:p w14:paraId="5EE6431E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shd w:val="clear" w:color="auto" w:fill="auto"/>
            <w:vAlign w:val="center"/>
          </w:tcPr>
          <w:p w14:paraId="42A9D0C8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CC (1/3)</w:t>
            </w:r>
          </w:p>
        </w:tc>
        <w:tc>
          <w:tcPr>
            <w:tcW w:w="280" w:type="pct"/>
            <w:vMerge/>
            <w:vAlign w:val="center"/>
          </w:tcPr>
          <w:p w14:paraId="07BB5E4E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7" w:type="pct"/>
            <w:vMerge w:val="restart"/>
            <w:shd w:val="clear" w:color="auto" w:fill="auto"/>
            <w:vAlign w:val="center"/>
          </w:tcPr>
          <w:p w14:paraId="3A1D7B0D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61" w:type="pct"/>
            <w:vMerge/>
            <w:vAlign w:val="center"/>
          </w:tcPr>
          <w:p w14:paraId="18067BB7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</w:tcPr>
          <w:p w14:paraId="4BC4D4BA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</w:tcPr>
          <w:p w14:paraId="5921B4B7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/>
            <w:vAlign w:val="center"/>
          </w:tcPr>
          <w:p w14:paraId="7D1EC5D1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</w:tcPr>
          <w:p w14:paraId="2097CE00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376</w:t>
            </w:r>
          </w:p>
        </w:tc>
      </w:tr>
      <w:tr w:rsidR="0038276D" w14:paraId="684CFCE7" w14:textId="77777777">
        <w:trPr>
          <w:trHeight w:val="280"/>
        </w:trPr>
        <w:tc>
          <w:tcPr>
            <w:tcW w:w="420" w:type="pct"/>
            <w:vMerge/>
            <w:vAlign w:val="center"/>
          </w:tcPr>
          <w:p w14:paraId="30D6797D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</w:tcPr>
          <w:p w14:paraId="2EFF83F5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0.33</w:t>
            </w:r>
          </w:p>
        </w:tc>
        <w:tc>
          <w:tcPr>
            <w:tcW w:w="524" w:type="pct"/>
            <w:vMerge w:val="restart"/>
            <w:shd w:val="clear" w:color="auto" w:fill="auto"/>
            <w:vAlign w:val="center"/>
          </w:tcPr>
          <w:p w14:paraId="1B7615CA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 w:hint="eastAsia"/>
                <w:color w:val="000000"/>
                <w:sz w:val="16"/>
                <w:szCs w:val="16"/>
              </w:rPr>
              <w:t>[214]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</w:tcPr>
          <w:p w14:paraId="1C2E9A50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</w:tcPr>
          <w:p w14:paraId="42E29DD1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8.9</w:t>
            </w:r>
          </w:p>
        </w:tc>
        <w:tc>
          <w:tcPr>
            <w:tcW w:w="318" w:type="pct"/>
            <w:vMerge w:val="restart"/>
            <w:shd w:val="clear" w:color="auto" w:fill="auto"/>
            <w:vAlign w:val="center"/>
          </w:tcPr>
          <w:p w14:paraId="0ACD41F5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no FEC</w:t>
            </w:r>
          </w:p>
        </w:tc>
        <w:tc>
          <w:tcPr>
            <w:tcW w:w="280" w:type="pct"/>
            <w:vMerge/>
            <w:vAlign w:val="center"/>
          </w:tcPr>
          <w:p w14:paraId="7F67FE1C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7" w:type="pct"/>
            <w:vMerge/>
            <w:vAlign w:val="center"/>
          </w:tcPr>
          <w:p w14:paraId="538C7B85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restart"/>
            <w:shd w:val="clear" w:color="auto" w:fill="auto"/>
            <w:vAlign w:val="center"/>
          </w:tcPr>
          <w:p w14:paraId="4F6B8731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</w:tcPr>
          <w:p w14:paraId="6B2E2F86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361" w:type="pct"/>
            <w:vMerge/>
            <w:vAlign w:val="center"/>
          </w:tcPr>
          <w:p w14:paraId="65E227E1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 w:val="restart"/>
            <w:shd w:val="clear" w:color="auto" w:fill="auto"/>
            <w:vAlign w:val="center"/>
          </w:tcPr>
          <w:p w14:paraId="3020DADA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481" w:type="pct"/>
            <w:shd w:val="clear" w:color="auto" w:fill="auto"/>
            <w:vAlign w:val="center"/>
          </w:tcPr>
          <w:p w14:paraId="77789730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1382</w:t>
            </w:r>
          </w:p>
        </w:tc>
      </w:tr>
      <w:tr w:rsidR="0038276D" w14:paraId="6409642E" w14:textId="77777777">
        <w:trPr>
          <w:trHeight w:val="280"/>
        </w:trPr>
        <w:tc>
          <w:tcPr>
            <w:tcW w:w="420" w:type="pct"/>
            <w:vMerge/>
            <w:vAlign w:val="center"/>
          </w:tcPr>
          <w:p w14:paraId="6C8F1C7B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</w:tcPr>
          <w:p w14:paraId="49449078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</w:tcPr>
          <w:p w14:paraId="66673A1C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</w:tcPr>
          <w:p w14:paraId="212D414E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</w:tcPr>
          <w:p w14:paraId="602F0DD9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vMerge/>
            <w:vAlign w:val="center"/>
          </w:tcPr>
          <w:p w14:paraId="083326BC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</w:tcPr>
          <w:p w14:paraId="2D61B92A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7" w:type="pct"/>
            <w:shd w:val="clear" w:color="auto" w:fill="auto"/>
            <w:vAlign w:val="center"/>
          </w:tcPr>
          <w:p w14:paraId="190942F2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61" w:type="pct"/>
            <w:vMerge/>
            <w:vAlign w:val="center"/>
          </w:tcPr>
          <w:p w14:paraId="135A0AB8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</w:tcPr>
          <w:p w14:paraId="0059EF4B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</w:tcPr>
          <w:p w14:paraId="153DB770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/>
            <w:vAlign w:val="center"/>
          </w:tcPr>
          <w:p w14:paraId="7BB2F716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</w:tcPr>
          <w:p w14:paraId="1BBE066E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1388</w:t>
            </w:r>
          </w:p>
        </w:tc>
      </w:tr>
      <w:tr w:rsidR="0038276D" w14:paraId="79D67B7F" w14:textId="77777777">
        <w:trPr>
          <w:trHeight w:val="280"/>
        </w:trPr>
        <w:tc>
          <w:tcPr>
            <w:tcW w:w="420" w:type="pct"/>
            <w:vMerge/>
            <w:vAlign w:val="center"/>
          </w:tcPr>
          <w:p w14:paraId="575517B8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</w:tcPr>
          <w:p w14:paraId="767BD3F8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</w:tcPr>
          <w:p w14:paraId="077FC10A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 w:hint="eastAsia"/>
                <w:color w:val="000000"/>
                <w:sz w:val="16"/>
                <w:szCs w:val="16"/>
              </w:rPr>
              <w:t>[215]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</w:tcPr>
          <w:p w14:paraId="4B1D5E7F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-0.47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</w:tcPr>
          <w:p w14:paraId="40BEFB03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1.88</w:t>
            </w:r>
          </w:p>
        </w:tc>
        <w:tc>
          <w:tcPr>
            <w:tcW w:w="318" w:type="pct"/>
            <w:vMerge/>
            <w:vAlign w:val="center"/>
          </w:tcPr>
          <w:p w14:paraId="79B089DD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</w:tcPr>
          <w:p w14:paraId="04A5D315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7" w:type="pct"/>
            <w:vMerge w:val="restart"/>
            <w:shd w:val="clear" w:color="auto" w:fill="auto"/>
            <w:vAlign w:val="center"/>
          </w:tcPr>
          <w:p w14:paraId="689F8067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61" w:type="pct"/>
            <w:vMerge/>
            <w:vAlign w:val="center"/>
          </w:tcPr>
          <w:p w14:paraId="4A0DDCF6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</w:tcPr>
          <w:p w14:paraId="10E2B8A4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</w:tcPr>
          <w:p w14:paraId="64D214F0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/>
            <w:vAlign w:val="center"/>
          </w:tcPr>
          <w:p w14:paraId="6A7A1F37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</w:tcPr>
          <w:p w14:paraId="6A0C6DA0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1368</w:t>
            </w:r>
          </w:p>
        </w:tc>
      </w:tr>
      <w:tr w:rsidR="0038276D" w14:paraId="538CAF92" w14:textId="77777777">
        <w:trPr>
          <w:trHeight w:val="280"/>
        </w:trPr>
        <w:tc>
          <w:tcPr>
            <w:tcW w:w="420" w:type="pct"/>
            <w:vMerge/>
            <w:vAlign w:val="center"/>
          </w:tcPr>
          <w:p w14:paraId="344CB850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</w:tcPr>
          <w:p w14:paraId="7E47B498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</w:tcPr>
          <w:p w14:paraId="1FE81BC3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</w:tcPr>
          <w:p w14:paraId="267DDB16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</w:tcPr>
          <w:p w14:paraId="454AAD43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vMerge/>
            <w:vAlign w:val="center"/>
          </w:tcPr>
          <w:p w14:paraId="5CE5CE1C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</w:tcPr>
          <w:p w14:paraId="77210227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7" w:type="pct"/>
            <w:vMerge/>
            <w:vAlign w:val="center"/>
          </w:tcPr>
          <w:p w14:paraId="485C8748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</w:tcPr>
          <w:p w14:paraId="20BEAB67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</w:tcPr>
          <w:p w14:paraId="4DC24484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</w:tcPr>
          <w:p w14:paraId="30CB5B57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</w:tcPr>
          <w:p w14:paraId="047BD4DA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481" w:type="pct"/>
            <w:shd w:val="clear" w:color="auto" w:fill="auto"/>
            <w:vAlign w:val="center"/>
          </w:tcPr>
          <w:p w14:paraId="1DA1642C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1376</w:t>
            </w:r>
          </w:p>
        </w:tc>
      </w:tr>
      <w:tr w:rsidR="0038276D" w14:paraId="4BE1D232" w14:textId="77777777">
        <w:trPr>
          <w:trHeight w:val="280"/>
        </w:trPr>
        <w:tc>
          <w:tcPr>
            <w:tcW w:w="420" w:type="pct"/>
            <w:vMerge/>
            <w:vAlign w:val="center"/>
          </w:tcPr>
          <w:p w14:paraId="573847BC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</w:tcPr>
          <w:p w14:paraId="2524CD04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shd w:val="clear" w:color="auto" w:fill="auto"/>
            <w:vAlign w:val="center"/>
          </w:tcPr>
          <w:p w14:paraId="0FD9E481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 w:hint="eastAsia"/>
                <w:color w:val="000000"/>
                <w:sz w:val="16"/>
                <w:szCs w:val="16"/>
              </w:rPr>
              <w:t>[196]</w:t>
            </w:r>
          </w:p>
        </w:tc>
        <w:tc>
          <w:tcPr>
            <w:tcW w:w="323" w:type="pct"/>
            <w:shd w:val="clear" w:color="auto" w:fill="auto"/>
            <w:vAlign w:val="center"/>
          </w:tcPr>
          <w:p w14:paraId="351FD85E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6.5</w:t>
            </w:r>
          </w:p>
        </w:tc>
        <w:tc>
          <w:tcPr>
            <w:tcW w:w="280" w:type="pct"/>
            <w:shd w:val="clear" w:color="auto" w:fill="auto"/>
            <w:vAlign w:val="center"/>
          </w:tcPr>
          <w:p w14:paraId="21BC6E22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6.5</w:t>
            </w:r>
          </w:p>
        </w:tc>
        <w:tc>
          <w:tcPr>
            <w:tcW w:w="318" w:type="pct"/>
            <w:vMerge/>
            <w:vAlign w:val="center"/>
          </w:tcPr>
          <w:p w14:paraId="54D9DBFA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</w:tcPr>
          <w:p w14:paraId="44D8E68E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7" w:type="pct"/>
            <w:vMerge/>
            <w:vAlign w:val="center"/>
          </w:tcPr>
          <w:p w14:paraId="50119C2B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</w:tcPr>
          <w:p w14:paraId="4EA0FB81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</w:tcPr>
          <w:p w14:paraId="10DD748F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</w:tcPr>
          <w:p w14:paraId="1ACD4C9F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14</w:t>
            </w:r>
          </w:p>
        </w:tc>
        <w:tc>
          <w:tcPr>
            <w:tcW w:w="481" w:type="pct"/>
            <w:vMerge w:val="restart"/>
            <w:shd w:val="clear" w:color="auto" w:fill="auto"/>
            <w:vAlign w:val="center"/>
          </w:tcPr>
          <w:p w14:paraId="51012BDA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481" w:type="pct"/>
            <w:shd w:val="clear" w:color="auto" w:fill="auto"/>
            <w:vAlign w:val="center"/>
          </w:tcPr>
          <w:p w14:paraId="34FC3DF6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1530</w:t>
            </w:r>
          </w:p>
        </w:tc>
      </w:tr>
      <w:tr w:rsidR="0038276D" w14:paraId="76AE17E8" w14:textId="77777777">
        <w:trPr>
          <w:trHeight w:val="280"/>
        </w:trPr>
        <w:tc>
          <w:tcPr>
            <w:tcW w:w="420" w:type="pct"/>
            <w:vMerge/>
            <w:vAlign w:val="center"/>
          </w:tcPr>
          <w:p w14:paraId="31499B1C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shd w:val="clear" w:color="auto" w:fill="auto"/>
            <w:vAlign w:val="center"/>
          </w:tcPr>
          <w:p w14:paraId="6FD05DEE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0.37</w:t>
            </w:r>
          </w:p>
        </w:tc>
        <w:tc>
          <w:tcPr>
            <w:tcW w:w="524" w:type="pct"/>
            <w:vMerge w:val="restart"/>
            <w:shd w:val="clear" w:color="auto" w:fill="auto"/>
            <w:vAlign w:val="center"/>
          </w:tcPr>
          <w:p w14:paraId="27B06EB8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 w:hint="eastAsia"/>
                <w:color w:val="000000"/>
                <w:sz w:val="16"/>
                <w:szCs w:val="16"/>
              </w:rPr>
              <w:t>[211]</w:t>
            </w:r>
          </w:p>
        </w:tc>
        <w:tc>
          <w:tcPr>
            <w:tcW w:w="323" w:type="pct"/>
            <w:shd w:val="clear" w:color="auto" w:fill="auto"/>
            <w:vAlign w:val="center"/>
          </w:tcPr>
          <w:p w14:paraId="36945B0A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8.25</w:t>
            </w:r>
          </w:p>
        </w:tc>
        <w:tc>
          <w:tcPr>
            <w:tcW w:w="280" w:type="pct"/>
            <w:shd w:val="clear" w:color="auto" w:fill="auto"/>
            <w:vAlign w:val="center"/>
          </w:tcPr>
          <w:p w14:paraId="7475726F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8.25</w:t>
            </w:r>
          </w:p>
        </w:tc>
        <w:tc>
          <w:tcPr>
            <w:tcW w:w="318" w:type="pct"/>
            <w:vMerge/>
            <w:vAlign w:val="center"/>
          </w:tcPr>
          <w:p w14:paraId="58B40A6D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</w:tcPr>
          <w:p w14:paraId="0E00EC6A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7" w:type="pct"/>
            <w:vMerge/>
            <w:vAlign w:val="center"/>
          </w:tcPr>
          <w:p w14:paraId="547A58CD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</w:tcPr>
          <w:p w14:paraId="74AD9672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5.5</w:t>
            </w:r>
          </w:p>
        </w:tc>
        <w:tc>
          <w:tcPr>
            <w:tcW w:w="311" w:type="pct"/>
            <w:vMerge/>
            <w:vAlign w:val="center"/>
          </w:tcPr>
          <w:p w14:paraId="42719BC9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restart"/>
            <w:shd w:val="clear" w:color="auto" w:fill="auto"/>
            <w:vAlign w:val="center"/>
          </w:tcPr>
          <w:p w14:paraId="1B7237FA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NaN</w:t>
            </w:r>
            <w:proofErr w:type="spellEnd"/>
          </w:p>
        </w:tc>
        <w:tc>
          <w:tcPr>
            <w:tcW w:w="481" w:type="pct"/>
            <w:vMerge/>
            <w:vAlign w:val="center"/>
          </w:tcPr>
          <w:p w14:paraId="07DA3004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</w:tcPr>
          <w:p w14:paraId="5870B3C9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1498</w:t>
            </w:r>
          </w:p>
        </w:tc>
      </w:tr>
      <w:tr w:rsidR="0038276D" w14:paraId="64D26D58" w14:textId="77777777">
        <w:trPr>
          <w:trHeight w:val="280"/>
        </w:trPr>
        <w:tc>
          <w:tcPr>
            <w:tcW w:w="420" w:type="pct"/>
            <w:vMerge/>
            <w:vAlign w:val="center"/>
          </w:tcPr>
          <w:p w14:paraId="0FD82315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shd w:val="clear" w:color="auto" w:fill="auto"/>
            <w:vAlign w:val="center"/>
          </w:tcPr>
          <w:p w14:paraId="71C6A395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0.38</w:t>
            </w:r>
          </w:p>
        </w:tc>
        <w:tc>
          <w:tcPr>
            <w:tcW w:w="524" w:type="pct"/>
            <w:vMerge/>
            <w:vAlign w:val="center"/>
          </w:tcPr>
          <w:p w14:paraId="6C7E8BDA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shd w:val="clear" w:color="auto" w:fill="auto"/>
            <w:vAlign w:val="center"/>
          </w:tcPr>
          <w:p w14:paraId="4DC82CCB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280" w:type="pct"/>
            <w:shd w:val="clear" w:color="auto" w:fill="auto"/>
            <w:vAlign w:val="center"/>
          </w:tcPr>
          <w:p w14:paraId="136B58AB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318" w:type="pct"/>
            <w:vMerge/>
            <w:vAlign w:val="center"/>
          </w:tcPr>
          <w:p w14:paraId="18354156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</w:tcPr>
          <w:p w14:paraId="4E182FF9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7" w:type="pct"/>
            <w:vMerge/>
            <w:vAlign w:val="center"/>
          </w:tcPr>
          <w:p w14:paraId="10F531FC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</w:tcPr>
          <w:p w14:paraId="298B51D0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5.7</w:t>
            </w:r>
          </w:p>
        </w:tc>
        <w:tc>
          <w:tcPr>
            <w:tcW w:w="311" w:type="pct"/>
            <w:vMerge/>
            <w:vAlign w:val="center"/>
          </w:tcPr>
          <w:p w14:paraId="60CE540E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</w:tcPr>
          <w:p w14:paraId="667B7F77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 w:val="restart"/>
            <w:shd w:val="clear" w:color="auto" w:fill="auto"/>
            <w:vAlign w:val="center"/>
          </w:tcPr>
          <w:p w14:paraId="2AD5E507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481" w:type="pct"/>
            <w:shd w:val="clear" w:color="auto" w:fill="auto"/>
            <w:vAlign w:val="center"/>
          </w:tcPr>
          <w:p w14:paraId="6AC00D7D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1486</w:t>
            </w:r>
          </w:p>
        </w:tc>
      </w:tr>
      <w:tr w:rsidR="0038276D" w14:paraId="6F438E2C" w14:textId="77777777">
        <w:trPr>
          <w:trHeight w:val="280"/>
        </w:trPr>
        <w:tc>
          <w:tcPr>
            <w:tcW w:w="420" w:type="pct"/>
            <w:vMerge/>
            <w:vAlign w:val="center"/>
          </w:tcPr>
          <w:p w14:paraId="77B9A940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</w:tcPr>
          <w:p w14:paraId="289EE5C0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0.39</w:t>
            </w:r>
          </w:p>
        </w:tc>
        <w:tc>
          <w:tcPr>
            <w:tcW w:w="524" w:type="pct"/>
            <w:vMerge w:val="restart"/>
            <w:shd w:val="clear" w:color="auto" w:fill="auto"/>
            <w:vAlign w:val="center"/>
          </w:tcPr>
          <w:p w14:paraId="72E0C6FF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 w:hint="eastAsia"/>
                <w:color w:val="000000"/>
                <w:sz w:val="16"/>
                <w:szCs w:val="16"/>
              </w:rPr>
              <w:t>[192]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</w:tcPr>
          <w:p w14:paraId="343F1315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-0.5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</w:tcPr>
          <w:p w14:paraId="72CBDC93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4.5</w:t>
            </w:r>
          </w:p>
        </w:tc>
        <w:tc>
          <w:tcPr>
            <w:tcW w:w="318" w:type="pct"/>
            <w:vMerge w:val="restart"/>
            <w:shd w:val="clear" w:color="auto" w:fill="auto"/>
            <w:vAlign w:val="center"/>
          </w:tcPr>
          <w:p w14:paraId="11D9EC57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CC</w:t>
            </w:r>
          </w:p>
        </w:tc>
        <w:tc>
          <w:tcPr>
            <w:tcW w:w="280" w:type="pct"/>
            <w:vMerge/>
            <w:vAlign w:val="center"/>
          </w:tcPr>
          <w:p w14:paraId="704C7FAC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7" w:type="pct"/>
            <w:vMerge/>
            <w:vAlign w:val="center"/>
          </w:tcPr>
          <w:p w14:paraId="41CAE0EC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restart"/>
            <w:shd w:val="clear" w:color="auto" w:fill="auto"/>
            <w:vAlign w:val="center"/>
          </w:tcPr>
          <w:p w14:paraId="1F2385E5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5.8</w:t>
            </w:r>
          </w:p>
        </w:tc>
        <w:tc>
          <w:tcPr>
            <w:tcW w:w="311" w:type="pct"/>
            <w:vMerge/>
            <w:vAlign w:val="center"/>
          </w:tcPr>
          <w:p w14:paraId="30D45299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</w:tcPr>
          <w:p w14:paraId="5C717818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/>
            <w:vAlign w:val="center"/>
          </w:tcPr>
          <w:p w14:paraId="0819199F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</w:tcPr>
          <w:p w14:paraId="45F8A7A0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1407</w:t>
            </w:r>
          </w:p>
        </w:tc>
      </w:tr>
      <w:tr w:rsidR="0038276D" w14:paraId="1095A3CB" w14:textId="77777777">
        <w:trPr>
          <w:trHeight w:val="280"/>
        </w:trPr>
        <w:tc>
          <w:tcPr>
            <w:tcW w:w="420" w:type="pct"/>
            <w:vMerge/>
            <w:vAlign w:val="center"/>
          </w:tcPr>
          <w:p w14:paraId="0DB22127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</w:tcPr>
          <w:p w14:paraId="05AE8FB1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</w:tcPr>
          <w:p w14:paraId="14CB2776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</w:tcPr>
          <w:p w14:paraId="50B58925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</w:tcPr>
          <w:p w14:paraId="5F5B41E2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vMerge/>
            <w:vAlign w:val="center"/>
          </w:tcPr>
          <w:p w14:paraId="4AFB5517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</w:tcPr>
          <w:p w14:paraId="26FC32F7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7" w:type="pct"/>
            <w:vMerge/>
            <w:vAlign w:val="center"/>
          </w:tcPr>
          <w:p w14:paraId="343BFEE1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</w:tcPr>
          <w:p w14:paraId="7CADCCB6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</w:tcPr>
          <w:p w14:paraId="32934D31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</w:tcPr>
          <w:p w14:paraId="58051A01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/>
            <w:vAlign w:val="center"/>
          </w:tcPr>
          <w:p w14:paraId="56C383F6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</w:tcPr>
          <w:p w14:paraId="25AA47EA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1413</w:t>
            </w:r>
          </w:p>
        </w:tc>
      </w:tr>
      <w:tr w:rsidR="0038276D" w14:paraId="687B430B" w14:textId="77777777">
        <w:trPr>
          <w:trHeight w:val="280"/>
        </w:trPr>
        <w:tc>
          <w:tcPr>
            <w:tcW w:w="420" w:type="pct"/>
            <w:vMerge/>
            <w:vAlign w:val="center"/>
          </w:tcPr>
          <w:p w14:paraId="57B956AC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</w:tcPr>
          <w:p w14:paraId="7C3ED999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524" w:type="pct"/>
            <w:vMerge w:val="restart"/>
            <w:shd w:val="clear" w:color="auto" w:fill="auto"/>
            <w:vAlign w:val="center"/>
          </w:tcPr>
          <w:p w14:paraId="122ECFFA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 w:hint="eastAsia"/>
                <w:color w:val="000000"/>
                <w:sz w:val="16"/>
                <w:szCs w:val="16"/>
              </w:rPr>
              <w:t>[201]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</w:tcPr>
          <w:p w14:paraId="28ED5402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</w:tcPr>
          <w:p w14:paraId="33BC8E52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7.2</w:t>
            </w:r>
          </w:p>
        </w:tc>
        <w:tc>
          <w:tcPr>
            <w:tcW w:w="318" w:type="pct"/>
            <w:vMerge w:val="restart"/>
            <w:shd w:val="clear" w:color="auto" w:fill="auto"/>
            <w:vAlign w:val="center"/>
          </w:tcPr>
          <w:p w14:paraId="63AC9F1A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no FEC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</w:tcPr>
          <w:p w14:paraId="706094F0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MC</w:t>
            </w:r>
          </w:p>
        </w:tc>
        <w:tc>
          <w:tcPr>
            <w:tcW w:w="337" w:type="pct"/>
            <w:shd w:val="clear" w:color="auto" w:fill="auto"/>
            <w:vAlign w:val="center"/>
          </w:tcPr>
          <w:p w14:paraId="443EBBFD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</w:tcPr>
          <w:p w14:paraId="35BEBC0B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311" w:type="pct"/>
            <w:vMerge/>
            <w:vAlign w:val="center"/>
          </w:tcPr>
          <w:p w14:paraId="7140B162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</w:tcPr>
          <w:p w14:paraId="59E1F011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 w:val="restart"/>
            <w:shd w:val="clear" w:color="auto" w:fill="auto"/>
            <w:vAlign w:val="center"/>
          </w:tcPr>
          <w:p w14:paraId="4BC39291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481" w:type="pct"/>
            <w:shd w:val="clear" w:color="auto" w:fill="auto"/>
            <w:vAlign w:val="center"/>
          </w:tcPr>
          <w:p w14:paraId="28DAAF13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141</w:t>
            </w:r>
          </w:p>
        </w:tc>
      </w:tr>
      <w:tr w:rsidR="0038276D" w14:paraId="2E5E0CF3" w14:textId="77777777">
        <w:trPr>
          <w:trHeight w:val="280"/>
        </w:trPr>
        <w:tc>
          <w:tcPr>
            <w:tcW w:w="420" w:type="pct"/>
            <w:vMerge/>
            <w:vAlign w:val="center"/>
          </w:tcPr>
          <w:p w14:paraId="5BC7E05A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</w:tcPr>
          <w:p w14:paraId="1DF6B0FE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</w:tcPr>
          <w:p w14:paraId="1BF0C104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</w:tcPr>
          <w:p w14:paraId="7E296787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</w:tcPr>
          <w:p w14:paraId="1575A546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vMerge/>
            <w:vAlign w:val="center"/>
          </w:tcPr>
          <w:p w14:paraId="5D523263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</w:tcPr>
          <w:p w14:paraId="3563F681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7" w:type="pct"/>
            <w:shd w:val="clear" w:color="auto" w:fill="auto"/>
            <w:vAlign w:val="center"/>
          </w:tcPr>
          <w:p w14:paraId="56F473FA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361" w:type="pct"/>
            <w:vMerge/>
            <w:vAlign w:val="center"/>
          </w:tcPr>
          <w:p w14:paraId="7B1211BD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</w:tcPr>
          <w:p w14:paraId="7F3F6A48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</w:tcPr>
          <w:p w14:paraId="3EDD3847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/>
            <w:vAlign w:val="center"/>
          </w:tcPr>
          <w:p w14:paraId="47C4D9D4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</w:tcPr>
          <w:p w14:paraId="65E57247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153</w:t>
            </w:r>
          </w:p>
        </w:tc>
      </w:tr>
      <w:tr w:rsidR="0038276D" w14:paraId="4636E23A" w14:textId="77777777">
        <w:trPr>
          <w:trHeight w:val="280"/>
        </w:trPr>
        <w:tc>
          <w:tcPr>
            <w:tcW w:w="420" w:type="pct"/>
            <w:vMerge/>
            <w:vAlign w:val="center"/>
          </w:tcPr>
          <w:p w14:paraId="6923831E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</w:tcPr>
          <w:p w14:paraId="126A029F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shd w:val="clear" w:color="auto" w:fill="auto"/>
            <w:vAlign w:val="center"/>
          </w:tcPr>
          <w:p w14:paraId="07F356BF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 w:hint="eastAsia"/>
                <w:color w:val="000000"/>
                <w:sz w:val="16"/>
                <w:szCs w:val="16"/>
              </w:rPr>
              <w:t>[196]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</w:tcPr>
          <w:p w14:paraId="1D538DB8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8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</w:tcPr>
          <w:p w14:paraId="29708564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8</w:t>
            </w:r>
          </w:p>
        </w:tc>
        <w:tc>
          <w:tcPr>
            <w:tcW w:w="318" w:type="pct"/>
            <w:vMerge/>
            <w:vAlign w:val="center"/>
          </w:tcPr>
          <w:p w14:paraId="5CBA13FC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 w:val="restart"/>
            <w:shd w:val="clear" w:color="auto" w:fill="auto"/>
            <w:vAlign w:val="center"/>
          </w:tcPr>
          <w:p w14:paraId="699D8F66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Manchester</w:t>
            </w:r>
          </w:p>
        </w:tc>
        <w:tc>
          <w:tcPr>
            <w:tcW w:w="337" w:type="pct"/>
            <w:vMerge w:val="restart"/>
            <w:shd w:val="clear" w:color="auto" w:fill="auto"/>
            <w:vAlign w:val="center"/>
          </w:tcPr>
          <w:p w14:paraId="5C9328A0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61" w:type="pct"/>
            <w:vMerge/>
            <w:vAlign w:val="center"/>
          </w:tcPr>
          <w:p w14:paraId="148A6389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</w:tcPr>
          <w:p w14:paraId="1C193758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</w:tcPr>
          <w:p w14:paraId="0E6CE3C5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14</w:t>
            </w:r>
          </w:p>
        </w:tc>
        <w:tc>
          <w:tcPr>
            <w:tcW w:w="481" w:type="pct"/>
            <w:vMerge/>
            <w:vAlign w:val="center"/>
          </w:tcPr>
          <w:p w14:paraId="026AA3E8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</w:tcPr>
          <w:p w14:paraId="501EBC9E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1532</w:t>
            </w:r>
          </w:p>
        </w:tc>
      </w:tr>
      <w:tr w:rsidR="0038276D" w14:paraId="0C5AC6A4" w14:textId="77777777">
        <w:trPr>
          <w:trHeight w:val="280"/>
        </w:trPr>
        <w:tc>
          <w:tcPr>
            <w:tcW w:w="420" w:type="pct"/>
            <w:vMerge/>
            <w:vAlign w:val="center"/>
          </w:tcPr>
          <w:p w14:paraId="429199F8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</w:tcPr>
          <w:p w14:paraId="66CCA332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0.43</w:t>
            </w:r>
          </w:p>
        </w:tc>
        <w:tc>
          <w:tcPr>
            <w:tcW w:w="524" w:type="pct"/>
            <w:shd w:val="clear" w:color="auto" w:fill="auto"/>
            <w:vAlign w:val="center"/>
          </w:tcPr>
          <w:p w14:paraId="539DA8C7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 w:hint="eastAsia"/>
                <w:color w:val="000000"/>
                <w:sz w:val="16"/>
                <w:szCs w:val="16"/>
              </w:rPr>
              <w:t>[211]</w:t>
            </w:r>
          </w:p>
        </w:tc>
        <w:tc>
          <w:tcPr>
            <w:tcW w:w="323" w:type="pct"/>
            <w:vMerge/>
            <w:vAlign w:val="center"/>
          </w:tcPr>
          <w:p w14:paraId="6260BE8C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</w:tcPr>
          <w:p w14:paraId="347ADC0C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vMerge/>
            <w:vAlign w:val="center"/>
          </w:tcPr>
          <w:p w14:paraId="6858945F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</w:tcPr>
          <w:p w14:paraId="2940DC73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7" w:type="pct"/>
            <w:vMerge/>
            <w:vAlign w:val="center"/>
          </w:tcPr>
          <w:p w14:paraId="3855FCBF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restart"/>
            <w:shd w:val="clear" w:color="auto" w:fill="auto"/>
            <w:vAlign w:val="center"/>
          </w:tcPr>
          <w:p w14:paraId="55CE047A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6.4</w:t>
            </w:r>
          </w:p>
        </w:tc>
        <w:tc>
          <w:tcPr>
            <w:tcW w:w="311" w:type="pct"/>
            <w:vMerge/>
            <w:vAlign w:val="center"/>
          </w:tcPr>
          <w:p w14:paraId="5B8E9509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</w:tcPr>
          <w:p w14:paraId="07F85683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NaN</w:t>
            </w:r>
            <w:proofErr w:type="spellEnd"/>
          </w:p>
        </w:tc>
        <w:tc>
          <w:tcPr>
            <w:tcW w:w="481" w:type="pct"/>
            <w:vMerge/>
            <w:vAlign w:val="center"/>
          </w:tcPr>
          <w:p w14:paraId="5D1B83B4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</w:tcPr>
          <w:p w14:paraId="03987F5D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1470</w:t>
            </w:r>
          </w:p>
        </w:tc>
      </w:tr>
      <w:tr w:rsidR="0038276D" w14:paraId="619C37F7" w14:textId="77777777">
        <w:trPr>
          <w:trHeight w:val="280"/>
        </w:trPr>
        <w:tc>
          <w:tcPr>
            <w:tcW w:w="420" w:type="pct"/>
            <w:vMerge/>
            <w:vAlign w:val="center"/>
          </w:tcPr>
          <w:p w14:paraId="1183295E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</w:tcPr>
          <w:p w14:paraId="6FD6BFEE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</w:tcPr>
          <w:p w14:paraId="1C8E03ED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 w:hint="eastAsia"/>
                <w:color w:val="000000"/>
                <w:sz w:val="16"/>
                <w:szCs w:val="16"/>
              </w:rPr>
              <w:t>[196]</w:t>
            </w:r>
          </w:p>
        </w:tc>
        <w:tc>
          <w:tcPr>
            <w:tcW w:w="323" w:type="pct"/>
            <w:shd w:val="clear" w:color="auto" w:fill="auto"/>
            <w:vAlign w:val="center"/>
          </w:tcPr>
          <w:p w14:paraId="0F395552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8.7</w:t>
            </w:r>
          </w:p>
        </w:tc>
        <w:tc>
          <w:tcPr>
            <w:tcW w:w="280" w:type="pct"/>
            <w:shd w:val="clear" w:color="auto" w:fill="auto"/>
            <w:vAlign w:val="center"/>
          </w:tcPr>
          <w:p w14:paraId="258AE370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8.7</w:t>
            </w:r>
          </w:p>
        </w:tc>
        <w:tc>
          <w:tcPr>
            <w:tcW w:w="318" w:type="pct"/>
            <w:vMerge/>
            <w:vAlign w:val="center"/>
          </w:tcPr>
          <w:p w14:paraId="5C43FF73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</w:tcPr>
          <w:p w14:paraId="37ABCEB9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7" w:type="pct"/>
            <w:vMerge/>
            <w:vAlign w:val="center"/>
          </w:tcPr>
          <w:p w14:paraId="552650EB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</w:tcPr>
          <w:p w14:paraId="39FB2CAD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</w:tcPr>
          <w:p w14:paraId="73EDB280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restart"/>
            <w:shd w:val="clear" w:color="auto" w:fill="auto"/>
            <w:vAlign w:val="center"/>
          </w:tcPr>
          <w:p w14:paraId="00E5C78C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14</w:t>
            </w:r>
          </w:p>
        </w:tc>
        <w:tc>
          <w:tcPr>
            <w:tcW w:w="481" w:type="pct"/>
            <w:vMerge/>
            <w:vAlign w:val="center"/>
          </w:tcPr>
          <w:p w14:paraId="0A2500D5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</w:tcPr>
          <w:p w14:paraId="489D9CFB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1531</w:t>
            </w:r>
          </w:p>
        </w:tc>
      </w:tr>
      <w:tr w:rsidR="0038276D" w14:paraId="4CDED13B" w14:textId="77777777">
        <w:trPr>
          <w:trHeight w:val="280"/>
        </w:trPr>
        <w:tc>
          <w:tcPr>
            <w:tcW w:w="420" w:type="pct"/>
            <w:vMerge/>
            <w:vAlign w:val="center"/>
          </w:tcPr>
          <w:p w14:paraId="411BDABE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shd w:val="clear" w:color="auto" w:fill="auto"/>
            <w:vAlign w:val="center"/>
          </w:tcPr>
          <w:p w14:paraId="64A386F5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0.44</w:t>
            </w:r>
          </w:p>
        </w:tc>
        <w:tc>
          <w:tcPr>
            <w:tcW w:w="524" w:type="pct"/>
            <w:vMerge/>
            <w:vAlign w:val="center"/>
          </w:tcPr>
          <w:p w14:paraId="707D6055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shd w:val="clear" w:color="auto" w:fill="auto"/>
            <w:vAlign w:val="center"/>
          </w:tcPr>
          <w:p w14:paraId="14E59C56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8</w:t>
            </w:r>
          </w:p>
        </w:tc>
        <w:tc>
          <w:tcPr>
            <w:tcW w:w="280" w:type="pct"/>
            <w:shd w:val="clear" w:color="auto" w:fill="auto"/>
            <w:vAlign w:val="center"/>
          </w:tcPr>
          <w:p w14:paraId="47AB41AB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8</w:t>
            </w:r>
          </w:p>
        </w:tc>
        <w:tc>
          <w:tcPr>
            <w:tcW w:w="318" w:type="pct"/>
            <w:vMerge/>
            <w:vAlign w:val="center"/>
          </w:tcPr>
          <w:p w14:paraId="10032054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</w:tcPr>
          <w:p w14:paraId="62FBFCDF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7" w:type="pct"/>
            <w:vMerge/>
            <w:vAlign w:val="center"/>
          </w:tcPr>
          <w:p w14:paraId="7820E65A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</w:tcPr>
          <w:p w14:paraId="213207C1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6.6</w:t>
            </w:r>
          </w:p>
        </w:tc>
        <w:tc>
          <w:tcPr>
            <w:tcW w:w="311" w:type="pct"/>
            <w:vMerge/>
            <w:vAlign w:val="center"/>
          </w:tcPr>
          <w:p w14:paraId="176030BC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</w:tcPr>
          <w:p w14:paraId="603A69EC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</w:tcPr>
          <w:p w14:paraId="3BFE6378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481" w:type="pct"/>
            <w:shd w:val="clear" w:color="auto" w:fill="auto"/>
            <w:vAlign w:val="center"/>
          </w:tcPr>
          <w:p w14:paraId="293AB92E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1533</w:t>
            </w:r>
          </w:p>
        </w:tc>
      </w:tr>
      <w:tr w:rsidR="0038276D" w14:paraId="6A5B518D" w14:textId="77777777">
        <w:trPr>
          <w:trHeight w:val="280"/>
        </w:trPr>
        <w:tc>
          <w:tcPr>
            <w:tcW w:w="420" w:type="pct"/>
            <w:vMerge/>
            <w:vAlign w:val="center"/>
          </w:tcPr>
          <w:p w14:paraId="1B0DB521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</w:tcPr>
          <w:p w14:paraId="77EA6DA7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0.47</w:t>
            </w:r>
          </w:p>
        </w:tc>
        <w:tc>
          <w:tcPr>
            <w:tcW w:w="524" w:type="pct"/>
            <w:vMerge w:val="restart"/>
            <w:shd w:val="clear" w:color="auto" w:fill="auto"/>
            <w:vAlign w:val="center"/>
          </w:tcPr>
          <w:p w14:paraId="777DA87C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 w:hint="eastAsia"/>
                <w:color w:val="000000"/>
                <w:sz w:val="16"/>
                <w:szCs w:val="16"/>
              </w:rPr>
              <w:t>[212]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</w:tcPr>
          <w:p w14:paraId="2AB590F6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-4.5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</w:tcPr>
          <w:p w14:paraId="12870736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318" w:type="pct"/>
            <w:vMerge/>
            <w:vAlign w:val="center"/>
          </w:tcPr>
          <w:p w14:paraId="612C4DED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 w:val="restart"/>
            <w:shd w:val="clear" w:color="auto" w:fill="auto"/>
            <w:vAlign w:val="center"/>
          </w:tcPr>
          <w:p w14:paraId="7BB6567C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Manchester encoding</w:t>
            </w:r>
          </w:p>
        </w:tc>
        <w:tc>
          <w:tcPr>
            <w:tcW w:w="337" w:type="pct"/>
            <w:vMerge w:val="restart"/>
            <w:shd w:val="clear" w:color="auto" w:fill="auto"/>
            <w:vAlign w:val="center"/>
          </w:tcPr>
          <w:p w14:paraId="1D20C7A3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1,2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</w:tcPr>
          <w:p w14:paraId="0D9783F9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311" w:type="pct"/>
            <w:vMerge/>
            <w:vAlign w:val="center"/>
          </w:tcPr>
          <w:p w14:paraId="08AE8D13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</w:tcPr>
          <w:p w14:paraId="2B66CC6C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 w:val="restart"/>
            <w:shd w:val="clear" w:color="auto" w:fill="auto"/>
            <w:vAlign w:val="center"/>
          </w:tcPr>
          <w:p w14:paraId="21BD1FC1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481" w:type="pct"/>
            <w:shd w:val="clear" w:color="auto" w:fill="auto"/>
            <w:vAlign w:val="center"/>
          </w:tcPr>
          <w:p w14:paraId="6F7804C1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1244,1280</w:t>
            </w:r>
          </w:p>
        </w:tc>
      </w:tr>
      <w:tr w:rsidR="0038276D" w14:paraId="7294377D" w14:textId="77777777">
        <w:trPr>
          <w:trHeight w:val="280"/>
        </w:trPr>
        <w:tc>
          <w:tcPr>
            <w:tcW w:w="420" w:type="pct"/>
            <w:vMerge/>
            <w:vAlign w:val="center"/>
          </w:tcPr>
          <w:p w14:paraId="4C548EB9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</w:tcPr>
          <w:p w14:paraId="62F43CC0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</w:tcPr>
          <w:p w14:paraId="4ECB8105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</w:tcPr>
          <w:p w14:paraId="70216C8A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</w:tcPr>
          <w:p w14:paraId="4D4DCE29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vMerge/>
            <w:vAlign w:val="center"/>
          </w:tcPr>
          <w:p w14:paraId="3CEAE79E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</w:tcPr>
          <w:p w14:paraId="1AC46162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7" w:type="pct"/>
            <w:vMerge/>
            <w:vAlign w:val="center"/>
          </w:tcPr>
          <w:p w14:paraId="7AD89CED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</w:tcPr>
          <w:p w14:paraId="6309365E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</w:tcPr>
          <w:p w14:paraId="7377A12B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</w:tcPr>
          <w:p w14:paraId="4F6ED379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/>
            <w:vAlign w:val="center"/>
          </w:tcPr>
          <w:p w14:paraId="69B3B5AD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</w:tcPr>
          <w:p w14:paraId="2E4D9D31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1248,1284</w:t>
            </w:r>
          </w:p>
        </w:tc>
      </w:tr>
      <w:tr w:rsidR="0038276D" w14:paraId="4821421B" w14:textId="77777777">
        <w:trPr>
          <w:trHeight w:val="280"/>
        </w:trPr>
        <w:tc>
          <w:tcPr>
            <w:tcW w:w="420" w:type="pct"/>
            <w:vMerge/>
            <w:vAlign w:val="center"/>
          </w:tcPr>
          <w:p w14:paraId="3B21BCAF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</w:tcPr>
          <w:p w14:paraId="18504C3C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</w:tcPr>
          <w:p w14:paraId="5B895849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 w:hint="eastAsia"/>
                <w:color w:val="000000"/>
                <w:sz w:val="16"/>
                <w:szCs w:val="16"/>
              </w:rPr>
              <w:t>[207]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</w:tcPr>
          <w:p w14:paraId="3F0CD517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-1.35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</w:tcPr>
          <w:p w14:paraId="6A57B4C3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5.21</w:t>
            </w:r>
          </w:p>
        </w:tc>
        <w:tc>
          <w:tcPr>
            <w:tcW w:w="318" w:type="pct"/>
            <w:vMerge/>
            <w:vAlign w:val="center"/>
          </w:tcPr>
          <w:p w14:paraId="41BE7BC6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 w:val="restart"/>
            <w:shd w:val="clear" w:color="auto" w:fill="auto"/>
            <w:vAlign w:val="center"/>
          </w:tcPr>
          <w:p w14:paraId="439F3A17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Manchester</w:t>
            </w:r>
          </w:p>
        </w:tc>
        <w:tc>
          <w:tcPr>
            <w:tcW w:w="337" w:type="pct"/>
            <w:shd w:val="clear" w:color="auto" w:fill="auto"/>
            <w:vAlign w:val="center"/>
          </w:tcPr>
          <w:p w14:paraId="4E84520E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61" w:type="pct"/>
            <w:vMerge/>
            <w:vAlign w:val="center"/>
          </w:tcPr>
          <w:p w14:paraId="454CCAC9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</w:tcPr>
          <w:p w14:paraId="2E0C69D8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restart"/>
            <w:shd w:val="clear" w:color="auto" w:fill="auto"/>
            <w:vAlign w:val="center"/>
          </w:tcPr>
          <w:p w14:paraId="2D4561BB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NaN</w:t>
            </w:r>
            <w:proofErr w:type="spellEnd"/>
          </w:p>
        </w:tc>
        <w:tc>
          <w:tcPr>
            <w:tcW w:w="481" w:type="pct"/>
            <w:vMerge/>
            <w:vAlign w:val="center"/>
          </w:tcPr>
          <w:p w14:paraId="59C309BD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</w:tcPr>
          <w:p w14:paraId="2A598A74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406</w:t>
            </w:r>
          </w:p>
        </w:tc>
      </w:tr>
      <w:tr w:rsidR="0038276D" w14:paraId="5EB3DA14" w14:textId="77777777">
        <w:trPr>
          <w:trHeight w:val="280"/>
        </w:trPr>
        <w:tc>
          <w:tcPr>
            <w:tcW w:w="420" w:type="pct"/>
            <w:vMerge/>
            <w:vAlign w:val="center"/>
          </w:tcPr>
          <w:p w14:paraId="3EF1E7F7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</w:tcPr>
          <w:p w14:paraId="615CC69F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</w:tcPr>
          <w:p w14:paraId="3F3C9E13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</w:tcPr>
          <w:p w14:paraId="1389105A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</w:tcPr>
          <w:p w14:paraId="0C45112F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shd w:val="clear" w:color="auto" w:fill="auto"/>
            <w:vAlign w:val="center"/>
          </w:tcPr>
          <w:p w14:paraId="50B0EC4C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CC (1/3)</w:t>
            </w:r>
          </w:p>
        </w:tc>
        <w:tc>
          <w:tcPr>
            <w:tcW w:w="280" w:type="pct"/>
            <w:vMerge/>
            <w:vAlign w:val="center"/>
          </w:tcPr>
          <w:p w14:paraId="2E66109A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7" w:type="pct"/>
            <w:vMerge w:val="restart"/>
            <w:shd w:val="clear" w:color="auto" w:fill="auto"/>
            <w:vAlign w:val="center"/>
          </w:tcPr>
          <w:p w14:paraId="1C97BA7D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61" w:type="pct"/>
            <w:vMerge/>
            <w:vAlign w:val="center"/>
          </w:tcPr>
          <w:p w14:paraId="03DA1F63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</w:tcPr>
          <w:p w14:paraId="61F2C180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</w:tcPr>
          <w:p w14:paraId="38F62F9B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/>
            <w:vAlign w:val="center"/>
          </w:tcPr>
          <w:p w14:paraId="578D1A8F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</w:tcPr>
          <w:p w14:paraId="5B40C434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370</w:t>
            </w:r>
          </w:p>
        </w:tc>
      </w:tr>
      <w:tr w:rsidR="0038276D" w14:paraId="58E9D3A3" w14:textId="77777777">
        <w:trPr>
          <w:trHeight w:val="280"/>
        </w:trPr>
        <w:tc>
          <w:tcPr>
            <w:tcW w:w="420" w:type="pct"/>
            <w:vMerge/>
            <w:vAlign w:val="center"/>
          </w:tcPr>
          <w:p w14:paraId="34C20D47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</w:tcPr>
          <w:p w14:paraId="138438BC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524" w:type="pct"/>
            <w:vMerge w:val="restart"/>
            <w:shd w:val="clear" w:color="auto" w:fill="auto"/>
            <w:vAlign w:val="center"/>
          </w:tcPr>
          <w:p w14:paraId="528132E7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 w:hint="eastAsia"/>
                <w:color w:val="000000"/>
                <w:sz w:val="16"/>
                <w:szCs w:val="16"/>
              </w:rPr>
              <w:t>[191]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</w:tcPr>
          <w:p w14:paraId="418AA102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13.8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</w:tcPr>
          <w:p w14:paraId="7E4FA270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27.5</w:t>
            </w:r>
          </w:p>
        </w:tc>
        <w:tc>
          <w:tcPr>
            <w:tcW w:w="318" w:type="pct"/>
            <w:vMerge w:val="restart"/>
            <w:shd w:val="clear" w:color="auto" w:fill="auto"/>
            <w:vAlign w:val="center"/>
          </w:tcPr>
          <w:p w14:paraId="5017A549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no FEC</w:t>
            </w:r>
          </w:p>
        </w:tc>
        <w:tc>
          <w:tcPr>
            <w:tcW w:w="280" w:type="pct"/>
            <w:vMerge/>
            <w:vAlign w:val="center"/>
          </w:tcPr>
          <w:p w14:paraId="362CD270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7" w:type="pct"/>
            <w:vMerge/>
            <w:vAlign w:val="center"/>
          </w:tcPr>
          <w:p w14:paraId="7091E242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restart"/>
            <w:shd w:val="clear" w:color="auto" w:fill="auto"/>
            <w:vAlign w:val="center"/>
          </w:tcPr>
          <w:p w14:paraId="27A1FA6F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</w:tcPr>
          <w:p w14:paraId="0C1142ED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361" w:type="pct"/>
            <w:vMerge/>
            <w:vAlign w:val="center"/>
          </w:tcPr>
          <w:p w14:paraId="0D414655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</w:tcPr>
          <w:p w14:paraId="1C33E241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481" w:type="pct"/>
            <w:shd w:val="clear" w:color="auto" w:fill="auto"/>
            <w:vAlign w:val="center"/>
          </w:tcPr>
          <w:p w14:paraId="0D7B9402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812,824</w:t>
            </w:r>
          </w:p>
        </w:tc>
      </w:tr>
      <w:tr w:rsidR="0038276D" w14:paraId="71495EC2" w14:textId="77777777">
        <w:trPr>
          <w:trHeight w:val="280"/>
        </w:trPr>
        <w:tc>
          <w:tcPr>
            <w:tcW w:w="420" w:type="pct"/>
            <w:vMerge/>
            <w:vAlign w:val="center"/>
          </w:tcPr>
          <w:p w14:paraId="1D68F5EC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</w:tcPr>
          <w:p w14:paraId="5EAF332D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</w:tcPr>
          <w:p w14:paraId="024B3A64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</w:tcPr>
          <w:p w14:paraId="1B0BB72B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</w:tcPr>
          <w:p w14:paraId="2B7E9FE0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vMerge/>
            <w:vAlign w:val="center"/>
          </w:tcPr>
          <w:p w14:paraId="33C82825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</w:tcPr>
          <w:p w14:paraId="20B8F021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7" w:type="pct"/>
            <w:shd w:val="clear" w:color="auto" w:fill="auto"/>
            <w:vAlign w:val="center"/>
          </w:tcPr>
          <w:p w14:paraId="71E0EFE9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61" w:type="pct"/>
            <w:vMerge/>
            <w:vAlign w:val="center"/>
          </w:tcPr>
          <w:p w14:paraId="5D60BA40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</w:tcPr>
          <w:p w14:paraId="62D605C9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</w:tcPr>
          <w:p w14:paraId="47A8D65F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</w:tcPr>
          <w:p w14:paraId="3334D8FF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481" w:type="pct"/>
            <w:shd w:val="clear" w:color="auto" w:fill="auto"/>
            <w:vAlign w:val="center"/>
          </w:tcPr>
          <w:p w14:paraId="0D758A5A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840</w:t>
            </w:r>
          </w:p>
        </w:tc>
      </w:tr>
    </w:tbl>
    <w:p w14:paraId="26C51DEE" w14:textId="77777777" w:rsidR="0038276D" w:rsidRDefault="0038276D" w:rsidP="0090494B"/>
    <w:p w14:paraId="29EF3E12" w14:textId="77777777" w:rsidR="0038276D" w:rsidRDefault="00B410C8" w:rsidP="0090494B">
      <w:pPr>
        <w:pStyle w:val="TH"/>
      </w:pPr>
      <w:r>
        <w:rPr>
          <w:rFonts w:hint="eastAsia"/>
          <w:noProof/>
        </w:rPr>
        <w:lastRenderedPageBreak/>
        <w:drawing>
          <wp:inline distT="0" distB="0" distL="0" distR="0" wp14:anchorId="2A8CF2D1" wp14:editId="7C4BF637">
            <wp:extent cx="7760970" cy="5457190"/>
            <wp:effectExtent l="0" t="0" r="11430" b="3810"/>
            <wp:docPr id="1594529276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94529276" name="Picture 12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760970" cy="5457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E0C8481" w14:textId="77777777" w:rsidR="0090494B" w:rsidRDefault="0090494B" w:rsidP="0090494B">
      <w:pPr>
        <w:pStyle w:val="TF"/>
      </w:pPr>
      <w:r>
        <w:rPr>
          <w:rFonts w:hint="eastAsia"/>
        </w:rPr>
        <w:t>Figure 7.1.3.3.2 - 2</w:t>
      </w:r>
    </w:p>
    <w:p w14:paraId="5A2D0198" w14:textId="77777777" w:rsidR="0038276D" w:rsidRDefault="00B410C8" w:rsidP="0090494B">
      <w:pPr>
        <w:pStyle w:val="TH"/>
      </w:pPr>
      <w:r>
        <w:lastRenderedPageBreak/>
        <w:t xml:space="preserve">Table </w:t>
      </w:r>
      <w:r>
        <w:rPr>
          <w:rFonts w:hint="eastAsia"/>
        </w:rPr>
        <w:t>7.1.3.3.2 - 2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48"/>
        <w:gridCol w:w="1445"/>
        <w:gridCol w:w="1422"/>
        <w:gridCol w:w="871"/>
        <w:gridCol w:w="749"/>
        <w:gridCol w:w="869"/>
        <w:gridCol w:w="846"/>
        <w:gridCol w:w="923"/>
        <w:gridCol w:w="1184"/>
        <w:gridCol w:w="997"/>
        <w:gridCol w:w="1184"/>
        <w:gridCol w:w="1323"/>
        <w:gridCol w:w="1320"/>
      </w:tblGrid>
      <w:tr w:rsidR="0038276D" w:rsidRPr="0090494B" w14:paraId="078BF087" w14:textId="77777777">
        <w:trPr>
          <w:trHeight w:val="280"/>
        </w:trPr>
        <w:tc>
          <w:tcPr>
            <w:tcW w:w="5000" w:type="pct"/>
            <w:gridSpan w:val="13"/>
            <w:shd w:val="clear" w:color="auto" w:fill="auto"/>
            <w:noWrap/>
            <w:vAlign w:val="center"/>
          </w:tcPr>
          <w:p w14:paraId="0BA301E2" w14:textId="77777777" w:rsidR="0038276D" w:rsidRPr="0090494B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  <w:lang w:val="fr-FR"/>
              </w:rPr>
            </w:pPr>
            <w:r w:rsidRPr="0090494B">
              <w:rPr>
                <w:rFonts w:ascii="Arial" w:eastAsia="DengXian" w:hAnsi="Arial" w:cs="Arial"/>
                <w:color w:val="000000"/>
                <w:sz w:val="16"/>
                <w:szCs w:val="16"/>
                <w:lang w:val="fr-FR"/>
              </w:rPr>
              <w:t xml:space="preserve">TDL-D, </w:t>
            </w:r>
            <w:proofErr w:type="spellStart"/>
            <w:r w:rsidRPr="0090494B">
              <w:rPr>
                <w:rFonts w:ascii="Arial" w:eastAsia="DengXian" w:hAnsi="Arial" w:cs="Arial"/>
                <w:color w:val="000000"/>
                <w:sz w:val="16"/>
                <w:szCs w:val="16"/>
                <w:lang w:val="fr-FR"/>
              </w:rPr>
              <w:t>device</w:t>
            </w:r>
            <w:proofErr w:type="spellEnd"/>
            <w:r w:rsidRPr="0090494B">
              <w:rPr>
                <w:rFonts w:ascii="Arial" w:eastAsia="DengXian" w:hAnsi="Arial" w:cs="Arial"/>
                <w:color w:val="000000"/>
                <w:sz w:val="16"/>
                <w:szCs w:val="16"/>
                <w:lang w:val="fr-FR"/>
              </w:rPr>
              <w:t xml:space="preserve"> 2b, non-</w:t>
            </w:r>
            <w:proofErr w:type="spellStart"/>
            <w:r w:rsidRPr="0090494B">
              <w:rPr>
                <w:rFonts w:ascii="Arial" w:eastAsia="DengXian" w:hAnsi="Arial" w:cs="Arial"/>
                <w:color w:val="000000"/>
                <w:sz w:val="16"/>
                <w:szCs w:val="16"/>
                <w:lang w:val="fr-FR"/>
              </w:rPr>
              <w:t>coherent</w:t>
            </w:r>
            <w:proofErr w:type="spellEnd"/>
          </w:p>
        </w:tc>
      </w:tr>
      <w:tr w:rsidR="0038276D" w14:paraId="2968E43C" w14:textId="77777777">
        <w:trPr>
          <w:trHeight w:val="320"/>
        </w:trPr>
        <w:tc>
          <w:tcPr>
            <w:tcW w:w="5000" w:type="pct"/>
            <w:gridSpan w:val="13"/>
            <w:shd w:val="clear" w:color="auto" w:fill="auto"/>
          </w:tcPr>
          <w:p w14:paraId="1E973214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D2R LLS</w:t>
            </w:r>
          </w:p>
        </w:tc>
      </w:tr>
      <w:tr w:rsidR="0038276D" w14:paraId="4F3370B8" w14:textId="77777777">
        <w:trPr>
          <w:trHeight w:val="280"/>
        </w:trPr>
        <w:tc>
          <w:tcPr>
            <w:tcW w:w="420" w:type="pct"/>
            <w:shd w:val="clear" w:color="D9E1F2" w:fill="D9E1F2"/>
            <w:noWrap/>
            <w:vAlign w:val="center"/>
          </w:tcPr>
          <w:p w14:paraId="3808A9C3" w14:textId="77777777" w:rsidR="0038276D" w:rsidRDefault="00B410C8">
            <w:pPr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BLER</w:t>
            </w:r>
          </w:p>
        </w:tc>
        <w:tc>
          <w:tcPr>
            <w:tcW w:w="524" w:type="pct"/>
            <w:shd w:val="clear" w:color="D9E1F2" w:fill="D9E1F2"/>
            <w:noWrap/>
            <w:vAlign w:val="center"/>
          </w:tcPr>
          <w:p w14:paraId="3F65811F" w14:textId="77777777" w:rsidR="0038276D" w:rsidRDefault="00B410C8">
            <w:pPr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SE[bps/Hz]</w:t>
            </w:r>
          </w:p>
        </w:tc>
        <w:tc>
          <w:tcPr>
            <w:tcW w:w="516" w:type="pct"/>
            <w:shd w:val="clear" w:color="D9E1F2" w:fill="D9E1F2"/>
            <w:noWrap/>
            <w:vAlign w:val="center"/>
          </w:tcPr>
          <w:p w14:paraId="34174F97" w14:textId="77777777" w:rsidR="0038276D" w:rsidRDefault="00B410C8">
            <w:pPr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Source</w:t>
            </w:r>
          </w:p>
        </w:tc>
        <w:tc>
          <w:tcPr>
            <w:tcW w:w="323" w:type="pct"/>
            <w:shd w:val="clear" w:color="D9E1F2" w:fill="D9E1F2"/>
            <w:noWrap/>
            <w:vAlign w:val="center"/>
          </w:tcPr>
          <w:p w14:paraId="7D5518B6" w14:textId="77777777" w:rsidR="0038276D" w:rsidRDefault="00B410C8">
            <w:pPr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MinSNR</w:t>
            </w:r>
            <w:proofErr w:type="spellEnd"/>
          </w:p>
        </w:tc>
        <w:tc>
          <w:tcPr>
            <w:tcW w:w="280" w:type="pct"/>
            <w:shd w:val="clear" w:color="D9E1F2" w:fill="D9E1F2"/>
            <w:noWrap/>
            <w:vAlign w:val="center"/>
          </w:tcPr>
          <w:p w14:paraId="44A1FB8C" w14:textId="77777777" w:rsidR="0038276D" w:rsidRDefault="00B410C8">
            <w:pPr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MaxSNR</w:t>
            </w:r>
            <w:proofErr w:type="spellEnd"/>
          </w:p>
        </w:tc>
        <w:tc>
          <w:tcPr>
            <w:tcW w:w="322" w:type="pct"/>
            <w:shd w:val="clear" w:color="D9E1F2" w:fill="D9E1F2"/>
            <w:noWrap/>
            <w:vAlign w:val="center"/>
          </w:tcPr>
          <w:p w14:paraId="153C0666" w14:textId="77777777" w:rsidR="0038276D" w:rsidRDefault="00B410C8">
            <w:pPr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FEC?</w:t>
            </w:r>
          </w:p>
        </w:tc>
        <w:tc>
          <w:tcPr>
            <w:tcW w:w="280" w:type="pct"/>
            <w:shd w:val="clear" w:color="D9E1F2" w:fill="D9E1F2"/>
            <w:noWrap/>
            <w:vAlign w:val="center"/>
          </w:tcPr>
          <w:p w14:paraId="3ACE370B" w14:textId="77777777" w:rsidR="0038276D" w:rsidRDefault="00B410C8">
            <w:pPr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Line Code</w:t>
            </w:r>
          </w:p>
        </w:tc>
        <w:tc>
          <w:tcPr>
            <w:tcW w:w="341" w:type="pct"/>
            <w:shd w:val="clear" w:color="D9E1F2" w:fill="D9E1F2"/>
            <w:noWrap/>
            <w:vAlign w:val="center"/>
          </w:tcPr>
          <w:p w14:paraId="14227F7C" w14:textId="77777777" w:rsidR="0038276D" w:rsidRDefault="00B410C8">
            <w:pPr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#ofRx</w:t>
            </w:r>
          </w:p>
        </w:tc>
        <w:tc>
          <w:tcPr>
            <w:tcW w:w="361" w:type="pct"/>
            <w:shd w:val="clear" w:color="D9E1F2" w:fill="D9E1F2"/>
            <w:noWrap/>
            <w:vAlign w:val="center"/>
          </w:tcPr>
          <w:p w14:paraId="0A816D66" w14:textId="77777777" w:rsidR="0038276D" w:rsidRDefault="00B410C8">
            <w:pPr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DataRate</w:t>
            </w:r>
            <w:proofErr w:type="spellEnd"/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[kbps]</w:t>
            </w:r>
          </w:p>
        </w:tc>
        <w:tc>
          <w:tcPr>
            <w:tcW w:w="311" w:type="pct"/>
            <w:shd w:val="clear" w:color="D9E1F2" w:fill="D9E1F2"/>
            <w:noWrap/>
            <w:vAlign w:val="center"/>
          </w:tcPr>
          <w:p w14:paraId="224EA21F" w14:textId="77777777" w:rsidR="0038276D" w:rsidRDefault="00B410C8">
            <w:pPr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info-</w:t>
            </w:r>
            <w:proofErr w:type="spellStart"/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recv_bw</w:t>
            </w:r>
            <w:proofErr w:type="spellEnd"/>
          </w:p>
        </w:tc>
        <w:tc>
          <w:tcPr>
            <w:tcW w:w="361" w:type="pct"/>
            <w:shd w:val="clear" w:color="D9E1F2" w:fill="D9E1F2"/>
            <w:noWrap/>
            <w:vAlign w:val="center"/>
          </w:tcPr>
          <w:p w14:paraId="3DAE3E5A" w14:textId="77777777" w:rsidR="0038276D" w:rsidRDefault="00B410C8">
            <w:pPr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ChipRate</w:t>
            </w:r>
            <w:proofErr w:type="spellEnd"/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[</w:t>
            </w:r>
            <w:proofErr w:type="spellStart"/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kcps</w:t>
            </w:r>
            <w:proofErr w:type="spellEnd"/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]</w:t>
            </w:r>
          </w:p>
        </w:tc>
        <w:tc>
          <w:tcPr>
            <w:tcW w:w="481" w:type="pct"/>
            <w:shd w:val="clear" w:color="D9E1F2" w:fill="D9E1F2"/>
            <w:noWrap/>
            <w:vAlign w:val="center"/>
          </w:tcPr>
          <w:p w14:paraId="609ADA49" w14:textId="77777777" w:rsidR="0038276D" w:rsidRDefault="00B410C8">
            <w:pPr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MessageSize</w:t>
            </w:r>
            <w:proofErr w:type="spellEnd"/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[b]</w:t>
            </w:r>
          </w:p>
        </w:tc>
        <w:tc>
          <w:tcPr>
            <w:tcW w:w="481" w:type="pct"/>
            <w:shd w:val="clear" w:color="D9E1F2" w:fill="D9E1F2"/>
            <w:noWrap/>
            <w:vAlign w:val="center"/>
          </w:tcPr>
          <w:p w14:paraId="2FB50953" w14:textId="77777777" w:rsidR="0038276D" w:rsidRDefault="00B410C8">
            <w:pPr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Row Indices</w:t>
            </w:r>
          </w:p>
        </w:tc>
      </w:tr>
      <w:tr w:rsidR="0038276D" w14:paraId="501E4FFB" w14:textId="77777777">
        <w:trPr>
          <w:trHeight w:val="280"/>
        </w:trPr>
        <w:tc>
          <w:tcPr>
            <w:tcW w:w="420" w:type="pct"/>
            <w:vMerge w:val="restart"/>
            <w:shd w:val="clear" w:color="auto" w:fill="auto"/>
            <w:vAlign w:val="center"/>
          </w:tcPr>
          <w:p w14:paraId="03782C32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524" w:type="pct"/>
            <w:vMerge w:val="restart"/>
            <w:shd w:val="clear" w:color="auto" w:fill="auto"/>
            <w:vAlign w:val="center"/>
          </w:tcPr>
          <w:p w14:paraId="34443C7A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0.03</w:t>
            </w:r>
          </w:p>
        </w:tc>
        <w:tc>
          <w:tcPr>
            <w:tcW w:w="516" w:type="pct"/>
            <w:vMerge w:val="restart"/>
            <w:shd w:val="clear" w:color="auto" w:fill="auto"/>
            <w:vAlign w:val="center"/>
          </w:tcPr>
          <w:p w14:paraId="38D0E4A5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 w:hint="eastAsia"/>
                <w:color w:val="000000"/>
                <w:sz w:val="16"/>
                <w:szCs w:val="16"/>
              </w:rPr>
              <w:t>[192]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</w:tcPr>
          <w:p w14:paraId="40E05CFE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-0.5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</w:tcPr>
          <w:p w14:paraId="7A5C47F3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3.5</w:t>
            </w:r>
          </w:p>
        </w:tc>
        <w:tc>
          <w:tcPr>
            <w:tcW w:w="322" w:type="pct"/>
            <w:vMerge w:val="restart"/>
            <w:shd w:val="clear" w:color="auto" w:fill="auto"/>
            <w:vAlign w:val="center"/>
          </w:tcPr>
          <w:p w14:paraId="414120A6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CC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</w:tcPr>
          <w:p w14:paraId="7A8E6561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Manchester</w:t>
            </w:r>
          </w:p>
        </w:tc>
        <w:tc>
          <w:tcPr>
            <w:tcW w:w="341" w:type="pct"/>
            <w:vMerge w:val="restart"/>
            <w:shd w:val="clear" w:color="auto" w:fill="auto"/>
            <w:vAlign w:val="center"/>
          </w:tcPr>
          <w:p w14:paraId="43D43BB7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</w:tcPr>
          <w:p w14:paraId="4003B086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0.43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</w:tcPr>
          <w:p w14:paraId="6897E4BC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</w:tcPr>
          <w:p w14:paraId="262EFB42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NaN</w:t>
            </w:r>
            <w:proofErr w:type="spellEnd"/>
          </w:p>
        </w:tc>
        <w:tc>
          <w:tcPr>
            <w:tcW w:w="481" w:type="pct"/>
            <w:vMerge w:val="restart"/>
            <w:shd w:val="clear" w:color="auto" w:fill="auto"/>
            <w:vAlign w:val="center"/>
          </w:tcPr>
          <w:p w14:paraId="7369C939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481" w:type="pct"/>
            <w:shd w:val="clear" w:color="auto" w:fill="auto"/>
            <w:vAlign w:val="center"/>
          </w:tcPr>
          <w:p w14:paraId="3C597D07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1414</w:t>
            </w:r>
          </w:p>
        </w:tc>
      </w:tr>
      <w:tr w:rsidR="0038276D" w14:paraId="47A4DB0A" w14:textId="77777777">
        <w:trPr>
          <w:trHeight w:val="280"/>
        </w:trPr>
        <w:tc>
          <w:tcPr>
            <w:tcW w:w="420" w:type="pct"/>
            <w:vMerge/>
            <w:vAlign w:val="center"/>
          </w:tcPr>
          <w:p w14:paraId="35EF333D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</w:tcPr>
          <w:p w14:paraId="348D89F2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6" w:type="pct"/>
            <w:vMerge/>
            <w:vAlign w:val="center"/>
          </w:tcPr>
          <w:p w14:paraId="34F1DA23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</w:tcPr>
          <w:p w14:paraId="3D4A46A8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</w:tcPr>
          <w:p w14:paraId="658581FB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2" w:type="pct"/>
            <w:vMerge/>
            <w:vAlign w:val="center"/>
          </w:tcPr>
          <w:p w14:paraId="4DD86A0D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</w:tcPr>
          <w:p w14:paraId="026955D5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1" w:type="pct"/>
            <w:vMerge/>
            <w:vAlign w:val="center"/>
          </w:tcPr>
          <w:p w14:paraId="1E0E8F71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</w:tcPr>
          <w:p w14:paraId="2FA1AB56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</w:tcPr>
          <w:p w14:paraId="6836BF15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</w:tcPr>
          <w:p w14:paraId="174D755A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/>
            <w:vAlign w:val="center"/>
          </w:tcPr>
          <w:p w14:paraId="119BC6AE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</w:tcPr>
          <w:p w14:paraId="2021B18B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1420</w:t>
            </w:r>
          </w:p>
        </w:tc>
      </w:tr>
      <w:tr w:rsidR="0038276D" w14:paraId="67A945BB" w14:textId="77777777">
        <w:trPr>
          <w:trHeight w:val="280"/>
        </w:trPr>
        <w:tc>
          <w:tcPr>
            <w:tcW w:w="420" w:type="pct"/>
            <w:vMerge/>
            <w:vAlign w:val="center"/>
          </w:tcPr>
          <w:p w14:paraId="1A73FBA8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</w:tcPr>
          <w:p w14:paraId="6E8A1A85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6" w:type="pct"/>
            <w:vMerge w:val="restart"/>
            <w:shd w:val="clear" w:color="auto" w:fill="auto"/>
            <w:vAlign w:val="center"/>
          </w:tcPr>
          <w:p w14:paraId="43284CE3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 w:hint="eastAsia"/>
                <w:color w:val="000000"/>
                <w:sz w:val="16"/>
                <w:szCs w:val="16"/>
              </w:rPr>
              <w:t>[202]</w:t>
            </w:r>
          </w:p>
        </w:tc>
        <w:tc>
          <w:tcPr>
            <w:tcW w:w="323" w:type="pct"/>
            <w:shd w:val="clear" w:color="auto" w:fill="auto"/>
            <w:vAlign w:val="center"/>
          </w:tcPr>
          <w:p w14:paraId="7C1A81F1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2.1</w:t>
            </w:r>
          </w:p>
        </w:tc>
        <w:tc>
          <w:tcPr>
            <w:tcW w:w="280" w:type="pct"/>
            <w:shd w:val="clear" w:color="auto" w:fill="auto"/>
            <w:vAlign w:val="center"/>
          </w:tcPr>
          <w:p w14:paraId="1FF806D2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2.1</w:t>
            </w:r>
          </w:p>
        </w:tc>
        <w:tc>
          <w:tcPr>
            <w:tcW w:w="322" w:type="pct"/>
            <w:vMerge/>
            <w:vAlign w:val="center"/>
          </w:tcPr>
          <w:p w14:paraId="092A5AF8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 w:val="restart"/>
            <w:shd w:val="clear" w:color="auto" w:fill="auto"/>
            <w:vAlign w:val="center"/>
          </w:tcPr>
          <w:p w14:paraId="38F083CE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Manchester encoding</w:t>
            </w:r>
          </w:p>
        </w:tc>
        <w:tc>
          <w:tcPr>
            <w:tcW w:w="341" w:type="pct"/>
            <w:vMerge/>
            <w:vAlign w:val="center"/>
          </w:tcPr>
          <w:p w14:paraId="7DFD5A03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</w:tcPr>
          <w:p w14:paraId="7B731FAB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4.81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</w:tcPr>
          <w:p w14:paraId="0A92E99F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150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</w:tcPr>
          <w:p w14:paraId="41192E09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75</w:t>
            </w:r>
          </w:p>
        </w:tc>
        <w:tc>
          <w:tcPr>
            <w:tcW w:w="481" w:type="pct"/>
            <w:vMerge/>
            <w:vAlign w:val="center"/>
          </w:tcPr>
          <w:p w14:paraId="7E07EEBA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</w:tcPr>
          <w:p w14:paraId="115E3F26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328</w:t>
            </w:r>
          </w:p>
        </w:tc>
      </w:tr>
      <w:tr w:rsidR="0038276D" w14:paraId="0FFBE85D" w14:textId="77777777">
        <w:trPr>
          <w:trHeight w:val="280"/>
        </w:trPr>
        <w:tc>
          <w:tcPr>
            <w:tcW w:w="420" w:type="pct"/>
            <w:vMerge/>
            <w:vAlign w:val="center"/>
          </w:tcPr>
          <w:p w14:paraId="63E50839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shd w:val="clear" w:color="auto" w:fill="auto"/>
            <w:vAlign w:val="center"/>
          </w:tcPr>
          <w:p w14:paraId="6479651F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0.04</w:t>
            </w:r>
          </w:p>
        </w:tc>
        <w:tc>
          <w:tcPr>
            <w:tcW w:w="516" w:type="pct"/>
            <w:vMerge/>
            <w:vAlign w:val="center"/>
          </w:tcPr>
          <w:p w14:paraId="20293E1D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shd w:val="clear" w:color="auto" w:fill="auto"/>
            <w:vAlign w:val="center"/>
          </w:tcPr>
          <w:p w14:paraId="6940AEEE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1.2</w:t>
            </w:r>
          </w:p>
        </w:tc>
        <w:tc>
          <w:tcPr>
            <w:tcW w:w="280" w:type="pct"/>
            <w:shd w:val="clear" w:color="auto" w:fill="auto"/>
            <w:vAlign w:val="center"/>
          </w:tcPr>
          <w:p w14:paraId="7183DCD7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1.2</w:t>
            </w:r>
          </w:p>
        </w:tc>
        <w:tc>
          <w:tcPr>
            <w:tcW w:w="322" w:type="pct"/>
            <w:vMerge/>
            <w:vAlign w:val="center"/>
          </w:tcPr>
          <w:p w14:paraId="6ABC1206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</w:tcPr>
          <w:p w14:paraId="4C0C5C00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1" w:type="pct"/>
            <w:vMerge/>
            <w:vAlign w:val="center"/>
          </w:tcPr>
          <w:p w14:paraId="11325474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</w:tcPr>
          <w:p w14:paraId="52DEA18F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5.36</w:t>
            </w:r>
          </w:p>
        </w:tc>
        <w:tc>
          <w:tcPr>
            <w:tcW w:w="311" w:type="pct"/>
            <w:vMerge/>
            <w:vAlign w:val="center"/>
          </w:tcPr>
          <w:p w14:paraId="41E8C65D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</w:tcPr>
          <w:p w14:paraId="1A0EA857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</w:tcPr>
          <w:p w14:paraId="3F5CE12E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481" w:type="pct"/>
            <w:shd w:val="clear" w:color="auto" w:fill="auto"/>
            <w:vAlign w:val="center"/>
          </w:tcPr>
          <w:p w14:paraId="693777CD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364</w:t>
            </w:r>
          </w:p>
        </w:tc>
      </w:tr>
      <w:tr w:rsidR="0038276D" w14:paraId="2F4AE3F2" w14:textId="77777777">
        <w:trPr>
          <w:trHeight w:val="280"/>
        </w:trPr>
        <w:tc>
          <w:tcPr>
            <w:tcW w:w="420" w:type="pct"/>
            <w:vMerge/>
            <w:vAlign w:val="center"/>
          </w:tcPr>
          <w:p w14:paraId="4E0DF90C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shd w:val="clear" w:color="auto" w:fill="auto"/>
            <w:vAlign w:val="center"/>
          </w:tcPr>
          <w:p w14:paraId="09182338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0.05</w:t>
            </w:r>
          </w:p>
        </w:tc>
        <w:tc>
          <w:tcPr>
            <w:tcW w:w="516" w:type="pct"/>
            <w:vMerge/>
            <w:vAlign w:val="center"/>
          </w:tcPr>
          <w:p w14:paraId="7E0BD75C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shd w:val="clear" w:color="auto" w:fill="auto"/>
            <w:vAlign w:val="center"/>
          </w:tcPr>
          <w:p w14:paraId="2751D138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-8.5</w:t>
            </w:r>
          </w:p>
        </w:tc>
        <w:tc>
          <w:tcPr>
            <w:tcW w:w="280" w:type="pct"/>
            <w:shd w:val="clear" w:color="auto" w:fill="auto"/>
            <w:vAlign w:val="center"/>
          </w:tcPr>
          <w:p w14:paraId="08D4214C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-8.5</w:t>
            </w:r>
          </w:p>
        </w:tc>
        <w:tc>
          <w:tcPr>
            <w:tcW w:w="322" w:type="pct"/>
            <w:vMerge/>
            <w:vAlign w:val="center"/>
          </w:tcPr>
          <w:p w14:paraId="4D0E0CD1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</w:tcPr>
          <w:p w14:paraId="2F0E8E36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1" w:type="pct"/>
            <w:vMerge/>
            <w:vAlign w:val="center"/>
          </w:tcPr>
          <w:p w14:paraId="5C7270C0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</w:tcPr>
          <w:p w14:paraId="2D5C6C5D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</w:tcPr>
          <w:p w14:paraId="4DB5F3DE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361" w:type="pct"/>
            <w:shd w:val="clear" w:color="auto" w:fill="auto"/>
            <w:vAlign w:val="center"/>
          </w:tcPr>
          <w:p w14:paraId="58595B72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7.5</w:t>
            </w:r>
          </w:p>
        </w:tc>
        <w:tc>
          <w:tcPr>
            <w:tcW w:w="481" w:type="pct"/>
            <w:shd w:val="clear" w:color="auto" w:fill="auto"/>
            <w:vAlign w:val="center"/>
          </w:tcPr>
          <w:p w14:paraId="77160F69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481" w:type="pct"/>
            <w:shd w:val="clear" w:color="auto" w:fill="auto"/>
            <w:vAlign w:val="center"/>
          </w:tcPr>
          <w:p w14:paraId="245A17AC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292</w:t>
            </w:r>
          </w:p>
        </w:tc>
      </w:tr>
      <w:tr w:rsidR="0038276D" w14:paraId="02FA144B" w14:textId="77777777">
        <w:trPr>
          <w:trHeight w:val="280"/>
        </w:trPr>
        <w:tc>
          <w:tcPr>
            <w:tcW w:w="420" w:type="pct"/>
            <w:vMerge/>
            <w:vAlign w:val="center"/>
          </w:tcPr>
          <w:p w14:paraId="6717992C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</w:tcPr>
          <w:p w14:paraId="0F5C1A28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0.06</w:t>
            </w:r>
          </w:p>
        </w:tc>
        <w:tc>
          <w:tcPr>
            <w:tcW w:w="516" w:type="pct"/>
            <w:vMerge w:val="restart"/>
            <w:shd w:val="clear" w:color="auto" w:fill="auto"/>
            <w:vAlign w:val="center"/>
          </w:tcPr>
          <w:p w14:paraId="5B643CF5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 w:hint="eastAsia"/>
                <w:color w:val="000000"/>
                <w:sz w:val="16"/>
                <w:szCs w:val="16"/>
              </w:rPr>
              <w:t>[192]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</w:tcPr>
          <w:p w14:paraId="2F836756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</w:tcPr>
          <w:p w14:paraId="5F200A09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4.5</w:t>
            </w:r>
          </w:p>
        </w:tc>
        <w:tc>
          <w:tcPr>
            <w:tcW w:w="322" w:type="pct"/>
            <w:vMerge/>
            <w:vAlign w:val="center"/>
          </w:tcPr>
          <w:p w14:paraId="6B2DD328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 w:val="restart"/>
            <w:shd w:val="clear" w:color="auto" w:fill="auto"/>
            <w:vAlign w:val="center"/>
          </w:tcPr>
          <w:p w14:paraId="580AA834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Manchester</w:t>
            </w:r>
          </w:p>
        </w:tc>
        <w:tc>
          <w:tcPr>
            <w:tcW w:w="341" w:type="pct"/>
            <w:vMerge/>
            <w:vAlign w:val="center"/>
          </w:tcPr>
          <w:p w14:paraId="2BE3CAB4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restart"/>
            <w:shd w:val="clear" w:color="auto" w:fill="auto"/>
            <w:vAlign w:val="center"/>
          </w:tcPr>
          <w:p w14:paraId="5CE41FE0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0.83</w:t>
            </w:r>
          </w:p>
        </w:tc>
        <w:tc>
          <w:tcPr>
            <w:tcW w:w="311" w:type="pct"/>
            <w:vMerge/>
            <w:vAlign w:val="center"/>
          </w:tcPr>
          <w:p w14:paraId="36A7AEF7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restart"/>
            <w:shd w:val="clear" w:color="auto" w:fill="auto"/>
            <w:vAlign w:val="center"/>
          </w:tcPr>
          <w:p w14:paraId="59F0045C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NaN</w:t>
            </w:r>
            <w:proofErr w:type="spellEnd"/>
          </w:p>
        </w:tc>
        <w:tc>
          <w:tcPr>
            <w:tcW w:w="481" w:type="pct"/>
            <w:vMerge w:val="restart"/>
            <w:shd w:val="clear" w:color="auto" w:fill="auto"/>
            <w:vAlign w:val="center"/>
          </w:tcPr>
          <w:p w14:paraId="67E413F6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481" w:type="pct"/>
            <w:shd w:val="clear" w:color="auto" w:fill="auto"/>
            <w:vAlign w:val="center"/>
          </w:tcPr>
          <w:p w14:paraId="33DEBCB4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1415</w:t>
            </w:r>
          </w:p>
        </w:tc>
      </w:tr>
      <w:tr w:rsidR="0038276D" w14:paraId="3E277EFD" w14:textId="77777777">
        <w:trPr>
          <w:trHeight w:val="280"/>
        </w:trPr>
        <w:tc>
          <w:tcPr>
            <w:tcW w:w="420" w:type="pct"/>
            <w:vMerge/>
            <w:vAlign w:val="center"/>
          </w:tcPr>
          <w:p w14:paraId="4EE93EFD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</w:tcPr>
          <w:p w14:paraId="65223D29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6" w:type="pct"/>
            <w:vMerge/>
            <w:vAlign w:val="center"/>
          </w:tcPr>
          <w:p w14:paraId="6D914926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</w:tcPr>
          <w:p w14:paraId="79B02F49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</w:tcPr>
          <w:p w14:paraId="771306B7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2" w:type="pct"/>
            <w:vMerge/>
            <w:vAlign w:val="center"/>
          </w:tcPr>
          <w:p w14:paraId="2FF59CC8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</w:tcPr>
          <w:p w14:paraId="7C8C79B2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1" w:type="pct"/>
            <w:vMerge/>
            <w:vAlign w:val="center"/>
          </w:tcPr>
          <w:p w14:paraId="3425A816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</w:tcPr>
          <w:p w14:paraId="23AE28BD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</w:tcPr>
          <w:p w14:paraId="6B5D9ED8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</w:tcPr>
          <w:p w14:paraId="01A3A98D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/>
            <w:vAlign w:val="center"/>
          </w:tcPr>
          <w:p w14:paraId="7EAC3B0B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</w:tcPr>
          <w:p w14:paraId="30621760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1421</w:t>
            </w:r>
          </w:p>
        </w:tc>
      </w:tr>
      <w:tr w:rsidR="0038276D" w14:paraId="7040C96C" w14:textId="77777777">
        <w:trPr>
          <w:trHeight w:val="280"/>
        </w:trPr>
        <w:tc>
          <w:tcPr>
            <w:tcW w:w="420" w:type="pct"/>
            <w:vMerge/>
            <w:vAlign w:val="center"/>
          </w:tcPr>
          <w:p w14:paraId="0C3F83D5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</w:tcPr>
          <w:p w14:paraId="7BB146A3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6" w:type="pct"/>
            <w:shd w:val="clear" w:color="auto" w:fill="auto"/>
            <w:vAlign w:val="center"/>
          </w:tcPr>
          <w:p w14:paraId="5AEFC743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 w:hint="eastAsia"/>
                <w:color w:val="000000"/>
                <w:sz w:val="16"/>
                <w:szCs w:val="16"/>
              </w:rPr>
              <w:t>[202]</w:t>
            </w:r>
          </w:p>
        </w:tc>
        <w:tc>
          <w:tcPr>
            <w:tcW w:w="323" w:type="pct"/>
            <w:shd w:val="clear" w:color="auto" w:fill="auto"/>
            <w:vAlign w:val="center"/>
          </w:tcPr>
          <w:p w14:paraId="3BBC2C7B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-4</w:t>
            </w:r>
          </w:p>
        </w:tc>
        <w:tc>
          <w:tcPr>
            <w:tcW w:w="280" w:type="pct"/>
            <w:shd w:val="clear" w:color="auto" w:fill="auto"/>
            <w:vAlign w:val="center"/>
          </w:tcPr>
          <w:p w14:paraId="3D034E0A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-4</w:t>
            </w:r>
          </w:p>
        </w:tc>
        <w:tc>
          <w:tcPr>
            <w:tcW w:w="322" w:type="pct"/>
            <w:vMerge/>
            <w:vAlign w:val="center"/>
          </w:tcPr>
          <w:p w14:paraId="42D5A9ED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shd w:val="clear" w:color="auto" w:fill="auto"/>
            <w:vAlign w:val="center"/>
          </w:tcPr>
          <w:p w14:paraId="19E4D034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Manchester encoding</w:t>
            </w:r>
          </w:p>
        </w:tc>
        <w:tc>
          <w:tcPr>
            <w:tcW w:w="341" w:type="pct"/>
            <w:vMerge/>
            <w:vAlign w:val="center"/>
          </w:tcPr>
          <w:p w14:paraId="7A140BF7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</w:tcPr>
          <w:p w14:paraId="6E1C01F5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0.96</w:t>
            </w:r>
          </w:p>
        </w:tc>
        <w:tc>
          <w:tcPr>
            <w:tcW w:w="311" w:type="pct"/>
            <w:vMerge/>
            <w:vAlign w:val="center"/>
          </w:tcPr>
          <w:p w14:paraId="4383FE54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</w:tcPr>
          <w:p w14:paraId="39C0ACC4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7.5</w:t>
            </w:r>
          </w:p>
        </w:tc>
        <w:tc>
          <w:tcPr>
            <w:tcW w:w="481" w:type="pct"/>
            <w:shd w:val="clear" w:color="auto" w:fill="auto"/>
            <w:vAlign w:val="center"/>
          </w:tcPr>
          <w:p w14:paraId="2FB0A349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481" w:type="pct"/>
            <w:shd w:val="clear" w:color="auto" w:fill="auto"/>
            <w:vAlign w:val="center"/>
          </w:tcPr>
          <w:p w14:paraId="2674F752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310</w:t>
            </w:r>
          </w:p>
        </w:tc>
      </w:tr>
      <w:tr w:rsidR="0038276D" w14:paraId="1540A833" w14:textId="77777777">
        <w:trPr>
          <w:trHeight w:val="280"/>
        </w:trPr>
        <w:tc>
          <w:tcPr>
            <w:tcW w:w="420" w:type="pct"/>
            <w:vMerge/>
            <w:vAlign w:val="center"/>
          </w:tcPr>
          <w:p w14:paraId="007C1CC3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</w:tcPr>
          <w:p w14:paraId="3468274D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6" w:type="pct"/>
            <w:vMerge w:val="restart"/>
            <w:shd w:val="clear" w:color="auto" w:fill="auto"/>
            <w:vAlign w:val="center"/>
          </w:tcPr>
          <w:p w14:paraId="1AB8933C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 w:hint="eastAsia"/>
                <w:color w:val="000000"/>
                <w:sz w:val="16"/>
                <w:szCs w:val="16"/>
              </w:rPr>
              <w:t>[191]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</w:tcPr>
          <w:p w14:paraId="35F5371B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19.1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</w:tcPr>
          <w:p w14:paraId="1B4FE1E3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27.5</w:t>
            </w:r>
          </w:p>
        </w:tc>
        <w:tc>
          <w:tcPr>
            <w:tcW w:w="322" w:type="pct"/>
            <w:shd w:val="clear" w:color="auto" w:fill="auto"/>
            <w:vAlign w:val="center"/>
          </w:tcPr>
          <w:p w14:paraId="62997FCE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no FEC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</w:tcPr>
          <w:p w14:paraId="35C8E079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Manchester</w:t>
            </w:r>
          </w:p>
        </w:tc>
        <w:tc>
          <w:tcPr>
            <w:tcW w:w="341" w:type="pct"/>
            <w:vMerge/>
            <w:vAlign w:val="center"/>
          </w:tcPr>
          <w:p w14:paraId="7658453D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restart"/>
            <w:shd w:val="clear" w:color="auto" w:fill="auto"/>
            <w:vAlign w:val="center"/>
          </w:tcPr>
          <w:p w14:paraId="336539B6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</w:tcPr>
          <w:p w14:paraId="4D63BB08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90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</w:tcPr>
          <w:p w14:paraId="060AF96D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NaN</w:t>
            </w:r>
            <w:proofErr w:type="spellEnd"/>
          </w:p>
        </w:tc>
        <w:tc>
          <w:tcPr>
            <w:tcW w:w="481" w:type="pct"/>
            <w:shd w:val="clear" w:color="auto" w:fill="auto"/>
            <w:vAlign w:val="center"/>
          </w:tcPr>
          <w:p w14:paraId="6E0F8411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481" w:type="pct"/>
            <w:shd w:val="clear" w:color="auto" w:fill="auto"/>
            <w:vAlign w:val="center"/>
          </w:tcPr>
          <w:p w14:paraId="644A663A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949</w:t>
            </w:r>
          </w:p>
        </w:tc>
      </w:tr>
      <w:tr w:rsidR="0038276D" w14:paraId="7FD8E646" w14:textId="77777777">
        <w:trPr>
          <w:trHeight w:val="280"/>
        </w:trPr>
        <w:tc>
          <w:tcPr>
            <w:tcW w:w="420" w:type="pct"/>
            <w:vMerge/>
            <w:vAlign w:val="center"/>
          </w:tcPr>
          <w:p w14:paraId="6C8159EE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</w:tcPr>
          <w:p w14:paraId="39640283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6" w:type="pct"/>
            <w:vMerge/>
            <w:vAlign w:val="center"/>
          </w:tcPr>
          <w:p w14:paraId="4CC12997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</w:tcPr>
          <w:p w14:paraId="29656311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</w:tcPr>
          <w:p w14:paraId="31965B84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2" w:type="pct"/>
            <w:shd w:val="clear" w:color="auto" w:fill="auto"/>
            <w:vAlign w:val="center"/>
          </w:tcPr>
          <w:p w14:paraId="7041B6B5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FEC</w:t>
            </w:r>
          </w:p>
        </w:tc>
        <w:tc>
          <w:tcPr>
            <w:tcW w:w="280" w:type="pct"/>
            <w:vMerge/>
            <w:vAlign w:val="center"/>
          </w:tcPr>
          <w:p w14:paraId="240B4334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1" w:type="pct"/>
            <w:vMerge/>
            <w:vAlign w:val="center"/>
          </w:tcPr>
          <w:p w14:paraId="5F1DE8B2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</w:tcPr>
          <w:p w14:paraId="1974E775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</w:tcPr>
          <w:p w14:paraId="34E03178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</w:tcPr>
          <w:p w14:paraId="17D6AAC1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</w:tcPr>
          <w:p w14:paraId="21615FA5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481" w:type="pct"/>
            <w:shd w:val="clear" w:color="auto" w:fill="auto"/>
            <w:vAlign w:val="center"/>
          </w:tcPr>
          <w:p w14:paraId="2F9EF2E4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939</w:t>
            </w:r>
          </w:p>
        </w:tc>
      </w:tr>
      <w:tr w:rsidR="0038276D" w14:paraId="3FAC9610" w14:textId="77777777">
        <w:trPr>
          <w:trHeight w:val="280"/>
        </w:trPr>
        <w:tc>
          <w:tcPr>
            <w:tcW w:w="420" w:type="pct"/>
            <w:vMerge/>
            <w:vAlign w:val="center"/>
          </w:tcPr>
          <w:p w14:paraId="3F06F647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</w:tcPr>
          <w:p w14:paraId="0922DC89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0.07</w:t>
            </w:r>
          </w:p>
        </w:tc>
        <w:tc>
          <w:tcPr>
            <w:tcW w:w="516" w:type="pct"/>
            <w:vMerge w:val="restart"/>
            <w:shd w:val="clear" w:color="auto" w:fill="auto"/>
            <w:vAlign w:val="center"/>
          </w:tcPr>
          <w:p w14:paraId="197325F9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 w:hint="eastAsia"/>
                <w:color w:val="000000"/>
                <w:sz w:val="16"/>
                <w:szCs w:val="16"/>
              </w:rPr>
              <w:t>[192]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</w:tcPr>
          <w:p w14:paraId="71848FC1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2.1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</w:tcPr>
          <w:p w14:paraId="058BD834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6.4</w:t>
            </w:r>
          </w:p>
        </w:tc>
        <w:tc>
          <w:tcPr>
            <w:tcW w:w="322" w:type="pct"/>
            <w:vMerge w:val="restart"/>
            <w:shd w:val="clear" w:color="auto" w:fill="auto"/>
            <w:vAlign w:val="center"/>
          </w:tcPr>
          <w:p w14:paraId="60F1E462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CC</w:t>
            </w:r>
          </w:p>
        </w:tc>
        <w:tc>
          <w:tcPr>
            <w:tcW w:w="280" w:type="pct"/>
            <w:vMerge/>
            <w:vAlign w:val="center"/>
          </w:tcPr>
          <w:p w14:paraId="3AD364DC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1" w:type="pct"/>
            <w:vMerge/>
            <w:vAlign w:val="center"/>
          </w:tcPr>
          <w:p w14:paraId="5AD11CEB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restart"/>
            <w:shd w:val="clear" w:color="auto" w:fill="auto"/>
            <w:vAlign w:val="center"/>
          </w:tcPr>
          <w:p w14:paraId="234F4AC6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1.1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</w:tcPr>
          <w:p w14:paraId="33F45AE2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361" w:type="pct"/>
            <w:vMerge/>
            <w:vAlign w:val="center"/>
          </w:tcPr>
          <w:p w14:paraId="404F587C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 w:val="restart"/>
            <w:shd w:val="clear" w:color="auto" w:fill="auto"/>
            <w:vAlign w:val="center"/>
          </w:tcPr>
          <w:p w14:paraId="3F02525B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481" w:type="pct"/>
            <w:shd w:val="clear" w:color="auto" w:fill="auto"/>
            <w:vAlign w:val="center"/>
          </w:tcPr>
          <w:p w14:paraId="571E4792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1422</w:t>
            </w:r>
          </w:p>
        </w:tc>
      </w:tr>
      <w:tr w:rsidR="0038276D" w14:paraId="07826EC0" w14:textId="77777777">
        <w:trPr>
          <w:trHeight w:val="280"/>
        </w:trPr>
        <w:tc>
          <w:tcPr>
            <w:tcW w:w="420" w:type="pct"/>
            <w:vMerge/>
            <w:vAlign w:val="center"/>
          </w:tcPr>
          <w:p w14:paraId="5B05BE79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</w:tcPr>
          <w:p w14:paraId="06691FEC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6" w:type="pct"/>
            <w:vMerge/>
            <w:vAlign w:val="center"/>
          </w:tcPr>
          <w:p w14:paraId="09FA4CCC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</w:tcPr>
          <w:p w14:paraId="6260DA17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</w:tcPr>
          <w:p w14:paraId="389B9619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2" w:type="pct"/>
            <w:vMerge/>
            <w:vAlign w:val="center"/>
          </w:tcPr>
          <w:p w14:paraId="43DA0C95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</w:tcPr>
          <w:p w14:paraId="1F217F41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1" w:type="pct"/>
            <w:vMerge/>
            <w:vAlign w:val="center"/>
          </w:tcPr>
          <w:p w14:paraId="631BB342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</w:tcPr>
          <w:p w14:paraId="38B8D23B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</w:tcPr>
          <w:p w14:paraId="2565E073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</w:tcPr>
          <w:p w14:paraId="50606C66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/>
            <w:vAlign w:val="center"/>
          </w:tcPr>
          <w:p w14:paraId="1E2B6FFB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</w:tcPr>
          <w:p w14:paraId="0373AB62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1416</w:t>
            </w:r>
          </w:p>
        </w:tc>
      </w:tr>
      <w:tr w:rsidR="0038276D" w14:paraId="730900E3" w14:textId="77777777">
        <w:trPr>
          <w:trHeight w:val="280"/>
        </w:trPr>
        <w:tc>
          <w:tcPr>
            <w:tcW w:w="420" w:type="pct"/>
            <w:vMerge/>
            <w:vAlign w:val="center"/>
          </w:tcPr>
          <w:p w14:paraId="31DF6C4E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</w:tcPr>
          <w:p w14:paraId="634ABAC9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6" w:type="pct"/>
            <w:shd w:val="clear" w:color="auto" w:fill="auto"/>
            <w:vAlign w:val="center"/>
          </w:tcPr>
          <w:p w14:paraId="44EC91AD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 w:hint="eastAsia"/>
                <w:color w:val="000000"/>
                <w:sz w:val="16"/>
                <w:szCs w:val="16"/>
              </w:rPr>
              <w:t>[202]</w:t>
            </w:r>
          </w:p>
        </w:tc>
        <w:tc>
          <w:tcPr>
            <w:tcW w:w="323" w:type="pct"/>
            <w:shd w:val="clear" w:color="auto" w:fill="auto"/>
            <w:vAlign w:val="center"/>
          </w:tcPr>
          <w:p w14:paraId="429D7FD3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-6.8</w:t>
            </w:r>
          </w:p>
        </w:tc>
        <w:tc>
          <w:tcPr>
            <w:tcW w:w="280" w:type="pct"/>
            <w:shd w:val="clear" w:color="auto" w:fill="auto"/>
            <w:vAlign w:val="center"/>
          </w:tcPr>
          <w:p w14:paraId="2F3DA3A9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-6.8</w:t>
            </w:r>
          </w:p>
        </w:tc>
        <w:tc>
          <w:tcPr>
            <w:tcW w:w="322" w:type="pct"/>
            <w:vMerge/>
            <w:vAlign w:val="center"/>
          </w:tcPr>
          <w:p w14:paraId="6ABC5459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shd w:val="clear" w:color="auto" w:fill="auto"/>
            <w:vAlign w:val="center"/>
          </w:tcPr>
          <w:p w14:paraId="55FCBEE3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Manchester encoding</w:t>
            </w:r>
          </w:p>
        </w:tc>
        <w:tc>
          <w:tcPr>
            <w:tcW w:w="341" w:type="pct"/>
            <w:vMerge/>
            <w:vAlign w:val="center"/>
          </w:tcPr>
          <w:p w14:paraId="5C33DB29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</w:tcPr>
          <w:p w14:paraId="4C6BA5C9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1.07</w:t>
            </w:r>
          </w:p>
        </w:tc>
        <w:tc>
          <w:tcPr>
            <w:tcW w:w="311" w:type="pct"/>
            <w:vMerge/>
            <w:vAlign w:val="center"/>
          </w:tcPr>
          <w:p w14:paraId="58C3ED74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</w:tcPr>
          <w:p w14:paraId="6F796862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7.5</w:t>
            </w:r>
          </w:p>
        </w:tc>
        <w:tc>
          <w:tcPr>
            <w:tcW w:w="481" w:type="pct"/>
            <w:shd w:val="clear" w:color="auto" w:fill="auto"/>
            <w:vAlign w:val="center"/>
          </w:tcPr>
          <w:p w14:paraId="1FA6715D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481" w:type="pct"/>
            <w:shd w:val="clear" w:color="auto" w:fill="auto"/>
            <w:vAlign w:val="center"/>
          </w:tcPr>
          <w:p w14:paraId="4F57B6B4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346</w:t>
            </w:r>
          </w:p>
        </w:tc>
      </w:tr>
      <w:tr w:rsidR="0038276D" w14:paraId="5C462756" w14:textId="77777777">
        <w:trPr>
          <w:trHeight w:val="280"/>
        </w:trPr>
        <w:tc>
          <w:tcPr>
            <w:tcW w:w="420" w:type="pct"/>
            <w:vMerge/>
            <w:vAlign w:val="center"/>
          </w:tcPr>
          <w:p w14:paraId="3B73FB14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</w:tcPr>
          <w:p w14:paraId="6B73F66B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6" w:type="pct"/>
            <w:vMerge w:val="restart"/>
            <w:shd w:val="clear" w:color="auto" w:fill="auto"/>
            <w:vAlign w:val="center"/>
          </w:tcPr>
          <w:p w14:paraId="5AC16400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 w:hint="eastAsia"/>
                <w:color w:val="000000"/>
                <w:sz w:val="16"/>
                <w:szCs w:val="16"/>
              </w:rPr>
              <w:t>[201]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</w:tcPr>
          <w:p w14:paraId="48263B07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-10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</w:tcPr>
          <w:p w14:paraId="7DB34C03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-2</w:t>
            </w:r>
          </w:p>
        </w:tc>
        <w:tc>
          <w:tcPr>
            <w:tcW w:w="322" w:type="pct"/>
            <w:vMerge w:val="restart"/>
            <w:shd w:val="clear" w:color="auto" w:fill="auto"/>
            <w:vAlign w:val="center"/>
          </w:tcPr>
          <w:p w14:paraId="62781270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no FEC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</w:tcPr>
          <w:p w14:paraId="33683C90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MC</w:t>
            </w:r>
          </w:p>
        </w:tc>
        <w:tc>
          <w:tcPr>
            <w:tcW w:w="341" w:type="pct"/>
            <w:vMerge/>
            <w:vAlign w:val="center"/>
          </w:tcPr>
          <w:p w14:paraId="40E82D0A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restart"/>
            <w:shd w:val="clear" w:color="auto" w:fill="auto"/>
            <w:vAlign w:val="center"/>
          </w:tcPr>
          <w:p w14:paraId="2614B279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11" w:type="pct"/>
            <w:vMerge/>
            <w:vAlign w:val="center"/>
          </w:tcPr>
          <w:p w14:paraId="030F9DA2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restart"/>
            <w:shd w:val="clear" w:color="auto" w:fill="auto"/>
            <w:vAlign w:val="center"/>
          </w:tcPr>
          <w:p w14:paraId="091F02E2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NaN</w:t>
            </w:r>
            <w:proofErr w:type="spellEnd"/>
          </w:p>
        </w:tc>
        <w:tc>
          <w:tcPr>
            <w:tcW w:w="481" w:type="pct"/>
            <w:vMerge w:val="restart"/>
            <w:shd w:val="clear" w:color="auto" w:fill="auto"/>
            <w:vAlign w:val="center"/>
          </w:tcPr>
          <w:p w14:paraId="05BE3FF8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481" w:type="pct"/>
            <w:shd w:val="clear" w:color="auto" w:fill="auto"/>
            <w:vAlign w:val="center"/>
          </w:tcPr>
          <w:p w14:paraId="6EA8C979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126</w:t>
            </w:r>
          </w:p>
        </w:tc>
      </w:tr>
      <w:tr w:rsidR="0038276D" w14:paraId="36E83DE6" w14:textId="77777777">
        <w:trPr>
          <w:trHeight w:val="280"/>
        </w:trPr>
        <w:tc>
          <w:tcPr>
            <w:tcW w:w="420" w:type="pct"/>
            <w:vMerge/>
            <w:vAlign w:val="center"/>
          </w:tcPr>
          <w:p w14:paraId="0A5FF546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</w:tcPr>
          <w:p w14:paraId="1E51288B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6" w:type="pct"/>
            <w:vMerge/>
            <w:vAlign w:val="center"/>
          </w:tcPr>
          <w:p w14:paraId="2A8D131F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</w:tcPr>
          <w:p w14:paraId="01234FB4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</w:tcPr>
          <w:p w14:paraId="42B54BC9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2" w:type="pct"/>
            <w:vMerge/>
            <w:vAlign w:val="center"/>
          </w:tcPr>
          <w:p w14:paraId="40293BFB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</w:tcPr>
          <w:p w14:paraId="08EEE8F3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1" w:type="pct"/>
            <w:shd w:val="clear" w:color="auto" w:fill="auto"/>
            <w:vAlign w:val="center"/>
          </w:tcPr>
          <w:p w14:paraId="506B60CF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361" w:type="pct"/>
            <w:vMerge/>
            <w:vAlign w:val="center"/>
          </w:tcPr>
          <w:p w14:paraId="426DB752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</w:tcPr>
          <w:p w14:paraId="061EA1A1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</w:tcPr>
          <w:p w14:paraId="602B52FC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/>
            <w:vAlign w:val="center"/>
          </w:tcPr>
          <w:p w14:paraId="791B81E8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</w:tcPr>
          <w:p w14:paraId="2F53A4DB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138</w:t>
            </w:r>
          </w:p>
        </w:tc>
      </w:tr>
      <w:tr w:rsidR="0038276D" w14:paraId="4D68CD4B" w14:textId="77777777">
        <w:trPr>
          <w:trHeight w:val="280"/>
        </w:trPr>
        <w:tc>
          <w:tcPr>
            <w:tcW w:w="420" w:type="pct"/>
            <w:vMerge/>
            <w:vAlign w:val="center"/>
          </w:tcPr>
          <w:p w14:paraId="069B8051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</w:tcPr>
          <w:p w14:paraId="16965C26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6" w:type="pct"/>
            <w:vMerge w:val="restart"/>
            <w:shd w:val="clear" w:color="auto" w:fill="auto"/>
            <w:vAlign w:val="center"/>
          </w:tcPr>
          <w:p w14:paraId="2159E48A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 w:hint="eastAsia"/>
                <w:color w:val="000000"/>
                <w:sz w:val="16"/>
                <w:szCs w:val="16"/>
              </w:rPr>
              <w:t>[199]</w:t>
            </w:r>
          </w:p>
        </w:tc>
        <w:tc>
          <w:tcPr>
            <w:tcW w:w="323" w:type="pct"/>
            <w:shd w:val="clear" w:color="auto" w:fill="auto"/>
            <w:vAlign w:val="center"/>
          </w:tcPr>
          <w:p w14:paraId="10A14798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5.9</w:t>
            </w:r>
          </w:p>
        </w:tc>
        <w:tc>
          <w:tcPr>
            <w:tcW w:w="280" w:type="pct"/>
            <w:shd w:val="clear" w:color="auto" w:fill="auto"/>
            <w:vAlign w:val="center"/>
          </w:tcPr>
          <w:p w14:paraId="1644544F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5.9</w:t>
            </w:r>
          </w:p>
        </w:tc>
        <w:tc>
          <w:tcPr>
            <w:tcW w:w="322" w:type="pct"/>
            <w:vMerge w:val="restart"/>
            <w:shd w:val="clear" w:color="auto" w:fill="auto"/>
            <w:vAlign w:val="center"/>
          </w:tcPr>
          <w:p w14:paraId="5663161E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CC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</w:tcPr>
          <w:p w14:paraId="32545850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Manchester</w:t>
            </w:r>
          </w:p>
        </w:tc>
        <w:tc>
          <w:tcPr>
            <w:tcW w:w="341" w:type="pct"/>
            <w:vMerge w:val="restart"/>
            <w:shd w:val="clear" w:color="auto" w:fill="auto"/>
            <w:vAlign w:val="center"/>
          </w:tcPr>
          <w:p w14:paraId="68CCBF9D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61" w:type="pct"/>
            <w:shd w:val="clear" w:color="auto" w:fill="auto"/>
            <w:vAlign w:val="center"/>
          </w:tcPr>
          <w:p w14:paraId="11DFDFFA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15.6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</w:tcPr>
          <w:p w14:paraId="54A0298C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224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</w:tcPr>
          <w:p w14:paraId="1F66D4C0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112</w:t>
            </w:r>
          </w:p>
        </w:tc>
        <w:tc>
          <w:tcPr>
            <w:tcW w:w="481" w:type="pct"/>
            <w:vMerge w:val="restart"/>
            <w:shd w:val="clear" w:color="auto" w:fill="auto"/>
            <w:vAlign w:val="center"/>
          </w:tcPr>
          <w:p w14:paraId="46FC8B03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481" w:type="pct"/>
            <w:shd w:val="clear" w:color="auto" w:fill="auto"/>
            <w:vAlign w:val="center"/>
          </w:tcPr>
          <w:p w14:paraId="616DD3F2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262</w:t>
            </w:r>
          </w:p>
        </w:tc>
      </w:tr>
      <w:tr w:rsidR="0038276D" w14:paraId="0E67AC23" w14:textId="77777777">
        <w:trPr>
          <w:trHeight w:val="280"/>
        </w:trPr>
        <w:tc>
          <w:tcPr>
            <w:tcW w:w="420" w:type="pct"/>
            <w:vMerge/>
            <w:vAlign w:val="center"/>
          </w:tcPr>
          <w:p w14:paraId="4898A30B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shd w:val="clear" w:color="auto" w:fill="auto"/>
            <w:vAlign w:val="center"/>
          </w:tcPr>
          <w:p w14:paraId="22B3ACF2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516" w:type="pct"/>
            <w:vMerge/>
            <w:vAlign w:val="center"/>
          </w:tcPr>
          <w:p w14:paraId="61FE927C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shd w:val="clear" w:color="auto" w:fill="auto"/>
            <w:vAlign w:val="center"/>
          </w:tcPr>
          <w:p w14:paraId="7E467F54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7.6</w:t>
            </w:r>
          </w:p>
        </w:tc>
        <w:tc>
          <w:tcPr>
            <w:tcW w:w="280" w:type="pct"/>
            <w:shd w:val="clear" w:color="auto" w:fill="auto"/>
            <w:vAlign w:val="center"/>
          </w:tcPr>
          <w:p w14:paraId="718FA303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7.6</w:t>
            </w:r>
          </w:p>
        </w:tc>
        <w:tc>
          <w:tcPr>
            <w:tcW w:w="322" w:type="pct"/>
            <w:vMerge/>
            <w:vAlign w:val="center"/>
          </w:tcPr>
          <w:p w14:paraId="2E6DA0B4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</w:tcPr>
          <w:p w14:paraId="3EBAE18C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1" w:type="pct"/>
            <w:vMerge/>
            <w:vAlign w:val="center"/>
          </w:tcPr>
          <w:p w14:paraId="226B8EA1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</w:tcPr>
          <w:p w14:paraId="134B7701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23.2</w:t>
            </w:r>
          </w:p>
        </w:tc>
        <w:tc>
          <w:tcPr>
            <w:tcW w:w="311" w:type="pct"/>
            <w:vMerge/>
            <w:vAlign w:val="center"/>
          </w:tcPr>
          <w:p w14:paraId="512123E6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</w:tcPr>
          <w:p w14:paraId="7F6B13C7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/>
            <w:vAlign w:val="center"/>
          </w:tcPr>
          <w:p w14:paraId="49E2C8B5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</w:tcPr>
          <w:p w14:paraId="1C3A94B5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266</w:t>
            </w:r>
          </w:p>
        </w:tc>
      </w:tr>
      <w:tr w:rsidR="0038276D" w14:paraId="02DAC13E" w14:textId="77777777">
        <w:trPr>
          <w:trHeight w:val="280"/>
        </w:trPr>
        <w:tc>
          <w:tcPr>
            <w:tcW w:w="420" w:type="pct"/>
            <w:vMerge/>
            <w:vAlign w:val="center"/>
          </w:tcPr>
          <w:p w14:paraId="3A438006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</w:tcPr>
          <w:p w14:paraId="4A9340B1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0.14</w:t>
            </w:r>
          </w:p>
        </w:tc>
        <w:tc>
          <w:tcPr>
            <w:tcW w:w="516" w:type="pct"/>
            <w:vMerge w:val="restart"/>
            <w:shd w:val="clear" w:color="auto" w:fill="auto"/>
            <w:vAlign w:val="center"/>
          </w:tcPr>
          <w:p w14:paraId="0E25B054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 w:hint="eastAsia"/>
                <w:color w:val="000000"/>
                <w:sz w:val="16"/>
                <w:szCs w:val="16"/>
              </w:rPr>
              <w:t>[191]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</w:tcPr>
          <w:p w14:paraId="56EA3AD1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12.2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</w:tcPr>
          <w:p w14:paraId="72DF3585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16.2</w:t>
            </w:r>
          </w:p>
        </w:tc>
        <w:tc>
          <w:tcPr>
            <w:tcW w:w="322" w:type="pct"/>
            <w:vMerge w:val="restart"/>
            <w:shd w:val="clear" w:color="auto" w:fill="auto"/>
            <w:vAlign w:val="center"/>
          </w:tcPr>
          <w:p w14:paraId="78152819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FEC</w:t>
            </w:r>
          </w:p>
        </w:tc>
        <w:tc>
          <w:tcPr>
            <w:tcW w:w="280" w:type="pct"/>
            <w:vMerge/>
            <w:vAlign w:val="center"/>
          </w:tcPr>
          <w:p w14:paraId="5EB03FCA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1" w:type="pct"/>
            <w:vMerge/>
            <w:vAlign w:val="center"/>
          </w:tcPr>
          <w:p w14:paraId="2A8C1A33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restart"/>
            <w:shd w:val="clear" w:color="auto" w:fill="auto"/>
            <w:vAlign w:val="center"/>
          </w:tcPr>
          <w:p w14:paraId="5BD5ECFE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</w:tcPr>
          <w:p w14:paraId="38F1BDA4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35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</w:tcPr>
          <w:p w14:paraId="2D050F9A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NaN</w:t>
            </w:r>
            <w:proofErr w:type="spellEnd"/>
          </w:p>
        </w:tc>
        <w:tc>
          <w:tcPr>
            <w:tcW w:w="481" w:type="pct"/>
            <w:vMerge/>
            <w:vAlign w:val="center"/>
          </w:tcPr>
          <w:p w14:paraId="36344450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</w:tcPr>
          <w:p w14:paraId="0E2D81D7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881</w:t>
            </w:r>
          </w:p>
        </w:tc>
      </w:tr>
      <w:tr w:rsidR="0038276D" w14:paraId="6106902D" w14:textId="77777777">
        <w:trPr>
          <w:trHeight w:val="280"/>
        </w:trPr>
        <w:tc>
          <w:tcPr>
            <w:tcW w:w="420" w:type="pct"/>
            <w:vMerge/>
            <w:vAlign w:val="center"/>
          </w:tcPr>
          <w:p w14:paraId="1D341A7A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</w:tcPr>
          <w:p w14:paraId="72E88194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6" w:type="pct"/>
            <w:vMerge/>
            <w:vAlign w:val="center"/>
          </w:tcPr>
          <w:p w14:paraId="5CBFF1A4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</w:tcPr>
          <w:p w14:paraId="4AA6098D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</w:tcPr>
          <w:p w14:paraId="5EC9526B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2" w:type="pct"/>
            <w:vMerge/>
            <w:vAlign w:val="center"/>
          </w:tcPr>
          <w:p w14:paraId="6C6BB7CC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</w:tcPr>
          <w:p w14:paraId="7B7700A5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1" w:type="pct"/>
            <w:vMerge/>
            <w:vAlign w:val="center"/>
          </w:tcPr>
          <w:p w14:paraId="1F60BDBE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</w:tcPr>
          <w:p w14:paraId="5D5BE8FB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</w:tcPr>
          <w:p w14:paraId="2A05BF8C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</w:tcPr>
          <w:p w14:paraId="399239F2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 w:val="restart"/>
            <w:shd w:val="clear" w:color="auto" w:fill="auto"/>
            <w:vAlign w:val="center"/>
          </w:tcPr>
          <w:p w14:paraId="39C5DBD2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481" w:type="pct"/>
            <w:shd w:val="clear" w:color="auto" w:fill="auto"/>
            <w:vAlign w:val="center"/>
          </w:tcPr>
          <w:p w14:paraId="768ED822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867</w:t>
            </w:r>
          </w:p>
        </w:tc>
      </w:tr>
      <w:tr w:rsidR="0038276D" w14:paraId="1C28BA6C" w14:textId="77777777">
        <w:trPr>
          <w:trHeight w:val="280"/>
        </w:trPr>
        <w:tc>
          <w:tcPr>
            <w:tcW w:w="420" w:type="pct"/>
            <w:vMerge/>
            <w:vAlign w:val="center"/>
          </w:tcPr>
          <w:p w14:paraId="53D60A0E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</w:tcPr>
          <w:p w14:paraId="554C90A7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516" w:type="pct"/>
            <w:vMerge w:val="restart"/>
            <w:shd w:val="clear" w:color="auto" w:fill="auto"/>
            <w:vAlign w:val="center"/>
          </w:tcPr>
          <w:p w14:paraId="75564123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 w:hint="eastAsia"/>
                <w:color w:val="000000"/>
                <w:sz w:val="16"/>
                <w:szCs w:val="16"/>
              </w:rPr>
              <w:t>[192]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</w:tcPr>
          <w:p w14:paraId="090DE031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-2.2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</w:tcPr>
          <w:p w14:paraId="745E70AB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1.6</w:t>
            </w:r>
          </w:p>
        </w:tc>
        <w:tc>
          <w:tcPr>
            <w:tcW w:w="322" w:type="pct"/>
            <w:vMerge w:val="restart"/>
            <w:shd w:val="clear" w:color="auto" w:fill="auto"/>
            <w:vAlign w:val="center"/>
          </w:tcPr>
          <w:p w14:paraId="66154B27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CC</w:t>
            </w:r>
          </w:p>
        </w:tc>
        <w:tc>
          <w:tcPr>
            <w:tcW w:w="280" w:type="pct"/>
            <w:vMerge/>
            <w:vAlign w:val="center"/>
          </w:tcPr>
          <w:p w14:paraId="59F0FAE5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1" w:type="pct"/>
            <w:vMerge/>
            <w:vAlign w:val="center"/>
          </w:tcPr>
          <w:p w14:paraId="0CD61A55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restart"/>
            <w:shd w:val="clear" w:color="auto" w:fill="auto"/>
            <w:vAlign w:val="center"/>
          </w:tcPr>
          <w:p w14:paraId="0CBCDB04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</w:tcPr>
          <w:p w14:paraId="442ADB68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361" w:type="pct"/>
            <w:vMerge/>
            <w:vAlign w:val="center"/>
          </w:tcPr>
          <w:p w14:paraId="3B2FEC0A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/>
            <w:vAlign w:val="center"/>
          </w:tcPr>
          <w:p w14:paraId="387F0B82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</w:tcPr>
          <w:p w14:paraId="7CE945D3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1423</w:t>
            </w:r>
          </w:p>
        </w:tc>
      </w:tr>
      <w:tr w:rsidR="0038276D" w14:paraId="32C87563" w14:textId="77777777">
        <w:trPr>
          <w:trHeight w:val="280"/>
        </w:trPr>
        <w:tc>
          <w:tcPr>
            <w:tcW w:w="420" w:type="pct"/>
            <w:vMerge/>
            <w:vAlign w:val="center"/>
          </w:tcPr>
          <w:p w14:paraId="618483FE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</w:tcPr>
          <w:p w14:paraId="33C8A168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6" w:type="pct"/>
            <w:vMerge/>
            <w:vAlign w:val="center"/>
          </w:tcPr>
          <w:p w14:paraId="32E4EF78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</w:tcPr>
          <w:p w14:paraId="13C39C86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</w:tcPr>
          <w:p w14:paraId="5258708F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2" w:type="pct"/>
            <w:vMerge/>
            <w:vAlign w:val="center"/>
          </w:tcPr>
          <w:p w14:paraId="25E2FA6A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</w:tcPr>
          <w:p w14:paraId="0FAD6D88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1" w:type="pct"/>
            <w:vMerge/>
            <w:vAlign w:val="center"/>
          </w:tcPr>
          <w:p w14:paraId="0B4FB6A7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</w:tcPr>
          <w:p w14:paraId="0C1ED9A5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</w:tcPr>
          <w:p w14:paraId="16905288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</w:tcPr>
          <w:p w14:paraId="39BAD8BD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/>
            <w:vAlign w:val="center"/>
          </w:tcPr>
          <w:p w14:paraId="5019A061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</w:tcPr>
          <w:p w14:paraId="022A7B4A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1417</w:t>
            </w:r>
          </w:p>
        </w:tc>
      </w:tr>
      <w:tr w:rsidR="0038276D" w14:paraId="060FCC23" w14:textId="77777777">
        <w:trPr>
          <w:trHeight w:val="280"/>
        </w:trPr>
        <w:tc>
          <w:tcPr>
            <w:tcW w:w="420" w:type="pct"/>
            <w:vMerge/>
            <w:vAlign w:val="center"/>
          </w:tcPr>
          <w:p w14:paraId="4F4C36F3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</w:tcPr>
          <w:p w14:paraId="39E4ECE8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6" w:type="pct"/>
            <w:shd w:val="clear" w:color="auto" w:fill="auto"/>
            <w:vAlign w:val="center"/>
          </w:tcPr>
          <w:p w14:paraId="1E6157F3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 w:hint="eastAsia"/>
                <w:color w:val="000000"/>
                <w:sz w:val="16"/>
                <w:szCs w:val="16"/>
              </w:rPr>
              <w:t>[199]</w:t>
            </w:r>
          </w:p>
        </w:tc>
        <w:tc>
          <w:tcPr>
            <w:tcW w:w="323" w:type="pct"/>
            <w:shd w:val="clear" w:color="auto" w:fill="auto"/>
            <w:vAlign w:val="center"/>
          </w:tcPr>
          <w:p w14:paraId="1777CCB0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16.3</w:t>
            </w:r>
          </w:p>
        </w:tc>
        <w:tc>
          <w:tcPr>
            <w:tcW w:w="280" w:type="pct"/>
            <w:shd w:val="clear" w:color="auto" w:fill="auto"/>
            <w:vAlign w:val="center"/>
          </w:tcPr>
          <w:p w14:paraId="69F43362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16.3</w:t>
            </w:r>
          </w:p>
        </w:tc>
        <w:tc>
          <w:tcPr>
            <w:tcW w:w="322" w:type="pct"/>
            <w:shd w:val="clear" w:color="auto" w:fill="auto"/>
            <w:vAlign w:val="center"/>
          </w:tcPr>
          <w:p w14:paraId="58642053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no FEC</w:t>
            </w:r>
          </w:p>
        </w:tc>
        <w:tc>
          <w:tcPr>
            <w:tcW w:w="280" w:type="pct"/>
            <w:vMerge/>
            <w:vAlign w:val="center"/>
          </w:tcPr>
          <w:p w14:paraId="1438F54F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1" w:type="pct"/>
            <w:vMerge/>
            <w:vAlign w:val="center"/>
          </w:tcPr>
          <w:p w14:paraId="6827936A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</w:tcPr>
          <w:p w14:paraId="514F40CB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44.8</w:t>
            </w:r>
          </w:p>
        </w:tc>
        <w:tc>
          <w:tcPr>
            <w:tcW w:w="311" w:type="pct"/>
            <w:shd w:val="clear" w:color="auto" w:fill="auto"/>
            <w:vAlign w:val="center"/>
          </w:tcPr>
          <w:p w14:paraId="68758C2D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224</w:t>
            </w:r>
          </w:p>
        </w:tc>
        <w:tc>
          <w:tcPr>
            <w:tcW w:w="361" w:type="pct"/>
            <w:shd w:val="clear" w:color="auto" w:fill="auto"/>
            <w:vAlign w:val="center"/>
          </w:tcPr>
          <w:p w14:paraId="008F91CA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112</w:t>
            </w:r>
          </w:p>
        </w:tc>
        <w:tc>
          <w:tcPr>
            <w:tcW w:w="481" w:type="pct"/>
            <w:vMerge w:val="restart"/>
            <w:shd w:val="clear" w:color="auto" w:fill="auto"/>
            <w:vAlign w:val="center"/>
          </w:tcPr>
          <w:p w14:paraId="1ED89407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481" w:type="pct"/>
            <w:shd w:val="clear" w:color="auto" w:fill="auto"/>
            <w:vAlign w:val="center"/>
          </w:tcPr>
          <w:p w14:paraId="75B3995F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258</w:t>
            </w:r>
          </w:p>
        </w:tc>
      </w:tr>
      <w:tr w:rsidR="0038276D" w14:paraId="732DBD96" w14:textId="77777777">
        <w:trPr>
          <w:trHeight w:val="280"/>
        </w:trPr>
        <w:tc>
          <w:tcPr>
            <w:tcW w:w="420" w:type="pct"/>
            <w:vMerge/>
            <w:vAlign w:val="center"/>
          </w:tcPr>
          <w:p w14:paraId="271704E7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</w:tcPr>
          <w:p w14:paraId="3923CF83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0.31</w:t>
            </w:r>
          </w:p>
        </w:tc>
        <w:tc>
          <w:tcPr>
            <w:tcW w:w="516" w:type="pct"/>
            <w:vMerge w:val="restart"/>
            <w:shd w:val="clear" w:color="auto" w:fill="auto"/>
            <w:vAlign w:val="center"/>
          </w:tcPr>
          <w:p w14:paraId="2DDC93E8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 w:hint="eastAsia"/>
                <w:color w:val="000000"/>
                <w:sz w:val="16"/>
                <w:szCs w:val="16"/>
              </w:rPr>
              <w:t>[192]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</w:tcPr>
          <w:p w14:paraId="0222F16B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-1.7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</w:tcPr>
          <w:p w14:paraId="119449F3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22" w:type="pct"/>
            <w:vMerge w:val="restart"/>
            <w:shd w:val="clear" w:color="auto" w:fill="auto"/>
            <w:vAlign w:val="center"/>
          </w:tcPr>
          <w:p w14:paraId="00E5ABFA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CC</w:t>
            </w:r>
          </w:p>
        </w:tc>
        <w:tc>
          <w:tcPr>
            <w:tcW w:w="280" w:type="pct"/>
            <w:vMerge/>
            <w:vAlign w:val="center"/>
          </w:tcPr>
          <w:p w14:paraId="06033EE3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1" w:type="pct"/>
            <w:vMerge/>
            <w:vAlign w:val="center"/>
          </w:tcPr>
          <w:p w14:paraId="45902C42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restart"/>
            <w:shd w:val="clear" w:color="auto" w:fill="auto"/>
            <w:vAlign w:val="center"/>
          </w:tcPr>
          <w:p w14:paraId="46FEC23E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4.7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</w:tcPr>
          <w:p w14:paraId="366E8C15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</w:tcPr>
          <w:p w14:paraId="4A00C703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NaN</w:t>
            </w:r>
            <w:proofErr w:type="spellEnd"/>
          </w:p>
        </w:tc>
        <w:tc>
          <w:tcPr>
            <w:tcW w:w="481" w:type="pct"/>
            <w:vMerge/>
            <w:vAlign w:val="center"/>
          </w:tcPr>
          <w:p w14:paraId="1ADF9F93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</w:tcPr>
          <w:p w14:paraId="0FF989F2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1418</w:t>
            </w:r>
          </w:p>
        </w:tc>
      </w:tr>
      <w:tr w:rsidR="0038276D" w14:paraId="554820F6" w14:textId="77777777">
        <w:trPr>
          <w:trHeight w:val="280"/>
        </w:trPr>
        <w:tc>
          <w:tcPr>
            <w:tcW w:w="420" w:type="pct"/>
            <w:vMerge/>
            <w:vAlign w:val="center"/>
          </w:tcPr>
          <w:p w14:paraId="3CCF17EE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</w:tcPr>
          <w:p w14:paraId="6FD5E9CA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6" w:type="pct"/>
            <w:vMerge/>
            <w:vAlign w:val="center"/>
          </w:tcPr>
          <w:p w14:paraId="7C76CC89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</w:tcPr>
          <w:p w14:paraId="7491A22C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</w:tcPr>
          <w:p w14:paraId="12075C50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2" w:type="pct"/>
            <w:vMerge/>
            <w:vAlign w:val="center"/>
          </w:tcPr>
          <w:p w14:paraId="3F6D12F3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</w:tcPr>
          <w:p w14:paraId="567CBC5B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1" w:type="pct"/>
            <w:vMerge/>
            <w:vAlign w:val="center"/>
          </w:tcPr>
          <w:p w14:paraId="0A52E539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</w:tcPr>
          <w:p w14:paraId="29308058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</w:tcPr>
          <w:p w14:paraId="44B87221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</w:tcPr>
          <w:p w14:paraId="72FF44BC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/>
            <w:vAlign w:val="center"/>
          </w:tcPr>
          <w:p w14:paraId="45FCDDF4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</w:tcPr>
          <w:p w14:paraId="10DBA4A6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1424</w:t>
            </w:r>
          </w:p>
        </w:tc>
      </w:tr>
      <w:tr w:rsidR="0038276D" w14:paraId="63CD62C9" w14:textId="77777777">
        <w:trPr>
          <w:trHeight w:val="280"/>
        </w:trPr>
        <w:tc>
          <w:tcPr>
            <w:tcW w:w="420" w:type="pct"/>
            <w:vMerge/>
            <w:vAlign w:val="center"/>
          </w:tcPr>
          <w:p w14:paraId="4B256119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</w:tcPr>
          <w:p w14:paraId="740ACCDA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0.39</w:t>
            </w:r>
          </w:p>
        </w:tc>
        <w:tc>
          <w:tcPr>
            <w:tcW w:w="516" w:type="pct"/>
            <w:vMerge/>
            <w:vAlign w:val="center"/>
          </w:tcPr>
          <w:p w14:paraId="5D61C00E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 w:val="restart"/>
            <w:shd w:val="clear" w:color="auto" w:fill="auto"/>
            <w:vAlign w:val="center"/>
          </w:tcPr>
          <w:p w14:paraId="0A11B27B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-0.5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</w:tcPr>
          <w:p w14:paraId="63F8C08B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3.5</w:t>
            </w:r>
          </w:p>
        </w:tc>
        <w:tc>
          <w:tcPr>
            <w:tcW w:w="322" w:type="pct"/>
            <w:vMerge/>
            <w:vAlign w:val="center"/>
          </w:tcPr>
          <w:p w14:paraId="58FF869C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</w:tcPr>
          <w:p w14:paraId="5DDC0103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1" w:type="pct"/>
            <w:vMerge/>
            <w:vAlign w:val="center"/>
          </w:tcPr>
          <w:p w14:paraId="5C1FB0F9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restart"/>
            <w:shd w:val="clear" w:color="auto" w:fill="auto"/>
            <w:vAlign w:val="center"/>
          </w:tcPr>
          <w:p w14:paraId="46D514FA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5.8</w:t>
            </w:r>
          </w:p>
        </w:tc>
        <w:tc>
          <w:tcPr>
            <w:tcW w:w="311" w:type="pct"/>
            <w:vMerge/>
            <w:vAlign w:val="center"/>
          </w:tcPr>
          <w:p w14:paraId="77929076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</w:tcPr>
          <w:p w14:paraId="4CBCF04F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 w:val="restart"/>
            <w:shd w:val="clear" w:color="auto" w:fill="auto"/>
            <w:vAlign w:val="center"/>
          </w:tcPr>
          <w:p w14:paraId="075BE0D7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481" w:type="pct"/>
            <w:shd w:val="clear" w:color="auto" w:fill="auto"/>
            <w:vAlign w:val="center"/>
          </w:tcPr>
          <w:p w14:paraId="6ACD5F49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1419</w:t>
            </w:r>
          </w:p>
        </w:tc>
      </w:tr>
      <w:tr w:rsidR="0038276D" w14:paraId="055D1A1F" w14:textId="77777777">
        <w:trPr>
          <w:trHeight w:val="280"/>
        </w:trPr>
        <w:tc>
          <w:tcPr>
            <w:tcW w:w="420" w:type="pct"/>
            <w:vMerge/>
            <w:vAlign w:val="center"/>
          </w:tcPr>
          <w:p w14:paraId="5953AF2E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</w:tcPr>
          <w:p w14:paraId="7A7462B5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6" w:type="pct"/>
            <w:vMerge/>
            <w:vAlign w:val="center"/>
          </w:tcPr>
          <w:p w14:paraId="5DFBA247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</w:tcPr>
          <w:p w14:paraId="198D669F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</w:tcPr>
          <w:p w14:paraId="60A699A8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2" w:type="pct"/>
            <w:vMerge/>
            <w:vAlign w:val="center"/>
          </w:tcPr>
          <w:p w14:paraId="7261AF33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</w:tcPr>
          <w:p w14:paraId="288B2A52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1" w:type="pct"/>
            <w:vMerge/>
            <w:vAlign w:val="center"/>
          </w:tcPr>
          <w:p w14:paraId="7DE349C0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</w:tcPr>
          <w:p w14:paraId="13915346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</w:tcPr>
          <w:p w14:paraId="4934561B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</w:tcPr>
          <w:p w14:paraId="77D8340E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/>
            <w:vAlign w:val="center"/>
          </w:tcPr>
          <w:p w14:paraId="3C51ECA8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</w:tcPr>
          <w:p w14:paraId="2DF0AE57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1425</w:t>
            </w:r>
          </w:p>
        </w:tc>
      </w:tr>
      <w:tr w:rsidR="0038276D" w14:paraId="0A00AA4A" w14:textId="77777777">
        <w:trPr>
          <w:trHeight w:val="280"/>
        </w:trPr>
        <w:tc>
          <w:tcPr>
            <w:tcW w:w="420" w:type="pct"/>
            <w:vMerge/>
            <w:vAlign w:val="center"/>
          </w:tcPr>
          <w:p w14:paraId="5FBFDAEC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</w:tcPr>
          <w:p w14:paraId="5E3E6A65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516" w:type="pct"/>
            <w:vMerge w:val="restart"/>
            <w:shd w:val="clear" w:color="auto" w:fill="auto"/>
            <w:vAlign w:val="center"/>
          </w:tcPr>
          <w:p w14:paraId="1B849CA7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 w:hint="eastAsia"/>
                <w:color w:val="000000"/>
                <w:sz w:val="16"/>
                <w:szCs w:val="16"/>
              </w:rPr>
              <w:t>[191]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</w:tcPr>
          <w:p w14:paraId="497A8517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14.5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</w:tcPr>
          <w:p w14:paraId="7C5095B3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16</w:t>
            </w:r>
          </w:p>
        </w:tc>
        <w:tc>
          <w:tcPr>
            <w:tcW w:w="322" w:type="pct"/>
            <w:vMerge w:val="restart"/>
            <w:shd w:val="clear" w:color="auto" w:fill="auto"/>
            <w:vAlign w:val="center"/>
          </w:tcPr>
          <w:p w14:paraId="3A8BE5C5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no FEC</w:t>
            </w:r>
          </w:p>
        </w:tc>
        <w:tc>
          <w:tcPr>
            <w:tcW w:w="280" w:type="pct"/>
            <w:vMerge/>
            <w:vAlign w:val="center"/>
          </w:tcPr>
          <w:p w14:paraId="23FA8638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1" w:type="pct"/>
            <w:vMerge/>
            <w:vAlign w:val="center"/>
          </w:tcPr>
          <w:p w14:paraId="5CFBC90A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restart"/>
            <w:shd w:val="clear" w:color="auto" w:fill="auto"/>
            <w:vAlign w:val="center"/>
          </w:tcPr>
          <w:p w14:paraId="425C7566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</w:tcPr>
          <w:p w14:paraId="7010B20D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361" w:type="pct"/>
            <w:vMerge/>
            <w:vAlign w:val="center"/>
          </w:tcPr>
          <w:p w14:paraId="4B8BA16C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</w:tcPr>
          <w:p w14:paraId="46BC7A16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481" w:type="pct"/>
            <w:shd w:val="clear" w:color="auto" w:fill="auto"/>
            <w:vAlign w:val="center"/>
          </w:tcPr>
          <w:p w14:paraId="47A46D44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861,873</w:t>
            </w:r>
          </w:p>
        </w:tc>
      </w:tr>
      <w:tr w:rsidR="0038276D" w14:paraId="7700861A" w14:textId="77777777">
        <w:trPr>
          <w:trHeight w:val="280"/>
        </w:trPr>
        <w:tc>
          <w:tcPr>
            <w:tcW w:w="420" w:type="pct"/>
            <w:vMerge/>
            <w:vAlign w:val="center"/>
          </w:tcPr>
          <w:p w14:paraId="56919187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</w:tcPr>
          <w:p w14:paraId="2988CE2C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6" w:type="pct"/>
            <w:vMerge/>
            <w:vAlign w:val="center"/>
          </w:tcPr>
          <w:p w14:paraId="005A3791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</w:tcPr>
          <w:p w14:paraId="20127764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</w:tcPr>
          <w:p w14:paraId="7F7AF644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2" w:type="pct"/>
            <w:vMerge/>
            <w:vAlign w:val="center"/>
          </w:tcPr>
          <w:p w14:paraId="2B468D1C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</w:tcPr>
          <w:p w14:paraId="4CA02F22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1" w:type="pct"/>
            <w:vMerge/>
            <w:vAlign w:val="center"/>
          </w:tcPr>
          <w:p w14:paraId="383CFB87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</w:tcPr>
          <w:p w14:paraId="168A2B29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</w:tcPr>
          <w:p w14:paraId="4DA67173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</w:tcPr>
          <w:p w14:paraId="055B3367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</w:tcPr>
          <w:p w14:paraId="16CFBC1B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481" w:type="pct"/>
            <w:shd w:val="clear" w:color="auto" w:fill="auto"/>
            <w:vAlign w:val="center"/>
          </w:tcPr>
          <w:p w14:paraId="3A700870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865</w:t>
            </w:r>
          </w:p>
        </w:tc>
      </w:tr>
      <w:tr w:rsidR="0038276D" w14:paraId="367ABB7E" w14:textId="77777777">
        <w:trPr>
          <w:trHeight w:val="280"/>
        </w:trPr>
        <w:tc>
          <w:tcPr>
            <w:tcW w:w="420" w:type="pct"/>
            <w:vMerge w:val="restart"/>
            <w:shd w:val="clear" w:color="auto" w:fill="auto"/>
            <w:vAlign w:val="center"/>
          </w:tcPr>
          <w:p w14:paraId="6A259658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lastRenderedPageBreak/>
              <w:t>0.1</w:t>
            </w:r>
          </w:p>
        </w:tc>
        <w:tc>
          <w:tcPr>
            <w:tcW w:w="524" w:type="pct"/>
            <w:shd w:val="clear" w:color="auto" w:fill="auto"/>
            <w:vAlign w:val="center"/>
          </w:tcPr>
          <w:p w14:paraId="3F059465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516" w:type="pct"/>
            <w:shd w:val="clear" w:color="auto" w:fill="auto"/>
            <w:vAlign w:val="center"/>
          </w:tcPr>
          <w:p w14:paraId="541ACC25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 w:hint="eastAsia"/>
                <w:color w:val="000000"/>
                <w:sz w:val="16"/>
                <w:szCs w:val="16"/>
              </w:rPr>
              <w:t>[193]</w:t>
            </w:r>
          </w:p>
        </w:tc>
        <w:tc>
          <w:tcPr>
            <w:tcW w:w="323" w:type="pct"/>
            <w:shd w:val="clear" w:color="auto" w:fill="auto"/>
            <w:vAlign w:val="center"/>
          </w:tcPr>
          <w:p w14:paraId="23167F09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-4.29</w:t>
            </w:r>
          </w:p>
        </w:tc>
        <w:tc>
          <w:tcPr>
            <w:tcW w:w="280" w:type="pct"/>
            <w:shd w:val="clear" w:color="auto" w:fill="auto"/>
            <w:vAlign w:val="center"/>
          </w:tcPr>
          <w:p w14:paraId="31143CB6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-4.29</w:t>
            </w:r>
          </w:p>
        </w:tc>
        <w:tc>
          <w:tcPr>
            <w:tcW w:w="322" w:type="pct"/>
            <w:shd w:val="clear" w:color="auto" w:fill="auto"/>
            <w:vAlign w:val="center"/>
          </w:tcPr>
          <w:p w14:paraId="7069CDAF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CC</w:t>
            </w:r>
          </w:p>
        </w:tc>
        <w:tc>
          <w:tcPr>
            <w:tcW w:w="280" w:type="pct"/>
            <w:shd w:val="clear" w:color="auto" w:fill="auto"/>
            <w:vAlign w:val="center"/>
          </w:tcPr>
          <w:p w14:paraId="26049BED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Manchester encoding</w:t>
            </w:r>
          </w:p>
        </w:tc>
        <w:tc>
          <w:tcPr>
            <w:tcW w:w="341" w:type="pct"/>
            <w:vMerge/>
            <w:vAlign w:val="center"/>
          </w:tcPr>
          <w:p w14:paraId="19DE9590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</w:tcPr>
          <w:p w14:paraId="0B1C6D36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311" w:type="pct"/>
            <w:shd w:val="clear" w:color="auto" w:fill="auto"/>
            <w:vAlign w:val="center"/>
          </w:tcPr>
          <w:p w14:paraId="5C96776C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180</w:t>
            </w:r>
          </w:p>
        </w:tc>
        <w:tc>
          <w:tcPr>
            <w:tcW w:w="361" w:type="pct"/>
            <w:shd w:val="clear" w:color="auto" w:fill="auto"/>
            <w:vAlign w:val="center"/>
          </w:tcPr>
          <w:p w14:paraId="13705D07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481" w:type="pct"/>
            <w:shd w:val="clear" w:color="auto" w:fill="auto"/>
            <w:vAlign w:val="center"/>
          </w:tcPr>
          <w:p w14:paraId="58AD9382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481" w:type="pct"/>
            <w:shd w:val="clear" w:color="auto" w:fill="auto"/>
            <w:vAlign w:val="center"/>
          </w:tcPr>
          <w:p w14:paraId="1600C463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167</w:t>
            </w:r>
          </w:p>
        </w:tc>
      </w:tr>
      <w:tr w:rsidR="0038276D" w14:paraId="55ED2AAA" w14:textId="77777777">
        <w:trPr>
          <w:trHeight w:val="280"/>
        </w:trPr>
        <w:tc>
          <w:tcPr>
            <w:tcW w:w="420" w:type="pct"/>
            <w:vMerge/>
            <w:vAlign w:val="center"/>
          </w:tcPr>
          <w:p w14:paraId="1D77AD16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shd w:val="clear" w:color="auto" w:fill="auto"/>
            <w:vAlign w:val="center"/>
          </w:tcPr>
          <w:p w14:paraId="1337F671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516" w:type="pct"/>
            <w:vMerge w:val="restart"/>
            <w:shd w:val="clear" w:color="auto" w:fill="auto"/>
            <w:vAlign w:val="center"/>
          </w:tcPr>
          <w:p w14:paraId="64F61189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 w:hint="eastAsia"/>
                <w:color w:val="000000"/>
                <w:sz w:val="16"/>
                <w:szCs w:val="16"/>
              </w:rPr>
              <w:t>[195]</w:t>
            </w:r>
          </w:p>
        </w:tc>
        <w:tc>
          <w:tcPr>
            <w:tcW w:w="323" w:type="pct"/>
            <w:shd w:val="clear" w:color="auto" w:fill="auto"/>
            <w:vAlign w:val="center"/>
          </w:tcPr>
          <w:p w14:paraId="4F0B8F5B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-1.5</w:t>
            </w:r>
          </w:p>
        </w:tc>
        <w:tc>
          <w:tcPr>
            <w:tcW w:w="280" w:type="pct"/>
            <w:shd w:val="clear" w:color="auto" w:fill="auto"/>
            <w:vAlign w:val="center"/>
          </w:tcPr>
          <w:p w14:paraId="0987870E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-1.5</w:t>
            </w:r>
          </w:p>
        </w:tc>
        <w:tc>
          <w:tcPr>
            <w:tcW w:w="322" w:type="pct"/>
            <w:vMerge w:val="restart"/>
            <w:shd w:val="clear" w:color="auto" w:fill="auto"/>
            <w:vAlign w:val="center"/>
          </w:tcPr>
          <w:p w14:paraId="2F54D444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no FEC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</w:tcPr>
          <w:p w14:paraId="646006AC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Manchester</w:t>
            </w:r>
          </w:p>
        </w:tc>
        <w:tc>
          <w:tcPr>
            <w:tcW w:w="341" w:type="pct"/>
            <w:vMerge/>
            <w:vAlign w:val="center"/>
          </w:tcPr>
          <w:p w14:paraId="52ECE9BF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</w:tcPr>
          <w:p w14:paraId="65D0287D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1.06</w:t>
            </w:r>
          </w:p>
        </w:tc>
        <w:tc>
          <w:tcPr>
            <w:tcW w:w="311" w:type="pct"/>
            <w:shd w:val="clear" w:color="auto" w:fill="auto"/>
            <w:vAlign w:val="center"/>
          </w:tcPr>
          <w:p w14:paraId="7DAE3705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80</w:t>
            </w:r>
          </w:p>
        </w:tc>
        <w:tc>
          <w:tcPr>
            <w:tcW w:w="361" w:type="pct"/>
            <w:shd w:val="clear" w:color="auto" w:fill="auto"/>
            <w:vAlign w:val="center"/>
          </w:tcPr>
          <w:p w14:paraId="1F81C570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40</w:t>
            </w:r>
          </w:p>
        </w:tc>
        <w:tc>
          <w:tcPr>
            <w:tcW w:w="481" w:type="pct"/>
            <w:shd w:val="clear" w:color="auto" w:fill="auto"/>
            <w:vAlign w:val="center"/>
          </w:tcPr>
          <w:p w14:paraId="50800EA9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481" w:type="pct"/>
            <w:shd w:val="clear" w:color="auto" w:fill="auto"/>
            <w:vAlign w:val="center"/>
          </w:tcPr>
          <w:p w14:paraId="5BBF5357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1457</w:t>
            </w:r>
          </w:p>
        </w:tc>
      </w:tr>
      <w:tr w:rsidR="0038276D" w14:paraId="2A4B3B1B" w14:textId="77777777">
        <w:trPr>
          <w:trHeight w:val="280"/>
        </w:trPr>
        <w:tc>
          <w:tcPr>
            <w:tcW w:w="420" w:type="pct"/>
            <w:vMerge/>
            <w:vAlign w:val="center"/>
          </w:tcPr>
          <w:p w14:paraId="068A917B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shd w:val="clear" w:color="auto" w:fill="auto"/>
            <w:vAlign w:val="center"/>
          </w:tcPr>
          <w:p w14:paraId="0CFBC75F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0.02</w:t>
            </w:r>
          </w:p>
        </w:tc>
        <w:tc>
          <w:tcPr>
            <w:tcW w:w="516" w:type="pct"/>
            <w:vMerge/>
            <w:vAlign w:val="center"/>
          </w:tcPr>
          <w:p w14:paraId="321C3704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shd w:val="clear" w:color="auto" w:fill="auto"/>
            <w:vAlign w:val="center"/>
          </w:tcPr>
          <w:p w14:paraId="7F77746F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-1.1</w:t>
            </w:r>
          </w:p>
        </w:tc>
        <w:tc>
          <w:tcPr>
            <w:tcW w:w="280" w:type="pct"/>
            <w:shd w:val="clear" w:color="auto" w:fill="auto"/>
            <w:vAlign w:val="center"/>
          </w:tcPr>
          <w:p w14:paraId="24BABA51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-1.1</w:t>
            </w:r>
          </w:p>
        </w:tc>
        <w:tc>
          <w:tcPr>
            <w:tcW w:w="322" w:type="pct"/>
            <w:vMerge/>
            <w:vAlign w:val="center"/>
          </w:tcPr>
          <w:p w14:paraId="2A8A6FCC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</w:tcPr>
          <w:p w14:paraId="1BEFABB2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1" w:type="pct"/>
            <w:vMerge/>
            <w:vAlign w:val="center"/>
          </w:tcPr>
          <w:p w14:paraId="549A832F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</w:tcPr>
          <w:p w14:paraId="46A792C4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1.14</w:t>
            </w:r>
          </w:p>
        </w:tc>
        <w:tc>
          <w:tcPr>
            <w:tcW w:w="311" w:type="pct"/>
            <w:shd w:val="clear" w:color="auto" w:fill="auto"/>
            <w:vAlign w:val="center"/>
          </w:tcPr>
          <w:p w14:paraId="25B64A3D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64</w:t>
            </w:r>
          </w:p>
        </w:tc>
        <w:tc>
          <w:tcPr>
            <w:tcW w:w="361" w:type="pct"/>
            <w:shd w:val="clear" w:color="auto" w:fill="auto"/>
            <w:vAlign w:val="center"/>
          </w:tcPr>
          <w:p w14:paraId="5D4AC240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64</w:t>
            </w:r>
          </w:p>
        </w:tc>
        <w:tc>
          <w:tcPr>
            <w:tcW w:w="481" w:type="pct"/>
            <w:vMerge w:val="restart"/>
            <w:shd w:val="clear" w:color="auto" w:fill="auto"/>
            <w:vAlign w:val="center"/>
          </w:tcPr>
          <w:p w14:paraId="180B0504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481" w:type="pct"/>
            <w:shd w:val="clear" w:color="auto" w:fill="auto"/>
            <w:vAlign w:val="center"/>
          </w:tcPr>
          <w:p w14:paraId="79CC3647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1456</w:t>
            </w:r>
          </w:p>
        </w:tc>
      </w:tr>
      <w:tr w:rsidR="0038276D" w14:paraId="6A56D3A8" w14:textId="77777777">
        <w:trPr>
          <w:trHeight w:val="280"/>
        </w:trPr>
        <w:tc>
          <w:tcPr>
            <w:tcW w:w="420" w:type="pct"/>
            <w:vMerge/>
            <w:vAlign w:val="center"/>
          </w:tcPr>
          <w:p w14:paraId="23273149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</w:tcPr>
          <w:p w14:paraId="319A7305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0.03</w:t>
            </w:r>
          </w:p>
        </w:tc>
        <w:tc>
          <w:tcPr>
            <w:tcW w:w="516" w:type="pct"/>
            <w:shd w:val="clear" w:color="auto" w:fill="auto"/>
            <w:vAlign w:val="center"/>
          </w:tcPr>
          <w:p w14:paraId="0D3B54D2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 w:hint="eastAsia"/>
                <w:color w:val="000000"/>
                <w:sz w:val="16"/>
                <w:szCs w:val="16"/>
              </w:rPr>
              <w:t>[193]</w:t>
            </w:r>
          </w:p>
        </w:tc>
        <w:tc>
          <w:tcPr>
            <w:tcW w:w="323" w:type="pct"/>
            <w:shd w:val="clear" w:color="auto" w:fill="auto"/>
            <w:vAlign w:val="center"/>
          </w:tcPr>
          <w:p w14:paraId="3831B323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3.95</w:t>
            </w:r>
          </w:p>
        </w:tc>
        <w:tc>
          <w:tcPr>
            <w:tcW w:w="280" w:type="pct"/>
            <w:shd w:val="clear" w:color="auto" w:fill="auto"/>
            <w:vAlign w:val="center"/>
          </w:tcPr>
          <w:p w14:paraId="65B21E0E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3.95</w:t>
            </w:r>
          </w:p>
        </w:tc>
        <w:tc>
          <w:tcPr>
            <w:tcW w:w="322" w:type="pct"/>
            <w:vMerge w:val="restart"/>
            <w:shd w:val="clear" w:color="auto" w:fill="auto"/>
            <w:vAlign w:val="center"/>
          </w:tcPr>
          <w:p w14:paraId="7D37DED7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CC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</w:tcPr>
          <w:p w14:paraId="636CE38D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Manchester encoding</w:t>
            </w:r>
          </w:p>
        </w:tc>
        <w:tc>
          <w:tcPr>
            <w:tcW w:w="341" w:type="pct"/>
            <w:vMerge/>
            <w:vAlign w:val="center"/>
          </w:tcPr>
          <w:p w14:paraId="63628564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</w:tcPr>
          <w:p w14:paraId="55A4401E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311" w:type="pct"/>
            <w:shd w:val="clear" w:color="auto" w:fill="auto"/>
            <w:vAlign w:val="center"/>
          </w:tcPr>
          <w:p w14:paraId="193CA33B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180</w:t>
            </w:r>
          </w:p>
        </w:tc>
        <w:tc>
          <w:tcPr>
            <w:tcW w:w="361" w:type="pct"/>
            <w:shd w:val="clear" w:color="auto" w:fill="auto"/>
            <w:vAlign w:val="center"/>
          </w:tcPr>
          <w:p w14:paraId="464ECA3A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42</w:t>
            </w:r>
          </w:p>
        </w:tc>
        <w:tc>
          <w:tcPr>
            <w:tcW w:w="481" w:type="pct"/>
            <w:vMerge/>
            <w:vAlign w:val="center"/>
          </w:tcPr>
          <w:p w14:paraId="57B0EAF6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</w:tcPr>
          <w:p w14:paraId="3932BBAE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168</w:t>
            </w:r>
          </w:p>
        </w:tc>
      </w:tr>
      <w:tr w:rsidR="0038276D" w14:paraId="69DAEC16" w14:textId="77777777">
        <w:trPr>
          <w:trHeight w:val="280"/>
        </w:trPr>
        <w:tc>
          <w:tcPr>
            <w:tcW w:w="420" w:type="pct"/>
            <w:vMerge/>
            <w:vAlign w:val="center"/>
          </w:tcPr>
          <w:p w14:paraId="2002BEE2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</w:tcPr>
          <w:p w14:paraId="24619854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6" w:type="pct"/>
            <w:shd w:val="clear" w:color="auto" w:fill="auto"/>
            <w:vAlign w:val="center"/>
          </w:tcPr>
          <w:p w14:paraId="4F1D9925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 w:hint="eastAsia"/>
                <w:color w:val="000000"/>
                <w:sz w:val="16"/>
                <w:szCs w:val="16"/>
              </w:rPr>
              <w:t>[202]</w:t>
            </w:r>
          </w:p>
        </w:tc>
        <w:tc>
          <w:tcPr>
            <w:tcW w:w="323" w:type="pct"/>
            <w:shd w:val="clear" w:color="auto" w:fill="auto"/>
            <w:vAlign w:val="center"/>
          </w:tcPr>
          <w:p w14:paraId="3D88F6FC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-3.5</w:t>
            </w:r>
          </w:p>
        </w:tc>
        <w:tc>
          <w:tcPr>
            <w:tcW w:w="280" w:type="pct"/>
            <w:shd w:val="clear" w:color="auto" w:fill="auto"/>
            <w:vAlign w:val="center"/>
          </w:tcPr>
          <w:p w14:paraId="4A77F385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-3.5</w:t>
            </w:r>
          </w:p>
        </w:tc>
        <w:tc>
          <w:tcPr>
            <w:tcW w:w="322" w:type="pct"/>
            <w:vMerge/>
            <w:vAlign w:val="center"/>
          </w:tcPr>
          <w:p w14:paraId="76C60436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</w:tcPr>
          <w:p w14:paraId="259C9616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1" w:type="pct"/>
            <w:vMerge/>
            <w:vAlign w:val="center"/>
          </w:tcPr>
          <w:p w14:paraId="0336973F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</w:tcPr>
          <w:p w14:paraId="605509C7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4.81</w:t>
            </w:r>
          </w:p>
        </w:tc>
        <w:tc>
          <w:tcPr>
            <w:tcW w:w="311" w:type="pct"/>
            <w:shd w:val="clear" w:color="auto" w:fill="auto"/>
            <w:vAlign w:val="center"/>
          </w:tcPr>
          <w:p w14:paraId="3964F27C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150</w:t>
            </w:r>
          </w:p>
        </w:tc>
        <w:tc>
          <w:tcPr>
            <w:tcW w:w="361" w:type="pct"/>
            <w:shd w:val="clear" w:color="auto" w:fill="auto"/>
            <w:vAlign w:val="center"/>
          </w:tcPr>
          <w:p w14:paraId="70B74BB2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75</w:t>
            </w:r>
          </w:p>
        </w:tc>
        <w:tc>
          <w:tcPr>
            <w:tcW w:w="481" w:type="pct"/>
            <w:shd w:val="clear" w:color="auto" w:fill="auto"/>
            <w:vAlign w:val="center"/>
          </w:tcPr>
          <w:p w14:paraId="42DFE4E6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481" w:type="pct"/>
            <w:shd w:val="clear" w:color="auto" w:fill="auto"/>
            <w:vAlign w:val="center"/>
          </w:tcPr>
          <w:p w14:paraId="225D2180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319</w:t>
            </w:r>
          </w:p>
        </w:tc>
      </w:tr>
      <w:tr w:rsidR="0038276D" w14:paraId="4D54914E" w14:textId="77777777">
        <w:trPr>
          <w:trHeight w:val="280"/>
        </w:trPr>
        <w:tc>
          <w:tcPr>
            <w:tcW w:w="420" w:type="pct"/>
            <w:vMerge/>
            <w:vAlign w:val="center"/>
          </w:tcPr>
          <w:p w14:paraId="0E9FF7DD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</w:tcPr>
          <w:p w14:paraId="29F49408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6" w:type="pct"/>
            <w:vMerge w:val="restart"/>
            <w:shd w:val="clear" w:color="auto" w:fill="auto"/>
            <w:vAlign w:val="center"/>
          </w:tcPr>
          <w:p w14:paraId="26DFB9F8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 w:hint="eastAsia"/>
                <w:color w:val="000000"/>
                <w:sz w:val="16"/>
                <w:szCs w:val="16"/>
              </w:rPr>
              <w:t>[195]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</w:tcPr>
          <w:p w14:paraId="6FEE285F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-1.48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</w:tcPr>
          <w:p w14:paraId="1E8FB714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-1.17</w:t>
            </w:r>
          </w:p>
        </w:tc>
        <w:tc>
          <w:tcPr>
            <w:tcW w:w="322" w:type="pct"/>
            <w:vMerge w:val="restart"/>
            <w:shd w:val="clear" w:color="auto" w:fill="auto"/>
            <w:vAlign w:val="center"/>
          </w:tcPr>
          <w:p w14:paraId="0A6F49C5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no FEC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</w:tcPr>
          <w:p w14:paraId="6A6DB353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Manchester</w:t>
            </w:r>
          </w:p>
        </w:tc>
        <w:tc>
          <w:tcPr>
            <w:tcW w:w="341" w:type="pct"/>
            <w:vMerge/>
            <w:vAlign w:val="center"/>
          </w:tcPr>
          <w:p w14:paraId="0D85702A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</w:tcPr>
          <w:p w14:paraId="532CBC25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5.08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</w:tcPr>
          <w:p w14:paraId="763ABCD1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160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</w:tcPr>
          <w:p w14:paraId="466A94E9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481" w:type="pct"/>
            <w:shd w:val="clear" w:color="auto" w:fill="auto"/>
            <w:vAlign w:val="center"/>
          </w:tcPr>
          <w:p w14:paraId="01DF9992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481" w:type="pct"/>
            <w:shd w:val="clear" w:color="auto" w:fill="auto"/>
            <w:vAlign w:val="center"/>
          </w:tcPr>
          <w:p w14:paraId="7A13313B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1455</w:t>
            </w:r>
          </w:p>
        </w:tc>
      </w:tr>
      <w:tr w:rsidR="0038276D" w14:paraId="7F93DC66" w14:textId="77777777">
        <w:trPr>
          <w:trHeight w:val="280"/>
        </w:trPr>
        <w:tc>
          <w:tcPr>
            <w:tcW w:w="420" w:type="pct"/>
            <w:vMerge/>
            <w:vAlign w:val="center"/>
          </w:tcPr>
          <w:p w14:paraId="40574B42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</w:tcPr>
          <w:p w14:paraId="6FEEE85C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6" w:type="pct"/>
            <w:vMerge/>
            <w:vAlign w:val="center"/>
          </w:tcPr>
          <w:p w14:paraId="3B54F2E7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</w:tcPr>
          <w:p w14:paraId="44F76DE5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</w:tcPr>
          <w:p w14:paraId="633FCC32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2" w:type="pct"/>
            <w:vMerge/>
            <w:vAlign w:val="center"/>
          </w:tcPr>
          <w:p w14:paraId="21898A7C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</w:tcPr>
          <w:p w14:paraId="3492753D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1" w:type="pct"/>
            <w:vMerge/>
            <w:vAlign w:val="center"/>
          </w:tcPr>
          <w:p w14:paraId="71A875DB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</w:tcPr>
          <w:p w14:paraId="66BE4473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5.49</w:t>
            </w:r>
          </w:p>
        </w:tc>
        <w:tc>
          <w:tcPr>
            <w:tcW w:w="311" w:type="pct"/>
            <w:vMerge/>
            <w:vAlign w:val="center"/>
          </w:tcPr>
          <w:p w14:paraId="2C54CD37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</w:tcPr>
          <w:p w14:paraId="4C517DDD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 w:val="restart"/>
            <w:shd w:val="clear" w:color="auto" w:fill="auto"/>
            <w:vAlign w:val="center"/>
          </w:tcPr>
          <w:p w14:paraId="6D565AAE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481" w:type="pct"/>
            <w:shd w:val="clear" w:color="auto" w:fill="auto"/>
            <w:vAlign w:val="center"/>
          </w:tcPr>
          <w:p w14:paraId="24E1A56C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1454</w:t>
            </w:r>
          </w:p>
        </w:tc>
      </w:tr>
      <w:tr w:rsidR="0038276D" w14:paraId="05328ED8" w14:textId="77777777">
        <w:trPr>
          <w:trHeight w:val="280"/>
        </w:trPr>
        <w:tc>
          <w:tcPr>
            <w:tcW w:w="420" w:type="pct"/>
            <w:vMerge/>
            <w:vAlign w:val="center"/>
          </w:tcPr>
          <w:p w14:paraId="667B2FC9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shd w:val="clear" w:color="auto" w:fill="auto"/>
            <w:vAlign w:val="center"/>
          </w:tcPr>
          <w:p w14:paraId="1EE5203E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0.04</w:t>
            </w:r>
          </w:p>
        </w:tc>
        <w:tc>
          <w:tcPr>
            <w:tcW w:w="516" w:type="pct"/>
            <w:vMerge w:val="restart"/>
            <w:shd w:val="clear" w:color="auto" w:fill="auto"/>
            <w:vAlign w:val="center"/>
          </w:tcPr>
          <w:p w14:paraId="5712A56A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 w:hint="eastAsia"/>
                <w:color w:val="000000"/>
                <w:sz w:val="16"/>
                <w:szCs w:val="16"/>
              </w:rPr>
              <w:t>[202]</w:t>
            </w:r>
          </w:p>
        </w:tc>
        <w:tc>
          <w:tcPr>
            <w:tcW w:w="323" w:type="pct"/>
            <w:shd w:val="clear" w:color="auto" w:fill="auto"/>
            <w:vAlign w:val="center"/>
          </w:tcPr>
          <w:p w14:paraId="0160CADF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-2.85</w:t>
            </w:r>
          </w:p>
        </w:tc>
        <w:tc>
          <w:tcPr>
            <w:tcW w:w="280" w:type="pct"/>
            <w:shd w:val="clear" w:color="auto" w:fill="auto"/>
            <w:vAlign w:val="center"/>
          </w:tcPr>
          <w:p w14:paraId="79538E0C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-2.85</w:t>
            </w:r>
          </w:p>
        </w:tc>
        <w:tc>
          <w:tcPr>
            <w:tcW w:w="322" w:type="pct"/>
            <w:vMerge w:val="restart"/>
            <w:shd w:val="clear" w:color="auto" w:fill="auto"/>
            <w:vAlign w:val="center"/>
          </w:tcPr>
          <w:p w14:paraId="157D55AE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CC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</w:tcPr>
          <w:p w14:paraId="044CA1D9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Manchester encoding</w:t>
            </w:r>
          </w:p>
        </w:tc>
        <w:tc>
          <w:tcPr>
            <w:tcW w:w="341" w:type="pct"/>
            <w:vMerge/>
            <w:vAlign w:val="center"/>
          </w:tcPr>
          <w:p w14:paraId="0AE9A6B3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</w:tcPr>
          <w:p w14:paraId="40ACE297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5.36</w:t>
            </w:r>
          </w:p>
        </w:tc>
        <w:tc>
          <w:tcPr>
            <w:tcW w:w="311" w:type="pct"/>
            <w:shd w:val="clear" w:color="auto" w:fill="auto"/>
            <w:vAlign w:val="center"/>
          </w:tcPr>
          <w:p w14:paraId="437D9239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150</w:t>
            </w:r>
          </w:p>
        </w:tc>
        <w:tc>
          <w:tcPr>
            <w:tcW w:w="361" w:type="pct"/>
            <w:shd w:val="clear" w:color="auto" w:fill="auto"/>
            <w:vAlign w:val="center"/>
          </w:tcPr>
          <w:p w14:paraId="435F669B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75</w:t>
            </w:r>
          </w:p>
        </w:tc>
        <w:tc>
          <w:tcPr>
            <w:tcW w:w="481" w:type="pct"/>
            <w:vMerge/>
            <w:vAlign w:val="center"/>
          </w:tcPr>
          <w:p w14:paraId="3DF0103D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</w:tcPr>
          <w:p w14:paraId="3DABDC63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355</w:t>
            </w:r>
          </w:p>
        </w:tc>
      </w:tr>
      <w:tr w:rsidR="0038276D" w14:paraId="269B3277" w14:textId="77777777">
        <w:trPr>
          <w:trHeight w:val="280"/>
        </w:trPr>
        <w:tc>
          <w:tcPr>
            <w:tcW w:w="420" w:type="pct"/>
            <w:vMerge/>
            <w:vAlign w:val="center"/>
          </w:tcPr>
          <w:p w14:paraId="7F9EB5E1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</w:tcPr>
          <w:p w14:paraId="06B46889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0.06</w:t>
            </w:r>
          </w:p>
        </w:tc>
        <w:tc>
          <w:tcPr>
            <w:tcW w:w="516" w:type="pct"/>
            <w:vMerge/>
            <w:vAlign w:val="center"/>
          </w:tcPr>
          <w:p w14:paraId="521B038B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shd w:val="clear" w:color="auto" w:fill="auto"/>
            <w:vAlign w:val="center"/>
          </w:tcPr>
          <w:p w14:paraId="7163D90A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-9.5</w:t>
            </w:r>
          </w:p>
        </w:tc>
        <w:tc>
          <w:tcPr>
            <w:tcW w:w="280" w:type="pct"/>
            <w:shd w:val="clear" w:color="auto" w:fill="auto"/>
            <w:vAlign w:val="center"/>
          </w:tcPr>
          <w:p w14:paraId="1E8A43E7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-9.5</w:t>
            </w:r>
          </w:p>
        </w:tc>
        <w:tc>
          <w:tcPr>
            <w:tcW w:w="322" w:type="pct"/>
            <w:vMerge/>
            <w:vAlign w:val="center"/>
          </w:tcPr>
          <w:p w14:paraId="395BC4B8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</w:tcPr>
          <w:p w14:paraId="10968B7B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1" w:type="pct"/>
            <w:vMerge/>
            <w:vAlign w:val="center"/>
          </w:tcPr>
          <w:p w14:paraId="7A71AFD8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</w:tcPr>
          <w:p w14:paraId="7673DA37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0.96</w:t>
            </w:r>
          </w:p>
        </w:tc>
        <w:tc>
          <w:tcPr>
            <w:tcW w:w="311" w:type="pct"/>
            <w:shd w:val="clear" w:color="auto" w:fill="auto"/>
            <w:vAlign w:val="center"/>
          </w:tcPr>
          <w:p w14:paraId="55876DC9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361" w:type="pct"/>
            <w:shd w:val="clear" w:color="auto" w:fill="auto"/>
            <w:vAlign w:val="center"/>
          </w:tcPr>
          <w:p w14:paraId="478B90F6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7.5</w:t>
            </w:r>
          </w:p>
        </w:tc>
        <w:tc>
          <w:tcPr>
            <w:tcW w:w="481" w:type="pct"/>
            <w:shd w:val="clear" w:color="auto" w:fill="auto"/>
            <w:vAlign w:val="center"/>
          </w:tcPr>
          <w:p w14:paraId="5044F825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481" w:type="pct"/>
            <w:shd w:val="clear" w:color="auto" w:fill="auto"/>
            <w:vAlign w:val="center"/>
          </w:tcPr>
          <w:p w14:paraId="00F087ED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301</w:t>
            </w:r>
          </w:p>
        </w:tc>
      </w:tr>
      <w:tr w:rsidR="0038276D" w14:paraId="1A546A59" w14:textId="77777777">
        <w:trPr>
          <w:trHeight w:val="280"/>
        </w:trPr>
        <w:tc>
          <w:tcPr>
            <w:tcW w:w="420" w:type="pct"/>
            <w:vMerge/>
            <w:vAlign w:val="center"/>
          </w:tcPr>
          <w:p w14:paraId="2AEBCEE2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</w:tcPr>
          <w:p w14:paraId="336C764D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6" w:type="pct"/>
            <w:vMerge w:val="restart"/>
            <w:shd w:val="clear" w:color="auto" w:fill="auto"/>
            <w:vAlign w:val="center"/>
          </w:tcPr>
          <w:p w14:paraId="63034106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 w:hint="eastAsia"/>
                <w:color w:val="000000"/>
                <w:sz w:val="16"/>
                <w:szCs w:val="16"/>
              </w:rPr>
              <w:t>[191]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</w:tcPr>
          <w:p w14:paraId="0EE26B98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20.1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</w:tcPr>
          <w:p w14:paraId="1F46714D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28.9</w:t>
            </w:r>
          </w:p>
        </w:tc>
        <w:tc>
          <w:tcPr>
            <w:tcW w:w="322" w:type="pct"/>
            <w:shd w:val="clear" w:color="auto" w:fill="auto"/>
            <w:vAlign w:val="center"/>
          </w:tcPr>
          <w:p w14:paraId="6C754A99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no FEC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</w:tcPr>
          <w:p w14:paraId="6ABBAF30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Manchester</w:t>
            </w:r>
          </w:p>
        </w:tc>
        <w:tc>
          <w:tcPr>
            <w:tcW w:w="341" w:type="pct"/>
            <w:vMerge/>
            <w:vAlign w:val="center"/>
          </w:tcPr>
          <w:p w14:paraId="3D3CBBF3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restart"/>
            <w:shd w:val="clear" w:color="auto" w:fill="auto"/>
            <w:vAlign w:val="center"/>
          </w:tcPr>
          <w:p w14:paraId="5E032840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</w:tcPr>
          <w:p w14:paraId="3A2C0A53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90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</w:tcPr>
          <w:p w14:paraId="4694DB48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NaN</w:t>
            </w:r>
            <w:proofErr w:type="spellEnd"/>
          </w:p>
        </w:tc>
        <w:tc>
          <w:tcPr>
            <w:tcW w:w="481" w:type="pct"/>
            <w:shd w:val="clear" w:color="auto" w:fill="auto"/>
            <w:vAlign w:val="center"/>
          </w:tcPr>
          <w:p w14:paraId="57AD3DC9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481" w:type="pct"/>
            <w:shd w:val="clear" w:color="auto" w:fill="auto"/>
            <w:vAlign w:val="center"/>
          </w:tcPr>
          <w:p w14:paraId="2C281FB0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948</w:t>
            </w:r>
          </w:p>
        </w:tc>
      </w:tr>
      <w:tr w:rsidR="0038276D" w14:paraId="548CA44D" w14:textId="77777777">
        <w:trPr>
          <w:trHeight w:val="280"/>
        </w:trPr>
        <w:tc>
          <w:tcPr>
            <w:tcW w:w="420" w:type="pct"/>
            <w:vMerge/>
            <w:vAlign w:val="center"/>
          </w:tcPr>
          <w:p w14:paraId="33808FC8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</w:tcPr>
          <w:p w14:paraId="6618AF04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6" w:type="pct"/>
            <w:vMerge/>
            <w:vAlign w:val="center"/>
          </w:tcPr>
          <w:p w14:paraId="5BFF119B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</w:tcPr>
          <w:p w14:paraId="63534963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</w:tcPr>
          <w:p w14:paraId="0D335241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2" w:type="pct"/>
            <w:shd w:val="clear" w:color="auto" w:fill="auto"/>
            <w:vAlign w:val="center"/>
          </w:tcPr>
          <w:p w14:paraId="04E741B0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FEC</w:t>
            </w:r>
          </w:p>
        </w:tc>
        <w:tc>
          <w:tcPr>
            <w:tcW w:w="280" w:type="pct"/>
            <w:vMerge/>
            <w:vAlign w:val="center"/>
          </w:tcPr>
          <w:p w14:paraId="36CFA7A6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1" w:type="pct"/>
            <w:vMerge/>
            <w:vAlign w:val="center"/>
          </w:tcPr>
          <w:p w14:paraId="575F534F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</w:tcPr>
          <w:p w14:paraId="7F0BECE4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</w:tcPr>
          <w:p w14:paraId="078BD5F3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</w:tcPr>
          <w:p w14:paraId="1A9B8D24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 w:val="restart"/>
            <w:shd w:val="clear" w:color="auto" w:fill="auto"/>
            <w:vAlign w:val="center"/>
          </w:tcPr>
          <w:p w14:paraId="5C826AF4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481" w:type="pct"/>
            <w:shd w:val="clear" w:color="auto" w:fill="auto"/>
            <w:vAlign w:val="center"/>
          </w:tcPr>
          <w:p w14:paraId="124DFA6B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940</w:t>
            </w:r>
          </w:p>
        </w:tc>
      </w:tr>
      <w:tr w:rsidR="0038276D" w14:paraId="54BEFCD5" w14:textId="77777777">
        <w:trPr>
          <w:trHeight w:val="280"/>
        </w:trPr>
        <w:tc>
          <w:tcPr>
            <w:tcW w:w="420" w:type="pct"/>
            <w:vMerge/>
            <w:vAlign w:val="center"/>
          </w:tcPr>
          <w:p w14:paraId="3287F81D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</w:tcPr>
          <w:p w14:paraId="254637B8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0.07</w:t>
            </w:r>
          </w:p>
        </w:tc>
        <w:tc>
          <w:tcPr>
            <w:tcW w:w="516" w:type="pct"/>
            <w:shd w:val="clear" w:color="auto" w:fill="auto"/>
            <w:vAlign w:val="center"/>
          </w:tcPr>
          <w:p w14:paraId="11D456C1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 w:hint="eastAsia"/>
                <w:color w:val="000000"/>
                <w:sz w:val="16"/>
                <w:szCs w:val="16"/>
              </w:rPr>
              <w:t>[202]</w:t>
            </w:r>
          </w:p>
        </w:tc>
        <w:tc>
          <w:tcPr>
            <w:tcW w:w="323" w:type="pct"/>
            <w:shd w:val="clear" w:color="auto" w:fill="auto"/>
            <w:vAlign w:val="center"/>
          </w:tcPr>
          <w:p w14:paraId="1A10D37A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-10.2</w:t>
            </w:r>
          </w:p>
        </w:tc>
        <w:tc>
          <w:tcPr>
            <w:tcW w:w="280" w:type="pct"/>
            <w:shd w:val="clear" w:color="auto" w:fill="auto"/>
            <w:vAlign w:val="center"/>
          </w:tcPr>
          <w:p w14:paraId="128DACFD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-10.2</w:t>
            </w:r>
          </w:p>
        </w:tc>
        <w:tc>
          <w:tcPr>
            <w:tcW w:w="322" w:type="pct"/>
            <w:vMerge w:val="restart"/>
            <w:shd w:val="clear" w:color="auto" w:fill="auto"/>
            <w:vAlign w:val="center"/>
          </w:tcPr>
          <w:p w14:paraId="60322C31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CC</w:t>
            </w:r>
          </w:p>
        </w:tc>
        <w:tc>
          <w:tcPr>
            <w:tcW w:w="280" w:type="pct"/>
            <w:shd w:val="clear" w:color="auto" w:fill="auto"/>
            <w:vAlign w:val="center"/>
          </w:tcPr>
          <w:p w14:paraId="7FD63C2C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Manchester encoding</w:t>
            </w:r>
          </w:p>
        </w:tc>
        <w:tc>
          <w:tcPr>
            <w:tcW w:w="341" w:type="pct"/>
            <w:vMerge/>
            <w:vAlign w:val="center"/>
          </w:tcPr>
          <w:p w14:paraId="58CF6529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</w:tcPr>
          <w:p w14:paraId="2768B56E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1.07</w:t>
            </w:r>
          </w:p>
        </w:tc>
        <w:tc>
          <w:tcPr>
            <w:tcW w:w="311" w:type="pct"/>
            <w:shd w:val="clear" w:color="auto" w:fill="auto"/>
            <w:vAlign w:val="center"/>
          </w:tcPr>
          <w:p w14:paraId="77050723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361" w:type="pct"/>
            <w:shd w:val="clear" w:color="auto" w:fill="auto"/>
            <w:vAlign w:val="center"/>
          </w:tcPr>
          <w:p w14:paraId="16EFC32D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7.5</w:t>
            </w:r>
          </w:p>
        </w:tc>
        <w:tc>
          <w:tcPr>
            <w:tcW w:w="481" w:type="pct"/>
            <w:vMerge/>
            <w:vAlign w:val="center"/>
          </w:tcPr>
          <w:p w14:paraId="071F59C3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</w:tcPr>
          <w:p w14:paraId="58C33B18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337</w:t>
            </w:r>
          </w:p>
        </w:tc>
      </w:tr>
      <w:tr w:rsidR="0038276D" w14:paraId="48AAD180" w14:textId="77777777">
        <w:trPr>
          <w:trHeight w:val="280"/>
        </w:trPr>
        <w:tc>
          <w:tcPr>
            <w:tcW w:w="420" w:type="pct"/>
            <w:vMerge/>
            <w:vAlign w:val="center"/>
          </w:tcPr>
          <w:p w14:paraId="3DF64D8C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</w:tcPr>
          <w:p w14:paraId="2D09C95B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6" w:type="pct"/>
            <w:vMerge w:val="restart"/>
            <w:shd w:val="clear" w:color="auto" w:fill="auto"/>
            <w:vAlign w:val="center"/>
          </w:tcPr>
          <w:p w14:paraId="6B7E6533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 w:hint="eastAsia"/>
                <w:color w:val="000000"/>
                <w:sz w:val="16"/>
                <w:szCs w:val="16"/>
              </w:rPr>
              <w:t>[199]</w:t>
            </w:r>
          </w:p>
        </w:tc>
        <w:tc>
          <w:tcPr>
            <w:tcW w:w="323" w:type="pct"/>
            <w:shd w:val="clear" w:color="auto" w:fill="auto"/>
            <w:vAlign w:val="center"/>
          </w:tcPr>
          <w:p w14:paraId="6AFD37C2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2.1</w:t>
            </w:r>
          </w:p>
        </w:tc>
        <w:tc>
          <w:tcPr>
            <w:tcW w:w="280" w:type="pct"/>
            <w:shd w:val="clear" w:color="auto" w:fill="auto"/>
            <w:vAlign w:val="center"/>
          </w:tcPr>
          <w:p w14:paraId="0F50EC6A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2.1</w:t>
            </w:r>
          </w:p>
        </w:tc>
        <w:tc>
          <w:tcPr>
            <w:tcW w:w="322" w:type="pct"/>
            <w:vMerge/>
            <w:vAlign w:val="center"/>
          </w:tcPr>
          <w:p w14:paraId="2E8A5761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 w:val="restart"/>
            <w:shd w:val="clear" w:color="auto" w:fill="auto"/>
            <w:vAlign w:val="center"/>
          </w:tcPr>
          <w:p w14:paraId="0C46F8E9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Manchester</w:t>
            </w:r>
          </w:p>
        </w:tc>
        <w:tc>
          <w:tcPr>
            <w:tcW w:w="341" w:type="pct"/>
            <w:vMerge/>
            <w:vAlign w:val="center"/>
          </w:tcPr>
          <w:p w14:paraId="19C7BFDD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</w:tcPr>
          <w:p w14:paraId="1F184420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15.6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</w:tcPr>
          <w:p w14:paraId="00FA3401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224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</w:tcPr>
          <w:p w14:paraId="19A9BC91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112</w:t>
            </w:r>
          </w:p>
        </w:tc>
        <w:tc>
          <w:tcPr>
            <w:tcW w:w="481" w:type="pct"/>
            <w:vMerge/>
            <w:vAlign w:val="center"/>
          </w:tcPr>
          <w:p w14:paraId="1FB3D4FB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</w:tcPr>
          <w:p w14:paraId="50FE590B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263</w:t>
            </w:r>
          </w:p>
        </w:tc>
      </w:tr>
      <w:tr w:rsidR="0038276D" w14:paraId="22EE0358" w14:textId="77777777">
        <w:trPr>
          <w:trHeight w:val="280"/>
        </w:trPr>
        <w:tc>
          <w:tcPr>
            <w:tcW w:w="420" w:type="pct"/>
            <w:vMerge/>
            <w:vAlign w:val="center"/>
          </w:tcPr>
          <w:p w14:paraId="5C33FD35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shd w:val="clear" w:color="auto" w:fill="auto"/>
            <w:vAlign w:val="center"/>
          </w:tcPr>
          <w:p w14:paraId="5185AEB3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516" w:type="pct"/>
            <w:vMerge/>
            <w:vAlign w:val="center"/>
          </w:tcPr>
          <w:p w14:paraId="108BD7B5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shd w:val="clear" w:color="auto" w:fill="auto"/>
            <w:vAlign w:val="center"/>
          </w:tcPr>
          <w:p w14:paraId="5FDEE397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4.1</w:t>
            </w:r>
          </w:p>
        </w:tc>
        <w:tc>
          <w:tcPr>
            <w:tcW w:w="280" w:type="pct"/>
            <w:shd w:val="clear" w:color="auto" w:fill="auto"/>
            <w:vAlign w:val="center"/>
          </w:tcPr>
          <w:p w14:paraId="04CDF179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4.1</w:t>
            </w:r>
          </w:p>
        </w:tc>
        <w:tc>
          <w:tcPr>
            <w:tcW w:w="322" w:type="pct"/>
            <w:vMerge/>
            <w:vAlign w:val="center"/>
          </w:tcPr>
          <w:p w14:paraId="6BB56BB9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</w:tcPr>
          <w:p w14:paraId="29F27DF6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1" w:type="pct"/>
            <w:vMerge/>
            <w:vAlign w:val="center"/>
          </w:tcPr>
          <w:p w14:paraId="56D7139E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</w:tcPr>
          <w:p w14:paraId="141878A8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23.2</w:t>
            </w:r>
          </w:p>
        </w:tc>
        <w:tc>
          <w:tcPr>
            <w:tcW w:w="311" w:type="pct"/>
            <w:vMerge/>
            <w:vAlign w:val="center"/>
          </w:tcPr>
          <w:p w14:paraId="09D979DC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</w:tcPr>
          <w:p w14:paraId="7724A291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/>
            <w:vAlign w:val="center"/>
          </w:tcPr>
          <w:p w14:paraId="537D96FA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</w:tcPr>
          <w:p w14:paraId="1415C9DE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267</w:t>
            </w:r>
          </w:p>
        </w:tc>
      </w:tr>
      <w:tr w:rsidR="0038276D" w14:paraId="191E37EF" w14:textId="77777777">
        <w:trPr>
          <w:trHeight w:val="280"/>
        </w:trPr>
        <w:tc>
          <w:tcPr>
            <w:tcW w:w="420" w:type="pct"/>
            <w:vMerge/>
            <w:vAlign w:val="center"/>
          </w:tcPr>
          <w:p w14:paraId="20031B91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</w:tcPr>
          <w:p w14:paraId="32453FED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0.14</w:t>
            </w:r>
          </w:p>
        </w:tc>
        <w:tc>
          <w:tcPr>
            <w:tcW w:w="516" w:type="pct"/>
            <w:vMerge w:val="restart"/>
            <w:shd w:val="clear" w:color="auto" w:fill="auto"/>
            <w:vAlign w:val="center"/>
          </w:tcPr>
          <w:p w14:paraId="25B22E0F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 w:hint="eastAsia"/>
                <w:color w:val="000000"/>
                <w:sz w:val="16"/>
                <w:szCs w:val="16"/>
              </w:rPr>
              <w:t>[191]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</w:tcPr>
          <w:p w14:paraId="3F9DA973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11.2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</w:tcPr>
          <w:p w14:paraId="1E7A7CDE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14</w:t>
            </w:r>
          </w:p>
        </w:tc>
        <w:tc>
          <w:tcPr>
            <w:tcW w:w="322" w:type="pct"/>
            <w:vMerge w:val="restart"/>
            <w:shd w:val="clear" w:color="auto" w:fill="auto"/>
            <w:vAlign w:val="center"/>
          </w:tcPr>
          <w:p w14:paraId="5C150D30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FEC</w:t>
            </w:r>
          </w:p>
        </w:tc>
        <w:tc>
          <w:tcPr>
            <w:tcW w:w="280" w:type="pct"/>
            <w:vMerge/>
            <w:vAlign w:val="center"/>
          </w:tcPr>
          <w:p w14:paraId="2EA7E1A6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1" w:type="pct"/>
            <w:vMerge/>
            <w:vAlign w:val="center"/>
          </w:tcPr>
          <w:p w14:paraId="798876C4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restart"/>
            <w:shd w:val="clear" w:color="auto" w:fill="auto"/>
            <w:vAlign w:val="center"/>
          </w:tcPr>
          <w:p w14:paraId="034138C4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</w:tcPr>
          <w:p w14:paraId="782B588B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35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</w:tcPr>
          <w:p w14:paraId="31F0C62F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NaN</w:t>
            </w:r>
            <w:proofErr w:type="spellEnd"/>
          </w:p>
        </w:tc>
        <w:tc>
          <w:tcPr>
            <w:tcW w:w="481" w:type="pct"/>
            <w:vMerge/>
            <w:vAlign w:val="center"/>
          </w:tcPr>
          <w:p w14:paraId="7CEFC306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</w:tcPr>
          <w:p w14:paraId="1519C81A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880</w:t>
            </w:r>
          </w:p>
        </w:tc>
      </w:tr>
      <w:tr w:rsidR="0038276D" w14:paraId="4CB42820" w14:textId="77777777">
        <w:trPr>
          <w:trHeight w:val="280"/>
        </w:trPr>
        <w:tc>
          <w:tcPr>
            <w:tcW w:w="420" w:type="pct"/>
            <w:vMerge/>
            <w:vAlign w:val="center"/>
          </w:tcPr>
          <w:p w14:paraId="37547EED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</w:tcPr>
          <w:p w14:paraId="3F961F4B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6" w:type="pct"/>
            <w:vMerge/>
            <w:vAlign w:val="center"/>
          </w:tcPr>
          <w:p w14:paraId="7D3B47E0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</w:tcPr>
          <w:p w14:paraId="66414F17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</w:tcPr>
          <w:p w14:paraId="728402CA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2" w:type="pct"/>
            <w:vMerge/>
            <w:vAlign w:val="center"/>
          </w:tcPr>
          <w:p w14:paraId="4D6BECA1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</w:tcPr>
          <w:p w14:paraId="4061B009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1" w:type="pct"/>
            <w:vMerge/>
            <w:vAlign w:val="center"/>
          </w:tcPr>
          <w:p w14:paraId="7EAB110C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</w:tcPr>
          <w:p w14:paraId="03B9FA04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</w:tcPr>
          <w:p w14:paraId="10B91A49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</w:tcPr>
          <w:p w14:paraId="28322A27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</w:tcPr>
          <w:p w14:paraId="2787E686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481" w:type="pct"/>
            <w:shd w:val="clear" w:color="auto" w:fill="auto"/>
            <w:vAlign w:val="center"/>
          </w:tcPr>
          <w:p w14:paraId="23A359AE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866</w:t>
            </w:r>
          </w:p>
        </w:tc>
      </w:tr>
      <w:tr w:rsidR="0038276D" w14:paraId="27E4CA9C" w14:textId="77777777">
        <w:trPr>
          <w:trHeight w:val="280"/>
        </w:trPr>
        <w:tc>
          <w:tcPr>
            <w:tcW w:w="420" w:type="pct"/>
            <w:vMerge/>
            <w:vAlign w:val="center"/>
          </w:tcPr>
          <w:p w14:paraId="36742B24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shd w:val="clear" w:color="auto" w:fill="auto"/>
            <w:vAlign w:val="center"/>
          </w:tcPr>
          <w:p w14:paraId="21A7E3EA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516" w:type="pct"/>
            <w:shd w:val="clear" w:color="auto" w:fill="auto"/>
            <w:vAlign w:val="center"/>
          </w:tcPr>
          <w:p w14:paraId="40DF47B2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 w:hint="eastAsia"/>
                <w:color w:val="000000"/>
                <w:sz w:val="16"/>
                <w:szCs w:val="16"/>
              </w:rPr>
              <w:t>[199]</w:t>
            </w:r>
          </w:p>
        </w:tc>
        <w:tc>
          <w:tcPr>
            <w:tcW w:w="323" w:type="pct"/>
            <w:shd w:val="clear" w:color="auto" w:fill="auto"/>
            <w:vAlign w:val="center"/>
          </w:tcPr>
          <w:p w14:paraId="50CE60A3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12.4</w:t>
            </w:r>
          </w:p>
        </w:tc>
        <w:tc>
          <w:tcPr>
            <w:tcW w:w="280" w:type="pct"/>
            <w:shd w:val="clear" w:color="auto" w:fill="auto"/>
            <w:vAlign w:val="center"/>
          </w:tcPr>
          <w:p w14:paraId="185E396A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12.4</w:t>
            </w:r>
          </w:p>
        </w:tc>
        <w:tc>
          <w:tcPr>
            <w:tcW w:w="322" w:type="pct"/>
            <w:vMerge w:val="restart"/>
            <w:shd w:val="clear" w:color="auto" w:fill="auto"/>
            <w:vAlign w:val="center"/>
          </w:tcPr>
          <w:p w14:paraId="71CD5612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no FEC</w:t>
            </w:r>
          </w:p>
        </w:tc>
        <w:tc>
          <w:tcPr>
            <w:tcW w:w="280" w:type="pct"/>
            <w:vMerge/>
            <w:vAlign w:val="center"/>
          </w:tcPr>
          <w:p w14:paraId="6D6BE413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1" w:type="pct"/>
            <w:vMerge/>
            <w:vAlign w:val="center"/>
          </w:tcPr>
          <w:p w14:paraId="5F19B0B3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</w:tcPr>
          <w:p w14:paraId="779CB058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44.8</w:t>
            </w:r>
          </w:p>
        </w:tc>
        <w:tc>
          <w:tcPr>
            <w:tcW w:w="311" w:type="pct"/>
            <w:shd w:val="clear" w:color="auto" w:fill="auto"/>
            <w:vAlign w:val="center"/>
          </w:tcPr>
          <w:p w14:paraId="512620B2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224</w:t>
            </w:r>
          </w:p>
        </w:tc>
        <w:tc>
          <w:tcPr>
            <w:tcW w:w="361" w:type="pct"/>
            <w:shd w:val="clear" w:color="auto" w:fill="auto"/>
            <w:vAlign w:val="center"/>
          </w:tcPr>
          <w:p w14:paraId="3EC128E7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112</w:t>
            </w:r>
          </w:p>
        </w:tc>
        <w:tc>
          <w:tcPr>
            <w:tcW w:w="481" w:type="pct"/>
            <w:vMerge w:val="restart"/>
            <w:shd w:val="clear" w:color="auto" w:fill="auto"/>
            <w:vAlign w:val="center"/>
          </w:tcPr>
          <w:p w14:paraId="134AF066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481" w:type="pct"/>
            <w:shd w:val="clear" w:color="auto" w:fill="auto"/>
            <w:vAlign w:val="center"/>
          </w:tcPr>
          <w:p w14:paraId="3CF541A9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259</w:t>
            </w:r>
          </w:p>
        </w:tc>
      </w:tr>
      <w:tr w:rsidR="0038276D" w14:paraId="755EFD59" w14:textId="77777777">
        <w:trPr>
          <w:trHeight w:val="280"/>
        </w:trPr>
        <w:tc>
          <w:tcPr>
            <w:tcW w:w="420" w:type="pct"/>
            <w:vMerge/>
            <w:vAlign w:val="center"/>
          </w:tcPr>
          <w:p w14:paraId="0F3D90D3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</w:tcPr>
          <w:p w14:paraId="47E9B370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516" w:type="pct"/>
            <w:vMerge w:val="restart"/>
            <w:shd w:val="clear" w:color="auto" w:fill="auto"/>
            <w:vAlign w:val="center"/>
          </w:tcPr>
          <w:p w14:paraId="6B959FC9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 w:hint="eastAsia"/>
                <w:color w:val="000000"/>
                <w:sz w:val="16"/>
                <w:szCs w:val="16"/>
              </w:rPr>
              <w:t>[201]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</w:tcPr>
          <w:p w14:paraId="661FC286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-7.9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</w:tcPr>
          <w:p w14:paraId="6B768D15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-2.4</w:t>
            </w:r>
          </w:p>
        </w:tc>
        <w:tc>
          <w:tcPr>
            <w:tcW w:w="322" w:type="pct"/>
            <w:vMerge/>
            <w:vAlign w:val="center"/>
          </w:tcPr>
          <w:p w14:paraId="3E0F48E1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 w:val="restart"/>
            <w:shd w:val="clear" w:color="auto" w:fill="auto"/>
            <w:vAlign w:val="center"/>
          </w:tcPr>
          <w:p w14:paraId="6B6BA917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MC</w:t>
            </w:r>
          </w:p>
        </w:tc>
        <w:tc>
          <w:tcPr>
            <w:tcW w:w="341" w:type="pct"/>
            <w:vMerge/>
            <w:vAlign w:val="center"/>
          </w:tcPr>
          <w:p w14:paraId="1C42D0E4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restart"/>
            <w:shd w:val="clear" w:color="auto" w:fill="auto"/>
            <w:vAlign w:val="center"/>
          </w:tcPr>
          <w:p w14:paraId="4A548648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</w:tcPr>
          <w:p w14:paraId="27B04EA0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</w:tcPr>
          <w:p w14:paraId="31C51B21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NaN</w:t>
            </w:r>
            <w:proofErr w:type="spellEnd"/>
          </w:p>
        </w:tc>
        <w:tc>
          <w:tcPr>
            <w:tcW w:w="481" w:type="pct"/>
            <w:vMerge/>
            <w:vAlign w:val="center"/>
          </w:tcPr>
          <w:p w14:paraId="71AE9402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</w:tcPr>
          <w:p w14:paraId="5170F475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144</w:t>
            </w:r>
          </w:p>
        </w:tc>
      </w:tr>
      <w:tr w:rsidR="0038276D" w14:paraId="40E3FE2D" w14:textId="77777777">
        <w:trPr>
          <w:trHeight w:val="280"/>
        </w:trPr>
        <w:tc>
          <w:tcPr>
            <w:tcW w:w="420" w:type="pct"/>
            <w:vMerge/>
            <w:vAlign w:val="center"/>
          </w:tcPr>
          <w:p w14:paraId="582A3F29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</w:tcPr>
          <w:p w14:paraId="67C5DD3C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6" w:type="pct"/>
            <w:vMerge/>
            <w:vAlign w:val="center"/>
          </w:tcPr>
          <w:p w14:paraId="2CC542BB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</w:tcPr>
          <w:p w14:paraId="269DC40C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</w:tcPr>
          <w:p w14:paraId="0D76B81C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2" w:type="pct"/>
            <w:vMerge/>
            <w:vAlign w:val="center"/>
          </w:tcPr>
          <w:p w14:paraId="1E81C30B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</w:tcPr>
          <w:p w14:paraId="732451AA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1" w:type="pct"/>
            <w:shd w:val="clear" w:color="auto" w:fill="auto"/>
            <w:vAlign w:val="center"/>
          </w:tcPr>
          <w:p w14:paraId="535DCA56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361" w:type="pct"/>
            <w:vMerge/>
            <w:vAlign w:val="center"/>
          </w:tcPr>
          <w:p w14:paraId="50282E84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</w:tcPr>
          <w:p w14:paraId="308D5FA9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</w:tcPr>
          <w:p w14:paraId="3A9BAAD7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/>
            <w:vAlign w:val="center"/>
          </w:tcPr>
          <w:p w14:paraId="00F5C8C9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</w:tcPr>
          <w:p w14:paraId="70246FDA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156</w:t>
            </w:r>
          </w:p>
        </w:tc>
      </w:tr>
      <w:tr w:rsidR="0038276D" w14:paraId="376BC119" w14:textId="77777777">
        <w:trPr>
          <w:trHeight w:val="280"/>
        </w:trPr>
        <w:tc>
          <w:tcPr>
            <w:tcW w:w="420" w:type="pct"/>
            <w:vMerge/>
            <w:vAlign w:val="center"/>
          </w:tcPr>
          <w:p w14:paraId="059ACCA8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</w:tcPr>
          <w:p w14:paraId="1EAA0760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516" w:type="pct"/>
            <w:vMerge w:val="restart"/>
            <w:shd w:val="clear" w:color="auto" w:fill="auto"/>
            <w:vAlign w:val="center"/>
          </w:tcPr>
          <w:p w14:paraId="7BE9A625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 w:hint="eastAsia"/>
                <w:color w:val="000000"/>
                <w:sz w:val="16"/>
                <w:szCs w:val="16"/>
              </w:rPr>
              <w:t>[191]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</w:tcPr>
          <w:p w14:paraId="4D97C317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12.5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</w:tcPr>
          <w:p w14:paraId="522427B0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14.8</w:t>
            </w:r>
          </w:p>
        </w:tc>
        <w:tc>
          <w:tcPr>
            <w:tcW w:w="322" w:type="pct"/>
            <w:vMerge/>
            <w:vAlign w:val="center"/>
          </w:tcPr>
          <w:p w14:paraId="50137F13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 w:val="restart"/>
            <w:shd w:val="clear" w:color="auto" w:fill="auto"/>
            <w:vAlign w:val="center"/>
          </w:tcPr>
          <w:p w14:paraId="16FEEA93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Manchester</w:t>
            </w:r>
          </w:p>
        </w:tc>
        <w:tc>
          <w:tcPr>
            <w:tcW w:w="341" w:type="pct"/>
            <w:vMerge w:val="restart"/>
            <w:shd w:val="clear" w:color="auto" w:fill="auto"/>
            <w:vAlign w:val="center"/>
          </w:tcPr>
          <w:p w14:paraId="4C79C7BE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</w:tcPr>
          <w:p w14:paraId="76F0A2A8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</w:tcPr>
          <w:p w14:paraId="089CF0AF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361" w:type="pct"/>
            <w:vMerge/>
            <w:vAlign w:val="center"/>
          </w:tcPr>
          <w:p w14:paraId="07CA218D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</w:tcPr>
          <w:p w14:paraId="7075C5A2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481" w:type="pct"/>
            <w:shd w:val="clear" w:color="auto" w:fill="auto"/>
            <w:vAlign w:val="center"/>
          </w:tcPr>
          <w:p w14:paraId="712BC685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860,872</w:t>
            </w:r>
          </w:p>
        </w:tc>
      </w:tr>
      <w:tr w:rsidR="0038276D" w14:paraId="7620EE23" w14:textId="77777777">
        <w:trPr>
          <w:trHeight w:val="280"/>
        </w:trPr>
        <w:tc>
          <w:tcPr>
            <w:tcW w:w="420" w:type="pct"/>
            <w:vMerge/>
            <w:vAlign w:val="center"/>
          </w:tcPr>
          <w:p w14:paraId="3BDB9B66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</w:tcPr>
          <w:p w14:paraId="72E55E2F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6" w:type="pct"/>
            <w:vMerge/>
            <w:vAlign w:val="center"/>
          </w:tcPr>
          <w:p w14:paraId="645B31E0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</w:tcPr>
          <w:p w14:paraId="19954182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</w:tcPr>
          <w:p w14:paraId="0DFED79F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2" w:type="pct"/>
            <w:vMerge/>
            <w:vAlign w:val="center"/>
          </w:tcPr>
          <w:p w14:paraId="04A29581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</w:tcPr>
          <w:p w14:paraId="6C4E25D1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1" w:type="pct"/>
            <w:vMerge/>
            <w:vAlign w:val="center"/>
          </w:tcPr>
          <w:p w14:paraId="0D0DA65C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</w:tcPr>
          <w:p w14:paraId="5FB3CC65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</w:tcPr>
          <w:p w14:paraId="0FB528A5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</w:tcPr>
          <w:p w14:paraId="33E4EF46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</w:tcPr>
          <w:p w14:paraId="70BC2625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481" w:type="pct"/>
            <w:shd w:val="clear" w:color="auto" w:fill="auto"/>
            <w:vAlign w:val="center"/>
          </w:tcPr>
          <w:p w14:paraId="7D1051D9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864</w:t>
            </w:r>
          </w:p>
        </w:tc>
      </w:tr>
    </w:tbl>
    <w:p w14:paraId="685C9BBD" w14:textId="77777777" w:rsidR="0038276D" w:rsidRDefault="0038276D" w:rsidP="0090494B"/>
    <w:p w14:paraId="0007B97C" w14:textId="77777777" w:rsidR="0038276D" w:rsidRDefault="00B410C8">
      <w:pPr>
        <w:pStyle w:val="Heading3"/>
        <w:rPr>
          <w:lang w:eastAsia="zh-CN"/>
        </w:rPr>
      </w:pPr>
      <w:r>
        <w:rPr>
          <w:rFonts w:hint="eastAsia"/>
          <w:lang w:eastAsia="zh-CN"/>
        </w:rPr>
        <w:lastRenderedPageBreak/>
        <w:t>7.1.4</w:t>
      </w:r>
      <w:r>
        <w:rPr>
          <w:lang w:eastAsia="zh-CN"/>
        </w:rPr>
        <w:tab/>
      </w:r>
      <w:r>
        <w:rPr>
          <w:rFonts w:hint="eastAsia"/>
        </w:rPr>
        <w:t xml:space="preserve">Link performance </w:t>
      </w:r>
      <w:r>
        <w:rPr>
          <w:rFonts w:hint="eastAsia"/>
          <w:lang w:eastAsia="zh-CN"/>
        </w:rPr>
        <w:t>for R2D</w:t>
      </w:r>
    </w:p>
    <w:p w14:paraId="43638AB6" w14:textId="77777777" w:rsidR="0038276D" w:rsidRDefault="00B410C8">
      <w:pPr>
        <w:pStyle w:val="Heading4"/>
      </w:pPr>
      <w:r>
        <w:rPr>
          <w:rFonts w:hint="eastAsia"/>
        </w:rPr>
        <w:t>7.1.4.1</w:t>
      </w:r>
      <w:r>
        <w:tab/>
      </w:r>
      <w:r>
        <w:rPr>
          <w:rFonts w:hint="eastAsia"/>
        </w:rPr>
        <w:t>Device 1</w:t>
      </w:r>
    </w:p>
    <w:p w14:paraId="4648967F" w14:textId="77777777" w:rsidR="0038276D" w:rsidRDefault="00B410C8" w:rsidP="0090494B">
      <w:pPr>
        <w:pStyle w:val="TH"/>
      </w:pPr>
      <w:r>
        <w:rPr>
          <w:rFonts w:hint="eastAsia"/>
          <w:noProof/>
        </w:rPr>
        <w:drawing>
          <wp:inline distT="0" distB="0" distL="0" distR="0" wp14:anchorId="0931A853" wp14:editId="511333DF">
            <wp:extent cx="7558405" cy="5457190"/>
            <wp:effectExtent l="0" t="0" r="10795" b="3810"/>
            <wp:docPr id="387480937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7480937" name="Picture 13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558405" cy="5457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E225628" w14:textId="77777777" w:rsidR="0090494B" w:rsidRDefault="0090494B" w:rsidP="0090494B">
      <w:pPr>
        <w:pStyle w:val="TF"/>
      </w:pPr>
      <w:r>
        <w:rPr>
          <w:rFonts w:hint="eastAsia"/>
        </w:rPr>
        <w:lastRenderedPageBreak/>
        <w:t>Figure 7.1.4.1.1 - 1</w:t>
      </w:r>
    </w:p>
    <w:p w14:paraId="69C262AC" w14:textId="77777777" w:rsidR="0038276D" w:rsidRDefault="00B410C8" w:rsidP="0090494B">
      <w:pPr>
        <w:pStyle w:val="TH"/>
      </w:pPr>
      <w:r>
        <w:t xml:space="preserve">Table </w:t>
      </w:r>
      <w:r>
        <w:rPr>
          <w:rFonts w:hint="eastAsia"/>
        </w:rPr>
        <w:t>7.1.4.1.1 - 1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41"/>
        <w:gridCol w:w="1550"/>
        <w:gridCol w:w="1550"/>
        <w:gridCol w:w="953"/>
        <w:gridCol w:w="1675"/>
        <w:gridCol w:w="1676"/>
        <w:gridCol w:w="1659"/>
        <w:gridCol w:w="864"/>
        <w:gridCol w:w="1694"/>
        <w:gridCol w:w="1419"/>
      </w:tblGrid>
      <w:tr w:rsidR="0038276D" w14:paraId="5FBA5E3A" w14:textId="77777777">
        <w:trPr>
          <w:trHeight w:val="280"/>
        </w:trPr>
        <w:tc>
          <w:tcPr>
            <w:tcW w:w="5000" w:type="pct"/>
            <w:gridSpan w:val="10"/>
            <w:shd w:val="clear" w:color="auto" w:fill="auto"/>
            <w:noWrap/>
            <w:vAlign w:val="center"/>
          </w:tcPr>
          <w:p w14:paraId="615046D6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TDL-A, device 1, RF-ED</w:t>
            </w:r>
          </w:p>
        </w:tc>
      </w:tr>
      <w:tr w:rsidR="0038276D" w14:paraId="07808916" w14:textId="77777777">
        <w:trPr>
          <w:trHeight w:val="320"/>
        </w:trPr>
        <w:tc>
          <w:tcPr>
            <w:tcW w:w="5000" w:type="pct"/>
            <w:gridSpan w:val="10"/>
            <w:shd w:val="clear" w:color="auto" w:fill="auto"/>
          </w:tcPr>
          <w:p w14:paraId="0BBDB2C9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R2D LLS</w:t>
            </w:r>
          </w:p>
        </w:tc>
      </w:tr>
      <w:tr w:rsidR="0038276D" w14:paraId="449BF363" w14:textId="77777777">
        <w:trPr>
          <w:trHeight w:val="280"/>
        </w:trPr>
        <w:tc>
          <w:tcPr>
            <w:tcW w:w="436" w:type="pct"/>
            <w:shd w:val="clear" w:color="D9E1F2" w:fill="D9E1F2"/>
            <w:noWrap/>
            <w:vAlign w:val="center"/>
          </w:tcPr>
          <w:p w14:paraId="6917D014" w14:textId="77777777" w:rsidR="0038276D" w:rsidRDefault="00B410C8">
            <w:pPr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info-R2D_BLER</w:t>
            </w:r>
          </w:p>
        </w:tc>
        <w:tc>
          <w:tcPr>
            <w:tcW w:w="544" w:type="pct"/>
            <w:shd w:val="clear" w:color="D9E1F2" w:fill="D9E1F2"/>
            <w:noWrap/>
            <w:vAlign w:val="center"/>
          </w:tcPr>
          <w:p w14:paraId="51968D38" w14:textId="77777777" w:rsidR="0038276D" w:rsidRDefault="00B410C8">
            <w:pPr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Source</w:t>
            </w:r>
          </w:p>
        </w:tc>
        <w:tc>
          <w:tcPr>
            <w:tcW w:w="544" w:type="pct"/>
            <w:shd w:val="clear" w:color="D9E1F2" w:fill="D9E1F2"/>
            <w:noWrap/>
            <w:vAlign w:val="center"/>
          </w:tcPr>
          <w:p w14:paraId="17B48426" w14:textId="77777777" w:rsidR="0038276D" w:rsidRDefault="00B410C8">
            <w:pPr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MinCNR</w:t>
            </w:r>
            <w:proofErr w:type="spellEnd"/>
          </w:p>
        </w:tc>
        <w:tc>
          <w:tcPr>
            <w:tcW w:w="335" w:type="pct"/>
            <w:shd w:val="clear" w:color="D9E1F2" w:fill="D9E1F2"/>
            <w:noWrap/>
            <w:vAlign w:val="center"/>
          </w:tcPr>
          <w:p w14:paraId="033E6160" w14:textId="77777777" w:rsidR="0038276D" w:rsidRDefault="00B410C8">
            <w:pPr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MaxCNR</w:t>
            </w:r>
            <w:proofErr w:type="spellEnd"/>
          </w:p>
        </w:tc>
        <w:tc>
          <w:tcPr>
            <w:tcW w:w="588" w:type="pct"/>
            <w:shd w:val="clear" w:color="D9E1F2" w:fill="D9E1F2"/>
            <w:noWrap/>
            <w:vAlign w:val="center"/>
          </w:tcPr>
          <w:p w14:paraId="0B2A62DD" w14:textId="77777777" w:rsidR="0038276D" w:rsidRDefault="00B410C8">
            <w:pPr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TransBW</w:t>
            </w:r>
            <w:proofErr w:type="spellEnd"/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[kHz]</w:t>
            </w:r>
          </w:p>
        </w:tc>
        <w:tc>
          <w:tcPr>
            <w:tcW w:w="588" w:type="pct"/>
            <w:shd w:val="clear" w:color="D9E1F2" w:fill="D9E1F2"/>
            <w:noWrap/>
            <w:vAlign w:val="center"/>
          </w:tcPr>
          <w:p w14:paraId="741F7A99" w14:textId="77777777" w:rsidR="0038276D" w:rsidRDefault="00B410C8">
            <w:pPr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MessageSize</w:t>
            </w:r>
            <w:proofErr w:type="spellEnd"/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[b]</w:t>
            </w:r>
          </w:p>
        </w:tc>
        <w:tc>
          <w:tcPr>
            <w:tcW w:w="582" w:type="pct"/>
            <w:shd w:val="clear" w:color="D9E1F2" w:fill="D9E1F2"/>
            <w:noWrap/>
            <w:vAlign w:val="center"/>
          </w:tcPr>
          <w:p w14:paraId="76AF26E5" w14:textId="77777777" w:rsidR="0038276D" w:rsidRDefault="00B410C8">
            <w:pPr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DataRate</w:t>
            </w:r>
            <w:proofErr w:type="spellEnd"/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[kbps]</w:t>
            </w:r>
          </w:p>
        </w:tc>
        <w:tc>
          <w:tcPr>
            <w:tcW w:w="291" w:type="pct"/>
            <w:shd w:val="clear" w:color="D9E1F2" w:fill="D9E1F2"/>
            <w:noWrap/>
            <w:vAlign w:val="center"/>
          </w:tcPr>
          <w:p w14:paraId="387422B1" w14:textId="77777777" w:rsidR="0038276D" w:rsidRDefault="00B410C8">
            <w:pPr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Modulation</w:t>
            </w:r>
          </w:p>
        </w:tc>
        <w:tc>
          <w:tcPr>
            <w:tcW w:w="594" w:type="pct"/>
            <w:shd w:val="clear" w:color="D9E1F2" w:fill="D9E1F2"/>
            <w:noWrap/>
            <w:vAlign w:val="center"/>
          </w:tcPr>
          <w:p w14:paraId="5A63B1BF" w14:textId="77777777" w:rsidR="0038276D" w:rsidRDefault="00B410C8">
            <w:pPr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info-device-type</w:t>
            </w:r>
          </w:p>
        </w:tc>
        <w:tc>
          <w:tcPr>
            <w:tcW w:w="499" w:type="pct"/>
            <w:shd w:val="clear" w:color="D9E1F2" w:fill="D9E1F2"/>
            <w:noWrap/>
            <w:vAlign w:val="center"/>
          </w:tcPr>
          <w:p w14:paraId="3DA6D73C" w14:textId="77777777" w:rsidR="0038276D" w:rsidRDefault="00B410C8">
            <w:pPr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Row Indices</w:t>
            </w:r>
          </w:p>
        </w:tc>
      </w:tr>
      <w:tr w:rsidR="0038276D" w14:paraId="7420E4F8" w14:textId="77777777">
        <w:trPr>
          <w:trHeight w:val="280"/>
        </w:trPr>
        <w:tc>
          <w:tcPr>
            <w:tcW w:w="436" w:type="pct"/>
            <w:vMerge w:val="restart"/>
            <w:shd w:val="clear" w:color="auto" w:fill="auto"/>
            <w:vAlign w:val="center"/>
          </w:tcPr>
          <w:p w14:paraId="2DD4E798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544" w:type="pct"/>
            <w:shd w:val="clear" w:color="auto" w:fill="auto"/>
            <w:vAlign w:val="center"/>
          </w:tcPr>
          <w:p w14:paraId="5BC588C2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 w:hint="eastAsia"/>
                <w:color w:val="000000"/>
                <w:sz w:val="16"/>
                <w:szCs w:val="16"/>
              </w:rPr>
              <w:t>[201]</w:t>
            </w:r>
          </w:p>
        </w:tc>
        <w:tc>
          <w:tcPr>
            <w:tcW w:w="544" w:type="pct"/>
            <w:shd w:val="clear" w:color="auto" w:fill="auto"/>
            <w:vAlign w:val="center"/>
          </w:tcPr>
          <w:p w14:paraId="441C72D0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335" w:type="pct"/>
            <w:shd w:val="clear" w:color="auto" w:fill="auto"/>
            <w:vAlign w:val="center"/>
          </w:tcPr>
          <w:p w14:paraId="126D6477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588" w:type="pct"/>
            <w:vMerge w:val="restart"/>
            <w:shd w:val="clear" w:color="auto" w:fill="auto"/>
            <w:vAlign w:val="center"/>
          </w:tcPr>
          <w:p w14:paraId="09B3E6FA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180</w:t>
            </w:r>
          </w:p>
        </w:tc>
        <w:tc>
          <w:tcPr>
            <w:tcW w:w="588" w:type="pct"/>
            <w:shd w:val="clear" w:color="auto" w:fill="auto"/>
            <w:vAlign w:val="center"/>
          </w:tcPr>
          <w:p w14:paraId="55B0ABB5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75B82301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291" w:type="pct"/>
            <w:shd w:val="clear" w:color="auto" w:fill="auto"/>
            <w:vAlign w:val="center"/>
          </w:tcPr>
          <w:p w14:paraId="3423DEEA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OOK</w:t>
            </w:r>
          </w:p>
        </w:tc>
        <w:tc>
          <w:tcPr>
            <w:tcW w:w="594" w:type="pct"/>
            <w:vMerge w:val="restart"/>
            <w:shd w:val="clear" w:color="auto" w:fill="auto"/>
            <w:vAlign w:val="center"/>
          </w:tcPr>
          <w:p w14:paraId="5F2B9318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device 1, RF-ED</w:t>
            </w:r>
          </w:p>
        </w:tc>
        <w:tc>
          <w:tcPr>
            <w:tcW w:w="499" w:type="pct"/>
            <w:shd w:val="clear" w:color="auto" w:fill="auto"/>
            <w:vAlign w:val="center"/>
          </w:tcPr>
          <w:p w14:paraId="25B6E2A0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</w:t>
            </w:r>
          </w:p>
        </w:tc>
      </w:tr>
      <w:tr w:rsidR="0038276D" w14:paraId="5033CFD0" w14:textId="77777777">
        <w:trPr>
          <w:trHeight w:val="280"/>
        </w:trPr>
        <w:tc>
          <w:tcPr>
            <w:tcW w:w="436" w:type="pct"/>
            <w:vMerge/>
            <w:vAlign w:val="center"/>
          </w:tcPr>
          <w:p w14:paraId="2CFCFDEC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 w:val="restart"/>
            <w:shd w:val="clear" w:color="auto" w:fill="auto"/>
            <w:vAlign w:val="center"/>
          </w:tcPr>
          <w:p w14:paraId="00A61C15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 w:hint="eastAsia"/>
                <w:color w:val="000000"/>
                <w:sz w:val="16"/>
                <w:szCs w:val="16"/>
              </w:rPr>
              <w:t>[209]</w:t>
            </w:r>
          </w:p>
        </w:tc>
        <w:tc>
          <w:tcPr>
            <w:tcW w:w="544" w:type="pct"/>
            <w:vMerge w:val="restart"/>
            <w:shd w:val="clear" w:color="auto" w:fill="auto"/>
            <w:vAlign w:val="center"/>
          </w:tcPr>
          <w:p w14:paraId="7F9000D5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-1.7</w:t>
            </w:r>
          </w:p>
        </w:tc>
        <w:tc>
          <w:tcPr>
            <w:tcW w:w="335" w:type="pct"/>
            <w:vMerge w:val="restart"/>
            <w:shd w:val="clear" w:color="auto" w:fill="auto"/>
            <w:vAlign w:val="center"/>
          </w:tcPr>
          <w:p w14:paraId="527CD5DA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13.1</w:t>
            </w:r>
          </w:p>
        </w:tc>
        <w:tc>
          <w:tcPr>
            <w:tcW w:w="588" w:type="pct"/>
            <w:vMerge/>
            <w:vAlign w:val="center"/>
          </w:tcPr>
          <w:p w14:paraId="1A24F5EC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8" w:type="pct"/>
            <w:vMerge w:val="restart"/>
            <w:shd w:val="clear" w:color="auto" w:fill="auto"/>
            <w:vAlign w:val="center"/>
          </w:tcPr>
          <w:p w14:paraId="16FB1D87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NaN</w:t>
            </w:r>
            <w:proofErr w:type="spellEnd"/>
          </w:p>
        </w:tc>
        <w:tc>
          <w:tcPr>
            <w:tcW w:w="582" w:type="pct"/>
            <w:shd w:val="clear" w:color="auto" w:fill="auto"/>
            <w:vAlign w:val="center"/>
          </w:tcPr>
          <w:p w14:paraId="3AA87FC3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291" w:type="pct"/>
            <w:vMerge w:val="restart"/>
            <w:shd w:val="clear" w:color="auto" w:fill="auto"/>
            <w:vAlign w:val="center"/>
          </w:tcPr>
          <w:p w14:paraId="6D3A2CC3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OOK-4</w:t>
            </w:r>
          </w:p>
        </w:tc>
        <w:tc>
          <w:tcPr>
            <w:tcW w:w="594" w:type="pct"/>
            <w:vMerge/>
            <w:vAlign w:val="center"/>
          </w:tcPr>
          <w:p w14:paraId="6BD41545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9" w:type="pct"/>
            <w:shd w:val="clear" w:color="auto" w:fill="auto"/>
            <w:vAlign w:val="center"/>
          </w:tcPr>
          <w:p w14:paraId="4240EF94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366</w:t>
            </w:r>
          </w:p>
        </w:tc>
      </w:tr>
      <w:tr w:rsidR="0038276D" w14:paraId="7D3DAAD1" w14:textId="77777777">
        <w:trPr>
          <w:trHeight w:val="280"/>
        </w:trPr>
        <w:tc>
          <w:tcPr>
            <w:tcW w:w="436" w:type="pct"/>
            <w:vMerge/>
            <w:vAlign w:val="center"/>
          </w:tcPr>
          <w:p w14:paraId="6EB8509A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/>
            <w:vAlign w:val="center"/>
          </w:tcPr>
          <w:p w14:paraId="2FF90F52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/>
            <w:vAlign w:val="center"/>
          </w:tcPr>
          <w:p w14:paraId="00CD7B82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5" w:type="pct"/>
            <w:vMerge/>
            <w:vAlign w:val="center"/>
          </w:tcPr>
          <w:p w14:paraId="6607DEF9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8" w:type="pct"/>
            <w:vMerge/>
            <w:vAlign w:val="center"/>
          </w:tcPr>
          <w:p w14:paraId="5701F1DD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8" w:type="pct"/>
            <w:vMerge/>
            <w:vAlign w:val="center"/>
          </w:tcPr>
          <w:p w14:paraId="00A896D0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2" w:type="pct"/>
            <w:shd w:val="clear" w:color="auto" w:fill="auto"/>
            <w:vAlign w:val="center"/>
          </w:tcPr>
          <w:p w14:paraId="5EAE4FC6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28</w:t>
            </w:r>
          </w:p>
        </w:tc>
        <w:tc>
          <w:tcPr>
            <w:tcW w:w="291" w:type="pct"/>
            <w:vMerge/>
            <w:vAlign w:val="center"/>
          </w:tcPr>
          <w:p w14:paraId="60375132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94" w:type="pct"/>
            <w:vMerge/>
            <w:vAlign w:val="center"/>
          </w:tcPr>
          <w:p w14:paraId="4532D08B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9" w:type="pct"/>
            <w:shd w:val="clear" w:color="auto" w:fill="auto"/>
            <w:vAlign w:val="center"/>
          </w:tcPr>
          <w:p w14:paraId="4977351E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372</w:t>
            </w:r>
          </w:p>
        </w:tc>
      </w:tr>
      <w:tr w:rsidR="0038276D" w14:paraId="7DBB081B" w14:textId="77777777">
        <w:trPr>
          <w:trHeight w:val="280"/>
        </w:trPr>
        <w:tc>
          <w:tcPr>
            <w:tcW w:w="436" w:type="pct"/>
            <w:vMerge/>
            <w:vAlign w:val="center"/>
          </w:tcPr>
          <w:p w14:paraId="41CF1BD9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 w:val="restart"/>
            <w:shd w:val="clear" w:color="auto" w:fill="auto"/>
            <w:vAlign w:val="center"/>
          </w:tcPr>
          <w:p w14:paraId="416C1A7D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 w:hint="eastAsia"/>
                <w:color w:val="000000"/>
                <w:sz w:val="16"/>
                <w:szCs w:val="16"/>
              </w:rPr>
              <w:t>[213]</w:t>
            </w:r>
          </w:p>
        </w:tc>
        <w:tc>
          <w:tcPr>
            <w:tcW w:w="544" w:type="pct"/>
            <w:vMerge w:val="restart"/>
            <w:shd w:val="clear" w:color="auto" w:fill="auto"/>
            <w:vAlign w:val="center"/>
          </w:tcPr>
          <w:p w14:paraId="6B411243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28.71</w:t>
            </w:r>
          </w:p>
        </w:tc>
        <w:tc>
          <w:tcPr>
            <w:tcW w:w="335" w:type="pct"/>
            <w:vMerge w:val="restart"/>
            <w:shd w:val="clear" w:color="auto" w:fill="auto"/>
            <w:vAlign w:val="center"/>
          </w:tcPr>
          <w:p w14:paraId="3A6680E9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39.61</w:t>
            </w:r>
          </w:p>
        </w:tc>
        <w:tc>
          <w:tcPr>
            <w:tcW w:w="588" w:type="pct"/>
            <w:vMerge/>
            <w:vAlign w:val="center"/>
          </w:tcPr>
          <w:p w14:paraId="096C4C21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8" w:type="pct"/>
            <w:shd w:val="clear" w:color="auto" w:fill="auto"/>
            <w:vAlign w:val="center"/>
          </w:tcPr>
          <w:p w14:paraId="1AB14D88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1EF80F15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291" w:type="pct"/>
            <w:vMerge w:val="restart"/>
            <w:shd w:val="clear" w:color="auto" w:fill="auto"/>
            <w:vAlign w:val="center"/>
          </w:tcPr>
          <w:p w14:paraId="2D6766B5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OOK-4 with M=1</w:t>
            </w:r>
          </w:p>
        </w:tc>
        <w:tc>
          <w:tcPr>
            <w:tcW w:w="594" w:type="pct"/>
            <w:vMerge/>
            <w:vAlign w:val="center"/>
          </w:tcPr>
          <w:p w14:paraId="72DBEB91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9" w:type="pct"/>
            <w:shd w:val="clear" w:color="auto" w:fill="auto"/>
            <w:vAlign w:val="center"/>
          </w:tcPr>
          <w:p w14:paraId="79E91441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221</w:t>
            </w:r>
          </w:p>
        </w:tc>
      </w:tr>
      <w:tr w:rsidR="0038276D" w14:paraId="299C5DB1" w14:textId="77777777">
        <w:trPr>
          <w:trHeight w:val="280"/>
        </w:trPr>
        <w:tc>
          <w:tcPr>
            <w:tcW w:w="436" w:type="pct"/>
            <w:vMerge/>
            <w:vAlign w:val="center"/>
          </w:tcPr>
          <w:p w14:paraId="0B32F5D0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/>
            <w:vAlign w:val="center"/>
          </w:tcPr>
          <w:p w14:paraId="3D0CE5BC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/>
            <w:vAlign w:val="center"/>
          </w:tcPr>
          <w:p w14:paraId="32D6277A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5" w:type="pct"/>
            <w:vMerge/>
            <w:vAlign w:val="center"/>
          </w:tcPr>
          <w:p w14:paraId="5CB5466A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8" w:type="pct"/>
            <w:vMerge/>
            <w:vAlign w:val="center"/>
          </w:tcPr>
          <w:p w14:paraId="315B3B35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8" w:type="pct"/>
            <w:shd w:val="clear" w:color="auto" w:fill="auto"/>
            <w:vAlign w:val="center"/>
          </w:tcPr>
          <w:p w14:paraId="13FB2CE9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20,96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25F69327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1.08,1.2</w:t>
            </w:r>
          </w:p>
        </w:tc>
        <w:tc>
          <w:tcPr>
            <w:tcW w:w="291" w:type="pct"/>
            <w:vMerge/>
            <w:vAlign w:val="center"/>
          </w:tcPr>
          <w:p w14:paraId="7F7814F5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94" w:type="pct"/>
            <w:vMerge/>
            <w:vAlign w:val="center"/>
          </w:tcPr>
          <w:p w14:paraId="3CC8FA62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9" w:type="pct"/>
            <w:shd w:val="clear" w:color="auto" w:fill="auto"/>
            <w:vAlign w:val="center"/>
          </w:tcPr>
          <w:p w14:paraId="053A535A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215,217</w:t>
            </w:r>
          </w:p>
        </w:tc>
      </w:tr>
      <w:tr w:rsidR="0038276D" w14:paraId="0F4F6356" w14:textId="77777777">
        <w:trPr>
          <w:trHeight w:val="280"/>
        </w:trPr>
        <w:tc>
          <w:tcPr>
            <w:tcW w:w="436" w:type="pct"/>
            <w:vMerge/>
            <w:vAlign w:val="center"/>
          </w:tcPr>
          <w:p w14:paraId="6EC31967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 w:val="restart"/>
            <w:shd w:val="clear" w:color="auto" w:fill="auto"/>
            <w:vAlign w:val="center"/>
          </w:tcPr>
          <w:p w14:paraId="4DB276E8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 w:hint="eastAsia"/>
                <w:color w:val="000000"/>
                <w:sz w:val="16"/>
                <w:szCs w:val="16"/>
              </w:rPr>
              <w:t>[212]</w:t>
            </w:r>
          </w:p>
        </w:tc>
        <w:tc>
          <w:tcPr>
            <w:tcW w:w="544" w:type="pct"/>
            <w:vMerge w:val="restart"/>
            <w:shd w:val="clear" w:color="auto" w:fill="auto"/>
            <w:vAlign w:val="center"/>
          </w:tcPr>
          <w:p w14:paraId="52889119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22</w:t>
            </w:r>
          </w:p>
        </w:tc>
        <w:tc>
          <w:tcPr>
            <w:tcW w:w="335" w:type="pct"/>
            <w:vMerge w:val="restart"/>
            <w:shd w:val="clear" w:color="auto" w:fill="auto"/>
            <w:vAlign w:val="center"/>
          </w:tcPr>
          <w:p w14:paraId="5C335EB9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35</w:t>
            </w:r>
          </w:p>
        </w:tc>
        <w:tc>
          <w:tcPr>
            <w:tcW w:w="588" w:type="pct"/>
            <w:vMerge/>
            <w:vAlign w:val="center"/>
          </w:tcPr>
          <w:p w14:paraId="39C5B59A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8" w:type="pct"/>
            <w:vMerge w:val="restart"/>
            <w:shd w:val="clear" w:color="auto" w:fill="auto"/>
            <w:vAlign w:val="center"/>
          </w:tcPr>
          <w:p w14:paraId="70D498FA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26FDAC54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291" w:type="pct"/>
            <w:shd w:val="clear" w:color="auto" w:fill="auto"/>
            <w:vAlign w:val="center"/>
          </w:tcPr>
          <w:p w14:paraId="6CC8CF94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OOK-4, M=1</w:t>
            </w:r>
          </w:p>
        </w:tc>
        <w:tc>
          <w:tcPr>
            <w:tcW w:w="594" w:type="pct"/>
            <w:vMerge/>
            <w:vAlign w:val="center"/>
          </w:tcPr>
          <w:p w14:paraId="6ED06264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9" w:type="pct"/>
            <w:shd w:val="clear" w:color="auto" w:fill="auto"/>
            <w:vAlign w:val="center"/>
          </w:tcPr>
          <w:p w14:paraId="4B5B7975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277,303</w:t>
            </w:r>
          </w:p>
        </w:tc>
      </w:tr>
      <w:tr w:rsidR="0038276D" w14:paraId="120033A3" w14:textId="77777777">
        <w:trPr>
          <w:trHeight w:val="280"/>
        </w:trPr>
        <w:tc>
          <w:tcPr>
            <w:tcW w:w="436" w:type="pct"/>
            <w:vMerge/>
            <w:vAlign w:val="center"/>
          </w:tcPr>
          <w:p w14:paraId="73A287F2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/>
            <w:vAlign w:val="center"/>
          </w:tcPr>
          <w:p w14:paraId="3D464779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/>
            <w:vAlign w:val="center"/>
          </w:tcPr>
          <w:p w14:paraId="4C30D0D6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5" w:type="pct"/>
            <w:vMerge/>
            <w:vAlign w:val="center"/>
          </w:tcPr>
          <w:p w14:paraId="07C88075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8" w:type="pct"/>
            <w:vMerge/>
            <w:vAlign w:val="center"/>
          </w:tcPr>
          <w:p w14:paraId="31F4AC65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8" w:type="pct"/>
            <w:vMerge/>
            <w:vAlign w:val="center"/>
          </w:tcPr>
          <w:p w14:paraId="128678C2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2" w:type="pct"/>
            <w:shd w:val="clear" w:color="auto" w:fill="auto"/>
            <w:vAlign w:val="center"/>
          </w:tcPr>
          <w:p w14:paraId="4BD36AB1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28</w:t>
            </w:r>
          </w:p>
        </w:tc>
        <w:tc>
          <w:tcPr>
            <w:tcW w:w="291" w:type="pct"/>
            <w:shd w:val="clear" w:color="auto" w:fill="auto"/>
            <w:vAlign w:val="center"/>
          </w:tcPr>
          <w:p w14:paraId="08B0D555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OOK-4, M=4</w:t>
            </w:r>
          </w:p>
        </w:tc>
        <w:tc>
          <w:tcPr>
            <w:tcW w:w="594" w:type="pct"/>
            <w:vMerge/>
            <w:vAlign w:val="center"/>
          </w:tcPr>
          <w:p w14:paraId="02F4C6DE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9" w:type="pct"/>
            <w:shd w:val="clear" w:color="auto" w:fill="auto"/>
            <w:vAlign w:val="center"/>
          </w:tcPr>
          <w:p w14:paraId="037DF3D7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283,309</w:t>
            </w:r>
          </w:p>
        </w:tc>
      </w:tr>
      <w:tr w:rsidR="0038276D" w14:paraId="2472C930" w14:textId="77777777">
        <w:trPr>
          <w:trHeight w:val="280"/>
        </w:trPr>
        <w:tc>
          <w:tcPr>
            <w:tcW w:w="436" w:type="pct"/>
            <w:vMerge/>
            <w:vAlign w:val="center"/>
          </w:tcPr>
          <w:p w14:paraId="2CC9A4FC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 w:val="restart"/>
            <w:shd w:val="clear" w:color="auto" w:fill="auto"/>
            <w:vAlign w:val="center"/>
          </w:tcPr>
          <w:p w14:paraId="4ECB2BA7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 w:hint="eastAsia"/>
                <w:color w:val="000000"/>
                <w:sz w:val="16"/>
                <w:szCs w:val="16"/>
              </w:rPr>
              <w:t>[199]</w:t>
            </w:r>
          </w:p>
        </w:tc>
        <w:tc>
          <w:tcPr>
            <w:tcW w:w="544" w:type="pct"/>
            <w:vMerge w:val="restart"/>
            <w:shd w:val="clear" w:color="auto" w:fill="auto"/>
            <w:vAlign w:val="center"/>
          </w:tcPr>
          <w:p w14:paraId="63568E87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38</w:t>
            </w:r>
          </w:p>
        </w:tc>
        <w:tc>
          <w:tcPr>
            <w:tcW w:w="335" w:type="pct"/>
            <w:vMerge w:val="restart"/>
            <w:shd w:val="clear" w:color="auto" w:fill="auto"/>
            <w:vAlign w:val="center"/>
          </w:tcPr>
          <w:p w14:paraId="0AA6C5EF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50.5</w:t>
            </w:r>
          </w:p>
        </w:tc>
        <w:tc>
          <w:tcPr>
            <w:tcW w:w="588" w:type="pct"/>
            <w:vMerge/>
            <w:vAlign w:val="center"/>
          </w:tcPr>
          <w:p w14:paraId="3B042316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8" w:type="pct"/>
            <w:vMerge/>
            <w:vAlign w:val="center"/>
          </w:tcPr>
          <w:p w14:paraId="28C2E4DA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2" w:type="pct"/>
            <w:shd w:val="clear" w:color="auto" w:fill="auto"/>
            <w:vAlign w:val="center"/>
          </w:tcPr>
          <w:p w14:paraId="57D23B36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291" w:type="pct"/>
            <w:shd w:val="clear" w:color="auto" w:fill="auto"/>
            <w:vAlign w:val="center"/>
          </w:tcPr>
          <w:p w14:paraId="3736736A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OOK-1</w:t>
            </w:r>
          </w:p>
        </w:tc>
        <w:tc>
          <w:tcPr>
            <w:tcW w:w="594" w:type="pct"/>
            <w:vMerge/>
            <w:vAlign w:val="center"/>
          </w:tcPr>
          <w:p w14:paraId="3EF67975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9" w:type="pct"/>
            <w:shd w:val="clear" w:color="auto" w:fill="auto"/>
            <w:vAlign w:val="center"/>
          </w:tcPr>
          <w:p w14:paraId="109E5014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68</w:t>
            </w:r>
          </w:p>
        </w:tc>
      </w:tr>
      <w:tr w:rsidR="0038276D" w14:paraId="6AE40418" w14:textId="77777777">
        <w:trPr>
          <w:trHeight w:val="280"/>
        </w:trPr>
        <w:tc>
          <w:tcPr>
            <w:tcW w:w="436" w:type="pct"/>
            <w:vMerge/>
            <w:vAlign w:val="center"/>
          </w:tcPr>
          <w:p w14:paraId="629CF992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/>
            <w:vAlign w:val="center"/>
          </w:tcPr>
          <w:p w14:paraId="3B1F4CA7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/>
            <w:vAlign w:val="center"/>
          </w:tcPr>
          <w:p w14:paraId="3ACC6AC0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5" w:type="pct"/>
            <w:vMerge/>
            <w:vAlign w:val="center"/>
          </w:tcPr>
          <w:p w14:paraId="4F28178C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8" w:type="pct"/>
            <w:shd w:val="clear" w:color="auto" w:fill="auto"/>
            <w:vAlign w:val="center"/>
          </w:tcPr>
          <w:p w14:paraId="501C40DB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360</w:t>
            </w:r>
          </w:p>
        </w:tc>
        <w:tc>
          <w:tcPr>
            <w:tcW w:w="588" w:type="pct"/>
            <w:vMerge/>
            <w:vAlign w:val="center"/>
          </w:tcPr>
          <w:p w14:paraId="66F0FA15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2" w:type="pct"/>
            <w:shd w:val="clear" w:color="auto" w:fill="auto"/>
            <w:vAlign w:val="center"/>
          </w:tcPr>
          <w:p w14:paraId="45B6E061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90</w:t>
            </w:r>
          </w:p>
        </w:tc>
        <w:tc>
          <w:tcPr>
            <w:tcW w:w="291" w:type="pct"/>
            <w:shd w:val="clear" w:color="auto" w:fill="auto"/>
            <w:vAlign w:val="center"/>
          </w:tcPr>
          <w:p w14:paraId="13CAC088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OOK-4 M = 16</w:t>
            </w:r>
          </w:p>
        </w:tc>
        <w:tc>
          <w:tcPr>
            <w:tcW w:w="594" w:type="pct"/>
            <w:vMerge/>
            <w:vAlign w:val="center"/>
          </w:tcPr>
          <w:p w14:paraId="6448EC55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9" w:type="pct"/>
            <w:shd w:val="clear" w:color="auto" w:fill="auto"/>
            <w:vAlign w:val="center"/>
          </w:tcPr>
          <w:p w14:paraId="5C9F6B4B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76</w:t>
            </w:r>
          </w:p>
        </w:tc>
      </w:tr>
      <w:tr w:rsidR="0038276D" w14:paraId="7DF45092" w14:textId="77777777">
        <w:trPr>
          <w:trHeight w:val="280"/>
        </w:trPr>
        <w:tc>
          <w:tcPr>
            <w:tcW w:w="436" w:type="pct"/>
            <w:vMerge/>
            <w:vAlign w:val="center"/>
          </w:tcPr>
          <w:p w14:paraId="487E037B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 w:val="restart"/>
            <w:shd w:val="clear" w:color="auto" w:fill="auto"/>
            <w:vAlign w:val="center"/>
          </w:tcPr>
          <w:p w14:paraId="25585BC7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 w:hint="eastAsia"/>
                <w:color w:val="000000"/>
                <w:sz w:val="16"/>
                <w:szCs w:val="16"/>
              </w:rPr>
              <w:t>[207]</w:t>
            </w:r>
          </w:p>
        </w:tc>
        <w:tc>
          <w:tcPr>
            <w:tcW w:w="544" w:type="pct"/>
            <w:vMerge w:val="restart"/>
            <w:shd w:val="clear" w:color="auto" w:fill="auto"/>
            <w:vAlign w:val="center"/>
          </w:tcPr>
          <w:p w14:paraId="49C5AFD1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9.69</w:t>
            </w:r>
          </w:p>
        </w:tc>
        <w:tc>
          <w:tcPr>
            <w:tcW w:w="335" w:type="pct"/>
            <w:vMerge w:val="restart"/>
            <w:shd w:val="clear" w:color="auto" w:fill="auto"/>
            <w:vAlign w:val="center"/>
          </w:tcPr>
          <w:p w14:paraId="3FF6CC8D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26.77</w:t>
            </w:r>
          </w:p>
        </w:tc>
        <w:tc>
          <w:tcPr>
            <w:tcW w:w="588" w:type="pct"/>
            <w:vMerge w:val="restart"/>
            <w:shd w:val="clear" w:color="auto" w:fill="auto"/>
            <w:vAlign w:val="center"/>
          </w:tcPr>
          <w:p w14:paraId="7A121F13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180</w:t>
            </w:r>
          </w:p>
        </w:tc>
        <w:tc>
          <w:tcPr>
            <w:tcW w:w="588" w:type="pct"/>
            <w:vMerge/>
            <w:vAlign w:val="center"/>
          </w:tcPr>
          <w:p w14:paraId="243F24A6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2" w:type="pct"/>
            <w:shd w:val="clear" w:color="auto" w:fill="auto"/>
            <w:vAlign w:val="center"/>
          </w:tcPr>
          <w:p w14:paraId="256DBAD0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291" w:type="pct"/>
            <w:vMerge w:val="restart"/>
            <w:shd w:val="clear" w:color="auto" w:fill="auto"/>
            <w:vAlign w:val="center"/>
          </w:tcPr>
          <w:p w14:paraId="7DA4947A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OOK-4 w/ M=4</w:t>
            </w:r>
          </w:p>
        </w:tc>
        <w:tc>
          <w:tcPr>
            <w:tcW w:w="594" w:type="pct"/>
            <w:vMerge/>
            <w:vAlign w:val="center"/>
          </w:tcPr>
          <w:p w14:paraId="2DE10123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9" w:type="pct"/>
            <w:shd w:val="clear" w:color="auto" w:fill="auto"/>
            <w:vAlign w:val="center"/>
          </w:tcPr>
          <w:p w14:paraId="2BF55616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104</w:t>
            </w:r>
          </w:p>
        </w:tc>
      </w:tr>
      <w:tr w:rsidR="0038276D" w14:paraId="534C2FE3" w14:textId="77777777">
        <w:trPr>
          <w:trHeight w:val="280"/>
        </w:trPr>
        <w:tc>
          <w:tcPr>
            <w:tcW w:w="436" w:type="pct"/>
            <w:vMerge/>
            <w:vAlign w:val="center"/>
          </w:tcPr>
          <w:p w14:paraId="20C3F54A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/>
            <w:vAlign w:val="center"/>
          </w:tcPr>
          <w:p w14:paraId="18A5E24A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/>
            <w:vAlign w:val="center"/>
          </w:tcPr>
          <w:p w14:paraId="2EE6F285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5" w:type="pct"/>
            <w:vMerge/>
            <w:vAlign w:val="center"/>
          </w:tcPr>
          <w:p w14:paraId="6CF2B6A6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8" w:type="pct"/>
            <w:vMerge/>
            <w:vAlign w:val="center"/>
          </w:tcPr>
          <w:p w14:paraId="3655F272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8" w:type="pct"/>
            <w:vMerge/>
            <w:vAlign w:val="center"/>
          </w:tcPr>
          <w:p w14:paraId="1A42C7DF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2" w:type="pct"/>
            <w:shd w:val="clear" w:color="auto" w:fill="auto"/>
            <w:vAlign w:val="center"/>
          </w:tcPr>
          <w:p w14:paraId="0EFA824B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56</w:t>
            </w:r>
          </w:p>
        </w:tc>
        <w:tc>
          <w:tcPr>
            <w:tcW w:w="291" w:type="pct"/>
            <w:vMerge/>
            <w:vAlign w:val="center"/>
          </w:tcPr>
          <w:p w14:paraId="3B652747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94" w:type="pct"/>
            <w:vMerge/>
            <w:vAlign w:val="center"/>
          </w:tcPr>
          <w:p w14:paraId="32A092D4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9" w:type="pct"/>
            <w:shd w:val="clear" w:color="auto" w:fill="auto"/>
            <w:vAlign w:val="center"/>
          </w:tcPr>
          <w:p w14:paraId="552DA628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98</w:t>
            </w:r>
          </w:p>
        </w:tc>
      </w:tr>
      <w:tr w:rsidR="0038276D" w14:paraId="50549619" w14:textId="77777777">
        <w:trPr>
          <w:trHeight w:val="280"/>
        </w:trPr>
        <w:tc>
          <w:tcPr>
            <w:tcW w:w="436" w:type="pct"/>
            <w:vMerge/>
            <w:vAlign w:val="center"/>
          </w:tcPr>
          <w:p w14:paraId="2CD5EBC3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 w:val="restart"/>
            <w:shd w:val="clear" w:color="auto" w:fill="auto"/>
            <w:vAlign w:val="center"/>
          </w:tcPr>
          <w:p w14:paraId="25C25894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 w:hint="eastAsia"/>
                <w:color w:val="000000"/>
                <w:sz w:val="16"/>
                <w:szCs w:val="16"/>
              </w:rPr>
              <w:t>[211]</w:t>
            </w:r>
          </w:p>
        </w:tc>
        <w:tc>
          <w:tcPr>
            <w:tcW w:w="544" w:type="pct"/>
            <w:vMerge w:val="restart"/>
            <w:shd w:val="clear" w:color="auto" w:fill="auto"/>
            <w:vAlign w:val="center"/>
          </w:tcPr>
          <w:p w14:paraId="2BCCFD35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16.5</w:t>
            </w:r>
          </w:p>
        </w:tc>
        <w:tc>
          <w:tcPr>
            <w:tcW w:w="335" w:type="pct"/>
            <w:vMerge w:val="restart"/>
            <w:shd w:val="clear" w:color="auto" w:fill="auto"/>
            <w:vAlign w:val="center"/>
          </w:tcPr>
          <w:p w14:paraId="721AB31E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18</w:t>
            </w:r>
          </w:p>
        </w:tc>
        <w:tc>
          <w:tcPr>
            <w:tcW w:w="588" w:type="pct"/>
            <w:vMerge/>
            <w:vAlign w:val="center"/>
          </w:tcPr>
          <w:p w14:paraId="05567013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8" w:type="pct"/>
            <w:shd w:val="clear" w:color="auto" w:fill="auto"/>
            <w:vAlign w:val="center"/>
          </w:tcPr>
          <w:p w14:paraId="60164B36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52504D4E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5.6</w:t>
            </w:r>
          </w:p>
        </w:tc>
        <w:tc>
          <w:tcPr>
            <w:tcW w:w="291" w:type="pct"/>
            <w:vMerge w:val="restart"/>
            <w:shd w:val="clear" w:color="auto" w:fill="auto"/>
            <w:vAlign w:val="center"/>
          </w:tcPr>
          <w:p w14:paraId="6DB27862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OOK-4, M=4</w:t>
            </w:r>
          </w:p>
        </w:tc>
        <w:tc>
          <w:tcPr>
            <w:tcW w:w="594" w:type="pct"/>
            <w:vMerge/>
            <w:vAlign w:val="center"/>
          </w:tcPr>
          <w:p w14:paraId="72C139A4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9" w:type="pct"/>
            <w:shd w:val="clear" w:color="auto" w:fill="auto"/>
            <w:vAlign w:val="center"/>
          </w:tcPr>
          <w:p w14:paraId="79CD3419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360</w:t>
            </w:r>
          </w:p>
        </w:tc>
      </w:tr>
      <w:tr w:rsidR="0038276D" w14:paraId="0A8E0946" w14:textId="77777777">
        <w:trPr>
          <w:trHeight w:val="280"/>
        </w:trPr>
        <w:tc>
          <w:tcPr>
            <w:tcW w:w="436" w:type="pct"/>
            <w:vMerge/>
            <w:vAlign w:val="center"/>
          </w:tcPr>
          <w:p w14:paraId="580F1007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/>
            <w:vAlign w:val="center"/>
          </w:tcPr>
          <w:p w14:paraId="54E6B94E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/>
            <w:vAlign w:val="center"/>
          </w:tcPr>
          <w:p w14:paraId="325FBA3B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5" w:type="pct"/>
            <w:vMerge/>
            <w:vAlign w:val="center"/>
          </w:tcPr>
          <w:p w14:paraId="1D783B8F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8" w:type="pct"/>
            <w:vMerge/>
            <w:vAlign w:val="center"/>
          </w:tcPr>
          <w:p w14:paraId="2891936D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8" w:type="pct"/>
            <w:shd w:val="clear" w:color="auto" w:fill="auto"/>
            <w:vAlign w:val="center"/>
          </w:tcPr>
          <w:p w14:paraId="73D17218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4512F715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6.4</w:t>
            </w:r>
          </w:p>
        </w:tc>
        <w:tc>
          <w:tcPr>
            <w:tcW w:w="291" w:type="pct"/>
            <w:vMerge/>
            <w:vAlign w:val="center"/>
          </w:tcPr>
          <w:p w14:paraId="039DBDEB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94" w:type="pct"/>
            <w:vMerge/>
            <w:vAlign w:val="center"/>
          </w:tcPr>
          <w:p w14:paraId="558B9951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9" w:type="pct"/>
            <w:shd w:val="clear" w:color="auto" w:fill="auto"/>
            <w:vAlign w:val="center"/>
          </w:tcPr>
          <w:p w14:paraId="67859410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362</w:t>
            </w:r>
          </w:p>
        </w:tc>
      </w:tr>
      <w:tr w:rsidR="0038276D" w14:paraId="7913E248" w14:textId="77777777">
        <w:trPr>
          <w:trHeight w:val="280"/>
        </w:trPr>
        <w:tc>
          <w:tcPr>
            <w:tcW w:w="436" w:type="pct"/>
            <w:vMerge/>
            <w:vAlign w:val="center"/>
          </w:tcPr>
          <w:p w14:paraId="060685A5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 w:val="restart"/>
            <w:shd w:val="clear" w:color="auto" w:fill="auto"/>
            <w:vAlign w:val="center"/>
          </w:tcPr>
          <w:p w14:paraId="4341BBCB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 w:hint="eastAsia"/>
                <w:color w:val="000000"/>
                <w:sz w:val="16"/>
                <w:szCs w:val="16"/>
              </w:rPr>
              <w:t>[206]</w:t>
            </w:r>
          </w:p>
        </w:tc>
        <w:tc>
          <w:tcPr>
            <w:tcW w:w="544" w:type="pct"/>
            <w:vMerge w:val="restart"/>
            <w:shd w:val="clear" w:color="auto" w:fill="auto"/>
            <w:vAlign w:val="center"/>
          </w:tcPr>
          <w:p w14:paraId="4BCE4512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29.5</w:t>
            </w:r>
          </w:p>
        </w:tc>
        <w:tc>
          <w:tcPr>
            <w:tcW w:w="335" w:type="pct"/>
            <w:vMerge w:val="restart"/>
            <w:shd w:val="clear" w:color="auto" w:fill="auto"/>
            <w:vAlign w:val="center"/>
          </w:tcPr>
          <w:p w14:paraId="433C93B6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35.5</w:t>
            </w:r>
          </w:p>
        </w:tc>
        <w:tc>
          <w:tcPr>
            <w:tcW w:w="588" w:type="pct"/>
            <w:vMerge/>
            <w:vAlign w:val="center"/>
          </w:tcPr>
          <w:p w14:paraId="05FB9499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8" w:type="pct"/>
            <w:shd w:val="clear" w:color="auto" w:fill="auto"/>
            <w:vAlign w:val="center"/>
          </w:tcPr>
          <w:p w14:paraId="1F805F24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582" w:type="pct"/>
            <w:vMerge w:val="restart"/>
            <w:shd w:val="clear" w:color="auto" w:fill="auto"/>
            <w:vAlign w:val="center"/>
          </w:tcPr>
          <w:p w14:paraId="1ACEAC57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291" w:type="pct"/>
            <w:vMerge w:val="restart"/>
            <w:shd w:val="clear" w:color="auto" w:fill="auto"/>
            <w:vAlign w:val="center"/>
          </w:tcPr>
          <w:p w14:paraId="05B64B4B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OOK-4 M=1</w:t>
            </w:r>
          </w:p>
        </w:tc>
        <w:tc>
          <w:tcPr>
            <w:tcW w:w="594" w:type="pct"/>
            <w:vMerge/>
            <w:vAlign w:val="center"/>
          </w:tcPr>
          <w:p w14:paraId="3D732CE0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9" w:type="pct"/>
            <w:shd w:val="clear" w:color="auto" w:fill="auto"/>
            <w:vAlign w:val="center"/>
          </w:tcPr>
          <w:p w14:paraId="068D62CC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336</w:t>
            </w:r>
          </w:p>
        </w:tc>
      </w:tr>
      <w:tr w:rsidR="0038276D" w14:paraId="38C6783A" w14:textId="77777777">
        <w:trPr>
          <w:trHeight w:val="280"/>
        </w:trPr>
        <w:tc>
          <w:tcPr>
            <w:tcW w:w="436" w:type="pct"/>
            <w:vMerge/>
            <w:vAlign w:val="center"/>
          </w:tcPr>
          <w:p w14:paraId="0ADCCA83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/>
            <w:vAlign w:val="center"/>
          </w:tcPr>
          <w:p w14:paraId="5351BBDC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/>
            <w:vAlign w:val="center"/>
          </w:tcPr>
          <w:p w14:paraId="01A0D093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5" w:type="pct"/>
            <w:vMerge/>
            <w:vAlign w:val="center"/>
          </w:tcPr>
          <w:p w14:paraId="116E4F3A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8" w:type="pct"/>
            <w:vMerge/>
            <w:vAlign w:val="center"/>
          </w:tcPr>
          <w:p w14:paraId="4FE223E9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8" w:type="pct"/>
            <w:vMerge w:val="restart"/>
            <w:shd w:val="clear" w:color="auto" w:fill="auto"/>
            <w:vAlign w:val="center"/>
          </w:tcPr>
          <w:p w14:paraId="31887DB2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582" w:type="pct"/>
            <w:vMerge/>
            <w:vAlign w:val="center"/>
          </w:tcPr>
          <w:p w14:paraId="5C4AE1F1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/>
            <w:vAlign w:val="center"/>
          </w:tcPr>
          <w:p w14:paraId="3FCAB0F2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94" w:type="pct"/>
            <w:vMerge/>
            <w:vAlign w:val="center"/>
          </w:tcPr>
          <w:p w14:paraId="5DF2F7F3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9" w:type="pct"/>
            <w:shd w:val="clear" w:color="auto" w:fill="auto"/>
            <w:vAlign w:val="center"/>
          </w:tcPr>
          <w:p w14:paraId="4D1EFC6B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347</w:t>
            </w:r>
          </w:p>
        </w:tc>
      </w:tr>
      <w:tr w:rsidR="0038276D" w14:paraId="7478E0BA" w14:textId="77777777">
        <w:trPr>
          <w:trHeight w:val="280"/>
        </w:trPr>
        <w:tc>
          <w:tcPr>
            <w:tcW w:w="436" w:type="pct"/>
            <w:vMerge/>
            <w:vAlign w:val="center"/>
          </w:tcPr>
          <w:p w14:paraId="30FF1D5E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shd w:val="clear" w:color="auto" w:fill="auto"/>
            <w:vAlign w:val="center"/>
          </w:tcPr>
          <w:p w14:paraId="46165FE3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 w:hint="eastAsia"/>
                <w:color w:val="000000"/>
                <w:sz w:val="16"/>
                <w:szCs w:val="16"/>
              </w:rPr>
              <w:t>[185]</w:t>
            </w:r>
          </w:p>
        </w:tc>
        <w:tc>
          <w:tcPr>
            <w:tcW w:w="544" w:type="pct"/>
            <w:shd w:val="clear" w:color="auto" w:fill="auto"/>
            <w:vAlign w:val="center"/>
          </w:tcPr>
          <w:p w14:paraId="63695EE8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335" w:type="pct"/>
            <w:shd w:val="clear" w:color="auto" w:fill="auto"/>
            <w:vAlign w:val="center"/>
          </w:tcPr>
          <w:p w14:paraId="5C6AC325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588" w:type="pct"/>
            <w:vMerge/>
            <w:vAlign w:val="center"/>
          </w:tcPr>
          <w:p w14:paraId="06CD4C9E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8" w:type="pct"/>
            <w:vMerge/>
            <w:vAlign w:val="center"/>
          </w:tcPr>
          <w:p w14:paraId="0D010BA3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2" w:type="pct"/>
            <w:vMerge/>
            <w:vAlign w:val="center"/>
          </w:tcPr>
          <w:p w14:paraId="7C283591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shd w:val="clear" w:color="auto" w:fill="auto"/>
            <w:vAlign w:val="center"/>
          </w:tcPr>
          <w:p w14:paraId="2D9BF536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OOK1, M=1</w:t>
            </w:r>
          </w:p>
        </w:tc>
        <w:tc>
          <w:tcPr>
            <w:tcW w:w="594" w:type="pct"/>
            <w:vMerge/>
            <w:vAlign w:val="center"/>
          </w:tcPr>
          <w:p w14:paraId="531AE412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9" w:type="pct"/>
            <w:shd w:val="clear" w:color="auto" w:fill="auto"/>
            <w:vAlign w:val="center"/>
          </w:tcPr>
          <w:p w14:paraId="49AC5D02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178</w:t>
            </w:r>
          </w:p>
        </w:tc>
      </w:tr>
      <w:tr w:rsidR="0038276D" w14:paraId="4537C17D" w14:textId="77777777">
        <w:trPr>
          <w:trHeight w:val="280"/>
        </w:trPr>
        <w:tc>
          <w:tcPr>
            <w:tcW w:w="436" w:type="pct"/>
            <w:vMerge/>
            <w:vAlign w:val="center"/>
          </w:tcPr>
          <w:p w14:paraId="5C5238F4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 w:val="restart"/>
            <w:shd w:val="clear" w:color="auto" w:fill="auto"/>
            <w:vAlign w:val="center"/>
          </w:tcPr>
          <w:p w14:paraId="595FCC5E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 w:hint="eastAsia"/>
                <w:color w:val="000000"/>
                <w:sz w:val="16"/>
                <w:szCs w:val="16"/>
              </w:rPr>
              <w:t>[208]</w:t>
            </w:r>
          </w:p>
        </w:tc>
        <w:tc>
          <w:tcPr>
            <w:tcW w:w="544" w:type="pct"/>
            <w:vMerge w:val="restart"/>
            <w:shd w:val="clear" w:color="auto" w:fill="auto"/>
            <w:vAlign w:val="center"/>
          </w:tcPr>
          <w:p w14:paraId="4B302949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-7</w:t>
            </w:r>
          </w:p>
        </w:tc>
        <w:tc>
          <w:tcPr>
            <w:tcW w:w="335" w:type="pct"/>
            <w:vMerge w:val="restart"/>
            <w:shd w:val="clear" w:color="auto" w:fill="auto"/>
            <w:vAlign w:val="center"/>
          </w:tcPr>
          <w:p w14:paraId="11ACA805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9.1</w:t>
            </w:r>
          </w:p>
        </w:tc>
        <w:tc>
          <w:tcPr>
            <w:tcW w:w="588" w:type="pct"/>
            <w:vMerge/>
            <w:vAlign w:val="center"/>
          </w:tcPr>
          <w:p w14:paraId="27B67AC5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8" w:type="pct"/>
            <w:shd w:val="clear" w:color="auto" w:fill="auto"/>
            <w:vAlign w:val="center"/>
          </w:tcPr>
          <w:p w14:paraId="1E909ED3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582" w:type="pct"/>
            <w:vMerge w:val="restart"/>
            <w:shd w:val="clear" w:color="auto" w:fill="auto"/>
            <w:vAlign w:val="center"/>
          </w:tcPr>
          <w:p w14:paraId="2D29D487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NaN</w:t>
            </w:r>
            <w:proofErr w:type="spellEnd"/>
          </w:p>
        </w:tc>
        <w:tc>
          <w:tcPr>
            <w:tcW w:w="291" w:type="pct"/>
            <w:shd w:val="clear" w:color="auto" w:fill="auto"/>
            <w:vAlign w:val="center"/>
          </w:tcPr>
          <w:p w14:paraId="38CB0AA5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OOK-4,M=1</w:t>
            </w:r>
          </w:p>
        </w:tc>
        <w:tc>
          <w:tcPr>
            <w:tcW w:w="594" w:type="pct"/>
            <w:vMerge/>
            <w:vAlign w:val="center"/>
          </w:tcPr>
          <w:p w14:paraId="60644058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9" w:type="pct"/>
            <w:shd w:val="clear" w:color="auto" w:fill="auto"/>
            <w:vAlign w:val="center"/>
          </w:tcPr>
          <w:p w14:paraId="01055919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438</w:t>
            </w:r>
          </w:p>
        </w:tc>
      </w:tr>
      <w:tr w:rsidR="0038276D" w14:paraId="7632696C" w14:textId="77777777">
        <w:trPr>
          <w:trHeight w:val="280"/>
        </w:trPr>
        <w:tc>
          <w:tcPr>
            <w:tcW w:w="436" w:type="pct"/>
            <w:vMerge/>
            <w:vAlign w:val="center"/>
          </w:tcPr>
          <w:p w14:paraId="0706B51A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/>
            <w:vAlign w:val="center"/>
          </w:tcPr>
          <w:p w14:paraId="275E5979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/>
            <w:vAlign w:val="center"/>
          </w:tcPr>
          <w:p w14:paraId="699B452E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5" w:type="pct"/>
            <w:vMerge/>
            <w:vAlign w:val="center"/>
          </w:tcPr>
          <w:p w14:paraId="04B9E7D5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8" w:type="pct"/>
            <w:vMerge/>
            <w:vAlign w:val="center"/>
          </w:tcPr>
          <w:p w14:paraId="6AFF7BFE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8" w:type="pct"/>
            <w:shd w:val="clear" w:color="auto" w:fill="auto"/>
            <w:vAlign w:val="center"/>
          </w:tcPr>
          <w:p w14:paraId="6644A027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582" w:type="pct"/>
            <w:vMerge/>
            <w:vAlign w:val="center"/>
          </w:tcPr>
          <w:p w14:paraId="71C0F31F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shd w:val="clear" w:color="auto" w:fill="auto"/>
            <w:vAlign w:val="center"/>
          </w:tcPr>
          <w:p w14:paraId="123BEF3D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OOK-4,M=4</w:t>
            </w:r>
          </w:p>
        </w:tc>
        <w:tc>
          <w:tcPr>
            <w:tcW w:w="594" w:type="pct"/>
            <w:vMerge/>
            <w:vAlign w:val="center"/>
          </w:tcPr>
          <w:p w14:paraId="2055BE1F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9" w:type="pct"/>
            <w:shd w:val="clear" w:color="auto" w:fill="auto"/>
            <w:vAlign w:val="center"/>
          </w:tcPr>
          <w:p w14:paraId="146B5F44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448</w:t>
            </w:r>
          </w:p>
        </w:tc>
      </w:tr>
      <w:tr w:rsidR="0038276D" w14:paraId="1FEC4E85" w14:textId="77777777">
        <w:trPr>
          <w:trHeight w:val="280"/>
        </w:trPr>
        <w:tc>
          <w:tcPr>
            <w:tcW w:w="436" w:type="pct"/>
            <w:vMerge w:val="restart"/>
            <w:shd w:val="clear" w:color="auto" w:fill="auto"/>
            <w:vAlign w:val="center"/>
          </w:tcPr>
          <w:p w14:paraId="07035D82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544" w:type="pct"/>
            <w:vMerge w:val="restart"/>
            <w:shd w:val="clear" w:color="auto" w:fill="auto"/>
            <w:vAlign w:val="center"/>
          </w:tcPr>
          <w:p w14:paraId="2726EEB6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 w:hint="eastAsia"/>
                <w:color w:val="000000"/>
                <w:sz w:val="16"/>
                <w:szCs w:val="16"/>
              </w:rPr>
              <w:t>[209]</w:t>
            </w:r>
          </w:p>
        </w:tc>
        <w:tc>
          <w:tcPr>
            <w:tcW w:w="544" w:type="pct"/>
            <w:vMerge w:val="restart"/>
            <w:shd w:val="clear" w:color="auto" w:fill="auto"/>
            <w:vAlign w:val="center"/>
          </w:tcPr>
          <w:p w14:paraId="1BA09596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-8.1</w:t>
            </w:r>
          </w:p>
        </w:tc>
        <w:tc>
          <w:tcPr>
            <w:tcW w:w="335" w:type="pct"/>
            <w:vMerge w:val="restart"/>
            <w:shd w:val="clear" w:color="auto" w:fill="auto"/>
            <w:vAlign w:val="center"/>
          </w:tcPr>
          <w:p w14:paraId="7A974A52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2.6</w:t>
            </w:r>
          </w:p>
        </w:tc>
        <w:tc>
          <w:tcPr>
            <w:tcW w:w="588" w:type="pct"/>
            <w:vMerge/>
            <w:vAlign w:val="center"/>
          </w:tcPr>
          <w:p w14:paraId="190B19C9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8" w:type="pct"/>
            <w:vMerge w:val="restart"/>
            <w:shd w:val="clear" w:color="auto" w:fill="auto"/>
            <w:vAlign w:val="center"/>
          </w:tcPr>
          <w:p w14:paraId="59E9005F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NaN</w:t>
            </w:r>
            <w:proofErr w:type="spellEnd"/>
          </w:p>
        </w:tc>
        <w:tc>
          <w:tcPr>
            <w:tcW w:w="582" w:type="pct"/>
            <w:shd w:val="clear" w:color="auto" w:fill="auto"/>
            <w:vAlign w:val="center"/>
          </w:tcPr>
          <w:p w14:paraId="5AC019DF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291" w:type="pct"/>
            <w:vMerge w:val="restart"/>
            <w:shd w:val="clear" w:color="auto" w:fill="auto"/>
            <w:vAlign w:val="center"/>
          </w:tcPr>
          <w:p w14:paraId="16AD664B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OOK-4</w:t>
            </w:r>
          </w:p>
        </w:tc>
        <w:tc>
          <w:tcPr>
            <w:tcW w:w="594" w:type="pct"/>
            <w:vMerge/>
            <w:vAlign w:val="center"/>
          </w:tcPr>
          <w:p w14:paraId="1539FC67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9" w:type="pct"/>
            <w:shd w:val="clear" w:color="auto" w:fill="auto"/>
            <w:vAlign w:val="center"/>
          </w:tcPr>
          <w:p w14:paraId="6C94B4E3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374</w:t>
            </w:r>
          </w:p>
        </w:tc>
      </w:tr>
      <w:tr w:rsidR="0038276D" w14:paraId="0C6219F7" w14:textId="77777777">
        <w:trPr>
          <w:trHeight w:val="280"/>
        </w:trPr>
        <w:tc>
          <w:tcPr>
            <w:tcW w:w="436" w:type="pct"/>
            <w:vMerge/>
            <w:vAlign w:val="center"/>
          </w:tcPr>
          <w:p w14:paraId="478D0714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/>
            <w:vAlign w:val="center"/>
          </w:tcPr>
          <w:p w14:paraId="08555E0A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/>
            <w:vAlign w:val="center"/>
          </w:tcPr>
          <w:p w14:paraId="4E055BF5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5" w:type="pct"/>
            <w:vMerge/>
            <w:vAlign w:val="center"/>
          </w:tcPr>
          <w:p w14:paraId="3EA593EE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8" w:type="pct"/>
            <w:vMerge/>
            <w:vAlign w:val="center"/>
          </w:tcPr>
          <w:p w14:paraId="7128E7B3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8" w:type="pct"/>
            <w:vMerge/>
            <w:vAlign w:val="center"/>
          </w:tcPr>
          <w:p w14:paraId="494DC0DA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2" w:type="pct"/>
            <w:shd w:val="clear" w:color="auto" w:fill="auto"/>
            <w:vAlign w:val="center"/>
          </w:tcPr>
          <w:p w14:paraId="46EC4ABB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28</w:t>
            </w:r>
          </w:p>
        </w:tc>
        <w:tc>
          <w:tcPr>
            <w:tcW w:w="291" w:type="pct"/>
            <w:vMerge/>
            <w:vAlign w:val="center"/>
          </w:tcPr>
          <w:p w14:paraId="71FBB21C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94" w:type="pct"/>
            <w:vMerge/>
            <w:vAlign w:val="center"/>
          </w:tcPr>
          <w:p w14:paraId="5FECD5A1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9" w:type="pct"/>
            <w:shd w:val="clear" w:color="auto" w:fill="auto"/>
            <w:vAlign w:val="center"/>
          </w:tcPr>
          <w:p w14:paraId="1BCC6C43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380</w:t>
            </w:r>
          </w:p>
        </w:tc>
      </w:tr>
      <w:tr w:rsidR="0038276D" w14:paraId="573700F1" w14:textId="77777777">
        <w:trPr>
          <w:trHeight w:val="280"/>
        </w:trPr>
        <w:tc>
          <w:tcPr>
            <w:tcW w:w="436" w:type="pct"/>
            <w:vMerge/>
            <w:vAlign w:val="center"/>
          </w:tcPr>
          <w:p w14:paraId="2A8AC11E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 w:val="restart"/>
            <w:shd w:val="clear" w:color="auto" w:fill="auto"/>
            <w:vAlign w:val="center"/>
          </w:tcPr>
          <w:p w14:paraId="281F7211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 w:hint="eastAsia"/>
                <w:color w:val="000000"/>
                <w:sz w:val="16"/>
                <w:szCs w:val="16"/>
              </w:rPr>
              <w:t>[213]</w:t>
            </w:r>
          </w:p>
        </w:tc>
        <w:tc>
          <w:tcPr>
            <w:tcW w:w="544" w:type="pct"/>
            <w:vMerge w:val="restart"/>
            <w:shd w:val="clear" w:color="auto" w:fill="auto"/>
            <w:vAlign w:val="center"/>
          </w:tcPr>
          <w:p w14:paraId="5967CBAB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19.14</w:t>
            </w:r>
          </w:p>
        </w:tc>
        <w:tc>
          <w:tcPr>
            <w:tcW w:w="335" w:type="pct"/>
            <w:vMerge w:val="restart"/>
            <w:shd w:val="clear" w:color="auto" w:fill="auto"/>
            <w:vAlign w:val="center"/>
          </w:tcPr>
          <w:p w14:paraId="7DFD429F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22.78</w:t>
            </w:r>
          </w:p>
        </w:tc>
        <w:tc>
          <w:tcPr>
            <w:tcW w:w="588" w:type="pct"/>
            <w:vMerge/>
            <w:vAlign w:val="center"/>
          </w:tcPr>
          <w:p w14:paraId="77F1D65A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8" w:type="pct"/>
            <w:shd w:val="clear" w:color="auto" w:fill="auto"/>
            <w:vAlign w:val="center"/>
          </w:tcPr>
          <w:p w14:paraId="13B93FFF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44D8D282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1.08</w:t>
            </w:r>
          </w:p>
        </w:tc>
        <w:tc>
          <w:tcPr>
            <w:tcW w:w="291" w:type="pct"/>
            <w:vMerge w:val="restart"/>
            <w:shd w:val="clear" w:color="auto" w:fill="auto"/>
            <w:vAlign w:val="center"/>
          </w:tcPr>
          <w:p w14:paraId="4D1099E5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OOK-4 with M=1</w:t>
            </w:r>
          </w:p>
        </w:tc>
        <w:tc>
          <w:tcPr>
            <w:tcW w:w="594" w:type="pct"/>
            <w:vMerge/>
            <w:vAlign w:val="center"/>
          </w:tcPr>
          <w:p w14:paraId="10ECC9C6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9" w:type="pct"/>
            <w:shd w:val="clear" w:color="auto" w:fill="auto"/>
            <w:vAlign w:val="center"/>
          </w:tcPr>
          <w:p w14:paraId="670573C3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214</w:t>
            </w:r>
          </w:p>
        </w:tc>
      </w:tr>
      <w:tr w:rsidR="0038276D" w14:paraId="1F1FFBC0" w14:textId="77777777">
        <w:trPr>
          <w:trHeight w:val="280"/>
        </w:trPr>
        <w:tc>
          <w:tcPr>
            <w:tcW w:w="436" w:type="pct"/>
            <w:vMerge/>
            <w:vAlign w:val="center"/>
          </w:tcPr>
          <w:p w14:paraId="742BF61D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/>
            <w:vAlign w:val="center"/>
          </w:tcPr>
          <w:p w14:paraId="558DAB33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/>
            <w:vAlign w:val="center"/>
          </w:tcPr>
          <w:p w14:paraId="36ED9653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5" w:type="pct"/>
            <w:vMerge/>
            <w:vAlign w:val="center"/>
          </w:tcPr>
          <w:p w14:paraId="53ACBCFA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8" w:type="pct"/>
            <w:vMerge/>
            <w:vAlign w:val="center"/>
          </w:tcPr>
          <w:p w14:paraId="24DA9FF5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8" w:type="pct"/>
            <w:vMerge w:val="restart"/>
            <w:shd w:val="clear" w:color="auto" w:fill="auto"/>
            <w:vAlign w:val="center"/>
          </w:tcPr>
          <w:p w14:paraId="72374B60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4E5385C1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291" w:type="pct"/>
            <w:vMerge/>
            <w:vAlign w:val="center"/>
          </w:tcPr>
          <w:p w14:paraId="753F1BE5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94" w:type="pct"/>
            <w:vMerge/>
            <w:vAlign w:val="center"/>
          </w:tcPr>
          <w:p w14:paraId="111E17C8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9" w:type="pct"/>
            <w:shd w:val="clear" w:color="auto" w:fill="auto"/>
            <w:vAlign w:val="center"/>
          </w:tcPr>
          <w:p w14:paraId="4A83033C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220</w:t>
            </w:r>
          </w:p>
        </w:tc>
      </w:tr>
      <w:tr w:rsidR="0038276D" w14:paraId="7FD4FD81" w14:textId="77777777">
        <w:trPr>
          <w:trHeight w:val="280"/>
        </w:trPr>
        <w:tc>
          <w:tcPr>
            <w:tcW w:w="436" w:type="pct"/>
            <w:vMerge/>
            <w:vAlign w:val="center"/>
          </w:tcPr>
          <w:p w14:paraId="2909BE42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 w:val="restart"/>
            <w:shd w:val="clear" w:color="auto" w:fill="auto"/>
            <w:vAlign w:val="center"/>
          </w:tcPr>
          <w:p w14:paraId="75D4A4B8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 w:hint="eastAsia"/>
                <w:color w:val="000000"/>
                <w:sz w:val="16"/>
                <w:szCs w:val="16"/>
              </w:rPr>
              <w:t>[212]</w:t>
            </w:r>
          </w:p>
        </w:tc>
        <w:tc>
          <w:tcPr>
            <w:tcW w:w="544" w:type="pct"/>
            <w:vMerge w:val="restart"/>
            <w:shd w:val="clear" w:color="auto" w:fill="auto"/>
            <w:vAlign w:val="center"/>
          </w:tcPr>
          <w:p w14:paraId="79C01044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335" w:type="pct"/>
            <w:vMerge w:val="restart"/>
            <w:shd w:val="clear" w:color="auto" w:fill="auto"/>
            <w:vAlign w:val="center"/>
          </w:tcPr>
          <w:p w14:paraId="583CF06C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17</w:t>
            </w:r>
          </w:p>
        </w:tc>
        <w:tc>
          <w:tcPr>
            <w:tcW w:w="588" w:type="pct"/>
            <w:vMerge/>
            <w:vAlign w:val="center"/>
          </w:tcPr>
          <w:p w14:paraId="34E0327B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8" w:type="pct"/>
            <w:vMerge/>
            <w:vAlign w:val="center"/>
          </w:tcPr>
          <w:p w14:paraId="17FD6AF5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2" w:type="pct"/>
            <w:shd w:val="clear" w:color="auto" w:fill="auto"/>
            <w:vAlign w:val="center"/>
          </w:tcPr>
          <w:p w14:paraId="6FFCFD69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291" w:type="pct"/>
            <w:shd w:val="clear" w:color="auto" w:fill="auto"/>
            <w:vAlign w:val="center"/>
          </w:tcPr>
          <w:p w14:paraId="57929F20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OOK-4, M=1</w:t>
            </w:r>
          </w:p>
        </w:tc>
        <w:tc>
          <w:tcPr>
            <w:tcW w:w="594" w:type="pct"/>
            <w:vMerge/>
            <w:vAlign w:val="center"/>
          </w:tcPr>
          <w:p w14:paraId="2EEF83BD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9" w:type="pct"/>
            <w:shd w:val="clear" w:color="auto" w:fill="auto"/>
            <w:vAlign w:val="center"/>
          </w:tcPr>
          <w:p w14:paraId="359DBFD4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276,302</w:t>
            </w:r>
          </w:p>
        </w:tc>
      </w:tr>
      <w:tr w:rsidR="0038276D" w14:paraId="7A5CBC99" w14:textId="77777777">
        <w:trPr>
          <w:trHeight w:val="280"/>
        </w:trPr>
        <w:tc>
          <w:tcPr>
            <w:tcW w:w="436" w:type="pct"/>
            <w:vMerge/>
            <w:vAlign w:val="center"/>
          </w:tcPr>
          <w:p w14:paraId="290E47BC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/>
            <w:vAlign w:val="center"/>
          </w:tcPr>
          <w:p w14:paraId="23E2B32B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/>
            <w:vAlign w:val="center"/>
          </w:tcPr>
          <w:p w14:paraId="4B00311E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5" w:type="pct"/>
            <w:vMerge/>
            <w:vAlign w:val="center"/>
          </w:tcPr>
          <w:p w14:paraId="61692416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8" w:type="pct"/>
            <w:vMerge/>
            <w:vAlign w:val="center"/>
          </w:tcPr>
          <w:p w14:paraId="199A582E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8" w:type="pct"/>
            <w:vMerge/>
            <w:vAlign w:val="center"/>
          </w:tcPr>
          <w:p w14:paraId="51359DAC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2" w:type="pct"/>
            <w:shd w:val="clear" w:color="auto" w:fill="auto"/>
            <w:vAlign w:val="center"/>
          </w:tcPr>
          <w:p w14:paraId="10EEBBD5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28</w:t>
            </w:r>
          </w:p>
        </w:tc>
        <w:tc>
          <w:tcPr>
            <w:tcW w:w="291" w:type="pct"/>
            <w:shd w:val="clear" w:color="auto" w:fill="auto"/>
            <w:vAlign w:val="center"/>
          </w:tcPr>
          <w:p w14:paraId="31A8A6E2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OOK-4, M=4</w:t>
            </w:r>
          </w:p>
        </w:tc>
        <w:tc>
          <w:tcPr>
            <w:tcW w:w="594" w:type="pct"/>
            <w:vMerge/>
            <w:vAlign w:val="center"/>
          </w:tcPr>
          <w:p w14:paraId="2E16F109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9" w:type="pct"/>
            <w:shd w:val="clear" w:color="auto" w:fill="auto"/>
            <w:vAlign w:val="center"/>
          </w:tcPr>
          <w:p w14:paraId="4129C44E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282,308</w:t>
            </w:r>
          </w:p>
        </w:tc>
      </w:tr>
      <w:tr w:rsidR="0038276D" w14:paraId="625C218E" w14:textId="77777777">
        <w:trPr>
          <w:trHeight w:val="280"/>
        </w:trPr>
        <w:tc>
          <w:tcPr>
            <w:tcW w:w="436" w:type="pct"/>
            <w:vMerge/>
            <w:vAlign w:val="center"/>
          </w:tcPr>
          <w:p w14:paraId="52BC38BC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 w:val="restart"/>
            <w:shd w:val="clear" w:color="auto" w:fill="auto"/>
            <w:vAlign w:val="center"/>
          </w:tcPr>
          <w:p w14:paraId="19D96794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 w:hint="eastAsia"/>
                <w:color w:val="000000"/>
                <w:sz w:val="16"/>
                <w:szCs w:val="16"/>
              </w:rPr>
              <w:t>[199]</w:t>
            </w:r>
          </w:p>
        </w:tc>
        <w:tc>
          <w:tcPr>
            <w:tcW w:w="544" w:type="pct"/>
            <w:vMerge w:val="restart"/>
            <w:shd w:val="clear" w:color="auto" w:fill="auto"/>
            <w:vAlign w:val="center"/>
          </w:tcPr>
          <w:p w14:paraId="44676617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26.7</w:t>
            </w:r>
          </w:p>
        </w:tc>
        <w:tc>
          <w:tcPr>
            <w:tcW w:w="335" w:type="pct"/>
            <w:vMerge w:val="restart"/>
            <w:shd w:val="clear" w:color="auto" w:fill="auto"/>
            <w:vAlign w:val="center"/>
          </w:tcPr>
          <w:p w14:paraId="4DC46B94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39.7</w:t>
            </w:r>
          </w:p>
        </w:tc>
        <w:tc>
          <w:tcPr>
            <w:tcW w:w="588" w:type="pct"/>
            <w:vMerge/>
            <w:vAlign w:val="center"/>
          </w:tcPr>
          <w:p w14:paraId="035FE3D6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8" w:type="pct"/>
            <w:vMerge/>
            <w:vAlign w:val="center"/>
          </w:tcPr>
          <w:p w14:paraId="10B43EC5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2" w:type="pct"/>
            <w:shd w:val="clear" w:color="auto" w:fill="auto"/>
            <w:vAlign w:val="center"/>
          </w:tcPr>
          <w:p w14:paraId="6DD8BD9E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291" w:type="pct"/>
            <w:shd w:val="clear" w:color="auto" w:fill="auto"/>
            <w:vAlign w:val="center"/>
          </w:tcPr>
          <w:p w14:paraId="2EEF3D20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OOK-1,OOK-4 M = 1</w:t>
            </w:r>
          </w:p>
        </w:tc>
        <w:tc>
          <w:tcPr>
            <w:tcW w:w="594" w:type="pct"/>
            <w:vMerge/>
            <w:vAlign w:val="center"/>
          </w:tcPr>
          <w:p w14:paraId="2B08CFAA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9" w:type="pct"/>
            <w:shd w:val="clear" w:color="auto" w:fill="auto"/>
            <w:vAlign w:val="center"/>
          </w:tcPr>
          <w:p w14:paraId="0C137AD6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41,69</w:t>
            </w:r>
          </w:p>
        </w:tc>
      </w:tr>
      <w:tr w:rsidR="0038276D" w14:paraId="4F702C3A" w14:textId="77777777">
        <w:trPr>
          <w:trHeight w:val="280"/>
        </w:trPr>
        <w:tc>
          <w:tcPr>
            <w:tcW w:w="436" w:type="pct"/>
            <w:vMerge/>
            <w:vAlign w:val="center"/>
          </w:tcPr>
          <w:p w14:paraId="03803F2C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/>
            <w:vAlign w:val="center"/>
          </w:tcPr>
          <w:p w14:paraId="6A0434C0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/>
            <w:vAlign w:val="center"/>
          </w:tcPr>
          <w:p w14:paraId="3E68ABAD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5" w:type="pct"/>
            <w:vMerge/>
            <w:vAlign w:val="center"/>
          </w:tcPr>
          <w:p w14:paraId="508EE456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8" w:type="pct"/>
            <w:shd w:val="clear" w:color="auto" w:fill="auto"/>
            <w:vAlign w:val="center"/>
          </w:tcPr>
          <w:p w14:paraId="14DAA4F1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360</w:t>
            </w:r>
          </w:p>
        </w:tc>
        <w:tc>
          <w:tcPr>
            <w:tcW w:w="588" w:type="pct"/>
            <w:vMerge/>
            <w:vAlign w:val="center"/>
          </w:tcPr>
          <w:p w14:paraId="22F66208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2" w:type="pct"/>
            <w:shd w:val="clear" w:color="auto" w:fill="auto"/>
            <w:vAlign w:val="center"/>
          </w:tcPr>
          <w:p w14:paraId="611B9463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90</w:t>
            </w:r>
          </w:p>
        </w:tc>
        <w:tc>
          <w:tcPr>
            <w:tcW w:w="291" w:type="pct"/>
            <w:shd w:val="clear" w:color="auto" w:fill="auto"/>
            <w:vAlign w:val="center"/>
          </w:tcPr>
          <w:p w14:paraId="7A187EBD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OOK-4 M = 16</w:t>
            </w:r>
          </w:p>
        </w:tc>
        <w:tc>
          <w:tcPr>
            <w:tcW w:w="594" w:type="pct"/>
            <w:vMerge/>
            <w:vAlign w:val="center"/>
          </w:tcPr>
          <w:p w14:paraId="18C324A1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9" w:type="pct"/>
            <w:shd w:val="clear" w:color="auto" w:fill="auto"/>
            <w:vAlign w:val="center"/>
          </w:tcPr>
          <w:p w14:paraId="1160F3A8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77</w:t>
            </w:r>
          </w:p>
        </w:tc>
      </w:tr>
      <w:tr w:rsidR="0038276D" w14:paraId="70C95160" w14:textId="77777777">
        <w:trPr>
          <w:trHeight w:val="280"/>
        </w:trPr>
        <w:tc>
          <w:tcPr>
            <w:tcW w:w="436" w:type="pct"/>
            <w:vMerge/>
            <w:vAlign w:val="center"/>
          </w:tcPr>
          <w:p w14:paraId="1D5D8FC1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 w:val="restart"/>
            <w:shd w:val="clear" w:color="auto" w:fill="auto"/>
            <w:vAlign w:val="center"/>
          </w:tcPr>
          <w:p w14:paraId="29609B0F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 w:hint="eastAsia"/>
                <w:color w:val="000000"/>
                <w:sz w:val="16"/>
                <w:szCs w:val="16"/>
              </w:rPr>
              <w:t>[207]</w:t>
            </w:r>
          </w:p>
        </w:tc>
        <w:tc>
          <w:tcPr>
            <w:tcW w:w="544" w:type="pct"/>
            <w:vMerge w:val="restart"/>
            <w:shd w:val="clear" w:color="auto" w:fill="auto"/>
            <w:vAlign w:val="center"/>
          </w:tcPr>
          <w:p w14:paraId="7A294DE9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3.99</w:t>
            </w:r>
          </w:p>
        </w:tc>
        <w:tc>
          <w:tcPr>
            <w:tcW w:w="335" w:type="pct"/>
            <w:vMerge w:val="restart"/>
            <w:shd w:val="clear" w:color="auto" w:fill="auto"/>
            <w:vAlign w:val="center"/>
          </w:tcPr>
          <w:p w14:paraId="1D9EDE14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16.41</w:t>
            </w:r>
          </w:p>
        </w:tc>
        <w:tc>
          <w:tcPr>
            <w:tcW w:w="588" w:type="pct"/>
            <w:vMerge w:val="restart"/>
            <w:shd w:val="clear" w:color="auto" w:fill="auto"/>
            <w:vAlign w:val="center"/>
          </w:tcPr>
          <w:p w14:paraId="72BA779C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180</w:t>
            </w:r>
          </w:p>
        </w:tc>
        <w:tc>
          <w:tcPr>
            <w:tcW w:w="588" w:type="pct"/>
            <w:vMerge/>
            <w:vAlign w:val="center"/>
          </w:tcPr>
          <w:p w14:paraId="768B8D69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2" w:type="pct"/>
            <w:shd w:val="clear" w:color="auto" w:fill="auto"/>
            <w:vAlign w:val="center"/>
          </w:tcPr>
          <w:p w14:paraId="62BCEB28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291" w:type="pct"/>
            <w:vMerge w:val="restart"/>
            <w:shd w:val="clear" w:color="auto" w:fill="auto"/>
            <w:vAlign w:val="center"/>
          </w:tcPr>
          <w:p w14:paraId="04963AAC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OOK-4 w/ M=4</w:t>
            </w:r>
          </w:p>
        </w:tc>
        <w:tc>
          <w:tcPr>
            <w:tcW w:w="594" w:type="pct"/>
            <w:vMerge/>
            <w:vAlign w:val="center"/>
          </w:tcPr>
          <w:p w14:paraId="1255837F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9" w:type="pct"/>
            <w:shd w:val="clear" w:color="auto" w:fill="auto"/>
            <w:vAlign w:val="center"/>
          </w:tcPr>
          <w:p w14:paraId="75A25CA6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107</w:t>
            </w:r>
          </w:p>
        </w:tc>
      </w:tr>
      <w:tr w:rsidR="0038276D" w14:paraId="7759DFE7" w14:textId="77777777">
        <w:trPr>
          <w:trHeight w:val="280"/>
        </w:trPr>
        <w:tc>
          <w:tcPr>
            <w:tcW w:w="436" w:type="pct"/>
            <w:vMerge/>
            <w:vAlign w:val="center"/>
          </w:tcPr>
          <w:p w14:paraId="7643C07D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/>
            <w:vAlign w:val="center"/>
          </w:tcPr>
          <w:p w14:paraId="203C7BEA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/>
            <w:vAlign w:val="center"/>
          </w:tcPr>
          <w:p w14:paraId="4B6A8744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5" w:type="pct"/>
            <w:vMerge/>
            <w:vAlign w:val="center"/>
          </w:tcPr>
          <w:p w14:paraId="50D40B93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8" w:type="pct"/>
            <w:vMerge/>
            <w:vAlign w:val="center"/>
          </w:tcPr>
          <w:p w14:paraId="71CCF85E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8" w:type="pct"/>
            <w:vMerge/>
            <w:vAlign w:val="center"/>
          </w:tcPr>
          <w:p w14:paraId="5F61128D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2" w:type="pct"/>
            <w:shd w:val="clear" w:color="auto" w:fill="auto"/>
            <w:vAlign w:val="center"/>
          </w:tcPr>
          <w:p w14:paraId="2A119459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56</w:t>
            </w:r>
          </w:p>
        </w:tc>
        <w:tc>
          <w:tcPr>
            <w:tcW w:w="291" w:type="pct"/>
            <w:vMerge/>
            <w:vAlign w:val="center"/>
          </w:tcPr>
          <w:p w14:paraId="7F74EE19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94" w:type="pct"/>
            <w:vMerge/>
            <w:vAlign w:val="center"/>
          </w:tcPr>
          <w:p w14:paraId="43DF3822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9" w:type="pct"/>
            <w:shd w:val="clear" w:color="auto" w:fill="auto"/>
            <w:vAlign w:val="center"/>
          </w:tcPr>
          <w:p w14:paraId="65793E5A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101</w:t>
            </w:r>
          </w:p>
        </w:tc>
      </w:tr>
      <w:tr w:rsidR="0038276D" w14:paraId="58098590" w14:textId="77777777">
        <w:trPr>
          <w:trHeight w:val="280"/>
        </w:trPr>
        <w:tc>
          <w:tcPr>
            <w:tcW w:w="436" w:type="pct"/>
            <w:vMerge/>
            <w:vAlign w:val="center"/>
          </w:tcPr>
          <w:p w14:paraId="4DEF9F9F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 w:val="restart"/>
            <w:shd w:val="clear" w:color="auto" w:fill="auto"/>
            <w:vAlign w:val="center"/>
          </w:tcPr>
          <w:p w14:paraId="7CCB7697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 w:hint="eastAsia"/>
                <w:color w:val="000000"/>
                <w:sz w:val="16"/>
                <w:szCs w:val="16"/>
              </w:rPr>
              <w:t>[211]</w:t>
            </w:r>
          </w:p>
        </w:tc>
        <w:tc>
          <w:tcPr>
            <w:tcW w:w="544" w:type="pct"/>
            <w:vMerge w:val="restart"/>
            <w:shd w:val="clear" w:color="auto" w:fill="auto"/>
            <w:vAlign w:val="center"/>
          </w:tcPr>
          <w:p w14:paraId="24918B46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12</w:t>
            </w:r>
          </w:p>
        </w:tc>
        <w:tc>
          <w:tcPr>
            <w:tcW w:w="335" w:type="pct"/>
            <w:vMerge w:val="restart"/>
            <w:shd w:val="clear" w:color="auto" w:fill="auto"/>
            <w:vAlign w:val="center"/>
          </w:tcPr>
          <w:p w14:paraId="7E98BF30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15.5</w:t>
            </w:r>
          </w:p>
        </w:tc>
        <w:tc>
          <w:tcPr>
            <w:tcW w:w="588" w:type="pct"/>
            <w:vMerge/>
            <w:vAlign w:val="center"/>
          </w:tcPr>
          <w:p w14:paraId="44EB8E92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8" w:type="pct"/>
            <w:shd w:val="clear" w:color="auto" w:fill="auto"/>
            <w:vAlign w:val="center"/>
          </w:tcPr>
          <w:p w14:paraId="1BC953E1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15A3943D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5.6</w:t>
            </w:r>
          </w:p>
        </w:tc>
        <w:tc>
          <w:tcPr>
            <w:tcW w:w="291" w:type="pct"/>
            <w:vMerge w:val="restart"/>
            <w:shd w:val="clear" w:color="auto" w:fill="auto"/>
            <w:vAlign w:val="center"/>
          </w:tcPr>
          <w:p w14:paraId="3F7AB629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OOK-4, M=4</w:t>
            </w:r>
          </w:p>
        </w:tc>
        <w:tc>
          <w:tcPr>
            <w:tcW w:w="594" w:type="pct"/>
            <w:vMerge/>
            <w:vAlign w:val="center"/>
          </w:tcPr>
          <w:p w14:paraId="61AB201B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9" w:type="pct"/>
            <w:shd w:val="clear" w:color="auto" w:fill="auto"/>
            <w:vAlign w:val="center"/>
          </w:tcPr>
          <w:p w14:paraId="7CFB8425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359</w:t>
            </w:r>
          </w:p>
        </w:tc>
      </w:tr>
      <w:tr w:rsidR="0038276D" w14:paraId="6843BDD6" w14:textId="77777777">
        <w:trPr>
          <w:trHeight w:val="280"/>
        </w:trPr>
        <w:tc>
          <w:tcPr>
            <w:tcW w:w="436" w:type="pct"/>
            <w:vMerge/>
            <w:vAlign w:val="center"/>
          </w:tcPr>
          <w:p w14:paraId="0055C48D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/>
            <w:vAlign w:val="center"/>
          </w:tcPr>
          <w:p w14:paraId="75620387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/>
            <w:vAlign w:val="center"/>
          </w:tcPr>
          <w:p w14:paraId="4C2E35A0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5" w:type="pct"/>
            <w:vMerge/>
            <w:vAlign w:val="center"/>
          </w:tcPr>
          <w:p w14:paraId="23CC0C6D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8" w:type="pct"/>
            <w:vMerge/>
            <w:vAlign w:val="center"/>
          </w:tcPr>
          <w:p w14:paraId="66056825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8" w:type="pct"/>
            <w:shd w:val="clear" w:color="auto" w:fill="auto"/>
            <w:vAlign w:val="center"/>
          </w:tcPr>
          <w:p w14:paraId="78793645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5D23E54F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6.4</w:t>
            </w:r>
          </w:p>
        </w:tc>
        <w:tc>
          <w:tcPr>
            <w:tcW w:w="291" w:type="pct"/>
            <w:vMerge/>
            <w:vAlign w:val="center"/>
          </w:tcPr>
          <w:p w14:paraId="4520E56F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94" w:type="pct"/>
            <w:vMerge/>
            <w:vAlign w:val="center"/>
          </w:tcPr>
          <w:p w14:paraId="1A0EB615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9" w:type="pct"/>
            <w:shd w:val="clear" w:color="auto" w:fill="auto"/>
            <w:vAlign w:val="center"/>
          </w:tcPr>
          <w:p w14:paraId="416C068A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361</w:t>
            </w:r>
          </w:p>
        </w:tc>
      </w:tr>
      <w:tr w:rsidR="0038276D" w14:paraId="3068A5A7" w14:textId="77777777">
        <w:trPr>
          <w:trHeight w:val="280"/>
        </w:trPr>
        <w:tc>
          <w:tcPr>
            <w:tcW w:w="436" w:type="pct"/>
            <w:vMerge/>
            <w:vAlign w:val="center"/>
          </w:tcPr>
          <w:p w14:paraId="09D6B58E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 w:val="restart"/>
            <w:shd w:val="clear" w:color="auto" w:fill="auto"/>
            <w:vAlign w:val="center"/>
          </w:tcPr>
          <w:p w14:paraId="0CFFB0E7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 w:hint="eastAsia"/>
                <w:color w:val="000000"/>
                <w:sz w:val="16"/>
                <w:szCs w:val="16"/>
              </w:rPr>
              <w:t>[206]</w:t>
            </w:r>
          </w:p>
        </w:tc>
        <w:tc>
          <w:tcPr>
            <w:tcW w:w="544" w:type="pct"/>
            <w:vMerge w:val="restart"/>
            <w:shd w:val="clear" w:color="auto" w:fill="auto"/>
            <w:vAlign w:val="center"/>
          </w:tcPr>
          <w:p w14:paraId="483236C1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21</w:t>
            </w:r>
          </w:p>
        </w:tc>
        <w:tc>
          <w:tcPr>
            <w:tcW w:w="335" w:type="pct"/>
            <w:vMerge w:val="restart"/>
            <w:shd w:val="clear" w:color="auto" w:fill="auto"/>
            <w:vAlign w:val="center"/>
          </w:tcPr>
          <w:p w14:paraId="496B63BA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24</w:t>
            </w:r>
          </w:p>
        </w:tc>
        <w:tc>
          <w:tcPr>
            <w:tcW w:w="588" w:type="pct"/>
            <w:vMerge/>
            <w:vAlign w:val="center"/>
          </w:tcPr>
          <w:p w14:paraId="37DDB9B4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8" w:type="pct"/>
            <w:shd w:val="clear" w:color="auto" w:fill="auto"/>
            <w:vAlign w:val="center"/>
          </w:tcPr>
          <w:p w14:paraId="5029EDC8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582" w:type="pct"/>
            <w:vMerge w:val="restart"/>
            <w:shd w:val="clear" w:color="auto" w:fill="auto"/>
            <w:vAlign w:val="center"/>
          </w:tcPr>
          <w:p w14:paraId="7393DEC1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291" w:type="pct"/>
            <w:vMerge w:val="restart"/>
            <w:shd w:val="clear" w:color="auto" w:fill="auto"/>
            <w:vAlign w:val="center"/>
          </w:tcPr>
          <w:p w14:paraId="0AD58ECC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OOK-4 M=1</w:t>
            </w:r>
          </w:p>
        </w:tc>
        <w:tc>
          <w:tcPr>
            <w:tcW w:w="594" w:type="pct"/>
            <w:vMerge/>
            <w:vAlign w:val="center"/>
          </w:tcPr>
          <w:p w14:paraId="3DD3E52D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9" w:type="pct"/>
            <w:shd w:val="clear" w:color="auto" w:fill="auto"/>
            <w:vAlign w:val="center"/>
          </w:tcPr>
          <w:p w14:paraId="050BCA9D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354</w:t>
            </w:r>
          </w:p>
        </w:tc>
      </w:tr>
      <w:tr w:rsidR="0038276D" w14:paraId="26081BA7" w14:textId="77777777">
        <w:trPr>
          <w:trHeight w:val="280"/>
        </w:trPr>
        <w:tc>
          <w:tcPr>
            <w:tcW w:w="436" w:type="pct"/>
            <w:vMerge/>
            <w:vAlign w:val="center"/>
          </w:tcPr>
          <w:p w14:paraId="39A7CF7C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/>
            <w:vAlign w:val="center"/>
          </w:tcPr>
          <w:p w14:paraId="75CF9D63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/>
            <w:vAlign w:val="center"/>
          </w:tcPr>
          <w:p w14:paraId="38D5DAE6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5" w:type="pct"/>
            <w:vMerge/>
            <w:vAlign w:val="center"/>
          </w:tcPr>
          <w:p w14:paraId="7F3B6DD0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8" w:type="pct"/>
            <w:vMerge/>
            <w:vAlign w:val="center"/>
          </w:tcPr>
          <w:p w14:paraId="25F0B09C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8" w:type="pct"/>
            <w:vMerge w:val="restart"/>
            <w:shd w:val="clear" w:color="auto" w:fill="auto"/>
            <w:vAlign w:val="center"/>
          </w:tcPr>
          <w:p w14:paraId="1DB427D1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582" w:type="pct"/>
            <w:vMerge/>
            <w:vAlign w:val="center"/>
          </w:tcPr>
          <w:p w14:paraId="236839EB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/>
            <w:vAlign w:val="center"/>
          </w:tcPr>
          <w:p w14:paraId="7082C0AA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94" w:type="pct"/>
            <w:vMerge/>
            <w:vAlign w:val="center"/>
          </w:tcPr>
          <w:p w14:paraId="632620DB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9" w:type="pct"/>
            <w:shd w:val="clear" w:color="auto" w:fill="auto"/>
            <w:vAlign w:val="center"/>
          </w:tcPr>
          <w:p w14:paraId="48C76F5D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355</w:t>
            </w:r>
          </w:p>
        </w:tc>
      </w:tr>
      <w:tr w:rsidR="0038276D" w14:paraId="56038FA0" w14:textId="77777777">
        <w:trPr>
          <w:trHeight w:val="280"/>
        </w:trPr>
        <w:tc>
          <w:tcPr>
            <w:tcW w:w="436" w:type="pct"/>
            <w:vMerge/>
            <w:vAlign w:val="center"/>
          </w:tcPr>
          <w:p w14:paraId="2019997B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shd w:val="clear" w:color="auto" w:fill="auto"/>
            <w:vAlign w:val="center"/>
          </w:tcPr>
          <w:p w14:paraId="1121C5EC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 w:hint="eastAsia"/>
                <w:color w:val="000000"/>
                <w:sz w:val="16"/>
                <w:szCs w:val="16"/>
              </w:rPr>
              <w:t>[185]</w:t>
            </w:r>
          </w:p>
        </w:tc>
        <w:tc>
          <w:tcPr>
            <w:tcW w:w="544" w:type="pct"/>
            <w:shd w:val="clear" w:color="auto" w:fill="auto"/>
            <w:vAlign w:val="center"/>
          </w:tcPr>
          <w:p w14:paraId="57B2B817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335" w:type="pct"/>
            <w:shd w:val="clear" w:color="auto" w:fill="auto"/>
            <w:vAlign w:val="center"/>
          </w:tcPr>
          <w:p w14:paraId="7E4D1D86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588" w:type="pct"/>
            <w:vMerge/>
            <w:vAlign w:val="center"/>
          </w:tcPr>
          <w:p w14:paraId="6F728F58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8" w:type="pct"/>
            <w:vMerge/>
            <w:vAlign w:val="center"/>
          </w:tcPr>
          <w:p w14:paraId="18F211F1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2" w:type="pct"/>
            <w:vMerge/>
            <w:vAlign w:val="center"/>
          </w:tcPr>
          <w:p w14:paraId="19A6FE7B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shd w:val="clear" w:color="auto" w:fill="auto"/>
            <w:vAlign w:val="center"/>
          </w:tcPr>
          <w:p w14:paraId="367D6371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OOK1, M=1</w:t>
            </w:r>
          </w:p>
        </w:tc>
        <w:tc>
          <w:tcPr>
            <w:tcW w:w="594" w:type="pct"/>
            <w:vMerge/>
            <w:vAlign w:val="center"/>
          </w:tcPr>
          <w:p w14:paraId="035CA6B8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9" w:type="pct"/>
            <w:shd w:val="clear" w:color="auto" w:fill="auto"/>
            <w:vAlign w:val="center"/>
          </w:tcPr>
          <w:p w14:paraId="14748AF5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177</w:t>
            </w:r>
          </w:p>
        </w:tc>
      </w:tr>
      <w:tr w:rsidR="0038276D" w14:paraId="64836987" w14:textId="77777777">
        <w:trPr>
          <w:trHeight w:val="280"/>
        </w:trPr>
        <w:tc>
          <w:tcPr>
            <w:tcW w:w="436" w:type="pct"/>
            <w:vMerge/>
            <w:vAlign w:val="center"/>
          </w:tcPr>
          <w:p w14:paraId="61A9D6EC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shd w:val="clear" w:color="auto" w:fill="auto"/>
            <w:vAlign w:val="center"/>
          </w:tcPr>
          <w:p w14:paraId="4BA707DB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 w:hint="eastAsia"/>
                <w:color w:val="000000"/>
                <w:sz w:val="16"/>
                <w:szCs w:val="16"/>
              </w:rPr>
              <w:t>[215]</w:t>
            </w:r>
          </w:p>
        </w:tc>
        <w:tc>
          <w:tcPr>
            <w:tcW w:w="544" w:type="pct"/>
            <w:shd w:val="clear" w:color="auto" w:fill="auto"/>
            <w:vAlign w:val="center"/>
          </w:tcPr>
          <w:p w14:paraId="61E53A84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12.83</w:t>
            </w:r>
          </w:p>
        </w:tc>
        <w:tc>
          <w:tcPr>
            <w:tcW w:w="335" w:type="pct"/>
            <w:shd w:val="clear" w:color="auto" w:fill="auto"/>
            <w:vAlign w:val="center"/>
          </w:tcPr>
          <w:p w14:paraId="3202D19D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12.83</w:t>
            </w:r>
          </w:p>
        </w:tc>
        <w:tc>
          <w:tcPr>
            <w:tcW w:w="588" w:type="pct"/>
            <w:vMerge/>
            <w:vAlign w:val="center"/>
          </w:tcPr>
          <w:p w14:paraId="313050F3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8" w:type="pct"/>
            <w:vMerge w:val="restart"/>
            <w:shd w:val="clear" w:color="auto" w:fill="auto"/>
            <w:vAlign w:val="center"/>
          </w:tcPr>
          <w:p w14:paraId="259E36BF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582" w:type="pct"/>
            <w:vMerge/>
            <w:vAlign w:val="center"/>
          </w:tcPr>
          <w:p w14:paraId="41A70744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shd w:val="clear" w:color="auto" w:fill="auto"/>
            <w:vAlign w:val="center"/>
          </w:tcPr>
          <w:p w14:paraId="3FCE994A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OOK-4 with M=1</w:t>
            </w:r>
          </w:p>
        </w:tc>
        <w:tc>
          <w:tcPr>
            <w:tcW w:w="594" w:type="pct"/>
            <w:vMerge/>
            <w:vAlign w:val="center"/>
          </w:tcPr>
          <w:p w14:paraId="73DB80B3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9" w:type="pct"/>
            <w:shd w:val="clear" w:color="auto" w:fill="auto"/>
            <w:vAlign w:val="center"/>
          </w:tcPr>
          <w:p w14:paraId="46E5448B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358</w:t>
            </w:r>
          </w:p>
        </w:tc>
      </w:tr>
      <w:tr w:rsidR="0038276D" w14:paraId="45F286AC" w14:textId="77777777">
        <w:trPr>
          <w:trHeight w:val="280"/>
        </w:trPr>
        <w:tc>
          <w:tcPr>
            <w:tcW w:w="436" w:type="pct"/>
            <w:vMerge/>
            <w:vAlign w:val="center"/>
          </w:tcPr>
          <w:p w14:paraId="20744280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 w:val="restart"/>
            <w:shd w:val="clear" w:color="auto" w:fill="auto"/>
            <w:vAlign w:val="center"/>
          </w:tcPr>
          <w:p w14:paraId="2727F5E7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 w:hint="eastAsia"/>
                <w:color w:val="000000"/>
                <w:sz w:val="16"/>
                <w:szCs w:val="16"/>
              </w:rPr>
              <w:t>[205]</w:t>
            </w:r>
          </w:p>
        </w:tc>
        <w:tc>
          <w:tcPr>
            <w:tcW w:w="544" w:type="pct"/>
            <w:vMerge w:val="restart"/>
            <w:shd w:val="clear" w:color="auto" w:fill="auto"/>
            <w:vAlign w:val="center"/>
          </w:tcPr>
          <w:p w14:paraId="43116ABF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7.25</w:t>
            </w:r>
          </w:p>
        </w:tc>
        <w:tc>
          <w:tcPr>
            <w:tcW w:w="335" w:type="pct"/>
            <w:vMerge w:val="restart"/>
            <w:shd w:val="clear" w:color="auto" w:fill="auto"/>
            <w:vAlign w:val="center"/>
          </w:tcPr>
          <w:p w14:paraId="0E38F456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11.46</w:t>
            </w:r>
          </w:p>
        </w:tc>
        <w:tc>
          <w:tcPr>
            <w:tcW w:w="588" w:type="pct"/>
            <w:vMerge/>
            <w:vAlign w:val="center"/>
          </w:tcPr>
          <w:p w14:paraId="3A023DA4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8" w:type="pct"/>
            <w:vMerge/>
            <w:vAlign w:val="center"/>
          </w:tcPr>
          <w:p w14:paraId="0303917A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2" w:type="pct"/>
            <w:shd w:val="clear" w:color="auto" w:fill="auto"/>
            <w:vAlign w:val="center"/>
          </w:tcPr>
          <w:p w14:paraId="3AF0A114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0.77</w:t>
            </w:r>
          </w:p>
        </w:tc>
        <w:tc>
          <w:tcPr>
            <w:tcW w:w="291" w:type="pct"/>
            <w:vMerge w:val="restart"/>
            <w:shd w:val="clear" w:color="auto" w:fill="auto"/>
            <w:vAlign w:val="center"/>
          </w:tcPr>
          <w:p w14:paraId="3C60591B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OOK-4</w:t>
            </w:r>
          </w:p>
        </w:tc>
        <w:tc>
          <w:tcPr>
            <w:tcW w:w="594" w:type="pct"/>
            <w:vMerge/>
            <w:vAlign w:val="center"/>
          </w:tcPr>
          <w:p w14:paraId="57472D4F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9" w:type="pct"/>
            <w:shd w:val="clear" w:color="auto" w:fill="auto"/>
            <w:vAlign w:val="center"/>
          </w:tcPr>
          <w:p w14:paraId="60A21AFF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429</w:t>
            </w:r>
          </w:p>
        </w:tc>
      </w:tr>
      <w:tr w:rsidR="0038276D" w14:paraId="185AF524" w14:textId="77777777">
        <w:trPr>
          <w:trHeight w:val="280"/>
        </w:trPr>
        <w:tc>
          <w:tcPr>
            <w:tcW w:w="436" w:type="pct"/>
            <w:vMerge/>
            <w:vAlign w:val="center"/>
          </w:tcPr>
          <w:p w14:paraId="04254CC1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/>
            <w:vAlign w:val="center"/>
          </w:tcPr>
          <w:p w14:paraId="25FE3A8B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/>
            <w:vAlign w:val="center"/>
          </w:tcPr>
          <w:p w14:paraId="2518A357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5" w:type="pct"/>
            <w:vMerge/>
            <w:vAlign w:val="center"/>
          </w:tcPr>
          <w:p w14:paraId="3D3F06F7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8" w:type="pct"/>
            <w:vMerge/>
            <w:vAlign w:val="center"/>
          </w:tcPr>
          <w:p w14:paraId="35FAFAB6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8" w:type="pct"/>
            <w:shd w:val="clear" w:color="auto" w:fill="auto"/>
            <w:vAlign w:val="center"/>
          </w:tcPr>
          <w:p w14:paraId="7870EECE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1F865B1C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291" w:type="pct"/>
            <w:vMerge/>
            <w:vAlign w:val="center"/>
          </w:tcPr>
          <w:p w14:paraId="006207D5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94" w:type="pct"/>
            <w:vMerge/>
            <w:vAlign w:val="center"/>
          </w:tcPr>
          <w:p w14:paraId="4BD334DE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9" w:type="pct"/>
            <w:shd w:val="clear" w:color="auto" w:fill="auto"/>
            <w:vAlign w:val="center"/>
          </w:tcPr>
          <w:p w14:paraId="00A0153A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432</w:t>
            </w:r>
          </w:p>
        </w:tc>
      </w:tr>
      <w:tr w:rsidR="0038276D" w14:paraId="13F981FC" w14:textId="77777777">
        <w:trPr>
          <w:trHeight w:val="280"/>
        </w:trPr>
        <w:tc>
          <w:tcPr>
            <w:tcW w:w="436" w:type="pct"/>
            <w:vMerge/>
            <w:vAlign w:val="center"/>
          </w:tcPr>
          <w:p w14:paraId="747B19DA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shd w:val="clear" w:color="auto" w:fill="auto"/>
            <w:vAlign w:val="center"/>
          </w:tcPr>
          <w:p w14:paraId="319BB93E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 w:hint="eastAsia"/>
                <w:color w:val="000000"/>
                <w:sz w:val="16"/>
                <w:szCs w:val="16"/>
              </w:rPr>
              <w:t>[196]</w:t>
            </w:r>
          </w:p>
        </w:tc>
        <w:tc>
          <w:tcPr>
            <w:tcW w:w="544" w:type="pct"/>
            <w:shd w:val="clear" w:color="auto" w:fill="auto"/>
            <w:vAlign w:val="center"/>
          </w:tcPr>
          <w:p w14:paraId="3E1E571D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6.5</w:t>
            </w:r>
          </w:p>
        </w:tc>
        <w:tc>
          <w:tcPr>
            <w:tcW w:w="335" w:type="pct"/>
            <w:shd w:val="clear" w:color="auto" w:fill="auto"/>
            <w:vAlign w:val="center"/>
          </w:tcPr>
          <w:p w14:paraId="2D00DA57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6.5</w:t>
            </w:r>
          </w:p>
        </w:tc>
        <w:tc>
          <w:tcPr>
            <w:tcW w:w="588" w:type="pct"/>
            <w:vMerge/>
            <w:vAlign w:val="center"/>
          </w:tcPr>
          <w:p w14:paraId="14C4F72D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8" w:type="pct"/>
            <w:vMerge w:val="restart"/>
            <w:shd w:val="clear" w:color="auto" w:fill="auto"/>
            <w:vAlign w:val="center"/>
          </w:tcPr>
          <w:p w14:paraId="634B3C55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5856718D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291" w:type="pct"/>
            <w:shd w:val="clear" w:color="auto" w:fill="auto"/>
            <w:vAlign w:val="center"/>
          </w:tcPr>
          <w:p w14:paraId="074F24EA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OOK-1 with M=1</w:t>
            </w:r>
          </w:p>
        </w:tc>
        <w:tc>
          <w:tcPr>
            <w:tcW w:w="594" w:type="pct"/>
            <w:vMerge/>
            <w:vAlign w:val="center"/>
          </w:tcPr>
          <w:p w14:paraId="0247CDB3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9" w:type="pct"/>
            <w:shd w:val="clear" w:color="auto" w:fill="auto"/>
            <w:vAlign w:val="center"/>
          </w:tcPr>
          <w:p w14:paraId="17AAF158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363</w:t>
            </w:r>
          </w:p>
        </w:tc>
      </w:tr>
      <w:tr w:rsidR="0038276D" w14:paraId="4F37FAF4" w14:textId="77777777">
        <w:trPr>
          <w:trHeight w:val="280"/>
        </w:trPr>
        <w:tc>
          <w:tcPr>
            <w:tcW w:w="436" w:type="pct"/>
            <w:vMerge/>
            <w:vAlign w:val="center"/>
          </w:tcPr>
          <w:p w14:paraId="65FC4FD3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 w:val="restart"/>
            <w:shd w:val="clear" w:color="auto" w:fill="auto"/>
            <w:vAlign w:val="center"/>
          </w:tcPr>
          <w:p w14:paraId="1B8F4319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 w:hint="eastAsia"/>
                <w:color w:val="000000"/>
                <w:sz w:val="16"/>
                <w:szCs w:val="16"/>
              </w:rPr>
              <w:t>[208]</w:t>
            </w:r>
          </w:p>
        </w:tc>
        <w:tc>
          <w:tcPr>
            <w:tcW w:w="544" w:type="pct"/>
            <w:vMerge w:val="restart"/>
            <w:shd w:val="clear" w:color="auto" w:fill="auto"/>
            <w:vAlign w:val="center"/>
          </w:tcPr>
          <w:p w14:paraId="620DC9B5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-8.2</w:t>
            </w:r>
          </w:p>
        </w:tc>
        <w:tc>
          <w:tcPr>
            <w:tcW w:w="335" w:type="pct"/>
            <w:vMerge w:val="restart"/>
            <w:shd w:val="clear" w:color="auto" w:fill="auto"/>
            <w:vAlign w:val="center"/>
          </w:tcPr>
          <w:p w14:paraId="4600045D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7.2</w:t>
            </w:r>
          </w:p>
        </w:tc>
        <w:tc>
          <w:tcPr>
            <w:tcW w:w="588" w:type="pct"/>
            <w:vMerge/>
            <w:vAlign w:val="center"/>
          </w:tcPr>
          <w:p w14:paraId="09B434F0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8" w:type="pct"/>
            <w:vMerge/>
            <w:vAlign w:val="center"/>
          </w:tcPr>
          <w:p w14:paraId="615F83CC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2" w:type="pct"/>
            <w:vMerge w:val="restart"/>
            <w:shd w:val="clear" w:color="auto" w:fill="auto"/>
            <w:vAlign w:val="center"/>
          </w:tcPr>
          <w:p w14:paraId="2850142F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NaN</w:t>
            </w:r>
            <w:proofErr w:type="spellEnd"/>
          </w:p>
        </w:tc>
        <w:tc>
          <w:tcPr>
            <w:tcW w:w="291" w:type="pct"/>
            <w:shd w:val="clear" w:color="auto" w:fill="auto"/>
            <w:vAlign w:val="center"/>
          </w:tcPr>
          <w:p w14:paraId="23231835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OOK-4,M=1</w:t>
            </w:r>
          </w:p>
        </w:tc>
        <w:tc>
          <w:tcPr>
            <w:tcW w:w="594" w:type="pct"/>
            <w:vMerge/>
            <w:vAlign w:val="center"/>
          </w:tcPr>
          <w:p w14:paraId="14646786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9" w:type="pct"/>
            <w:shd w:val="clear" w:color="auto" w:fill="auto"/>
            <w:vAlign w:val="center"/>
          </w:tcPr>
          <w:p w14:paraId="6AE430FB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437</w:t>
            </w:r>
          </w:p>
        </w:tc>
      </w:tr>
      <w:tr w:rsidR="0038276D" w14:paraId="45DCA09E" w14:textId="77777777">
        <w:trPr>
          <w:trHeight w:val="280"/>
        </w:trPr>
        <w:tc>
          <w:tcPr>
            <w:tcW w:w="436" w:type="pct"/>
            <w:vMerge/>
            <w:vAlign w:val="center"/>
          </w:tcPr>
          <w:p w14:paraId="31A34087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/>
            <w:vAlign w:val="center"/>
          </w:tcPr>
          <w:p w14:paraId="5EEF455F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/>
            <w:vAlign w:val="center"/>
          </w:tcPr>
          <w:p w14:paraId="1C452E8C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5" w:type="pct"/>
            <w:vMerge/>
            <w:vAlign w:val="center"/>
          </w:tcPr>
          <w:p w14:paraId="25176CF4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8" w:type="pct"/>
            <w:vMerge/>
            <w:vAlign w:val="center"/>
          </w:tcPr>
          <w:p w14:paraId="0EBB9A0B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8" w:type="pct"/>
            <w:shd w:val="clear" w:color="auto" w:fill="auto"/>
            <w:vAlign w:val="center"/>
          </w:tcPr>
          <w:p w14:paraId="4E1163D3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582" w:type="pct"/>
            <w:vMerge/>
            <w:vAlign w:val="center"/>
          </w:tcPr>
          <w:p w14:paraId="0C2F689A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shd w:val="clear" w:color="auto" w:fill="auto"/>
            <w:vAlign w:val="center"/>
          </w:tcPr>
          <w:p w14:paraId="11CC9259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OOK-4,M=4</w:t>
            </w:r>
          </w:p>
        </w:tc>
        <w:tc>
          <w:tcPr>
            <w:tcW w:w="594" w:type="pct"/>
            <w:vMerge/>
            <w:vAlign w:val="center"/>
          </w:tcPr>
          <w:p w14:paraId="70170EDC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9" w:type="pct"/>
            <w:shd w:val="clear" w:color="auto" w:fill="auto"/>
            <w:vAlign w:val="center"/>
          </w:tcPr>
          <w:p w14:paraId="3FA20668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447</w:t>
            </w:r>
          </w:p>
        </w:tc>
      </w:tr>
    </w:tbl>
    <w:p w14:paraId="3C0AA943" w14:textId="77777777" w:rsidR="0038276D" w:rsidRDefault="0038276D" w:rsidP="00E1247C"/>
    <w:p w14:paraId="41262153" w14:textId="77777777" w:rsidR="0038276D" w:rsidRDefault="00B410C8" w:rsidP="00E1247C">
      <w:pPr>
        <w:pStyle w:val="TH"/>
      </w:pPr>
      <w:r>
        <w:rPr>
          <w:rFonts w:hint="eastAsia"/>
          <w:noProof/>
        </w:rPr>
        <w:lastRenderedPageBreak/>
        <w:drawing>
          <wp:inline distT="0" distB="0" distL="0" distR="0" wp14:anchorId="68B9C2EF" wp14:editId="39782B42">
            <wp:extent cx="7558405" cy="5457190"/>
            <wp:effectExtent l="0" t="0" r="10795" b="3810"/>
            <wp:docPr id="391805838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1805838" name="Picture 14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558405" cy="5457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52250A9" w14:textId="77777777" w:rsidR="00E1247C" w:rsidRDefault="00E1247C" w:rsidP="00E1247C">
      <w:pPr>
        <w:pStyle w:val="TF"/>
      </w:pPr>
      <w:r>
        <w:rPr>
          <w:rFonts w:hint="eastAsia"/>
        </w:rPr>
        <w:t>Figure 7.1.4.1.1 - 2</w:t>
      </w:r>
    </w:p>
    <w:p w14:paraId="210C69DF" w14:textId="77777777" w:rsidR="0038276D" w:rsidRDefault="00B410C8" w:rsidP="00E1247C">
      <w:pPr>
        <w:pStyle w:val="TH"/>
      </w:pPr>
      <w:r>
        <w:lastRenderedPageBreak/>
        <w:t xml:space="preserve">Table </w:t>
      </w:r>
      <w:r>
        <w:rPr>
          <w:rFonts w:hint="eastAsia"/>
        </w:rPr>
        <w:t>7.1.4.1.1 - 2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41"/>
        <w:gridCol w:w="1550"/>
        <w:gridCol w:w="1550"/>
        <w:gridCol w:w="953"/>
        <w:gridCol w:w="1675"/>
        <w:gridCol w:w="1676"/>
        <w:gridCol w:w="1659"/>
        <w:gridCol w:w="864"/>
        <w:gridCol w:w="1694"/>
        <w:gridCol w:w="1419"/>
      </w:tblGrid>
      <w:tr w:rsidR="0038276D" w14:paraId="4641A7F6" w14:textId="77777777">
        <w:trPr>
          <w:trHeight w:val="280"/>
        </w:trPr>
        <w:tc>
          <w:tcPr>
            <w:tcW w:w="5000" w:type="pct"/>
            <w:gridSpan w:val="10"/>
            <w:shd w:val="clear" w:color="auto" w:fill="auto"/>
            <w:noWrap/>
            <w:vAlign w:val="center"/>
          </w:tcPr>
          <w:p w14:paraId="7446413D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TDL-D, device 1, RF-ED</w:t>
            </w:r>
          </w:p>
        </w:tc>
      </w:tr>
      <w:tr w:rsidR="0038276D" w14:paraId="195BCEF6" w14:textId="77777777">
        <w:trPr>
          <w:trHeight w:val="320"/>
        </w:trPr>
        <w:tc>
          <w:tcPr>
            <w:tcW w:w="5000" w:type="pct"/>
            <w:gridSpan w:val="10"/>
            <w:shd w:val="clear" w:color="auto" w:fill="auto"/>
          </w:tcPr>
          <w:p w14:paraId="5FD56A4C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R2D LLS</w:t>
            </w:r>
          </w:p>
        </w:tc>
      </w:tr>
      <w:tr w:rsidR="0038276D" w14:paraId="441D3898" w14:textId="77777777">
        <w:trPr>
          <w:trHeight w:val="280"/>
        </w:trPr>
        <w:tc>
          <w:tcPr>
            <w:tcW w:w="436" w:type="pct"/>
            <w:shd w:val="clear" w:color="D9E1F2" w:fill="D9E1F2"/>
            <w:noWrap/>
            <w:vAlign w:val="center"/>
          </w:tcPr>
          <w:p w14:paraId="721F75AD" w14:textId="77777777" w:rsidR="0038276D" w:rsidRDefault="00B410C8">
            <w:pPr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info-R2D_BLER</w:t>
            </w:r>
          </w:p>
        </w:tc>
        <w:tc>
          <w:tcPr>
            <w:tcW w:w="544" w:type="pct"/>
            <w:shd w:val="clear" w:color="D9E1F2" w:fill="D9E1F2"/>
            <w:noWrap/>
            <w:vAlign w:val="center"/>
          </w:tcPr>
          <w:p w14:paraId="3BF26489" w14:textId="77777777" w:rsidR="0038276D" w:rsidRDefault="00B410C8">
            <w:pPr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Source</w:t>
            </w:r>
          </w:p>
        </w:tc>
        <w:tc>
          <w:tcPr>
            <w:tcW w:w="544" w:type="pct"/>
            <w:shd w:val="clear" w:color="D9E1F2" w:fill="D9E1F2"/>
            <w:noWrap/>
            <w:vAlign w:val="center"/>
          </w:tcPr>
          <w:p w14:paraId="5D07AAD1" w14:textId="77777777" w:rsidR="0038276D" w:rsidRDefault="00B410C8">
            <w:pPr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MinCNR</w:t>
            </w:r>
            <w:proofErr w:type="spellEnd"/>
          </w:p>
        </w:tc>
        <w:tc>
          <w:tcPr>
            <w:tcW w:w="335" w:type="pct"/>
            <w:shd w:val="clear" w:color="D9E1F2" w:fill="D9E1F2"/>
            <w:noWrap/>
            <w:vAlign w:val="center"/>
          </w:tcPr>
          <w:p w14:paraId="0A3105F8" w14:textId="77777777" w:rsidR="0038276D" w:rsidRDefault="00B410C8">
            <w:pPr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MaxCNR</w:t>
            </w:r>
            <w:proofErr w:type="spellEnd"/>
          </w:p>
        </w:tc>
        <w:tc>
          <w:tcPr>
            <w:tcW w:w="588" w:type="pct"/>
            <w:shd w:val="clear" w:color="D9E1F2" w:fill="D9E1F2"/>
            <w:noWrap/>
            <w:vAlign w:val="center"/>
          </w:tcPr>
          <w:p w14:paraId="15BEC01B" w14:textId="77777777" w:rsidR="0038276D" w:rsidRDefault="00B410C8">
            <w:pPr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TransBW</w:t>
            </w:r>
            <w:proofErr w:type="spellEnd"/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[kHz]</w:t>
            </w:r>
          </w:p>
        </w:tc>
        <w:tc>
          <w:tcPr>
            <w:tcW w:w="588" w:type="pct"/>
            <w:shd w:val="clear" w:color="D9E1F2" w:fill="D9E1F2"/>
            <w:noWrap/>
            <w:vAlign w:val="center"/>
          </w:tcPr>
          <w:p w14:paraId="51DC8A73" w14:textId="77777777" w:rsidR="0038276D" w:rsidRDefault="00B410C8">
            <w:pPr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MessageSize</w:t>
            </w:r>
            <w:proofErr w:type="spellEnd"/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[b]</w:t>
            </w:r>
          </w:p>
        </w:tc>
        <w:tc>
          <w:tcPr>
            <w:tcW w:w="582" w:type="pct"/>
            <w:shd w:val="clear" w:color="D9E1F2" w:fill="D9E1F2"/>
            <w:noWrap/>
            <w:vAlign w:val="center"/>
          </w:tcPr>
          <w:p w14:paraId="14B831ED" w14:textId="77777777" w:rsidR="0038276D" w:rsidRDefault="00B410C8">
            <w:pPr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DataRate</w:t>
            </w:r>
            <w:proofErr w:type="spellEnd"/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[kbps]</w:t>
            </w:r>
          </w:p>
        </w:tc>
        <w:tc>
          <w:tcPr>
            <w:tcW w:w="291" w:type="pct"/>
            <w:shd w:val="clear" w:color="D9E1F2" w:fill="D9E1F2"/>
            <w:noWrap/>
            <w:vAlign w:val="center"/>
          </w:tcPr>
          <w:p w14:paraId="796003E5" w14:textId="77777777" w:rsidR="0038276D" w:rsidRDefault="00B410C8">
            <w:pPr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Modulation</w:t>
            </w:r>
          </w:p>
        </w:tc>
        <w:tc>
          <w:tcPr>
            <w:tcW w:w="594" w:type="pct"/>
            <w:shd w:val="clear" w:color="D9E1F2" w:fill="D9E1F2"/>
            <w:noWrap/>
            <w:vAlign w:val="center"/>
          </w:tcPr>
          <w:p w14:paraId="73826E3C" w14:textId="77777777" w:rsidR="0038276D" w:rsidRDefault="00B410C8">
            <w:pPr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info-device-type</w:t>
            </w:r>
          </w:p>
        </w:tc>
        <w:tc>
          <w:tcPr>
            <w:tcW w:w="499" w:type="pct"/>
            <w:shd w:val="clear" w:color="D9E1F2" w:fill="D9E1F2"/>
            <w:noWrap/>
            <w:vAlign w:val="center"/>
          </w:tcPr>
          <w:p w14:paraId="6DCBF259" w14:textId="77777777" w:rsidR="0038276D" w:rsidRDefault="00B410C8">
            <w:pPr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Row Indices</w:t>
            </w:r>
          </w:p>
        </w:tc>
      </w:tr>
      <w:tr w:rsidR="0038276D" w14:paraId="20943270" w14:textId="77777777">
        <w:trPr>
          <w:trHeight w:val="280"/>
        </w:trPr>
        <w:tc>
          <w:tcPr>
            <w:tcW w:w="436" w:type="pct"/>
            <w:vMerge w:val="restart"/>
            <w:shd w:val="clear" w:color="auto" w:fill="auto"/>
            <w:vAlign w:val="center"/>
          </w:tcPr>
          <w:p w14:paraId="3010E73A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544" w:type="pct"/>
            <w:shd w:val="clear" w:color="auto" w:fill="auto"/>
            <w:vAlign w:val="center"/>
          </w:tcPr>
          <w:p w14:paraId="138364E7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 w:hint="eastAsia"/>
                <w:color w:val="000000"/>
                <w:sz w:val="16"/>
                <w:szCs w:val="16"/>
              </w:rPr>
              <w:t>[201]</w:t>
            </w:r>
          </w:p>
        </w:tc>
        <w:tc>
          <w:tcPr>
            <w:tcW w:w="544" w:type="pct"/>
            <w:shd w:val="clear" w:color="auto" w:fill="auto"/>
            <w:vAlign w:val="center"/>
          </w:tcPr>
          <w:p w14:paraId="32C2BAAD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27</w:t>
            </w:r>
          </w:p>
        </w:tc>
        <w:tc>
          <w:tcPr>
            <w:tcW w:w="335" w:type="pct"/>
            <w:shd w:val="clear" w:color="auto" w:fill="auto"/>
            <w:vAlign w:val="center"/>
          </w:tcPr>
          <w:p w14:paraId="738040A2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27</w:t>
            </w:r>
          </w:p>
        </w:tc>
        <w:tc>
          <w:tcPr>
            <w:tcW w:w="588" w:type="pct"/>
            <w:vMerge w:val="restart"/>
            <w:shd w:val="clear" w:color="auto" w:fill="auto"/>
            <w:vAlign w:val="center"/>
          </w:tcPr>
          <w:p w14:paraId="1A3C7320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180</w:t>
            </w:r>
          </w:p>
        </w:tc>
        <w:tc>
          <w:tcPr>
            <w:tcW w:w="588" w:type="pct"/>
            <w:shd w:val="clear" w:color="auto" w:fill="auto"/>
            <w:vAlign w:val="center"/>
          </w:tcPr>
          <w:p w14:paraId="1C19583C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135AC5D3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291" w:type="pct"/>
            <w:shd w:val="clear" w:color="auto" w:fill="auto"/>
            <w:vAlign w:val="center"/>
          </w:tcPr>
          <w:p w14:paraId="1C63E2D5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OOK</w:t>
            </w:r>
          </w:p>
        </w:tc>
        <w:tc>
          <w:tcPr>
            <w:tcW w:w="594" w:type="pct"/>
            <w:vMerge w:val="restart"/>
            <w:shd w:val="clear" w:color="auto" w:fill="auto"/>
            <w:vAlign w:val="center"/>
          </w:tcPr>
          <w:p w14:paraId="3F01BB2E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device 1, RF-ED</w:t>
            </w:r>
          </w:p>
        </w:tc>
        <w:tc>
          <w:tcPr>
            <w:tcW w:w="499" w:type="pct"/>
            <w:shd w:val="clear" w:color="auto" w:fill="auto"/>
            <w:vAlign w:val="center"/>
          </w:tcPr>
          <w:p w14:paraId="40769739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</w:t>
            </w:r>
          </w:p>
        </w:tc>
      </w:tr>
      <w:tr w:rsidR="0038276D" w14:paraId="0D078AFF" w14:textId="77777777">
        <w:trPr>
          <w:trHeight w:val="280"/>
        </w:trPr>
        <w:tc>
          <w:tcPr>
            <w:tcW w:w="436" w:type="pct"/>
            <w:vMerge/>
            <w:vAlign w:val="center"/>
          </w:tcPr>
          <w:p w14:paraId="705FA629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 w:val="restart"/>
            <w:shd w:val="clear" w:color="auto" w:fill="auto"/>
            <w:vAlign w:val="center"/>
          </w:tcPr>
          <w:p w14:paraId="20766AEF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 w:hint="eastAsia"/>
                <w:color w:val="000000"/>
                <w:sz w:val="16"/>
                <w:szCs w:val="16"/>
              </w:rPr>
              <w:t>[209]</w:t>
            </w:r>
          </w:p>
        </w:tc>
        <w:tc>
          <w:tcPr>
            <w:tcW w:w="544" w:type="pct"/>
            <w:vMerge w:val="restart"/>
            <w:shd w:val="clear" w:color="auto" w:fill="auto"/>
            <w:vAlign w:val="center"/>
          </w:tcPr>
          <w:p w14:paraId="79F105FF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-1.6</w:t>
            </w:r>
          </w:p>
        </w:tc>
        <w:tc>
          <w:tcPr>
            <w:tcW w:w="335" w:type="pct"/>
            <w:vMerge w:val="restart"/>
            <w:shd w:val="clear" w:color="auto" w:fill="auto"/>
            <w:vAlign w:val="center"/>
          </w:tcPr>
          <w:p w14:paraId="2E800A2A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12.9</w:t>
            </w:r>
          </w:p>
        </w:tc>
        <w:tc>
          <w:tcPr>
            <w:tcW w:w="588" w:type="pct"/>
            <w:vMerge/>
            <w:vAlign w:val="center"/>
          </w:tcPr>
          <w:p w14:paraId="0112B0EC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8" w:type="pct"/>
            <w:vMerge w:val="restart"/>
            <w:shd w:val="clear" w:color="auto" w:fill="auto"/>
            <w:vAlign w:val="center"/>
          </w:tcPr>
          <w:p w14:paraId="451A0209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NaN</w:t>
            </w:r>
            <w:proofErr w:type="spellEnd"/>
          </w:p>
        </w:tc>
        <w:tc>
          <w:tcPr>
            <w:tcW w:w="582" w:type="pct"/>
            <w:shd w:val="clear" w:color="auto" w:fill="auto"/>
            <w:vAlign w:val="center"/>
          </w:tcPr>
          <w:p w14:paraId="11CCE4DF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291" w:type="pct"/>
            <w:vMerge w:val="restart"/>
            <w:shd w:val="clear" w:color="auto" w:fill="auto"/>
            <w:vAlign w:val="center"/>
          </w:tcPr>
          <w:p w14:paraId="7C74F688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OOK-4</w:t>
            </w:r>
          </w:p>
        </w:tc>
        <w:tc>
          <w:tcPr>
            <w:tcW w:w="594" w:type="pct"/>
            <w:vMerge/>
            <w:vAlign w:val="center"/>
          </w:tcPr>
          <w:p w14:paraId="2E22B01A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9" w:type="pct"/>
            <w:shd w:val="clear" w:color="auto" w:fill="auto"/>
            <w:vAlign w:val="center"/>
          </w:tcPr>
          <w:p w14:paraId="03CA901E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382</w:t>
            </w:r>
          </w:p>
        </w:tc>
      </w:tr>
      <w:tr w:rsidR="0038276D" w14:paraId="166012B7" w14:textId="77777777">
        <w:trPr>
          <w:trHeight w:val="280"/>
        </w:trPr>
        <w:tc>
          <w:tcPr>
            <w:tcW w:w="436" w:type="pct"/>
            <w:vMerge/>
            <w:vAlign w:val="center"/>
          </w:tcPr>
          <w:p w14:paraId="756BFFAC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/>
            <w:vAlign w:val="center"/>
          </w:tcPr>
          <w:p w14:paraId="4B3C5BAD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/>
            <w:vAlign w:val="center"/>
          </w:tcPr>
          <w:p w14:paraId="6595CECB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5" w:type="pct"/>
            <w:vMerge/>
            <w:vAlign w:val="center"/>
          </w:tcPr>
          <w:p w14:paraId="3F2B1E82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8" w:type="pct"/>
            <w:vMerge/>
            <w:vAlign w:val="center"/>
          </w:tcPr>
          <w:p w14:paraId="743E361E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8" w:type="pct"/>
            <w:vMerge/>
            <w:vAlign w:val="center"/>
          </w:tcPr>
          <w:p w14:paraId="11AF1563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2" w:type="pct"/>
            <w:shd w:val="clear" w:color="auto" w:fill="auto"/>
            <w:vAlign w:val="center"/>
          </w:tcPr>
          <w:p w14:paraId="04D42D71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28</w:t>
            </w:r>
          </w:p>
        </w:tc>
        <w:tc>
          <w:tcPr>
            <w:tcW w:w="291" w:type="pct"/>
            <w:vMerge/>
            <w:vAlign w:val="center"/>
          </w:tcPr>
          <w:p w14:paraId="5ADFFD8C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94" w:type="pct"/>
            <w:vMerge/>
            <w:vAlign w:val="center"/>
          </w:tcPr>
          <w:p w14:paraId="5E0ED839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9" w:type="pct"/>
            <w:shd w:val="clear" w:color="auto" w:fill="auto"/>
            <w:vAlign w:val="center"/>
          </w:tcPr>
          <w:p w14:paraId="7A89DFEA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388</w:t>
            </w:r>
          </w:p>
        </w:tc>
      </w:tr>
      <w:tr w:rsidR="0038276D" w14:paraId="03C42B6A" w14:textId="77777777">
        <w:trPr>
          <w:trHeight w:val="280"/>
        </w:trPr>
        <w:tc>
          <w:tcPr>
            <w:tcW w:w="436" w:type="pct"/>
            <w:vMerge/>
            <w:vAlign w:val="center"/>
          </w:tcPr>
          <w:p w14:paraId="7EBAAFF2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 w:val="restart"/>
            <w:shd w:val="clear" w:color="auto" w:fill="auto"/>
            <w:vAlign w:val="center"/>
          </w:tcPr>
          <w:p w14:paraId="5AFCE354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 w:hint="eastAsia"/>
                <w:color w:val="000000"/>
                <w:sz w:val="16"/>
                <w:szCs w:val="16"/>
              </w:rPr>
              <w:t>[213]</w:t>
            </w:r>
          </w:p>
        </w:tc>
        <w:tc>
          <w:tcPr>
            <w:tcW w:w="544" w:type="pct"/>
            <w:vMerge w:val="restart"/>
            <w:shd w:val="clear" w:color="auto" w:fill="auto"/>
            <w:vAlign w:val="center"/>
          </w:tcPr>
          <w:p w14:paraId="32A9F6A4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19.02</w:t>
            </w:r>
          </w:p>
        </w:tc>
        <w:tc>
          <w:tcPr>
            <w:tcW w:w="335" w:type="pct"/>
            <w:vMerge w:val="restart"/>
            <w:shd w:val="clear" w:color="auto" w:fill="auto"/>
            <w:vAlign w:val="center"/>
          </w:tcPr>
          <w:p w14:paraId="3D67C559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26.53</w:t>
            </w:r>
          </w:p>
        </w:tc>
        <w:tc>
          <w:tcPr>
            <w:tcW w:w="588" w:type="pct"/>
            <w:vMerge/>
            <w:vAlign w:val="center"/>
          </w:tcPr>
          <w:p w14:paraId="510AC405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8" w:type="pct"/>
            <w:shd w:val="clear" w:color="auto" w:fill="auto"/>
            <w:vAlign w:val="center"/>
          </w:tcPr>
          <w:p w14:paraId="250EC1BE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422B6C44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5.38</w:t>
            </w:r>
          </w:p>
        </w:tc>
        <w:tc>
          <w:tcPr>
            <w:tcW w:w="291" w:type="pct"/>
            <w:vMerge w:val="restart"/>
            <w:shd w:val="clear" w:color="auto" w:fill="auto"/>
            <w:vAlign w:val="center"/>
          </w:tcPr>
          <w:p w14:paraId="16E5492B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OOK-4 with M=1</w:t>
            </w:r>
          </w:p>
        </w:tc>
        <w:tc>
          <w:tcPr>
            <w:tcW w:w="594" w:type="pct"/>
            <w:vMerge/>
            <w:vAlign w:val="center"/>
          </w:tcPr>
          <w:p w14:paraId="7534AFA3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9" w:type="pct"/>
            <w:shd w:val="clear" w:color="auto" w:fill="auto"/>
            <w:vAlign w:val="center"/>
          </w:tcPr>
          <w:p w14:paraId="01430930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247</w:t>
            </w:r>
          </w:p>
        </w:tc>
      </w:tr>
      <w:tr w:rsidR="0038276D" w14:paraId="2E0F6779" w14:textId="77777777">
        <w:trPr>
          <w:trHeight w:val="280"/>
        </w:trPr>
        <w:tc>
          <w:tcPr>
            <w:tcW w:w="436" w:type="pct"/>
            <w:vMerge/>
            <w:vAlign w:val="center"/>
          </w:tcPr>
          <w:p w14:paraId="17C24519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/>
            <w:vAlign w:val="center"/>
          </w:tcPr>
          <w:p w14:paraId="12E188EA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/>
            <w:vAlign w:val="center"/>
          </w:tcPr>
          <w:p w14:paraId="714E2F62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5" w:type="pct"/>
            <w:vMerge/>
            <w:vAlign w:val="center"/>
          </w:tcPr>
          <w:p w14:paraId="5F7CC5B5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8" w:type="pct"/>
            <w:vMerge/>
            <w:vAlign w:val="center"/>
          </w:tcPr>
          <w:p w14:paraId="50B98D97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8" w:type="pct"/>
            <w:shd w:val="clear" w:color="auto" w:fill="auto"/>
            <w:vAlign w:val="center"/>
          </w:tcPr>
          <w:p w14:paraId="7979B5B7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4D3D21D8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6.73</w:t>
            </w:r>
          </w:p>
        </w:tc>
        <w:tc>
          <w:tcPr>
            <w:tcW w:w="291" w:type="pct"/>
            <w:vMerge/>
            <w:vAlign w:val="center"/>
          </w:tcPr>
          <w:p w14:paraId="3D4838C1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94" w:type="pct"/>
            <w:vMerge/>
            <w:vAlign w:val="center"/>
          </w:tcPr>
          <w:p w14:paraId="16B6236D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9" w:type="pct"/>
            <w:shd w:val="clear" w:color="auto" w:fill="auto"/>
            <w:vAlign w:val="center"/>
          </w:tcPr>
          <w:p w14:paraId="6479C1DF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251</w:t>
            </w:r>
          </w:p>
        </w:tc>
      </w:tr>
      <w:tr w:rsidR="0038276D" w14:paraId="4C334B64" w14:textId="77777777">
        <w:trPr>
          <w:trHeight w:val="280"/>
        </w:trPr>
        <w:tc>
          <w:tcPr>
            <w:tcW w:w="436" w:type="pct"/>
            <w:vMerge/>
            <w:vAlign w:val="center"/>
          </w:tcPr>
          <w:p w14:paraId="2001502C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 w:val="restart"/>
            <w:shd w:val="clear" w:color="auto" w:fill="auto"/>
            <w:vAlign w:val="center"/>
          </w:tcPr>
          <w:p w14:paraId="6D6D58D6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 w:hint="eastAsia"/>
                <w:color w:val="000000"/>
                <w:sz w:val="16"/>
                <w:szCs w:val="16"/>
              </w:rPr>
              <w:t>[199]</w:t>
            </w:r>
          </w:p>
        </w:tc>
        <w:tc>
          <w:tcPr>
            <w:tcW w:w="544" w:type="pct"/>
            <w:vMerge w:val="restart"/>
            <w:shd w:val="clear" w:color="auto" w:fill="auto"/>
            <w:vAlign w:val="center"/>
          </w:tcPr>
          <w:p w14:paraId="16F5F411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24.1</w:t>
            </w:r>
          </w:p>
        </w:tc>
        <w:tc>
          <w:tcPr>
            <w:tcW w:w="335" w:type="pct"/>
            <w:vMerge w:val="restart"/>
            <w:shd w:val="clear" w:color="auto" w:fill="auto"/>
            <w:vAlign w:val="center"/>
          </w:tcPr>
          <w:p w14:paraId="74A1006C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36.4</w:t>
            </w:r>
          </w:p>
        </w:tc>
        <w:tc>
          <w:tcPr>
            <w:tcW w:w="588" w:type="pct"/>
            <w:vMerge/>
            <w:vAlign w:val="center"/>
          </w:tcPr>
          <w:p w14:paraId="5F9A1DAD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8" w:type="pct"/>
            <w:vMerge w:val="restart"/>
            <w:shd w:val="clear" w:color="auto" w:fill="auto"/>
            <w:vAlign w:val="center"/>
          </w:tcPr>
          <w:p w14:paraId="36716C29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384F3377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291" w:type="pct"/>
            <w:shd w:val="clear" w:color="auto" w:fill="auto"/>
            <w:vAlign w:val="center"/>
          </w:tcPr>
          <w:p w14:paraId="51763C83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OOK-1</w:t>
            </w:r>
          </w:p>
        </w:tc>
        <w:tc>
          <w:tcPr>
            <w:tcW w:w="594" w:type="pct"/>
            <w:vMerge/>
            <w:vAlign w:val="center"/>
          </w:tcPr>
          <w:p w14:paraId="3FFC5717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9" w:type="pct"/>
            <w:shd w:val="clear" w:color="auto" w:fill="auto"/>
            <w:vAlign w:val="center"/>
          </w:tcPr>
          <w:p w14:paraId="4EA5DD9A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70</w:t>
            </w:r>
          </w:p>
        </w:tc>
      </w:tr>
      <w:tr w:rsidR="0038276D" w14:paraId="0274B3F7" w14:textId="77777777">
        <w:trPr>
          <w:trHeight w:val="280"/>
        </w:trPr>
        <w:tc>
          <w:tcPr>
            <w:tcW w:w="436" w:type="pct"/>
            <w:vMerge/>
            <w:vAlign w:val="center"/>
          </w:tcPr>
          <w:p w14:paraId="66E00B20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/>
            <w:vAlign w:val="center"/>
          </w:tcPr>
          <w:p w14:paraId="3C17B5A0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/>
            <w:vAlign w:val="center"/>
          </w:tcPr>
          <w:p w14:paraId="749F7D49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5" w:type="pct"/>
            <w:vMerge/>
            <w:vAlign w:val="center"/>
          </w:tcPr>
          <w:p w14:paraId="25964245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8" w:type="pct"/>
            <w:shd w:val="clear" w:color="auto" w:fill="auto"/>
            <w:vAlign w:val="center"/>
          </w:tcPr>
          <w:p w14:paraId="10792883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360</w:t>
            </w:r>
          </w:p>
        </w:tc>
        <w:tc>
          <w:tcPr>
            <w:tcW w:w="588" w:type="pct"/>
            <w:vMerge/>
            <w:vAlign w:val="center"/>
          </w:tcPr>
          <w:p w14:paraId="1313DC18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2" w:type="pct"/>
            <w:shd w:val="clear" w:color="auto" w:fill="auto"/>
            <w:vAlign w:val="center"/>
          </w:tcPr>
          <w:p w14:paraId="7BEF4887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90</w:t>
            </w:r>
          </w:p>
        </w:tc>
        <w:tc>
          <w:tcPr>
            <w:tcW w:w="291" w:type="pct"/>
            <w:shd w:val="clear" w:color="auto" w:fill="auto"/>
            <w:vAlign w:val="center"/>
          </w:tcPr>
          <w:p w14:paraId="25BE4BA5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OOK-4 M = 16</w:t>
            </w:r>
          </w:p>
        </w:tc>
        <w:tc>
          <w:tcPr>
            <w:tcW w:w="594" w:type="pct"/>
            <w:vMerge/>
            <w:vAlign w:val="center"/>
          </w:tcPr>
          <w:p w14:paraId="1068C24D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9" w:type="pct"/>
            <w:shd w:val="clear" w:color="auto" w:fill="auto"/>
            <w:vAlign w:val="center"/>
          </w:tcPr>
          <w:p w14:paraId="1DF2B0C8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78</w:t>
            </w:r>
          </w:p>
        </w:tc>
      </w:tr>
      <w:tr w:rsidR="0038276D" w14:paraId="317F8E17" w14:textId="77777777">
        <w:trPr>
          <w:trHeight w:val="280"/>
        </w:trPr>
        <w:tc>
          <w:tcPr>
            <w:tcW w:w="436" w:type="pct"/>
            <w:vMerge w:val="restart"/>
            <w:shd w:val="clear" w:color="auto" w:fill="auto"/>
            <w:vAlign w:val="center"/>
          </w:tcPr>
          <w:p w14:paraId="5228ACE6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544" w:type="pct"/>
            <w:vMerge w:val="restart"/>
            <w:shd w:val="clear" w:color="auto" w:fill="auto"/>
            <w:vAlign w:val="center"/>
          </w:tcPr>
          <w:p w14:paraId="7D7DC6CD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 w:hint="eastAsia"/>
                <w:color w:val="000000"/>
                <w:sz w:val="16"/>
                <w:szCs w:val="16"/>
              </w:rPr>
              <w:t>[209]</w:t>
            </w:r>
          </w:p>
        </w:tc>
        <w:tc>
          <w:tcPr>
            <w:tcW w:w="544" w:type="pct"/>
            <w:vMerge w:val="restart"/>
            <w:shd w:val="clear" w:color="auto" w:fill="auto"/>
            <w:vAlign w:val="center"/>
          </w:tcPr>
          <w:p w14:paraId="5D408FBF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-8.1</w:t>
            </w:r>
          </w:p>
        </w:tc>
        <w:tc>
          <w:tcPr>
            <w:tcW w:w="335" w:type="pct"/>
            <w:vMerge w:val="restart"/>
            <w:shd w:val="clear" w:color="auto" w:fill="auto"/>
            <w:vAlign w:val="center"/>
          </w:tcPr>
          <w:p w14:paraId="10D7742C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2.4</w:t>
            </w:r>
          </w:p>
        </w:tc>
        <w:tc>
          <w:tcPr>
            <w:tcW w:w="588" w:type="pct"/>
            <w:vMerge w:val="restart"/>
            <w:shd w:val="clear" w:color="auto" w:fill="auto"/>
            <w:vAlign w:val="center"/>
          </w:tcPr>
          <w:p w14:paraId="34907109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180</w:t>
            </w:r>
          </w:p>
        </w:tc>
        <w:tc>
          <w:tcPr>
            <w:tcW w:w="588" w:type="pct"/>
            <w:vMerge w:val="restart"/>
            <w:shd w:val="clear" w:color="auto" w:fill="auto"/>
            <w:vAlign w:val="center"/>
          </w:tcPr>
          <w:p w14:paraId="244D30D3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NaN</w:t>
            </w:r>
            <w:proofErr w:type="spellEnd"/>
          </w:p>
        </w:tc>
        <w:tc>
          <w:tcPr>
            <w:tcW w:w="582" w:type="pct"/>
            <w:shd w:val="clear" w:color="auto" w:fill="auto"/>
            <w:vAlign w:val="center"/>
          </w:tcPr>
          <w:p w14:paraId="4056DE3A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291" w:type="pct"/>
            <w:vMerge w:val="restart"/>
            <w:shd w:val="clear" w:color="auto" w:fill="auto"/>
            <w:vAlign w:val="center"/>
          </w:tcPr>
          <w:p w14:paraId="5F982D29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OOK-4</w:t>
            </w:r>
          </w:p>
        </w:tc>
        <w:tc>
          <w:tcPr>
            <w:tcW w:w="594" w:type="pct"/>
            <w:vMerge/>
            <w:vAlign w:val="center"/>
          </w:tcPr>
          <w:p w14:paraId="6C0972C8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9" w:type="pct"/>
            <w:shd w:val="clear" w:color="auto" w:fill="auto"/>
            <w:vAlign w:val="center"/>
          </w:tcPr>
          <w:p w14:paraId="41854A48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390</w:t>
            </w:r>
          </w:p>
        </w:tc>
      </w:tr>
      <w:tr w:rsidR="0038276D" w14:paraId="18427C79" w14:textId="77777777">
        <w:trPr>
          <w:trHeight w:val="280"/>
        </w:trPr>
        <w:tc>
          <w:tcPr>
            <w:tcW w:w="436" w:type="pct"/>
            <w:vMerge/>
            <w:vAlign w:val="center"/>
          </w:tcPr>
          <w:p w14:paraId="057ACB58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/>
            <w:vAlign w:val="center"/>
          </w:tcPr>
          <w:p w14:paraId="52D7B148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/>
            <w:vAlign w:val="center"/>
          </w:tcPr>
          <w:p w14:paraId="37B8E77B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5" w:type="pct"/>
            <w:vMerge/>
            <w:vAlign w:val="center"/>
          </w:tcPr>
          <w:p w14:paraId="4B9528BC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8" w:type="pct"/>
            <w:vMerge/>
            <w:vAlign w:val="center"/>
          </w:tcPr>
          <w:p w14:paraId="34487FFA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8" w:type="pct"/>
            <w:vMerge/>
            <w:vAlign w:val="center"/>
          </w:tcPr>
          <w:p w14:paraId="5C625ED4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2" w:type="pct"/>
            <w:shd w:val="clear" w:color="auto" w:fill="auto"/>
            <w:vAlign w:val="center"/>
          </w:tcPr>
          <w:p w14:paraId="44DCD005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28</w:t>
            </w:r>
          </w:p>
        </w:tc>
        <w:tc>
          <w:tcPr>
            <w:tcW w:w="291" w:type="pct"/>
            <w:vMerge/>
            <w:vAlign w:val="center"/>
          </w:tcPr>
          <w:p w14:paraId="662523F5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94" w:type="pct"/>
            <w:vMerge/>
            <w:vAlign w:val="center"/>
          </w:tcPr>
          <w:p w14:paraId="39E16D88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9" w:type="pct"/>
            <w:shd w:val="clear" w:color="auto" w:fill="auto"/>
            <w:vAlign w:val="center"/>
          </w:tcPr>
          <w:p w14:paraId="1833DA18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396</w:t>
            </w:r>
          </w:p>
        </w:tc>
      </w:tr>
      <w:tr w:rsidR="0038276D" w14:paraId="1B6D986F" w14:textId="77777777">
        <w:trPr>
          <w:trHeight w:val="280"/>
        </w:trPr>
        <w:tc>
          <w:tcPr>
            <w:tcW w:w="436" w:type="pct"/>
            <w:vMerge/>
            <w:vAlign w:val="center"/>
          </w:tcPr>
          <w:p w14:paraId="49ADF8CF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 w:val="restart"/>
            <w:shd w:val="clear" w:color="auto" w:fill="auto"/>
            <w:vAlign w:val="center"/>
          </w:tcPr>
          <w:p w14:paraId="322F08A6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 w:hint="eastAsia"/>
                <w:color w:val="000000"/>
                <w:sz w:val="16"/>
                <w:szCs w:val="16"/>
              </w:rPr>
              <w:t>[213]</w:t>
            </w:r>
          </w:p>
        </w:tc>
        <w:tc>
          <w:tcPr>
            <w:tcW w:w="544" w:type="pct"/>
            <w:vMerge w:val="restart"/>
            <w:shd w:val="clear" w:color="auto" w:fill="auto"/>
            <w:vAlign w:val="center"/>
          </w:tcPr>
          <w:p w14:paraId="516B8DEA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11.7</w:t>
            </w:r>
          </w:p>
        </w:tc>
        <w:tc>
          <w:tcPr>
            <w:tcW w:w="335" w:type="pct"/>
            <w:vMerge w:val="restart"/>
            <w:shd w:val="clear" w:color="auto" w:fill="auto"/>
            <w:vAlign w:val="center"/>
          </w:tcPr>
          <w:p w14:paraId="26301A08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19.74</w:t>
            </w:r>
          </w:p>
        </w:tc>
        <w:tc>
          <w:tcPr>
            <w:tcW w:w="588" w:type="pct"/>
            <w:vMerge/>
            <w:vAlign w:val="center"/>
          </w:tcPr>
          <w:p w14:paraId="1E637E73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8" w:type="pct"/>
            <w:shd w:val="clear" w:color="auto" w:fill="auto"/>
            <w:vAlign w:val="center"/>
          </w:tcPr>
          <w:p w14:paraId="69F6B793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38ED6C47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1.08</w:t>
            </w:r>
          </w:p>
        </w:tc>
        <w:tc>
          <w:tcPr>
            <w:tcW w:w="291" w:type="pct"/>
            <w:vMerge w:val="restart"/>
            <w:shd w:val="clear" w:color="auto" w:fill="auto"/>
            <w:vAlign w:val="center"/>
          </w:tcPr>
          <w:p w14:paraId="075FAC86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OOK-4 with M=1</w:t>
            </w:r>
          </w:p>
        </w:tc>
        <w:tc>
          <w:tcPr>
            <w:tcW w:w="594" w:type="pct"/>
            <w:vMerge/>
            <w:vAlign w:val="center"/>
          </w:tcPr>
          <w:p w14:paraId="7C6A4427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9" w:type="pct"/>
            <w:shd w:val="clear" w:color="auto" w:fill="auto"/>
            <w:vAlign w:val="center"/>
          </w:tcPr>
          <w:p w14:paraId="13C58435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240</w:t>
            </w:r>
          </w:p>
        </w:tc>
      </w:tr>
      <w:tr w:rsidR="0038276D" w14:paraId="107857ED" w14:textId="77777777">
        <w:trPr>
          <w:trHeight w:val="280"/>
        </w:trPr>
        <w:tc>
          <w:tcPr>
            <w:tcW w:w="436" w:type="pct"/>
            <w:vMerge/>
            <w:vAlign w:val="center"/>
          </w:tcPr>
          <w:p w14:paraId="567D901F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/>
            <w:vAlign w:val="center"/>
          </w:tcPr>
          <w:p w14:paraId="2A0EDF23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/>
            <w:vAlign w:val="center"/>
          </w:tcPr>
          <w:p w14:paraId="17930E72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5" w:type="pct"/>
            <w:vMerge/>
            <w:vAlign w:val="center"/>
          </w:tcPr>
          <w:p w14:paraId="7F9DDEE3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8" w:type="pct"/>
            <w:vMerge/>
            <w:vAlign w:val="center"/>
          </w:tcPr>
          <w:p w14:paraId="667CA27F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8" w:type="pct"/>
            <w:shd w:val="clear" w:color="auto" w:fill="auto"/>
            <w:vAlign w:val="center"/>
          </w:tcPr>
          <w:p w14:paraId="5672E20A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105675CC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6.73</w:t>
            </w:r>
          </w:p>
        </w:tc>
        <w:tc>
          <w:tcPr>
            <w:tcW w:w="291" w:type="pct"/>
            <w:vMerge/>
            <w:vAlign w:val="center"/>
          </w:tcPr>
          <w:p w14:paraId="5FF1D69E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94" w:type="pct"/>
            <w:vMerge/>
            <w:vAlign w:val="center"/>
          </w:tcPr>
          <w:p w14:paraId="5BC35E7D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9" w:type="pct"/>
            <w:shd w:val="clear" w:color="auto" w:fill="auto"/>
            <w:vAlign w:val="center"/>
          </w:tcPr>
          <w:p w14:paraId="710CBB3F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250</w:t>
            </w:r>
          </w:p>
        </w:tc>
      </w:tr>
      <w:tr w:rsidR="0038276D" w14:paraId="659EC6CE" w14:textId="77777777">
        <w:trPr>
          <w:trHeight w:val="280"/>
        </w:trPr>
        <w:tc>
          <w:tcPr>
            <w:tcW w:w="436" w:type="pct"/>
            <w:vMerge/>
            <w:vAlign w:val="center"/>
          </w:tcPr>
          <w:p w14:paraId="73D1D245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 w:val="restart"/>
            <w:shd w:val="clear" w:color="auto" w:fill="auto"/>
            <w:vAlign w:val="center"/>
          </w:tcPr>
          <w:p w14:paraId="537CA397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 w:hint="eastAsia"/>
                <w:color w:val="000000"/>
                <w:sz w:val="16"/>
                <w:szCs w:val="16"/>
              </w:rPr>
              <w:t>[199]</w:t>
            </w:r>
          </w:p>
        </w:tc>
        <w:tc>
          <w:tcPr>
            <w:tcW w:w="544" w:type="pct"/>
            <w:vMerge w:val="restart"/>
            <w:shd w:val="clear" w:color="auto" w:fill="auto"/>
            <w:vAlign w:val="center"/>
          </w:tcPr>
          <w:p w14:paraId="6F9CC1E0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20.3</w:t>
            </w:r>
          </w:p>
        </w:tc>
        <w:tc>
          <w:tcPr>
            <w:tcW w:w="335" w:type="pct"/>
            <w:vMerge w:val="restart"/>
            <w:shd w:val="clear" w:color="auto" w:fill="auto"/>
            <w:vAlign w:val="center"/>
          </w:tcPr>
          <w:p w14:paraId="6BC6AF66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32.6</w:t>
            </w:r>
          </w:p>
        </w:tc>
        <w:tc>
          <w:tcPr>
            <w:tcW w:w="588" w:type="pct"/>
            <w:vMerge/>
            <w:vAlign w:val="center"/>
          </w:tcPr>
          <w:p w14:paraId="4043D42A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8" w:type="pct"/>
            <w:vMerge w:val="restart"/>
            <w:shd w:val="clear" w:color="auto" w:fill="auto"/>
            <w:vAlign w:val="center"/>
          </w:tcPr>
          <w:p w14:paraId="052F2FB2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7E456A5F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291" w:type="pct"/>
            <w:shd w:val="clear" w:color="auto" w:fill="auto"/>
            <w:vAlign w:val="center"/>
          </w:tcPr>
          <w:p w14:paraId="480EACE2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OOK-1</w:t>
            </w:r>
          </w:p>
        </w:tc>
        <w:tc>
          <w:tcPr>
            <w:tcW w:w="594" w:type="pct"/>
            <w:vMerge/>
            <w:vAlign w:val="center"/>
          </w:tcPr>
          <w:p w14:paraId="760B2301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9" w:type="pct"/>
            <w:shd w:val="clear" w:color="auto" w:fill="auto"/>
            <w:vAlign w:val="center"/>
          </w:tcPr>
          <w:p w14:paraId="244AD374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71</w:t>
            </w:r>
          </w:p>
        </w:tc>
      </w:tr>
      <w:tr w:rsidR="0038276D" w14:paraId="764AC35B" w14:textId="77777777">
        <w:trPr>
          <w:trHeight w:val="280"/>
        </w:trPr>
        <w:tc>
          <w:tcPr>
            <w:tcW w:w="436" w:type="pct"/>
            <w:vMerge/>
            <w:vAlign w:val="center"/>
          </w:tcPr>
          <w:p w14:paraId="173DB97C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/>
            <w:vAlign w:val="center"/>
          </w:tcPr>
          <w:p w14:paraId="36018C0F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/>
            <w:vAlign w:val="center"/>
          </w:tcPr>
          <w:p w14:paraId="7466F642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5" w:type="pct"/>
            <w:vMerge/>
            <w:vAlign w:val="center"/>
          </w:tcPr>
          <w:p w14:paraId="2D0247E0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8" w:type="pct"/>
            <w:shd w:val="clear" w:color="auto" w:fill="auto"/>
            <w:vAlign w:val="center"/>
          </w:tcPr>
          <w:p w14:paraId="4B8C26A1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360</w:t>
            </w:r>
          </w:p>
        </w:tc>
        <w:tc>
          <w:tcPr>
            <w:tcW w:w="588" w:type="pct"/>
            <w:vMerge/>
            <w:vAlign w:val="center"/>
          </w:tcPr>
          <w:p w14:paraId="5AB2C88D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2" w:type="pct"/>
            <w:shd w:val="clear" w:color="auto" w:fill="auto"/>
            <w:vAlign w:val="center"/>
          </w:tcPr>
          <w:p w14:paraId="17C4AFCD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90</w:t>
            </w:r>
          </w:p>
        </w:tc>
        <w:tc>
          <w:tcPr>
            <w:tcW w:w="291" w:type="pct"/>
            <w:shd w:val="clear" w:color="auto" w:fill="auto"/>
            <w:vAlign w:val="center"/>
          </w:tcPr>
          <w:p w14:paraId="6F99187F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OOK-4 M = 16</w:t>
            </w:r>
          </w:p>
        </w:tc>
        <w:tc>
          <w:tcPr>
            <w:tcW w:w="594" w:type="pct"/>
            <w:vMerge/>
            <w:vAlign w:val="center"/>
          </w:tcPr>
          <w:p w14:paraId="5F4DB5D9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9" w:type="pct"/>
            <w:shd w:val="clear" w:color="auto" w:fill="auto"/>
            <w:vAlign w:val="center"/>
          </w:tcPr>
          <w:p w14:paraId="43462D75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79</w:t>
            </w:r>
          </w:p>
        </w:tc>
      </w:tr>
      <w:tr w:rsidR="0038276D" w14:paraId="3B3638A6" w14:textId="77777777">
        <w:trPr>
          <w:trHeight w:val="280"/>
        </w:trPr>
        <w:tc>
          <w:tcPr>
            <w:tcW w:w="436" w:type="pct"/>
            <w:vMerge/>
            <w:vAlign w:val="center"/>
          </w:tcPr>
          <w:p w14:paraId="2D3582CE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 w:val="restart"/>
            <w:shd w:val="clear" w:color="auto" w:fill="auto"/>
            <w:vAlign w:val="center"/>
          </w:tcPr>
          <w:p w14:paraId="78E7DF57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 w:hint="eastAsia"/>
                <w:color w:val="000000"/>
                <w:sz w:val="16"/>
                <w:szCs w:val="16"/>
              </w:rPr>
              <w:t>[205]</w:t>
            </w:r>
          </w:p>
        </w:tc>
        <w:tc>
          <w:tcPr>
            <w:tcW w:w="544" w:type="pct"/>
            <w:vMerge w:val="restart"/>
            <w:shd w:val="clear" w:color="auto" w:fill="auto"/>
            <w:vAlign w:val="center"/>
          </w:tcPr>
          <w:p w14:paraId="727009E2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1.64</w:t>
            </w:r>
          </w:p>
        </w:tc>
        <w:tc>
          <w:tcPr>
            <w:tcW w:w="335" w:type="pct"/>
            <w:vMerge w:val="restart"/>
            <w:shd w:val="clear" w:color="auto" w:fill="auto"/>
            <w:vAlign w:val="center"/>
          </w:tcPr>
          <w:p w14:paraId="4F3817EA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5.13</w:t>
            </w:r>
          </w:p>
        </w:tc>
        <w:tc>
          <w:tcPr>
            <w:tcW w:w="588" w:type="pct"/>
            <w:vMerge w:val="restart"/>
            <w:shd w:val="clear" w:color="auto" w:fill="auto"/>
            <w:vAlign w:val="center"/>
          </w:tcPr>
          <w:p w14:paraId="35FA4CBE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180</w:t>
            </w:r>
          </w:p>
        </w:tc>
        <w:tc>
          <w:tcPr>
            <w:tcW w:w="588" w:type="pct"/>
            <w:shd w:val="clear" w:color="auto" w:fill="auto"/>
            <w:vAlign w:val="center"/>
          </w:tcPr>
          <w:p w14:paraId="5E5EDB9B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781BA731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0.77</w:t>
            </w:r>
          </w:p>
        </w:tc>
        <w:tc>
          <w:tcPr>
            <w:tcW w:w="291" w:type="pct"/>
            <w:vMerge w:val="restart"/>
            <w:shd w:val="clear" w:color="auto" w:fill="auto"/>
            <w:vAlign w:val="center"/>
          </w:tcPr>
          <w:p w14:paraId="57E9F37E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OOK-4</w:t>
            </w:r>
          </w:p>
        </w:tc>
        <w:tc>
          <w:tcPr>
            <w:tcW w:w="594" w:type="pct"/>
            <w:vMerge/>
            <w:vAlign w:val="center"/>
          </w:tcPr>
          <w:p w14:paraId="452F09CE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9" w:type="pct"/>
            <w:shd w:val="clear" w:color="auto" w:fill="auto"/>
            <w:vAlign w:val="center"/>
          </w:tcPr>
          <w:p w14:paraId="3898064B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433</w:t>
            </w:r>
          </w:p>
        </w:tc>
      </w:tr>
      <w:tr w:rsidR="0038276D" w14:paraId="46C1D6DD" w14:textId="77777777">
        <w:trPr>
          <w:trHeight w:val="280"/>
        </w:trPr>
        <w:tc>
          <w:tcPr>
            <w:tcW w:w="436" w:type="pct"/>
            <w:vMerge/>
            <w:vAlign w:val="center"/>
          </w:tcPr>
          <w:p w14:paraId="2A280422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/>
            <w:vAlign w:val="center"/>
          </w:tcPr>
          <w:p w14:paraId="5C335F4C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/>
            <w:vAlign w:val="center"/>
          </w:tcPr>
          <w:p w14:paraId="39DBC35F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5" w:type="pct"/>
            <w:vMerge/>
            <w:vAlign w:val="center"/>
          </w:tcPr>
          <w:p w14:paraId="3EE2E868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8" w:type="pct"/>
            <w:vMerge/>
            <w:vAlign w:val="center"/>
          </w:tcPr>
          <w:p w14:paraId="21FAAFE8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8" w:type="pct"/>
            <w:shd w:val="clear" w:color="auto" w:fill="auto"/>
            <w:vAlign w:val="center"/>
          </w:tcPr>
          <w:p w14:paraId="293B0DC1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598B80F9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291" w:type="pct"/>
            <w:vMerge/>
            <w:vAlign w:val="center"/>
          </w:tcPr>
          <w:p w14:paraId="57DFC4D2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94" w:type="pct"/>
            <w:vMerge/>
            <w:vAlign w:val="center"/>
          </w:tcPr>
          <w:p w14:paraId="3E8E8980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9" w:type="pct"/>
            <w:shd w:val="clear" w:color="auto" w:fill="auto"/>
            <w:vAlign w:val="center"/>
          </w:tcPr>
          <w:p w14:paraId="7D3DCBD6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436</w:t>
            </w:r>
          </w:p>
        </w:tc>
      </w:tr>
    </w:tbl>
    <w:p w14:paraId="155CBB86" w14:textId="77777777" w:rsidR="0038276D" w:rsidRDefault="0038276D" w:rsidP="00E1247C"/>
    <w:p w14:paraId="087E4D22" w14:textId="77777777" w:rsidR="0038276D" w:rsidRDefault="00B410C8">
      <w:pPr>
        <w:pStyle w:val="Heading4"/>
      </w:pPr>
      <w:r>
        <w:rPr>
          <w:rFonts w:hint="eastAsia"/>
        </w:rPr>
        <w:lastRenderedPageBreak/>
        <w:t>7.1.4.2</w:t>
      </w:r>
      <w:r>
        <w:tab/>
      </w:r>
      <w:r>
        <w:rPr>
          <w:rFonts w:hint="eastAsia"/>
        </w:rPr>
        <w:t>Device 2a</w:t>
      </w:r>
    </w:p>
    <w:p w14:paraId="73E25280" w14:textId="77777777" w:rsidR="0038276D" w:rsidRDefault="00B410C8" w:rsidP="00E1247C">
      <w:pPr>
        <w:pStyle w:val="TH"/>
      </w:pPr>
      <w:r>
        <w:rPr>
          <w:rFonts w:hint="eastAsia"/>
          <w:noProof/>
        </w:rPr>
        <w:drawing>
          <wp:inline distT="0" distB="0" distL="0" distR="0" wp14:anchorId="5220540C" wp14:editId="3D453EBB">
            <wp:extent cx="7558405" cy="5457190"/>
            <wp:effectExtent l="0" t="0" r="10795" b="3810"/>
            <wp:docPr id="872372134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72372134" name="Picture 15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558405" cy="5457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454826A" w14:textId="77777777" w:rsidR="00E1247C" w:rsidRDefault="00E1247C" w:rsidP="00E1247C">
      <w:pPr>
        <w:pStyle w:val="TF"/>
      </w:pPr>
      <w:r>
        <w:rPr>
          <w:rFonts w:hint="eastAsia"/>
        </w:rPr>
        <w:t>Figure 7.1.4.2.1 - 1</w:t>
      </w:r>
    </w:p>
    <w:p w14:paraId="7D59299A" w14:textId="77777777" w:rsidR="0038276D" w:rsidRDefault="00B410C8" w:rsidP="00E1247C">
      <w:pPr>
        <w:pStyle w:val="TH"/>
      </w:pPr>
      <w:r>
        <w:lastRenderedPageBreak/>
        <w:t xml:space="preserve">Table </w:t>
      </w:r>
      <w:r>
        <w:rPr>
          <w:rFonts w:hint="eastAsia"/>
        </w:rPr>
        <w:t>7.1.4.2.1 - 1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41"/>
        <w:gridCol w:w="1550"/>
        <w:gridCol w:w="1550"/>
        <w:gridCol w:w="953"/>
        <w:gridCol w:w="1675"/>
        <w:gridCol w:w="1676"/>
        <w:gridCol w:w="1659"/>
        <w:gridCol w:w="864"/>
        <w:gridCol w:w="1694"/>
        <w:gridCol w:w="1419"/>
      </w:tblGrid>
      <w:tr w:rsidR="0038276D" w14:paraId="24C876DF" w14:textId="77777777">
        <w:trPr>
          <w:trHeight w:val="280"/>
        </w:trPr>
        <w:tc>
          <w:tcPr>
            <w:tcW w:w="5000" w:type="pct"/>
            <w:gridSpan w:val="10"/>
            <w:shd w:val="clear" w:color="auto" w:fill="auto"/>
            <w:noWrap/>
            <w:vAlign w:val="center"/>
          </w:tcPr>
          <w:p w14:paraId="609DE78A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TDL-A, device 2a, RF-ED</w:t>
            </w:r>
          </w:p>
        </w:tc>
      </w:tr>
      <w:tr w:rsidR="0038276D" w14:paraId="3F2D29B1" w14:textId="77777777">
        <w:trPr>
          <w:trHeight w:val="320"/>
        </w:trPr>
        <w:tc>
          <w:tcPr>
            <w:tcW w:w="5000" w:type="pct"/>
            <w:gridSpan w:val="10"/>
            <w:shd w:val="clear" w:color="auto" w:fill="auto"/>
          </w:tcPr>
          <w:p w14:paraId="39850568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R2D LLS</w:t>
            </w:r>
          </w:p>
        </w:tc>
      </w:tr>
      <w:tr w:rsidR="0038276D" w14:paraId="707D543F" w14:textId="77777777">
        <w:trPr>
          <w:trHeight w:val="280"/>
        </w:trPr>
        <w:tc>
          <w:tcPr>
            <w:tcW w:w="436" w:type="pct"/>
            <w:shd w:val="clear" w:color="D9E1F2" w:fill="D9E1F2"/>
            <w:noWrap/>
            <w:vAlign w:val="center"/>
          </w:tcPr>
          <w:p w14:paraId="42A54D02" w14:textId="77777777" w:rsidR="0038276D" w:rsidRDefault="00B410C8">
            <w:pPr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info-R2D_BLER</w:t>
            </w:r>
          </w:p>
        </w:tc>
        <w:tc>
          <w:tcPr>
            <w:tcW w:w="544" w:type="pct"/>
            <w:shd w:val="clear" w:color="D9E1F2" w:fill="D9E1F2"/>
            <w:noWrap/>
            <w:vAlign w:val="center"/>
          </w:tcPr>
          <w:p w14:paraId="5A881A2B" w14:textId="77777777" w:rsidR="0038276D" w:rsidRDefault="00B410C8">
            <w:pPr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Source</w:t>
            </w:r>
          </w:p>
        </w:tc>
        <w:tc>
          <w:tcPr>
            <w:tcW w:w="544" w:type="pct"/>
            <w:shd w:val="clear" w:color="D9E1F2" w:fill="D9E1F2"/>
            <w:noWrap/>
            <w:vAlign w:val="center"/>
          </w:tcPr>
          <w:p w14:paraId="3260D8A9" w14:textId="77777777" w:rsidR="0038276D" w:rsidRDefault="00B410C8">
            <w:pPr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MinCNR</w:t>
            </w:r>
            <w:proofErr w:type="spellEnd"/>
          </w:p>
        </w:tc>
        <w:tc>
          <w:tcPr>
            <w:tcW w:w="335" w:type="pct"/>
            <w:shd w:val="clear" w:color="D9E1F2" w:fill="D9E1F2"/>
            <w:noWrap/>
            <w:vAlign w:val="center"/>
          </w:tcPr>
          <w:p w14:paraId="48649A98" w14:textId="77777777" w:rsidR="0038276D" w:rsidRDefault="00B410C8">
            <w:pPr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MaxCNR</w:t>
            </w:r>
            <w:proofErr w:type="spellEnd"/>
          </w:p>
        </w:tc>
        <w:tc>
          <w:tcPr>
            <w:tcW w:w="588" w:type="pct"/>
            <w:shd w:val="clear" w:color="D9E1F2" w:fill="D9E1F2"/>
            <w:noWrap/>
            <w:vAlign w:val="center"/>
          </w:tcPr>
          <w:p w14:paraId="568B92D5" w14:textId="77777777" w:rsidR="0038276D" w:rsidRDefault="00B410C8">
            <w:pPr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TransBW</w:t>
            </w:r>
            <w:proofErr w:type="spellEnd"/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[kHz]</w:t>
            </w:r>
          </w:p>
        </w:tc>
        <w:tc>
          <w:tcPr>
            <w:tcW w:w="588" w:type="pct"/>
            <w:shd w:val="clear" w:color="D9E1F2" w:fill="D9E1F2"/>
            <w:noWrap/>
            <w:vAlign w:val="center"/>
          </w:tcPr>
          <w:p w14:paraId="438CD882" w14:textId="77777777" w:rsidR="0038276D" w:rsidRDefault="00B410C8">
            <w:pPr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MessageSize</w:t>
            </w:r>
            <w:proofErr w:type="spellEnd"/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[b]</w:t>
            </w:r>
          </w:p>
        </w:tc>
        <w:tc>
          <w:tcPr>
            <w:tcW w:w="582" w:type="pct"/>
            <w:shd w:val="clear" w:color="D9E1F2" w:fill="D9E1F2"/>
            <w:noWrap/>
            <w:vAlign w:val="center"/>
          </w:tcPr>
          <w:p w14:paraId="0D5AD8FC" w14:textId="77777777" w:rsidR="0038276D" w:rsidRDefault="00B410C8">
            <w:pPr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DataRate</w:t>
            </w:r>
            <w:proofErr w:type="spellEnd"/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[kbps]</w:t>
            </w:r>
          </w:p>
        </w:tc>
        <w:tc>
          <w:tcPr>
            <w:tcW w:w="291" w:type="pct"/>
            <w:shd w:val="clear" w:color="D9E1F2" w:fill="D9E1F2"/>
            <w:noWrap/>
            <w:vAlign w:val="center"/>
          </w:tcPr>
          <w:p w14:paraId="7142E248" w14:textId="77777777" w:rsidR="0038276D" w:rsidRDefault="00B410C8">
            <w:pPr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Modulation</w:t>
            </w:r>
          </w:p>
        </w:tc>
        <w:tc>
          <w:tcPr>
            <w:tcW w:w="594" w:type="pct"/>
            <w:shd w:val="clear" w:color="D9E1F2" w:fill="D9E1F2"/>
            <w:noWrap/>
            <w:vAlign w:val="center"/>
          </w:tcPr>
          <w:p w14:paraId="2DEFE0D7" w14:textId="77777777" w:rsidR="0038276D" w:rsidRDefault="00B410C8">
            <w:pPr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info-device-type</w:t>
            </w:r>
          </w:p>
        </w:tc>
        <w:tc>
          <w:tcPr>
            <w:tcW w:w="499" w:type="pct"/>
            <w:shd w:val="clear" w:color="D9E1F2" w:fill="D9E1F2"/>
            <w:noWrap/>
            <w:vAlign w:val="center"/>
          </w:tcPr>
          <w:p w14:paraId="6691552C" w14:textId="77777777" w:rsidR="0038276D" w:rsidRDefault="00B410C8">
            <w:pPr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Row Indices</w:t>
            </w:r>
          </w:p>
        </w:tc>
      </w:tr>
      <w:tr w:rsidR="0038276D" w14:paraId="6A93DA59" w14:textId="77777777">
        <w:trPr>
          <w:trHeight w:val="280"/>
        </w:trPr>
        <w:tc>
          <w:tcPr>
            <w:tcW w:w="436" w:type="pct"/>
            <w:vMerge w:val="restart"/>
            <w:shd w:val="clear" w:color="auto" w:fill="auto"/>
            <w:vAlign w:val="center"/>
          </w:tcPr>
          <w:p w14:paraId="1315D7DF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544" w:type="pct"/>
            <w:shd w:val="clear" w:color="auto" w:fill="auto"/>
            <w:vAlign w:val="center"/>
          </w:tcPr>
          <w:p w14:paraId="4807378A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 w:hint="eastAsia"/>
                <w:color w:val="000000"/>
                <w:sz w:val="16"/>
                <w:szCs w:val="16"/>
              </w:rPr>
              <w:t>[201]</w:t>
            </w:r>
          </w:p>
        </w:tc>
        <w:tc>
          <w:tcPr>
            <w:tcW w:w="544" w:type="pct"/>
            <w:shd w:val="clear" w:color="auto" w:fill="auto"/>
            <w:vAlign w:val="center"/>
          </w:tcPr>
          <w:p w14:paraId="57EA8571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10.5</w:t>
            </w:r>
          </w:p>
        </w:tc>
        <w:tc>
          <w:tcPr>
            <w:tcW w:w="335" w:type="pct"/>
            <w:shd w:val="clear" w:color="auto" w:fill="auto"/>
            <w:vAlign w:val="center"/>
          </w:tcPr>
          <w:p w14:paraId="5B0E37DC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10.5</w:t>
            </w:r>
          </w:p>
        </w:tc>
        <w:tc>
          <w:tcPr>
            <w:tcW w:w="588" w:type="pct"/>
            <w:vMerge w:val="restart"/>
            <w:shd w:val="clear" w:color="auto" w:fill="auto"/>
            <w:vAlign w:val="center"/>
          </w:tcPr>
          <w:p w14:paraId="4B81DDC5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180</w:t>
            </w:r>
          </w:p>
        </w:tc>
        <w:tc>
          <w:tcPr>
            <w:tcW w:w="588" w:type="pct"/>
            <w:shd w:val="clear" w:color="auto" w:fill="auto"/>
            <w:vAlign w:val="center"/>
          </w:tcPr>
          <w:p w14:paraId="5025A927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4FD72E29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291" w:type="pct"/>
            <w:shd w:val="clear" w:color="auto" w:fill="auto"/>
            <w:vAlign w:val="center"/>
          </w:tcPr>
          <w:p w14:paraId="0D12B171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OOK</w:t>
            </w:r>
          </w:p>
        </w:tc>
        <w:tc>
          <w:tcPr>
            <w:tcW w:w="594" w:type="pct"/>
            <w:vMerge w:val="restart"/>
            <w:shd w:val="clear" w:color="auto" w:fill="auto"/>
            <w:vAlign w:val="center"/>
          </w:tcPr>
          <w:p w14:paraId="212DE7A9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device 2a, RF-ED</w:t>
            </w:r>
          </w:p>
        </w:tc>
        <w:tc>
          <w:tcPr>
            <w:tcW w:w="499" w:type="pct"/>
            <w:shd w:val="clear" w:color="auto" w:fill="auto"/>
            <w:vAlign w:val="center"/>
          </w:tcPr>
          <w:p w14:paraId="791D0D4A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</w:t>
            </w:r>
          </w:p>
        </w:tc>
      </w:tr>
      <w:tr w:rsidR="0038276D" w14:paraId="4826ECFF" w14:textId="77777777">
        <w:trPr>
          <w:trHeight w:val="280"/>
        </w:trPr>
        <w:tc>
          <w:tcPr>
            <w:tcW w:w="436" w:type="pct"/>
            <w:vMerge/>
            <w:vAlign w:val="center"/>
          </w:tcPr>
          <w:p w14:paraId="452C7BF2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 w:val="restart"/>
            <w:shd w:val="clear" w:color="auto" w:fill="auto"/>
            <w:vAlign w:val="center"/>
          </w:tcPr>
          <w:p w14:paraId="569BD72B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 w:hint="eastAsia"/>
                <w:color w:val="000000"/>
                <w:sz w:val="16"/>
                <w:szCs w:val="16"/>
              </w:rPr>
              <w:t>[213]</w:t>
            </w:r>
          </w:p>
        </w:tc>
        <w:tc>
          <w:tcPr>
            <w:tcW w:w="544" w:type="pct"/>
            <w:vMerge w:val="restart"/>
            <w:shd w:val="clear" w:color="auto" w:fill="auto"/>
            <w:vAlign w:val="center"/>
          </w:tcPr>
          <w:p w14:paraId="339A67CF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23.05</w:t>
            </w:r>
          </w:p>
        </w:tc>
        <w:tc>
          <w:tcPr>
            <w:tcW w:w="335" w:type="pct"/>
            <w:vMerge w:val="restart"/>
            <w:shd w:val="clear" w:color="auto" w:fill="auto"/>
            <w:vAlign w:val="center"/>
          </w:tcPr>
          <w:p w14:paraId="458D4C36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33.56</w:t>
            </w:r>
          </w:p>
        </w:tc>
        <w:tc>
          <w:tcPr>
            <w:tcW w:w="588" w:type="pct"/>
            <w:vMerge/>
            <w:vAlign w:val="center"/>
          </w:tcPr>
          <w:p w14:paraId="58B18F8E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8" w:type="pct"/>
            <w:shd w:val="clear" w:color="auto" w:fill="auto"/>
            <w:vAlign w:val="center"/>
          </w:tcPr>
          <w:p w14:paraId="2EDD0F8E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71AA93AC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1.2</w:t>
            </w:r>
          </w:p>
        </w:tc>
        <w:tc>
          <w:tcPr>
            <w:tcW w:w="291" w:type="pct"/>
            <w:vMerge w:val="restart"/>
            <w:shd w:val="clear" w:color="auto" w:fill="auto"/>
            <w:vAlign w:val="center"/>
          </w:tcPr>
          <w:p w14:paraId="37F02C90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OOK-4 with M=1</w:t>
            </w:r>
          </w:p>
        </w:tc>
        <w:tc>
          <w:tcPr>
            <w:tcW w:w="594" w:type="pct"/>
            <w:vMerge/>
            <w:vAlign w:val="center"/>
          </w:tcPr>
          <w:p w14:paraId="13EA6C8D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9" w:type="pct"/>
            <w:shd w:val="clear" w:color="auto" w:fill="auto"/>
            <w:vAlign w:val="center"/>
          </w:tcPr>
          <w:p w14:paraId="235327B4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225</w:t>
            </w:r>
          </w:p>
        </w:tc>
      </w:tr>
      <w:tr w:rsidR="0038276D" w14:paraId="28541DCC" w14:textId="77777777">
        <w:trPr>
          <w:trHeight w:val="280"/>
        </w:trPr>
        <w:tc>
          <w:tcPr>
            <w:tcW w:w="436" w:type="pct"/>
            <w:vMerge/>
            <w:vAlign w:val="center"/>
          </w:tcPr>
          <w:p w14:paraId="185ECCDA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/>
            <w:vAlign w:val="center"/>
          </w:tcPr>
          <w:p w14:paraId="07E59559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/>
            <w:vAlign w:val="center"/>
          </w:tcPr>
          <w:p w14:paraId="0D9F3C1F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5" w:type="pct"/>
            <w:vMerge/>
            <w:vAlign w:val="center"/>
          </w:tcPr>
          <w:p w14:paraId="30D21AFF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8" w:type="pct"/>
            <w:vMerge/>
            <w:vAlign w:val="center"/>
          </w:tcPr>
          <w:p w14:paraId="07628926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8" w:type="pct"/>
            <w:shd w:val="clear" w:color="auto" w:fill="auto"/>
            <w:vAlign w:val="center"/>
          </w:tcPr>
          <w:p w14:paraId="6A34287B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6E01E0EE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6.73</w:t>
            </w:r>
          </w:p>
        </w:tc>
        <w:tc>
          <w:tcPr>
            <w:tcW w:w="291" w:type="pct"/>
            <w:vMerge/>
            <w:vAlign w:val="center"/>
          </w:tcPr>
          <w:p w14:paraId="591EFA07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94" w:type="pct"/>
            <w:vMerge/>
            <w:vAlign w:val="center"/>
          </w:tcPr>
          <w:p w14:paraId="146ACA38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9" w:type="pct"/>
            <w:shd w:val="clear" w:color="auto" w:fill="auto"/>
            <w:vAlign w:val="center"/>
          </w:tcPr>
          <w:p w14:paraId="5FDC7A7E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232</w:t>
            </w:r>
          </w:p>
        </w:tc>
      </w:tr>
      <w:tr w:rsidR="0038276D" w14:paraId="2FE63E93" w14:textId="77777777">
        <w:trPr>
          <w:trHeight w:val="280"/>
        </w:trPr>
        <w:tc>
          <w:tcPr>
            <w:tcW w:w="436" w:type="pct"/>
            <w:vMerge/>
            <w:vAlign w:val="center"/>
          </w:tcPr>
          <w:p w14:paraId="3E07F5C6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 w:val="restart"/>
            <w:shd w:val="clear" w:color="auto" w:fill="auto"/>
            <w:vAlign w:val="center"/>
          </w:tcPr>
          <w:p w14:paraId="526C7E87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 w:hint="eastAsia"/>
                <w:color w:val="000000"/>
                <w:sz w:val="16"/>
                <w:szCs w:val="16"/>
              </w:rPr>
              <w:t>[212]</w:t>
            </w:r>
          </w:p>
        </w:tc>
        <w:tc>
          <w:tcPr>
            <w:tcW w:w="544" w:type="pct"/>
            <w:vMerge w:val="restart"/>
            <w:shd w:val="clear" w:color="auto" w:fill="auto"/>
            <w:vAlign w:val="center"/>
          </w:tcPr>
          <w:p w14:paraId="273ED377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22</w:t>
            </w:r>
          </w:p>
        </w:tc>
        <w:tc>
          <w:tcPr>
            <w:tcW w:w="335" w:type="pct"/>
            <w:vMerge w:val="restart"/>
            <w:shd w:val="clear" w:color="auto" w:fill="auto"/>
            <w:vAlign w:val="center"/>
          </w:tcPr>
          <w:p w14:paraId="30434E94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35</w:t>
            </w:r>
          </w:p>
        </w:tc>
        <w:tc>
          <w:tcPr>
            <w:tcW w:w="588" w:type="pct"/>
            <w:vMerge/>
            <w:vAlign w:val="center"/>
          </w:tcPr>
          <w:p w14:paraId="212A4F25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8" w:type="pct"/>
            <w:vMerge w:val="restart"/>
            <w:shd w:val="clear" w:color="auto" w:fill="auto"/>
            <w:vAlign w:val="center"/>
          </w:tcPr>
          <w:p w14:paraId="6F2B0DF0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61C2A5AC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291" w:type="pct"/>
            <w:shd w:val="clear" w:color="auto" w:fill="auto"/>
            <w:vAlign w:val="center"/>
          </w:tcPr>
          <w:p w14:paraId="035AB07F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OOK-4, M=1</w:t>
            </w:r>
          </w:p>
        </w:tc>
        <w:tc>
          <w:tcPr>
            <w:tcW w:w="594" w:type="pct"/>
            <w:vMerge/>
            <w:vAlign w:val="center"/>
          </w:tcPr>
          <w:p w14:paraId="4931B906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9" w:type="pct"/>
            <w:shd w:val="clear" w:color="auto" w:fill="auto"/>
            <w:vAlign w:val="center"/>
          </w:tcPr>
          <w:p w14:paraId="13940090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285,311</w:t>
            </w:r>
          </w:p>
        </w:tc>
      </w:tr>
      <w:tr w:rsidR="0038276D" w14:paraId="5BC31AC4" w14:textId="77777777">
        <w:trPr>
          <w:trHeight w:val="280"/>
        </w:trPr>
        <w:tc>
          <w:tcPr>
            <w:tcW w:w="436" w:type="pct"/>
            <w:vMerge/>
            <w:vAlign w:val="center"/>
          </w:tcPr>
          <w:p w14:paraId="2EFB51F7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/>
            <w:vAlign w:val="center"/>
          </w:tcPr>
          <w:p w14:paraId="7A842BEC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/>
            <w:vAlign w:val="center"/>
          </w:tcPr>
          <w:p w14:paraId="3B95E99B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5" w:type="pct"/>
            <w:vMerge/>
            <w:vAlign w:val="center"/>
          </w:tcPr>
          <w:p w14:paraId="012FB64E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8" w:type="pct"/>
            <w:vMerge/>
            <w:vAlign w:val="center"/>
          </w:tcPr>
          <w:p w14:paraId="1E717D65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8" w:type="pct"/>
            <w:vMerge/>
            <w:vAlign w:val="center"/>
          </w:tcPr>
          <w:p w14:paraId="02E441DF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2" w:type="pct"/>
            <w:shd w:val="clear" w:color="auto" w:fill="auto"/>
            <w:vAlign w:val="center"/>
          </w:tcPr>
          <w:p w14:paraId="09BFAD24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28</w:t>
            </w:r>
          </w:p>
        </w:tc>
        <w:tc>
          <w:tcPr>
            <w:tcW w:w="291" w:type="pct"/>
            <w:shd w:val="clear" w:color="auto" w:fill="auto"/>
            <w:vAlign w:val="center"/>
          </w:tcPr>
          <w:p w14:paraId="196204DA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OOK-4, M=4</w:t>
            </w:r>
          </w:p>
        </w:tc>
        <w:tc>
          <w:tcPr>
            <w:tcW w:w="594" w:type="pct"/>
            <w:vMerge/>
            <w:vAlign w:val="center"/>
          </w:tcPr>
          <w:p w14:paraId="6060EBF3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9" w:type="pct"/>
            <w:shd w:val="clear" w:color="auto" w:fill="auto"/>
            <w:vAlign w:val="center"/>
          </w:tcPr>
          <w:p w14:paraId="0148AA8A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291,317</w:t>
            </w:r>
          </w:p>
        </w:tc>
      </w:tr>
      <w:tr w:rsidR="0038276D" w14:paraId="16CE0633" w14:textId="77777777">
        <w:trPr>
          <w:trHeight w:val="280"/>
        </w:trPr>
        <w:tc>
          <w:tcPr>
            <w:tcW w:w="436" w:type="pct"/>
            <w:vMerge/>
            <w:vAlign w:val="center"/>
          </w:tcPr>
          <w:p w14:paraId="66E6B89A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 w:val="restart"/>
            <w:shd w:val="clear" w:color="auto" w:fill="auto"/>
            <w:vAlign w:val="center"/>
          </w:tcPr>
          <w:p w14:paraId="3C44EAB9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 w:hint="eastAsia"/>
                <w:color w:val="000000"/>
                <w:sz w:val="16"/>
                <w:szCs w:val="16"/>
              </w:rPr>
              <w:t>[207]</w:t>
            </w:r>
          </w:p>
        </w:tc>
        <w:tc>
          <w:tcPr>
            <w:tcW w:w="544" w:type="pct"/>
            <w:vMerge w:val="restart"/>
            <w:shd w:val="clear" w:color="auto" w:fill="auto"/>
            <w:vAlign w:val="center"/>
          </w:tcPr>
          <w:p w14:paraId="3AEDA1EF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7.36</w:t>
            </w:r>
          </w:p>
        </w:tc>
        <w:tc>
          <w:tcPr>
            <w:tcW w:w="335" w:type="pct"/>
            <w:vMerge w:val="restart"/>
            <w:shd w:val="clear" w:color="auto" w:fill="auto"/>
            <w:vAlign w:val="center"/>
          </w:tcPr>
          <w:p w14:paraId="496A28C9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23.27</w:t>
            </w:r>
          </w:p>
        </w:tc>
        <w:tc>
          <w:tcPr>
            <w:tcW w:w="588" w:type="pct"/>
            <w:vMerge/>
            <w:vAlign w:val="center"/>
          </w:tcPr>
          <w:p w14:paraId="08AB947E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8" w:type="pct"/>
            <w:vMerge/>
            <w:vAlign w:val="center"/>
          </w:tcPr>
          <w:p w14:paraId="396C67B6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2" w:type="pct"/>
            <w:shd w:val="clear" w:color="auto" w:fill="auto"/>
            <w:vAlign w:val="center"/>
          </w:tcPr>
          <w:p w14:paraId="0ED384F7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291" w:type="pct"/>
            <w:vMerge w:val="restart"/>
            <w:shd w:val="clear" w:color="auto" w:fill="auto"/>
            <w:vAlign w:val="center"/>
          </w:tcPr>
          <w:p w14:paraId="63A0B505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OOK-4 w/ M=4</w:t>
            </w:r>
          </w:p>
        </w:tc>
        <w:tc>
          <w:tcPr>
            <w:tcW w:w="594" w:type="pct"/>
            <w:vMerge/>
            <w:vAlign w:val="center"/>
          </w:tcPr>
          <w:p w14:paraId="274D70FC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9" w:type="pct"/>
            <w:shd w:val="clear" w:color="auto" w:fill="auto"/>
            <w:vAlign w:val="center"/>
          </w:tcPr>
          <w:p w14:paraId="60F44A2A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105</w:t>
            </w:r>
          </w:p>
        </w:tc>
      </w:tr>
      <w:tr w:rsidR="0038276D" w14:paraId="2A63BF40" w14:textId="77777777">
        <w:trPr>
          <w:trHeight w:val="280"/>
        </w:trPr>
        <w:tc>
          <w:tcPr>
            <w:tcW w:w="436" w:type="pct"/>
            <w:vMerge/>
            <w:vAlign w:val="center"/>
          </w:tcPr>
          <w:p w14:paraId="78D09D4D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/>
            <w:vAlign w:val="center"/>
          </w:tcPr>
          <w:p w14:paraId="762F9DD0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/>
            <w:vAlign w:val="center"/>
          </w:tcPr>
          <w:p w14:paraId="1BC624BC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5" w:type="pct"/>
            <w:vMerge/>
            <w:vAlign w:val="center"/>
          </w:tcPr>
          <w:p w14:paraId="1B7BF0A1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8" w:type="pct"/>
            <w:vMerge/>
            <w:vAlign w:val="center"/>
          </w:tcPr>
          <w:p w14:paraId="7CCB0A08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8" w:type="pct"/>
            <w:vMerge/>
            <w:vAlign w:val="center"/>
          </w:tcPr>
          <w:p w14:paraId="144CC1EE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2" w:type="pct"/>
            <w:shd w:val="clear" w:color="auto" w:fill="auto"/>
            <w:vAlign w:val="center"/>
          </w:tcPr>
          <w:p w14:paraId="5FB88606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56</w:t>
            </w:r>
          </w:p>
        </w:tc>
        <w:tc>
          <w:tcPr>
            <w:tcW w:w="291" w:type="pct"/>
            <w:vMerge/>
            <w:vAlign w:val="center"/>
          </w:tcPr>
          <w:p w14:paraId="44FA87B8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94" w:type="pct"/>
            <w:vMerge/>
            <w:vAlign w:val="center"/>
          </w:tcPr>
          <w:p w14:paraId="5A357B21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9" w:type="pct"/>
            <w:shd w:val="clear" w:color="auto" w:fill="auto"/>
            <w:vAlign w:val="center"/>
          </w:tcPr>
          <w:p w14:paraId="50C1804C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99</w:t>
            </w:r>
          </w:p>
        </w:tc>
      </w:tr>
      <w:tr w:rsidR="0038276D" w14:paraId="0A3A3DF2" w14:textId="77777777">
        <w:trPr>
          <w:trHeight w:val="280"/>
        </w:trPr>
        <w:tc>
          <w:tcPr>
            <w:tcW w:w="436" w:type="pct"/>
            <w:vMerge/>
            <w:vAlign w:val="center"/>
          </w:tcPr>
          <w:p w14:paraId="4FACB358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 w:val="restart"/>
            <w:shd w:val="clear" w:color="auto" w:fill="auto"/>
            <w:vAlign w:val="center"/>
          </w:tcPr>
          <w:p w14:paraId="2F69208B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 w:hint="eastAsia"/>
                <w:color w:val="000000"/>
                <w:sz w:val="16"/>
                <w:szCs w:val="16"/>
              </w:rPr>
              <w:t>[206]</w:t>
            </w:r>
          </w:p>
        </w:tc>
        <w:tc>
          <w:tcPr>
            <w:tcW w:w="544" w:type="pct"/>
            <w:vMerge w:val="restart"/>
            <w:shd w:val="clear" w:color="auto" w:fill="auto"/>
            <w:vAlign w:val="center"/>
          </w:tcPr>
          <w:p w14:paraId="6F124BB6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29.5</w:t>
            </w:r>
          </w:p>
        </w:tc>
        <w:tc>
          <w:tcPr>
            <w:tcW w:w="335" w:type="pct"/>
            <w:vMerge w:val="restart"/>
            <w:shd w:val="clear" w:color="auto" w:fill="auto"/>
            <w:vAlign w:val="center"/>
          </w:tcPr>
          <w:p w14:paraId="2BEF6F71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33.7</w:t>
            </w:r>
          </w:p>
        </w:tc>
        <w:tc>
          <w:tcPr>
            <w:tcW w:w="588" w:type="pct"/>
            <w:vMerge/>
            <w:vAlign w:val="center"/>
          </w:tcPr>
          <w:p w14:paraId="1B93124D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8" w:type="pct"/>
            <w:shd w:val="clear" w:color="auto" w:fill="auto"/>
            <w:vAlign w:val="center"/>
          </w:tcPr>
          <w:p w14:paraId="7431DC0D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582" w:type="pct"/>
            <w:vMerge w:val="restart"/>
            <w:shd w:val="clear" w:color="auto" w:fill="auto"/>
            <w:vAlign w:val="center"/>
          </w:tcPr>
          <w:p w14:paraId="37D3D4E3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291" w:type="pct"/>
            <w:vMerge w:val="restart"/>
            <w:shd w:val="clear" w:color="auto" w:fill="auto"/>
            <w:vAlign w:val="center"/>
          </w:tcPr>
          <w:p w14:paraId="549ACD2C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OOK-4 M=1</w:t>
            </w:r>
          </w:p>
        </w:tc>
        <w:tc>
          <w:tcPr>
            <w:tcW w:w="594" w:type="pct"/>
            <w:vMerge/>
            <w:vAlign w:val="center"/>
          </w:tcPr>
          <w:p w14:paraId="51BE007A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9" w:type="pct"/>
            <w:shd w:val="clear" w:color="auto" w:fill="auto"/>
            <w:vAlign w:val="center"/>
          </w:tcPr>
          <w:p w14:paraId="01252CF4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340,348</w:t>
            </w:r>
          </w:p>
        </w:tc>
      </w:tr>
      <w:tr w:rsidR="0038276D" w14:paraId="572152F1" w14:textId="77777777">
        <w:trPr>
          <w:trHeight w:val="280"/>
        </w:trPr>
        <w:tc>
          <w:tcPr>
            <w:tcW w:w="436" w:type="pct"/>
            <w:vMerge/>
            <w:vAlign w:val="center"/>
          </w:tcPr>
          <w:p w14:paraId="77673452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/>
            <w:vAlign w:val="center"/>
          </w:tcPr>
          <w:p w14:paraId="4D4F171A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/>
            <w:vAlign w:val="center"/>
          </w:tcPr>
          <w:p w14:paraId="6E36127D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5" w:type="pct"/>
            <w:vMerge/>
            <w:vAlign w:val="center"/>
          </w:tcPr>
          <w:p w14:paraId="2B7041A5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8" w:type="pct"/>
            <w:vMerge/>
            <w:vAlign w:val="center"/>
          </w:tcPr>
          <w:p w14:paraId="0C9310B7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8" w:type="pct"/>
            <w:vMerge w:val="restart"/>
            <w:shd w:val="clear" w:color="auto" w:fill="auto"/>
            <w:vAlign w:val="center"/>
          </w:tcPr>
          <w:p w14:paraId="00F4F1AF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582" w:type="pct"/>
            <w:vMerge/>
            <w:vAlign w:val="center"/>
          </w:tcPr>
          <w:p w14:paraId="4FE878B3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/>
            <w:vAlign w:val="center"/>
          </w:tcPr>
          <w:p w14:paraId="246B58BA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94" w:type="pct"/>
            <w:vMerge/>
            <w:vAlign w:val="center"/>
          </w:tcPr>
          <w:p w14:paraId="45379383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9" w:type="pct"/>
            <w:shd w:val="clear" w:color="auto" w:fill="auto"/>
            <w:vAlign w:val="center"/>
          </w:tcPr>
          <w:p w14:paraId="0022EE6C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349</w:t>
            </w:r>
          </w:p>
        </w:tc>
      </w:tr>
      <w:tr w:rsidR="0038276D" w14:paraId="6F271A6D" w14:textId="77777777">
        <w:trPr>
          <w:trHeight w:val="280"/>
        </w:trPr>
        <w:tc>
          <w:tcPr>
            <w:tcW w:w="436" w:type="pct"/>
            <w:vMerge/>
            <w:vAlign w:val="center"/>
          </w:tcPr>
          <w:p w14:paraId="3477B9C0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shd w:val="clear" w:color="auto" w:fill="auto"/>
            <w:vAlign w:val="center"/>
          </w:tcPr>
          <w:p w14:paraId="701DC693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 w:hint="eastAsia"/>
                <w:color w:val="000000"/>
                <w:sz w:val="16"/>
                <w:szCs w:val="16"/>
              </w:rPr>
              <w:t>[185]</w:t>
            </w:r>
          </w:p>
        </w:tc>
        <w:tc>
          <w:tcPr>
            <w:tcW w:w="544" w:type="pct"/>
            <w:shd w:val="clear" w:color="auto" w:fill="auto"/>
            <w:vAlign w:val="center"/>
          </w:tcPr>
          <w:p w14:paraId="4157EEB6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18</w:t>
            </w:r>
          </w:p>
        </w:tc>
        <w:tc>
          <w:tcPr>
            <w:tcW w:w="335" w:type="pct"/>
            <w:shd w:val="clear" w:color="auto" w:fill="auto"/>
            <w:vAlign w:val="center"/>
          </w:tcPr>
          <w:p w14:paraId="656D98F4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18</w:t>
            </w:r>
          </w:p>
        </w:tc>
        <w:tc>
          <w:tcPr>
            <w:tcW w:w="588" w:type="pct"/>
            <w:vMerge/>
            <w:vAlign w:val="center"/>
          </w:tcPr>
          <w:p w14:paraId="3891A481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8" w:type="pct"/>
            <w:vMerge/>
            <w:vAlign w:val="center"/>
          </w:tcPr>
          <w:p w14:paraId="4660B6DD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2" w:type="pct"/>
            <w:vMerge/>
            <w:vAlign w:val="center"/>
          </w:tcPr>
          <w:p w14:paraId="07541980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shd w:val="clear" w:color="auto" w:fill="auto"/>
            <w:vAlign w:val="center"/>
          </w:tcPr>
          <w:p w14:paraId="4062F57A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OOK1, M=1</w:t>
            </w:r>
          </w:p>
        </w:tc>
        <w:tc>
          <w:tcPr>
            <w:tcW w:w="594" w:type="pct"/>
            <w:vMerge/>
            <w:vAlign w:val="center"/>
          </w:tcPr>
          <w:p w14:paraId="2F702914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9" w:type="pct"/>
            <w:shd w:val="clear" w:color="auto" w:fill="auto"/>
            <w:vAlign w:val="center"/>
          </w:tcPr>
          <w:p w14:paraId="7CE4C359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180</w:t>
            </w:r>
          </w:p>
        </w:tc>
      </w:tr>
      <w:tr w:rsidR="0038276D" w14:paraId="68170FB9" w14:textId="77777777">
        <w:trPr>
          <w:trHeight w:val="280"/>
        </w:trPr>
        <w:tc>
          <w:tcPr>
            <w:tcW w:w="436" w:type="pct"/>
            <w:vMerge/>
            <w:vAlign w:val="center"/>
          </w:tcPr>
          <w:p w14:paraId="4A2DB36B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 w:val="restart"/>
            <w:shd w:val="clear" w:color="auto" w:fill="auto"/>
            <w:vAlign w:val="center"/>
          </w:tcPr>
          <w:p w14:paraId="5648F865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 w:hint="eastAsia"/>
                <w:color w:val="000000"/>
                <w:sz w:val="16"/>
                <w:szCs w:val="16"/>
              </w:rPr>
              <w:t>[200]</w:t>
            </w:r>
          </w:p>
        </w:tc>
        <w:tc>
          <w:tcPr>
            <w:tcW w:w="544" w:type="pct"/>
            <w:vMerge w:val="restart"/>
            <w:shd w:val="clear" w:color="auto" w:fill="auto"/>
            <w:vAlign w:val="center"/>
          </w:tcPr>
          <w:p w14:paraId="486E2371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17.52</w:t>
            </w:r>
          </w:p>
        </w:tc>
        <w:tc>
          <w:tcPr>
            <w:tcW w:w="335" w:type="pct"/>
            <w:vMerge w:val="restart"/>
            <w:shd w:val="clear" w:color="auto" w:fill="auto"/>
            <w:vAlign w:val="center"/>
          </w:tcPr>
          <w:p w14:paraId="44527D58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24.08</w:t>
            </w:r>
          </w:p>
        </w:tc>
        <w:tc>
          <w:tcPr>
            <w:tcW w:w="588" w:type="pct"/>
            <w:vMerge/>
            <w:vAlign w:val="center"/>
          </w:tcPr>
          <w:p w14:paraId="2B9F63E6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8" w:type="pct"/>
            <w:shd w:val="clear" w:color="auto" w:fill="auto"/>
            <w:vAlign w:val="center"/>
          </w:tcPr>
          <w:p w14:paraId="1CC83A9C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487D3429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1.75</w:t>
            </w:r>
          </w:p>
        </w:tc>
        <w:tc>
          <w:tcPr>
            <w:tcW w:w="291" w:type="pct"/>
            <w:vMerge w:val="restart"/>
            <w:shd w:val="clear" w:color="auto" w:fill="auto"/>
            <w:vAlign w:val="center"/>
          </w:tcPr>
          <w:p w14:paraId="0646D94C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OOK-4,M=1</w:t>
            </w:r>
          </w:p>
        </w:tc>
        <w:tc>
          <w:tcPr>
            <w:tcW w:w="594" w:type="pct"/>
            <w:vMerge/>
            <w:vAlign w:val="center"/>
          </w:tcPr>
          <w:p w14:paraId="670AE843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9" w:type="pct"/>
            <w:shd w:val="clear" w:color="auto" w:fill="auto"/>
            <w:vAlign w:val="center"/>
          </w:tcPr>
          <w:p w14:paraId="287D4043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187,188,189</w:t>
            </w:r>
          </w:p>
        </w:tc>
      </w:tr>
      <w:tr w:rsidR="0038276D" w14:paraId="7D49B732" w14:textId="77777777">
        <w:trPr>
          <w:trHeight w:val="280"/>
        </w:trPr>
        <w:tc>
          <w:tcPr>
            <w:tcW w:w="436" w:type="pct"/>
            <w:vMerge/>
            <w:vAlign w:val="center"/>
          </w:tcPr>
          <w:p w14:paraId="57C30DB0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/>
            <w:vAlign w:val="center"/>
          </w:tcPr>
          <w:p w14:paraId="70F0FED6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/>
            <w:vAlign w:val="center"/>
          </w:tcPr>
          <w:p w14:paraId="686D5924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5" w:type="pct"/>
            <w:vMerge/>
            <w:vAlign w:val="center"/>
          </w:tcPr>
          <w:p w14:paraId="4601AE97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8" w:type="pct"/>
            <w:vMerge/>
            <w:vAlign w:val="center"/>
          </w:tcPr>
          <w:p w14:paraId="4993C201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8" w:type="pct"/>
            <w:vMerge w:val="restart"/>
            <w:shd w:val="clear" w:color="auto" w:fill="auto"/>
            <w:vAlign w:val="center"/>
          </w:tcPr>
          <w:p w14:paraId="44867076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582" w:type="pct"/>
            <w:vMerge w:val="restart"/>
            <w:shd w:val="clear" w:color="auto" w:fill="auto"/>
            <w:vAlign w:val="center"/>
          </w:tcPr>
          <w:p w14:paraId="74953F5F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291" w:type="pct"/>
            <w:vMerge/>
            <w:vAlign w:val="center"/>
          </w:tcPr>
          <w:p w14:paraId="1CAD1DEB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94" w:type="pct"/>
            <w:vMerge/>
            <w:vAlign w:val="center"/>
          </w:tcPr>
          <w:p w14:paraId="38618455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9" w:type="pct"/>
            <w:shd w:val="clear" w:color="auto" w:fill="auto"/>
            <w:vAlign w:val="center"/>
          </w:tcPr>
          <w:p w14:paraId="101E810E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198</w:t>
            </w:r>
          </w:p>
        </w:tc>
      </w:tr>
      <w:tr w:rsidR="0038276D" w14:paraId="43C254E8" w14:textId="77777777">
        <w:trPr>
          <w:trHeight w:val="280"/>
        </w:trPr>
        <w:tc>
          <w:tcPr>
            <w:tcW w:w="436" w:type="pct"/>
            <w:vMerge/>
            <w:vAlign w:val="center"/>
          </w:tcPr>
          <w:p w14:paraId="1005F373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 w:val="restart"/>
            <w:shd w:val="clear" w:color="auto" w:fill="auto"/>
            <w:vAlign w:val="center"/>
          </w:tcPr>
          <w:p w14:paraId="4F594709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 w:hint="eastAsia"/>
                <w:color w:val="000000"/>
                <w:sz w:val="16"/>
                <w:szCs w:val="16"/>
              </w:rPr>
              <w:t>[210]</w:t>
            </w:r>
          </w:p>
        </w:tc>
        <w:tc>
          <w:tcPr>
            <w:tcW w:w="544" w:type="pct"/>
            <w:vMerge w:val="restart"/>
            <w:shd w:val="clear" w:color="auto" w:fill="auto"/>
            <w:vAlign w:val="center"/>
          </w:tcPr>
          <w:p w14:paraId="2F071051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24</w:t>
            </w:r>
          </w:p>
        </w:tc>
        <w:tc>
          <w:tcPr>
            <w:tcW w:w="335" w:type="pct"/>
            <w:vMerge w:val="restart"/>
            <w:shd w:val="clear" w:color="auto" w:fill="auto"/>
            <w:vAlign w:val="center"/>
          </w:tcPr>
          <w:p w14:paraId="3D09CA6B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34.6</w:t>
            </w:r>
          </w:p>
        </w:tc>
        <w:tc>
          <w:tcPr>
            <w:tcW w:w="588" w:type="pct"/>
            <w:vMerge/>
            <w:vAlign w:val="center"/>
          </w:tcPr>
          <w:p w14:paraId="3BA7404A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8" w:type="pct"/>
            <w:vMerge/>
            <w:vAlign w:val="center"/>
          </w:tcPr>
          <w:p w14:paraId="1A5A336C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2" w:type="pct"/>
            <w:vMerge/>
            <w:vAlign w:val="center"/>
          </w:tcPr>
          <w:p w14:paraId="1173763A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shd w:val="clear" w:color="auto" w:fill="auto"/>
            <w:vAlign w:val="center"/>
          </w:tcPr>
          <w:p w14:paraId="158B4732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OOK-4 with M=2</w:t>
            </w:r>
          </w:p>
        </w:tc>
        <w:tc>
          <w:tcPr>
            <w:tcW w:w="594" w:type="pct"/>
            <w:vMerge/>
            <w:vAlign w:val="center"/>
          </w:tcPr>
          <w:p w14:paraId="1B36FE84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9" w:type="pct"/>
            <w:shd w:val="clear" w:color="auto" w:fill="auto"/>
            <w:vAlign w:val="center"/>
          </w:tcPr>
          <w:p w14:paraId="27CECE05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125</w:t>
            </w:r>
          </w:p>
        </w:tc>
      </w:tr>
      <w:tr w:rsidR="0038276D" w14:paraId="1F76C8F8" w14:textId="77777777">
        <w:trPr>
          <w:trHeight w:val="280"/>
        </w:trPr>
        <w:tc>
          <w:tcPr>
            <w:tcW w:w="436" w:type="pct"/>
            <w:vMerge/>
            <w:vAlign w:val="center"/>
          </w:tcPr>
          <w:p w14:paraId="11401FE0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/>
            <w:vAlign w:val="center"/>
          </w:tcPr>
          <w:p w14:paraId="641394D0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/>
            <w:vAlign w:val="center"/>
          </w:tcPr>
          <w:p w14:paraId="5E40D17E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5" w:type="pct"/>
            <w:vMerge/>
            <w:vAlign w:val="center"/>
          </w:tcPr>
          <w:p w14:paraId="77B1B81F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8" w:type="pct"/>
            <w:vMerge/>
            <w:vAlign w:val="center"/>
          </w:tcPr>
          <w:p w14:paraId="77F165EF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8" w:type="pct"/>
            <w:vMerge/>
            <w:vAlign w:val="center"/>
          </w:tcPr>
          <w:p w14:paraId="02E07897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2" w:type="pct"/>
            <w:vMerge/>
            <w:vAlign w:val="center"/>
          </w:tcPr>
          <w:p w14:paraId="787EE895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shd w:val="clear" w:color="auto" w:fill="auto"/>
            <w:vAlign w:val="center"/>
          </w:tcPr>
          <w:p w14:paraId="37AD9105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OOK-4 with M=8</w:t>
            </w:r>
          </w:p>
        </w:tc>
        <w:tc>
          <w:tcPr>
            <w:tcW w:w="594" w:type="pct"/>
            <w:vMerge/>
            <w:vAlign w:val="center"/>
          </w:tcPr>
          <w:p w14:paraId="18A14529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9" w:type="pct"/>
            <w:shd w:val="clear" w:color="auto" w:fill="auto"/>
            <w:vAlign w:val="center"/>
          </w:tcPr>
          <w:p w14:paraId="7DE6EF49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127</w:t>
            </w:r>
          </w:p>
        </w:tc>
      </w:tr>
      <w:tr w:rsidR="0038276D" w14:paraId="485B5D4E" w14:textId="77777777">
        <w:trPr>
          <w:trHeight w:val="280"/>
        </w:trPr>
        <w:tc>
          <w:tcPr>
            <w:tcW w:w="436" w:type="pct"/>
            <w:vMerge/>
            <w:vAlign w:val="center"/>
          </w:tcPr>
          <w:p w14:paraId="2B0898E7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 w:val="restart"/>
            <w:shd w:val="clear" w:color="auto" w:fill="auto"/>
            <w:vAlign w:val="center"/>
          </w:tcPr>
          <w:p w14:paraId="03DEA259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 w:hint="eastAsia"/>
                <w:color w:val="000000"/>
                <w:sz w:val="16"/>
                <w:szCs w:val="16"/>
              </w:rPr>
              <w:t>[214]</w:t>
            </w:r>
          </w:p>
        </w:tc>
        <w:tc>
          <w:tcPr>
            <w:tcW w:w="544" w:type="pct"/>
            <w:vMerge w:val="restart"/>
            <w:shd w:val="clear" w:color="auto" w:fill="auto"/>
            <w:vAlign w:val="center"/>
          </w:tcPr>
          <w:p w14:paraId="0F06EE4D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15.6</w:t>
            </w:r>
          </w:p>
        </w:tc>
        <w:tc>
          <w:tcPr>
            <w:tcW w:w="335" w:type="pct"/>
            <w:vMerge w:val="restart"/>
            <w:shd w:val="clear" w:color="auto" w:fill="auto"/>
            <w:vAlign w:val="center"/>
          </w:tcPr>
          <w:p w14:paraId="17F0BBC5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19.61</w:t>
            </w:r>
          </w:p>
        </w:tc>
        <w:tc>
          <w:tcPr>
            <w:tcW w:w="588" w:type="pct"/>
            <w:vMerge/>
            <w:vAlign w:val="center"/>
          </w:tcPr>
          <w:p w14:paraId="09602619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8" w:type="pct"/>
            <w:vMerge w:val="restart"/>
            <w:shd w:val="clear" w:color="auto" w:fill="auto"/>
            <w:vAlign w:val="center"/>
          </w:tcPr>
          <w:p w14:paraId="48A24308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582" w:type="pct"/>
            <w:vMerge/>
            <w:vAlign w:val="center"/>
          </w:tcPr>
          <w:p w14:paraId="13F25B5B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 w:val="restart"/>
            <w:shd w:val="clear" w:color="auto" w:fill="auto"/>
            <w:vAlign w:val="center"/>
          </w:tcPr>
          <w:p w14:paraId="53A7768B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OOK-1, M=1</w:t>
            </w:r>
          </w:p>
        </w:tc>
        <w:tc>
          <w:tcPr>
            <w:tcW w:w="594" w:type="pct"/>
            <w:vMerge/>
            <w:vAlign w:val="center"/>
          </w:tcPr>
          <w:p w14:paraId="5A7B8D15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9" w:type="pct"/>
            <w:shd w:val="clear" w:color="auto" w:fill="auto"/>
            <w:vAlign w:val="center"/>
          </w:tcPr>
          <w:p w14:paraId="50E04F9F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85</w:t>
            </w:r>
          </w:p>
        </w:tc>
      </w:tr>
      <w:tr w:rsidR="0038276D" w14:paraId="302D8399" w14:textId="77777777">
        <w:trPr>
          <w:trHeight w:val="280"/>
        </w:trPr>
        <w:tc>
          <w:tcPr>
            <w:tcW w:w="436" w:type="pct"/>
            <w:vMerge/>
            <w:vAlign w:val="center"/>
          </w:tcPr>
          <w:p w14:paraId="74174B4E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/>
            <w:vAlign w:val="center"/>
          </w:tcPr>
          <w:p w14:paraId="3CB0E499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/>
            <w:vAlign w:val="center"/>
          </w:tcPr>
          <w:p w14:paraId="693EA5C2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5" w:type="pct"/>
            <w:vMerge/>
            <w:vAlign w:val="center"/>
          </w:tcPr>
          <w:p w14:paraId="2369FE10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8" w:type="pct"/>
            <w:vMerge/>
            <w:vAlign w:val="center"/>
          </w:tcPr>
          <w:p w14:paraId="34446595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8" w:type="pct"/>
            <w:vMerge/>
            <w:vAlign w:val="center"/>
          </w:tcPr>
          <w:p w14:paraId="3EF9E0B1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2" w:type="pct"/>
            <w:vMerge/>
            <w:vAlign w:val="center"/>
          </w:tcPr>
          <w:p w14:paraId="132DBECB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/>
            <w:vAlign w:val="center"/>
          </w:tcPr>
          <w:p w14:paraId="5CFD3914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94" w:type="pct"/>
            <w:vMerge/>
            <w:vAlign w:val="center"/>
          </w:tcPr>
          <w:p w14:paraId="79838B1B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9" w:type="pct"/>
            <w:shd w:val="clear" w:color="auto" w:fill="auto"/>
            <w:vAlign w:val="center"/>
          </w:tcPr>
          <w:p w14:paraId="467C78A7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87</w:t>
            </w:r>
          </w:p>
        </w:tc>
      </w:tr>
      <w:tr w:rsidR="0038276D" w14:paraId="44F2C72C" w14:textId="77777777">
        <w:trPr>
          <w:trHeight w:val="280"/>
        </w:trPr>
        <w:tc>
          <w:tcPr>
            <w:tcW w:w="436" w:type="pct"/>
            <w:vMerge w:val="restart"/>
            <w:shd w:val="clear" w:color="auto" w:fill="auto"/>
            <w:vAlign w:val="center"/>
          </w:tcPr>
          <w:p w14:paraId="5D1E51C2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544" w:type="pct"/>
            <w:vMerge w:val="restart"/>
            <w:shd w:val="clear" w:color="auto" w:fill="auto"/>
            <w:vAlign w:val="center"/>
          </w:tcPr>
          <w:p w14:paraId="6F335CC2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 w:hint="eastAsia"/>
                <w:color w:val="000000"/>
                <w:sz w:val="16"/>
                <w:szCs w:val="16"/>
              </w:rPr>
              <w:t>[213]</w:t>
            </w:r>
          </w:p>
        </w:tc>
        <w:tc>
          <w:tcPr>
            <w:tcW w:w="544" w:type="pct"/>
            <w:vMerge w:val="restart"/>
            <w:shd w:val="clear" w:color="auto" w:fill="auto"/>
            <w:vAlign w:val="center"/>
          </w:tcPr>
          <w:p w14:paraId="207A8427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13.71</w:t>
            </w:r>
          </w:p>
        </w:tc>
        <w:tc>
          <w:tcPr>
            <w:tcW w:w="335" w:type="pct"/>
            <w:vMerge w:val="restart"/>
            <w:shd w:val="clear" w:color="auto" w:fill="auto"/>
            <w:vAlign w:val="center"/>
          </w:tcPr>
          <w:p w14:paraId="172C8172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21.21</w:t>
            </w:r>
          </w:p>
        </w:tc>
        <w:tc>
          <w:tcPr>
            <w:tcW w:w="588" w:type="pct"/>
            <w:vMerge/>
            <w:vAlign w:val="center"/>
          </w:tcPr>
          <w:p w14:paraId="216EAB83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8" w:type="pct"/>
            <w:vMerge w:val="restart"/>
            <w:shd w:val="clear" w:color="auto" w:fill="auto"/>
            <w:vAlign w:val="center"/>
          </w:tcPr>
          <w:p w14:paraId="2DB683CD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4DEB26B0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6.73</w:t>
            </w:r>
          </w:p>
        </w:tc>
        <w:tc>
          <w:tcPr>
            <w:tcW w:w="291" w:type="pct"/>
            <w:vMerge w:val="restart"/>
            <w:shd w:val="clear" w:color="auto" w:fill="auto"/>
            <w:vAlign w:val="center"/>
          </w:tcPr>
          <w:p w14:paraId="51381843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OOK-4 with M=1</w:t>
            </w:r>
          </w:p>
        </w:tc>
        <w:tc>
          <w:tcPr>
            <w:tcW w:w="594" w:type="pct"/>
            <w:vMerge/>
            <w:vAlign w:val="center"/>
          </w:tcPr>
          <w:p w14:paraId="70079283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9" w:type="pct"/>
            <w:shd w:val="clear" w:color="auto" w:fill="auto"/>
            <w:vAlign w:val="center"/>
          </w:tcPr>
          <w:p w14:paraId="6D8C9310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231</w:t>
            </w:r>
          </w:p>
        </w:tc>
      </w:tr>
      <w:tr w:rsidR="0038276D" w14:paraId="459C137F" w14:textId="77777777">
        <w:trPr>
          <w:trHeight w:val="280"/>
        </w:trPr>
        <w:tc>
          <w:tcPr>
            <w:tcW w:w="436" w:type="pct"/>
            <w:vMerge/>
            <w:vAlign w:val="center"/>
          </w:tcPr>
          <w:p w14:paraId="30CFAE4A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/>
            <w:vAlign w:val="center"/>
          </w:tcPr>
          <w:p w14:paraId="2A5E156A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/>
            <w:vAlign w:val="center"/>
          </w:tcPr>
          <w:p w14:paraId="766856C0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5" w:type="pct"/>
            <w:vMerge/>
            <w:vAlign w:val="center"/>
          </w:tcPr>
          <w:p w14:paraId="1BD4FC63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8" w:type="pct"/>
            <w:vMerge/>
            <w:vAlign w:val="center"/>
          </w:tcPr>
          <w:p w14:paraId="54E32686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8" w:type="pct"/>
            <w:vMerge/>
            <w:vAlign w:val="center"/>
          </w:tcPr>
          <w:p w14:paraId="2949C43D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2" w:type="pct"/>
            <w:shd w:val="clear" w:color="auto" w:fill="auto"/>
            <w:vAlign w:val="center"/>
          </w:tcPr>
          <w:p w14:paraId="0DFA1EAC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1.35</w:t>
            </w:r>
          </w:p>
        </w:tc>
        <w:tc>
          <w:tcPr>
            <w:tcW w:w="291" w:type="pct"/>
            <w:vMerge/>
            <w:vAlign w:val="center"/>
          </w:tcPr>
          <w:p w14:paraId="4F775D0A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94" w:type="pct"/>
            <w:vMerge/>
            <w:vAlign w:val="center"/>
          </w:tcPr>
          <w:p w14:paraId="31391715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9" w:type="pct"/>
            <w:shd w:val="clear" w:color="auto" w:fill="auto"/>
            <w:vAlign w:val="center"/>
          </w:tcPr>
          <w:p w14:paraId="76376149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226</w:t>
            </w:r>
          </w:p>
        </w:tc>
      </w:tr>
      <w:tr w:rsidR="0038276D" w14:paraId="0AA8C683" w14:textId="77777777">
        <w:trPr>
          <w:trHeight w:val="280"/>
        </w:trPr>
        <w:tc>
          <w:tcPr>
            <w:tcW w:w="436" w:type="pct"/>
            <w:vMerge/>
            <w:vAlign w:val="center"/>
          </w:tcPr>
          <w:p w14:paraId="0FA4D139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 w:val="restart"/>
            <w:shd w:val="clear" w:color="auto" w:fill="auto"/>
            <w:vAlign w:val="center"/>
          </w:tcPr>
          <w:p w14:paraId="40FB2244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 w:hint="eastAsia"/>
                <w:color w:val="000000"/>
                <w:sz w:val="16"/>
                <w:szCs w:val="16"/>
              </w:rPr>
              <w:t>[212]</w:t>
            </w:r>
          </w:p>
        </w:tc>
        <w:tc>
          <w:tcPr>
            <w:tcW w:w="544" w:type="pct"/>
            <w:vMerge w:val="restart"/>
            <w:shd w:val="clear" w:color="auto" w:fill="auto"/>
            <w:vAlign w:val="center"/>
          </w:tcPr>
          <w:p w14:paraId="7D5E6B22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335" w:type="pct"/>
            <w:vMerge w:val="restart"/>
            <w:shd w:val="clear" w:color="auto" w:fill="auto"/>
            <w:vAlign w:val="center"/>
          </w:tcPr>
          <w:p w14:paraId="2A40EECA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17</w:t>
            </w:r>
          </w:p>
        </w:tc>
        <w:tc>
          <w:tcPr>
            <w:tcW w:w="588" w:type="pct"/>
            <w:vMerge/>
            <w:vAlign w:val="center"/>
          </w:tcPr>
          <w:p w14:paraId="1815838B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8" w:type="pct"/>
            <w:vMerge w:val="restart"/>
            <w:shd w:val="clear" w:color="auto" w:fill="auto"/>
            <w:vAlign w:val="center"/>
          </w:tcPr>
          <w:p w14:paraId="0C641BE7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778F2D6E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291" w:type="pct"/>
            <w:shd w:val="clear" w:color="auto" w:fill="auto"/>
            <w:vAlign w:val="center"/>
          </w:tcPr>
          <w:p w14:paraId="4ACEBDDC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OOK-4, M=1</w:t>
            </w:r>
          </w:p>
        </w:tc>
        <w:tc>
          <w:tcPr>
            <w:tcW w:w="594" w:type="pct"/>
            <w:vMerge/>
            <w:vAlign w:val="center"/>
          </w:tcPr>
          <w:p w14:paraId="78568626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9" w:type="pct"/>
            <w:shd w:val="clear" w:color="auto" w:fill="auto"/>
            <w:vAlign w:val="center"/>
          </w:tcPr>
          <w:p w14:paraId="2A6548DB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284,310</w:t>
            </w:r>
          </w:p>
        </w:tc>
      </w:tr>
      <w:tr w:rsidR="0038276D" w14:paraId="3F7FC019" w14:textId="77777777">
        <w:trPr>
          <w:trHeight w:val="280"/>
        </w:trPr>
        <w:tc>
          <w:tcPr>
            <w:tcW w:w="436" w:type="pct"/>
            <w:vMerge/>
            <w:vAlign w:val="center"/>
          </w:tcPr>
          <w:p w14:paraId="07D457F9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/>
            <w:vAlign w:val="center"/>
          </w:tcPr>
          <w:p w14:paraId="783FB0C3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/>
            <w:vAlign w:val="center"/>
          </w:tcPr>
          <w:p w14:paraId="3E6D29B8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5" w:type="pct"/>
            <w:vMerge/>
            <w:vAlign w:val="center"/>
          </w:tcPr>
          <w:p w14:paraId="7CE63B80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8" w:type="pct"/>
            <w:vMerge/>
            <w:vAlign w:val="center"/>
          </w:tcPr>
          <w:p w14:paraId="27859E87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8" w:type="pct"/>
            <w:vMerge/>
            <w:vAlign w:val="center"/>
          </w:tcPr>
          <w:p w14:paraId="4C1F72CA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2" w:type="pct"/>
            <w:shd w:val="clear" w:color="auto" w:fill="auto"/>
            <w:vAlign w:val="center"/>
          </w:tcPr>
          <w:p w14:paraId="6D838FBD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28</w:t>
            </w:r>
          </w:p>
        </w:tc>
        <w:tc>
          <w:tcPr>
            <w:tcW w:w="291" w:type="pct"/>
            <w:shd w:val="clear" w:color="auto" w:fill="auto"/>
            <w:vAlign w:val="center"/>
          </w:tcPr>
          <w:p w14:paraId="6B2E3620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OOK-4, M=4</w:t>
            </w:r>
          </w:p>
        </w:tc>
        <w:tc>
          <w:tcPr>
            <w:tcW w:w="594" w:type="pct"/>
            <w:vMerge/>
            <w:vAlign w:val="center"/>
          </w:tcPr>
          <w:p w14:paraId="66DF5C30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9" w:type="pct"/>
            <w:shd w:val="clear" w:color="auto" w:fill="auto"/>
            <w:vAlign w:val="center"/>
          </w:tcPr>
          <w:p w14:paraId="21E0934D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290,316</w:t>
            </w:r>
          </w:p>
        </w:tc>
      </w:tr>
      <w:tr w:rsidR="0038276D" w14:paraId="7995A9F2" w14:textId="77777777">
        <w:trPr>
          <w:trHeight w:val="280"/>
        </w:trPr>
        <w:tc>
          <w:tcPr>
            <w:tcW w:w="436" w:type="pct"/>
            <w:vMerge/>
            <w:vAlign w:val="center"/>
          </w:tcPr>
          <w:p w14:paraId="22F951BB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 w:val="restart"/>
            <w:shd w:val="clear" w:color="auto" w:fill="auto"/>
            <w:vAlign w:val="center"/>
          </w:tcPr>
          <w:p w14:paraId="51C133D2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 w:hint="eastAsia"/>
                <w:color w:val="000000"/>
                <w:sz w:val="16"/>
                <w:szCs w:val="16"/>
              </w:rPr>
              <w:t>[207]</w:t>
            </w:r>
          </w:p>
        </w:tc>
        <w:tc>
          <w:tcPr>
            <w:tcW w:w="544" w:type="pct"/>
            <w:vMerge w:val="restart"/>
            <w:shd w:val="clear" w:color="auto" w:fill="auto"/>
            <w:vAlign w:val="center"/>
          </w:tcPr>
          <w:p w14:paraId="7BEDE4AA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1.73</w:t>
            </w:r>
          </w:p>
        </w:tc>
        <w:tc>
          <w:tcPr>
            <w:tcW w:w="335" w:type="pct"/>
            <w:vMerge w:val="restart"/>
            <w:shd w:val="clear" w:color="auto" w:fill="auto"/>
            <w:vAlign w:val="center"/>
          </w:tcPr>
          <w:p w14:paraId="706A44BE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12.99</w:t>
            </w:r>
          </w:p>
        </w:tc>
        <w:tc>
          <w:tcPr>
            <w:tcW w:w="588" w:type="pct"/>
            <w:vMerge/>
            <w:vAlign w:val="center"/>
          </w:tcPr>
          <w:p w14:paraId="37DC17F2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8" w:type="pct"/>
            <w:vMerge/>
            <w:vAlign w:val="center"/>
          </w:tcPr>
          <w:p w14:paraId="118F808C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2" w:type="pct"/>
            <w:shd w:val="clear" w:color="auto" w:fill="auto"/>
            <w:vAlign w:val="center"/>
          </w:tcPr>
          <w:p w14:paraId="49434856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291" w:type="pct"/>
            <w:vMerge w:val="restart"/>
            <w:shd w:val="clear" w:color="auto" w:fill="auto"/>
            <w:vAlign w:val="center"/>
          </w:tcPr>
          <w:p w14:paraId="353ADE0A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OOK-4 w/ M=4</w:t>
            </w:r>
          </w:p>
        </w:tc>
        <w:tc>
          <w:tcPr>
            <w:tcW w:w="594" w:type="pct"/>
            <w:vMerge/>
            <w:vAlign w:val="center"/>
          </w:tcPr>
          <w:p w14:paraId="2E64F475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9" w:type="pct"/>
            <w:shd w:val="clear" w:color="auto" w:fill="auto"/>
            <w:vAlign w:val="center"/>
          </w:tcPr>
          <w:p w14:paraId="720309A3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108</w:t>
            </w:r>
          </w:p>
        </w:tc>
      </w:tr>
      <w:tr w:rsidR="0038276D" w14:paraId="1224E977" w14:textId="77777777">
        <w:trPr>
          <w:trHeight w:val="280"/>
        </w:trPr>
        <w:tc>
          <w:tcPr>
            <w:tcW w:w="436" w:type="pct"/>
            <w:vMerge/>
            <w:vAlign w:val="center"/>
          </w:tcPr>
          <w:p w14:paraId="7DA5B34E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/>
            <w:vAlign w:val="center"/>
          </w:tcPr>
          <w:p w14:paraId="58DCA40E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/>
            <w:vAlign w:val="center"/>
          </w:tcPr>
          <w:p w14:paraId="238E9C82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5" w:type="pct"/>
            <w:vMerge/>
            <w:vAlign w:val="center"/>
          </w:tcPr>
          <w:p w14:paraId="3116DE86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8" w:type="pct"/>
            <w:vMerge/>
            <w:vAlign w:val="center"/>
          </w:tcPr>
          <w:p w14:paraId="55639677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8" w:type="pct"/>
            <w:vMerge/>
            <w:vAlign w:val="center"/>
          </w:tcPr>
          <w:p w14:paraId="689040A0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2" w:type="pct"/>
            <w:shd w:val="clear" w:color="auto" w:fill="auto"/>
            <w:vAlign w:val="center"/>
          </w:tcPr>
          <w:p w14:paraId="010C1B76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56</w:t>
            </w:r>
          </w:p>
        </w:tc>
        <w:tc>
          <w:tcPr>
            <w:tcW w:w="291" w:type="pct"/>
            <w:vMerge/>
            <w:vAlign w:val="center"/>
          </w:tcPr>
          <w:p w14:paraId="48862F78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94" w:type="pct"/>
            <w:vMerge/>
            <w:vAlign w:val="center"/>
          </w:tcPr>
          <w:p w14:paraId="5ED7F1E0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9" w:type="pct"/>
            <w:shd w:val="clear" w:color="auto" w:fill="auto"/>
            <w:vAlign w:val="center"/>
          </w:tcPr>
          <w:p w14:paraId="1D66F72B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102</w:t>
            </w:r>
          </w:p>
        </w:tc>
      </w:tr>
      <w:tr w:rsidR="0038276D" w14:paraId="2D0176A0" w14:textId="77777777">
        <w:trPr>
          <w:trHeight w:val="280"/>
        </w:trPr>
        <w:tc>
          <w:tcPr>
            <w:tcW w:w="436" w:type="pct"/>
            <w:vMerge/>
            <w:vAlign w:val="center"/>
          </w:tcPr>
          <w:p w14:paraId="2D1D4097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 w:val="restart"/>
            <w:shd w:val="clear" w:color="auto" w:fill="auto"/>
            <w:vAlign w:val="center"/>
          </w:tcPr>
          <w:p w14:paraId="5643A9D6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 w:hint="eastAsia"/>
                <w:color w:val="000000"/>
                <w:sz w:val="16"/>
                <w:szCs w:val="16"/>
              </w:rPr>
              <w:t>[206]</w:t>
            </w:r>
          </w:p>
        </w:tc>
        <w:tc>
          <w:tcPr>
            <w:tcW w:w="544" w:type="pct"/>
            <w:vMerge w:val="restart"/>
            <w:shd w:val="clear" w:color="auto" w:fill="auto"/>
            <w:vAlign w:val="center"/>
          </w:tcPr>
          <w:p w14:paraId="7CD74D6E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19</w:t>
            </w:r>
          </w:p>
        </w:tc>
        <w:tc>
          <w:tcPr>
            <w:tcW w:w="335" w:type="pct"/>
            <w:vMerge w:val="restart"/>
            <w:shd w:val="clear" w:color="auto" w:fill="auto"/>
            <w:vAlign w:val="center"/>
          </w:tcPr>
          <w:p w14:paraId="6AC27B3B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22</w:t>
            </w:r>
          </w:p>
        </w:tc>
        <w:tc>
          <w:tcPr>
            <w:tcW w:w="588" w:type="pct"/>
            <w:vMerge/>
            <w:vAlign w:val="center"/>
          </w:tcPr>
          <w:p w14:paraId="41FE7374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8" w:type="pct"/>
            <w:shd w:val="clear" w:color="auto" w:fill="auto"/>
            <w:vAlign w:val="center"/>
          </w:tcPr>
          <w:p w14:paraId="59A00DFE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582" w:type="pct"/>
            <w:vMerge w:val="restart"/>
            <w:shd w:val="clear" w:color="auto" w:fill="auto"/>
            <w:vAlign w:val="center"/>
          </w:tcPr>
          <w:p w14:paraId="6C45B5D8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291" w:type="pct"/>
            <w:vMerge w:val="restart"/>
            <w:shd w:val="clear" w:color="auto" w:fill="auto"/>
            <w:vAlign w:val="center"/>
          </w:tcPr>
          <w:p w14:paraId="495E00E0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OOK-4 M=1</w:t>
            </w:r>
          </w:p>
        </w:tc>
        <w:tc>
          <w:tcPr>
            <w:tcW w:w="594" w:type="pct"/>
            <w:vMerge/>
            <w:vAlign w:val="center"/>
          </w:tcPr>
          <w:p w14:paraId="3654704F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9" w:type="pct"/>
            <w:shd w:val="clear" w:color="auto" w:fill="auto"/>
            <w:vAlign w:val="center"/>
          </w:tcPr>
          <w:p w14:paraId="606565DB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356</w:t>
            </w:r>
          </w:p>
        </w:tc>
      </w:tr>
      <w:tr w:rsidR="0038276D" w14:paraId="5E9B0D36" w14:textId="77777777">
        <w:trPr>
          <w:trHeight w:val="280"/>
        </w:trPr>
        <w:tc>
          <w:tcPr>
            <w:tcW w:w="436" w:type="pct"/>
            <w:vMerge/>
            <w:vAlign w:val="center"/>
          </w:tcPr>
          <w:p w14:paraId="2C309977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/>
            <w:vAlign w:val="center"/>
          </w:tcPr>
          <w:p w14:paraId="5F7C2CB1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/>
            <w:vAlign w:val="center"/>
          </w:tcPr>
          <w:p w14:paraId="39CB6090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5" w:type="pct"/>
            <w:vMerge/>
            <w:vAlign w:val="center"/>
          </w:tcPr>
          <w:p w14:paraId="4A443B1F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8" w:type="pct"/>
            <w:vMerge/>
            <w:vAlign w:val="center"/>
          </w:tcPr>
          <w:p w14:paraId="369CE0B1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8" w:type="pct"/>
            <w:shd w:val="clear" w:color="auto" w:fill="auto"/>
            <w:vAlign w:val="center"/>
          </w:tcPr>
          <w:p w14:paraId="3B64A444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20,96</w:t>
            </w:r>
          </w:p>
        </w:tc>
        <w:tc>
          <w:tcPr>
            <w:tcW w:w="582" w:type="pct"/>
            <w:vMerge/>
            <w:vAlign w:val="center"/>
          </w:tcPr>
          <w:p w14:paraId="1EFEA6DD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/>
            <w:vAlign w:val="center"/>
          </w:tcPr>
          <w:p w14:paraId="2A541DD0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94" w:type="pct"/>
            <w:vMerge/>
            <w:vAlign w:val="center"/>
          </w:tcPr>
          <w:p w14:paraId="780890DF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9" w:type="pct"/>
            <w:shd w:val="clear" w:color="auto" w:fill="auto"/>
            <w:vAlign w:val="center"/>
          </w:tcPr>
          <w:p w14:paraId="7BAAB2D2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352,357</w:t>
            </w:r>
          </w:p>
        </w:tc>
      </w:tr>
      <w:tr w:rsidR="0038276D" w14:paraId="140167A3" w14:textId="77777777">
        <w:trPr>
          <w:trHeight w:val="280"/>
        </w:trPr>
        <w:tc>
          <w:tcPr>
            <w:tcW w:w="436" w:type="pct"/>
            <w:vMerge/>
            <w:vAlign w:val="center"/>
          </w:tcPr>
          <w:p w14:paraId="7D56B23F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shd w:val="clear" w:color="auto" w:fill="auto"/>
            <w:vAlign w:val="center"/>
          </w:tcPr>
          <w:p w14:paraId="02010EBB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 w:hint="eastAsia"/>
                <w:color w:val="000000"/>
                <w:sz w:val="16"/>
                <w:szCs w:val="16"/>
              </w:rPr>
              <w:t>[185]</w:t>
            </w:r>
          </w:p>
        </w:tc>
        <w:tc>
          <w:tcPr>
            <w:tcW w:w="544" w:type="pct"/>
            <w:shd w:val="clear" w:color="auto" w:fill="auto"/>
            <w:vAlign w:val="center"/>
          </w:tcPr>
          <w:p w14:paraId="7D9EC883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8</w:t>
            </w:r>
          </w:p>
        </w:tc>
        <w:tc>
          <w:tcPr>
            <w:tcW w:w="335" w:type="pct"/>
            <w:shd w:val="clear" w:color="auto" w:fill="auto"/>
            <w:vAlign w:val="center"/>
          </w:tcPr>
          <w:p w14:paraId="4F7F4CB7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8</w:t>
            </w:r>
          </w:p>
        </w:tc>
        <w:tc>
          <w:tcPr>
            <w:tcW w:w="588" w:type="pct"/>
            <w:vMerge/>
            <w:vAlign w:val="center"/>
          </w:tcPr>
          <w:p w14:paraId="61AEF473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8" w:type="pct"/>
            <w:vMerge w:val="restart"/>
            <w:shd w:val="clear" w:color="auto" w:fill="auto"/>
            <w:vAlign w:val="center"/>
          </w:tcPr>
          <w:p w14:paraId="0FE4D62B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582" w:type="pct"/>
            <w:vMerge/>
            <w:vAlign w:val="center"/>
          </w:tcPr>
          <w:p w14:paraId="58F8E2CC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shd w:val="clear" w:color="auto" w:fill="auto"/>
            <w:vAlign w:val="center"/>
          </w:tcPr>
          <w:p w14:paraId="5F218845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OOK1, M=1</w:t>
            </w:r>
          </w:p>
        </w:tc>
        <w:tc>
          <w:tcPr>
            <w:tcW w:w="594" w:type="pct"/>
            <w:vMerge/>
            <w:vAlign w:val="center"/>
          </w:tcPr>
          <w:p w14:paraId="2475A8F1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9" w:type="pct"/>
            <w:shd w:val="clear" w:color="auto" w:fill="auto"/>
            <w:vAlign w:val="center"/>
          </w:tcPr>
          <w:p w14:paraId="50DEF247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179</w:t>
            </w:r>
          </w:p>
        </w:tc>
      </w:tr>
      <w:tr w:rsidR="0038276D" w14:paraId="19F710F3" w14:textId="77777777">
        <w:trPr>
          <w:trHeight w:val="280"/>
        </w:trPr>
        <w:tc>
          <w:tcPr>
            <w:tcW w:w="436" w:type="pct"/>
            <w:vMerge/>
            <w:vAlign w:val="center"/>
          </w:tcPr>
          <w:p w14:paraId="14F18387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shd w:val="clear" w:color="auto" w:fill="auto"/>
            <w:vAlign w:val="center"/>
          </w:tcPr>
          <w:p w14:paraId="104F8513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 w:hint="eastAsia"/>
                <w:color w:val="000000"/>
                <w:sz w:val="16"/>
                <w:szCs w:val="16"/>
              </w:rPr>
              <w:t>[210]</w:t>
            </w:r>
          </w:p>
        </w:tc>
        <w:tc>
          <w:tcPr>
            <w:tcW w:w="544" w:type="pct"/>
            <w:shd w:val="clear" w:color="auto" w:fill="auto"/>
            <w:vAlign w:val="center"/>
          </w:tcPr>
          <w:p w14:paraId="55B0D1C3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21</w:t>
            </w:r>
          </w:p>
        </w:tc>
        <w:tc>
          <w:tcPr>
            <w:tcW w:w="335" w:type="pct"/>
            <w:shd w:val="clear" w:color="auto" w:fill="auto"/>
            <w:vAlign w:val="center"/>
          </w:tcPr>
          <w:p w14:paraId="7B6C17F4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21</w:t>
            </w:r>
          </w:p>
        </w:tc>
        <w:tc>
          <w:tcPr>
            <w:tcW w:w="588" w:type="pct"/>
            <w:vMerge/>
            <w:vAlign w:val="center"/>
          </w:tcPr>
          <w:p w14:paraId="7CDFDDFA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8" w:type="pct"/>
            <w:vMerge/>
            <w:vAlign w:val="center"/>
          </w:tcPr>
          <w:p w14:paraId="3353C738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2" w:type="pct"/>
            <w:vMerge/>
            <w:vAlign w:val="center"/>
          </w:tcPr>
          <w:p w14:paraId="300E6B83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shd w:val="clear" w:color="auto" w:fill="auto"/>
            <w:vAlign w:val="center"/>
          </w:tcPr>
          <w:p w14:paraId="343F54F6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OOK-4 with M=1</w:t>
            </w:r>
          </w:p>
        </w:tc>
        <w:tc>
          <w:tcPr>
            <w:tcW w:w="594" w:type="pct"/>
            <w:vMerge/>
            <w:vAlign w:val="center"/>
          </w:tcPr>
          <w:p w14:paraId="7CAB2912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9" w:type="pct"/>
            <w:shd w:val="clear" w:color="auto" w:fill="auto"/>
            <w:vAlign w:val="center"/>
          </w:tcPr>
          <w:p w14:paraId="4D539139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116,118</w:t>
            </w:r>
          </w:p>
        </w:tc>
      </w:tr>
      <w:tr w:rsidR="0038276D" w14:paraId="53B5C569" w14:textId="77777777">
        <w:trPr>
          <w:trHeight w:val="280"/>
        </w:trPr>
        <w:tc>
          <w:tcPr>
            <w:tcW w:w="436" w:type="pct"/>
            <w:vMerge/>
            <w:vAlign w:val="center"/>
          </w:tcPr>
          <w:p w14:paraId="3651FA91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 w:val="restart"/>
            <w:shd w:val="clear" w:color="auto" w:fill="auto"/>
            <w:vAlign w:val="center"/>
          </w:tcPr>
          <w:p w14:paraId="020660AD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 w:hint="eastAsia"/>
                <w:color w:val="000000"/>
                <w:sz w:val="16"/>
                <w:szCs w:val="16"/>
              </w:rPr>
              <w:t>[214]</w:t>
            </w:r>
          </w:p>
        </w:tc>
        <w:tc>
          <w:tcPr>
            <w:tcW w:w="544" w:type="pct"/>
            <w:vMerge w:val="restart"/>
            <w:shd w:val="clear" w:color="auto" w:fill="auto"/>
            <w:vAlign w:val="center"/>
          </w:tcPr>
          <w:p w14:paraId="49B771B6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3.37</w:t>
            </w:r>
          </w:p>
        </w:tc>
        <w:tc>
          <w:tcPr>
            <w:tcW w:w="335" w:type="pct"/>
            <w:vMerge w:val="restart"/>
            <w:shd w:val="clear" w:color="auto" w:fill="auto"/>
            <w:vAlign w:val="center"/>
          </w:tcPr>
          <w:p w14:paraId="1D923B0C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6.38</w:t>
            </w:r>
          </w:p>
        </w:tc>
        <w:tc>
          <w:tcPr>
            <w:tcW w:w="588" w:type="pct"/>
            <w:vMerge/>
            <w:vAlign w:val="center"/>
          </w:tcPr>
          <w:p w14:paraId="0DF0035E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8" w:type="pct"/>
            <w:vMerge w:val="restart"/>
            <w:shd w:val="clear" w:color="auto" w:fill="auto"/>
            <w:vAlign w:val="center"/>
          </w:tcPr>
          <w:p w14:paraId="4BBDF5FA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582" w:type="pct"/>
            <w:vMerge/>
            <w:vAlign w:val="center"/>
          </w:tcPr>
          <w:p w14:paraId="519266F0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 w:val="restart"/>
            <w:shd w:val="clear" w:color="auto" w:fill="auto"/>
            <w:vAlign w:val="center"/>
          </w:tcPr>
          <w:p w14:paraId="7883ED56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OOK-1, M=1</w:t>
            </w:r>
          </w:p>
        </w:tc>
        <w:tc>
          <w:tcPr>
            <w:tcW w:w="594" w:type="pct"/>
            <w:vMerge/>
            <w:vAlign w:val="center"/>
          </w:tcPr>
          <w:p w14:paraId="7834E883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9" w:type="pct"/>
            <w:shd w:val="clear" w:color="auto" w:fill="auto"/>
            <w:vAlign w:val="center"/>
          </w:tcPr>
          <w:p w14:paraId="20C8D590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86</w:t>
            </w:r>
          </w:p>
        </w:tc>
      </w:tr>
      <w:tr w:rsidR="0038276D" w14:paraId="3D26538A" w14:textId="77777777">
        <w:trPr>
          <w:trHeight w:val="280"/>
        </w:trPr>
        <w:tc>
          <w:tcPr>
            <w:tcW w:w="436" w:type="pct"/>
            <w:vMerge/>
            <w:vAlign w:val="center"/>
          </w:tcPr>
          <w:p w14:paraId="7F632DA6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/>
            <w:vAlign w:val="center"/>
          </w:tcPr>
          <w:p w14:paraId="1ADB37B6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/>
            <w:vAlign w:val="center"/>
          </w:tcPr>
          <w:p w14:paraId="66F50513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5" w:type="pct"/>
            <w:vMerge/>
            <w:vAlign w:val="center"/>
          </w:tcPr>
          <w:p w14:paraId="60D0A070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8" w:type="pct"/>
            <w:vMerge/>
            <w:vAlign w:val="center"/>
          </w:tcPr>
          <w:p w14:paraId="3EA7D02A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8" w:type="pct"/>
            <w:vMerge/>
            <w:vAlign w:val="center"/>
          </w:tcPr>
          <w:p w14:paraId="46E9AF2D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2" w:type="pct"/>
            <w:vMerge/>
            <w:vAlign w:val="center"/>
          </w:tcPr>
          <w:p w14:paraId="0DF23BF9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/>
            <w:vAlign w:val="center"/>
          </w:tcPr>
          <w:p w14:paraId="20F38524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94" w:type="pct"/>
            <w:vMerge/>
            <w:vAlign w:val="center"/>
          </w:tcPr>
          <w:p w14:paraId="39478D12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9" w:type="pct"/>
            <w:shd w:val="clear" w:color="auto" w:fill="auto"/>
            <w:vAlign w:val="center"/>
          </w:tcPr>
          <w:p w14:paraId="08FBC0F6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84</w:t>
            </w:r>
          </w:p>
        </w:tc>
      </w:tr>
      <w:tr w:rsidR="0038276D" w14:paraId="25682997" w14:textId="77777777">
        <w:trPr>
          <w:trHeight w:val="280"/>
        </w:trPr>
        <w:tc>
          <w:tcPr>
            <w:tcW w:w="436" w:type="pct"/>
            <w:vMerge/>
            <w:vAlign w:val="center"/>
          </w:tcPr>
          <w:p w14:paraId="025FBB7D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 w:val="restart"/>
            <w:shd w:val="clear" w:color="auto" w:fill="auto"/>
            <w:vAlign w:val="center"/>
          </w:tcPr>
          <w:p w14:paraId="2DA86288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 w:hint="eastAsia"/>
                <w:color w:val="000000"/>
                <w:sz w:val="16"/>
                <w:szCs w:val="16"/>
              </w:rPr>
              <w:t>[193]</w:t>
            </w:r>
          </w:p>
        </w:tc>
        <w:tc>
          <w:tcPr>
            <w:tcW w:w="544" w:type="pct"/>
            <w:vMerge w:val="restart"/>
            <w:shd w:val="clear" w:color="auto" w:fill="auto"/>
            <w:vAlign w:val="center"/>
          </w:tcPr>
          <w:p w14:paraId="2FD8D71F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4.73</w:t>
            </w:r>
          </w:p>
        </w:tc>
        <w:tc>
          <w:tcPr>
            <w:tcW w:w="335" w:type="pct"/>
            <w:vMerge w:val="restart"/>
            <w:shd w:val="clear" w:color="auto" w:fill="auto"/>
            <w:vAlign w:val="center"/>
          </w:tcPr>
          <w:p w14:paraId="2CC19754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8.65</w:t>
            </w:r>
          </w:p>
        </w:tc>
        <w:tc>
          <w:tcPr>
            <w:tcW w:w="588" w:type="pct"/>
            <w:vMerge/>
            <w:vAlign w:val="center"/>
          </w:tcPr>
          <w:p w14:paraId="19D74DE8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8" w:type="pct"/>
            <w:vMerge/>
            <w:vAlign w:val="center"/>
          </w:tcPr>
          <w:p w14:paraId="73D46F55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2" w:type="pct"/>
            <w:shd w:val="clear" w:color="auto" w:fill="auto"/>
            <w:vAlign w:val="center"/>
          </w:tcPr>
          <w:p w14:paraId="37BFF69B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5.4</w:t>
            </w:r>
          </w:p>
        </w:tc>
        <w:tc>
          <w:tcPr>
            <w:tcW w:w="291" w:type="pct"/>
            <w:shd w:val="clear" w:color="auto" w:fill="auto"/>
            <w:vAlign w:val="center"/>
          </w:tcPr>
          <w:p w14:paraId="5A647358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OOK-4 with M=1</w:t>
            </w:r>
          </w:p>
        </w:tc>
        <w:tc>
          <w:tcPr>
            <w:tcW w:w="594" w:type="pct"/>
            <w:vMerge/>
            <w:vAlign w:val="center"/>
          </w:tcPr>
          <w:p w14:paraId="5AA9EB68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9" w:type="pct"/>
            <w:shd w:val="clear" w:color="auto" w:fill="auto"/>
            <w:vAlign w:val="center"/>
          </w:tcPr>
          <w:p w14:paraId="43B8D8F6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328</w:t>
            </w:r>
          </w:p>
        </w:tc>
      </w:tr>
      <w:tr w:rsidR="0038276D" w14:paraId="5C07B237" w14:textId="77777777">
        <w:trPr>
          <w:trHeight w:val="280"/>
        </w:trPr>
        <w:tc>
          <w:tcPr>
            <w:tcW w:w="436" w:type="pct"/>
            <w:vMerge/>
            <w:vAlign w:val="center"/>
          </w:tcPr>
          <w:p w14:paraId="28103FA1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/>
            <w:vAlign w:val="center"/>
          </w:tcPr>
          <w:p w14:paraId="1265B8B1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/>
            <w:vAlign w:val="center"/>
          </w:tcPr>
          <w:p w14:paraId="636B106D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5" w:type="pct"/>
            <w:vMerge/>
            <w:vAlign w:val="center"/>
          </w:tcPr>
          <w:p w14:paraId="1D62134C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8" w:type="pct"/>
            <w:shd w:val="clear" w:color="auto" w:fill="auto"/>
            <w:vAlign w:val="center"/>
          </w:tcPr>
          <w:p w14:paraId="568AFB16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360</w:t>
            </w:r>
          </w:p>
        </w:tc>
        <w:tc>
          <w:tcPr>
            <w:tcW w:w="588" w:type="pct"/>
            <w:vMerge/>
            <w:vAlign w:val="center"/>
          </w:tcPr>
          <w:p w14:paraId="2CCF68D7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2" w:type="pct"/>
            <w:shd w:val="clear" w:color="auto" w:fill="auto"/>
            <w:vAlign w:val="center"/>
          </w:tcPr>
          <w:p w14:paraId="2BF5BE86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64.6</w:t>
            </w:r>
          </w:p>
        </w:tc>
        <w:tc>
          <w:tcPr>
            <w:tcW w:w="291" w:type="pct"/>
            <w:shd w:val="clear" w:color="auto" w:fill="auto"/>
            <w:vAlign w:val="center"/>
          </w:tcPr>
          <w:p w14:paraId="0D9AD9EC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OOK-4 with M=12</w:t>
            </w:r>
          </w:p>
        </w:tc>
        <w:tc>
          <w:tcPr>
            <w:tcW w:w="594" w:type="pct"/>
            <w:vMerge/>
            <w:vAlign w:val="center"/>
          </w:tcPr>
          <w:p w14:paraId="08A6F1E7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9" w:type="pct"/>
            <w:shd w:val="clear" w:color="auto" w:fill="auto"/>
            <w:vAlign w:val="center"/>
          </w:tcPr>
          <w:p w14:paraId="079AE31E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331</w:t>
            </w:r>
          </w:p>
        </w:tc>
      </w:tr>
    </w:tbl>
    <w:p w14:paraId="2E4CCA4A" w14:textId="77777777" w:rsidR="0038276D" w:rsidRDefault="0038276D" w:rsidP="00E1247C"/>
    <w:p w14:paraId="0B683A0F" w14:textId="0B854288" w:rsidR="0038276D" w:rsidRDefault="00B410C8" w:rsidP="00E1247C">
      <w:pPr>
        <w:pStyle w:val="TH"/>
      </w:pPr>
      <w:r>
        <w:rPr>
          <w:rFonts w:hint="eastAsia"/>
          <w:noProof/>
        </w:rPr>
        <w:lastRenderedPageBreak/>
        <w:drawing>
          <wp:inline distT="0" distB="0" distL="0" distR="0" wp14:anchorId="248454C4" wp14:editId="03B4ABF6">
            <wp:extent cx="7558405" cy="5457190"/>
            <wp:effectExtent l="0" t="0" r="10795" b="3810"/>
            <wp:docPr id="1699137905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99137905" name="Picture 16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558405" cy="5457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887F737" w14:textId="125618ED" w:rsidR="0038276D" w:rsidRDefault="00E1247C" w:rsidP="00E1247C">
      <w:pPr>
        <w:pStyle w:val="TF"/>
      </w:pPr>
      <w:r>
        <w:rPr>
          <w:rFonts w:hint="eastAsia"/>
        </w:rPr>
        <w:t>Figure 7.1.4.2.1 - 2</w:t>
      </w:r>
    </w:p>
    <w:p w14:paraId="1DC0B1F8" w14:textId="77777777" w:rsidR="0038276D" w:rsidRDefault="00B410C8" w:rsidP="00E1247C">
      <w:pPr>
        <w:pStyle w:val="TH"/>
      </w:pPr>
      <w:r>
        <w:lastRenderedPageBreak/>
        <w:t xml:space="preserve">Table </w:t>
      </w:r>
      <w:r>
        <w:rPr>
          <w:rFonts w:hint="eastAsia"/>
        </w:rPr>
        <w:t>7.1.4.2.1 - 2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41"/>
        <w:gridCol w:w="1550"/>
        <w:gridCol w:w="1550"/>
        <w:gridCol w:w="953"/>
        <w:gridCol w:w="1675"/>
        <w:gridCol w:w="1676"/>
        <w:gridCol w:w="1659"/>
        <w:gridCol w:w="864"/>
        <w:gridCol w:w="1694"/>
        <w:gridCol w:w="1419"/>
      </w:tblGrid>
      <w:tr w:rsidR="0038276D" w14:paraId="1081BAAA" w14:textId="77777777">
        <w:trPr>
          <w:trHeight w:val="280"/>
        </w:trPr>
        <w:tc>
          <w:tcPr>
            <w:tcW w:w="5000" w:type="pct"/>
            <w:gridSpan w:val="10"/>
            <w:shd w:val="clear" w:color="auto" w:fill="auto"/>
            <w:noWrap/>
            <w:vAlign w:val="center"/>
          </w:tcPr>
          <w:p w14:paraId="04782720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TDL-D, device 2a, RF-ED</w:t>
            </w:r>
          </w:p>
        </w:tc>
      </w:tr>
      <w:tr w:rsidR="0038276D" w14:paraId="2467B720" w14:textId="77777777">
        <w:trPr>
          <w:trHeight w:val="320"/>
        </w:trPr>
        <w:tc>
          <w:tcPr>
            <w:tcW w:w="5000" w:type="pct"/>
            <w:gridSpan w:val="10"/>
            <w:shd w:val="clear" w:color="auto" w:fill="auto"/>
          </w:tcPr>
          <w:p w14:paraId="5BE2BC89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R2D LLS</w:t>
            </w:r>
          </w:p>
        </w:tc>
      </w:tr>
      <w:tr w:rsidR="0038276D" w14:paraId="32491919" w14:textId="77777777">
        <w:trPr>
          <w:trHeight w:val="280"/>
        </w:trPr>
        <w:tc>
          <w:tcPr>
            <w:tcW w:w="436" w:type="pct"/>
            <w:shd w:val="clear" w:color="D9E1F2" w:fill="D9E1F2"/>
            <w:noWrap/>
            <w:vAlign w:val="center"/>
          </w:tcPr>
          <w:p w14:paraId="39E91AEC" w14:textId="77777777" w:rsidR="0038276D" w:rsidRDefault="00B410C8">
            <w:pPr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info-R2D_BLER</w:t>
            </w:r>
          </w:p>
        </w:tc>
        <w:tc>
          <w:tcPr>
            <w:tcW w:w="544" w:type="pct"/>
            <w:shd w:val="clear" w:color="D9E1F2" w:fill="D9E1F2"/>
            <w:noWrap/>
            <w:vAlign w:val="center"/>
          </w:tcPr>
          <w:p w14:paraId="3EBA9079" w14:textId="77777777" w:rsidR="0038276D" w:rsidRDefault="00B410C8">
            <w:pPr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Source</w:t>
            </w:r>
          </w:p>
        </w:tc>
        <w:tc>
          <w:tcPr>
            <w:tcW w:w="544" w:type="pct"/>
            <w:shd w:val="clear" w:color="D9E1F2" w:fill="D9E1F2"/>
            <w:noWrap/>
            <w:vAlign w:val="center"/>
          </w:tcPr>
          <w:p w14:paraId="16454967" w14:textId="77777777" w:rsidR="0038276D" w:rsidRDefault="00B410C8">
            <w:pPr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MinCNR</w:t>
            </w:r>
            <w:proofErr w:type="spellEnd"/>
          </w:p>
        </w:tc>
        <w:tc>
          <w:tcPr>
            <w:tcW w:w="335" w:type="pct"/>
            <w:shd w:val="clear" w:color="D9E1F2" w:fill="D9E1F2"/>
            <w:noWrap/>
            <w:vAlign w:val="center"/>
          </w:tcPr>
          <w:p w14:paraId="7B1DA6EB" w14:textId="77777777" w:rsidR="0038276D" w:rsidRDefault="00B410C8">
            <w:pPr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MaxCNR</w:t>
            </w:r>
            <w:proofErr w:type="spellEnd"/>
          </w:p>
        </w:tc>
        <w:tc>
          <w:tcPr>
            <w:tcW w:w="588" w:type="pct"/>
            <w:shd w:val="clear" w:color="D9E1F2" w:fill="D9E1F2"/>
            <w:noWrap/>
            <w:vAlign w:val="center"/>
          </w:tcPr>
          <w:p w14:paraId="3B996F8C" w14:textId="77777777" w:rsidR="0038276D" w:rsidRDefault="00B410C8">
            <w:pPr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TransBW</w:t>
            </w:r>
            <w:proofErr w:type="spellEnd"/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[kHz]</w:t>
            </w:r>
          </w:p>
        </w:tc>
        <w:tc>
          <w:tcPr>
            <w:tcW w:w="588" w:type="pct"/>
            <w:shd w:val="clear" w:color="D9E1F2" w:fill="D9E1F2"/>
            <w:noWrap/>
            <w:vAlign w:val="center"/>
          </w:tcPr>
          <w:p w14:paraId="0859102D" w14:textId="77777777" w:rsidR="0038276D" w:rsidRDefault="00B410C8">
            <w:pPr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MessageSize</w:t>
            </w:r>
            <w:proofErr w:type="spellEnd"/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[b]</w:t>
            </w:r>
          </w:p>
        </w:tc>
        <w:tc>
          <w:tcPr>
            <w:tcW w:w="582" w:type="pct"/>
            <w:shd w:val="clear" w:color="D9E1F2" w:fill="D9E1F2"/>
            <w:noWrap/>
            <w:vAlign w:val="center"/>
          </w:tcPr>
          <w:p w14:paraId="5BCE384E" w14:textId="77777777" w:rsidR="0038276D" w:rsidRDefault="00B410C8">
            <w:pPr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DataRate</w:t>
            </w:r>
            <w:proofErr w:type="spellEnd"/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[kbps]</w:t>
            </w:r>
          </w:p>
        </w:tc>
        <w:tc>
          <w:tcPr>
            <w:tcW w:w="291" w:type="pct"/>
            <w:shd w:val="clear" w:color="D9E1F2" w:fill="D9E1F2"/>
            <w:noWrap/>
            <w:vAlign w:val="center"/>
          </w:tcPr>
          <w:p w14:paraId="1152FDC0" w14:textId="77777777" w:rsidR="0038276D" w:rsidRDefault="00B410C8">
            <w:pPr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Modulation</w:t>
            </w:r>
          </w:p>
        </w:tc>
        <w:tc>
          <w:tcPr>
            <w:tcW w:w="594" w:type="pct"/>
            <w:shd w:val="clear" w:color="D9E1F2" w:fill="D9E1F2"/>
            <w:noWrap/>
            <w:vAlign w:val="center"/>
          </w:tcPr>
          <w:p w14:paraId="37DD7A6E" w14:textId="77777777" w:rsidR="0038276D" w:rsidRDefault="00B410C8">
            <w:pPr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info-device-type</w:t>
            </w:r>
          </w:p>
        </w:tc>
        <w:tc>
          <w:tcPr>
            <w:tcW w:w="499" w:type="pct"/>
            <w:shd w:val="clear" w:color="D9E1F2" w:fill="D9E1F2"/>
            <w:noWrap/>
            <w:vAlign w:val="center"/>
          </w:tcPr>
          <w:p w14:paraId="46AE92F8" w14:textId="77777777" w:rsidR="0038276D" w:rsidRDefault="00B410C8">
            <w:pPr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Row Indices</w:t>
            </w:r>
          </w:p>
        </w:tc>
      </w:tr>
      <w:tr w:rsidR="0038276D" w14:paraId="5C7BA53E" w14:textId="77777777">
        <w:trPr>
          <w:trHeight w:val="280"/>
        </w:trPr>
        <w:tc>
          <w:tcPr>
            <w:tcW w:w="436" w:type="pct"/>
            <w:vMerge w:val="restart"/>
            <w:shd w:val="clear" w:color="auto" w:fill="auto"/>
            <w:vAlign w:val="center"/>
          </w:tcPr>
          <w:p w14:paraId="3954A83A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544" w:type="pct"/>
            <w:shd w:val="clear" w:color="auto" w:fill="auto"/>
            <w:vAlign w:val="center"/>
          </w:tcPr>
          <w:p w14:paraId="7FC6923B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 w:hint="eastAsia"/>
                <w:color w:val="000000"/>
                <w:sz w:val="16"/>
                <w:szCs w:val="16"/>
              </w:rPr>
              <w:t>[201]</w:t>
            </w:r>
          </w:p>
        </w:tc>
        <w:tc>
          <w:tcPr>
            <w:tcW w:w="544" w:type="pct"/>
            <w:shd w:val="clear" w:color="auto" w:fill="auto"/>
            <w:vAlign w:val="center"/>
          </w:tcPr>
          <w:p w14:paraId="7FE4E77A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4.5</w:t>
            </w:r>
          </w:p>
        </w:tc>
        <w:tc>
          <w:tcPr>
            <w:tcW w:w="335" w:type="pct"/>
            <w:shd w:val="clear" w:color="auto" w:fill="auto"/>
            <w:vAlign w:val="center"/>
          </w:tcPr>
          <w:p w14:paraId="0B9131E1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4.5</w:t>
            </w:r>
          </w:p>
        </w:tc>
        <w:tc>
          <w:tcPr>
            <w:tcW w:w="588" w:type="pct"/>
            <w:vMerge w:val="restart"/>
            <w:shd w:val="clear" w:color="auto" w:fill="auto"/>
            <w:vAlign w:val="center"/>
          </w:tcPr>
          <w:p w14:paraId="5C333045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180</w:t>
            </w:r>
          </w:p>
        </w:tc>
        <w:tc>
          <w:tcPr>
            <w:tcW w:w="588" w:type="pct"/>
            <w:shd w:val="clear" w:color="auto" w:fill="auto"/>
            <w:vAlign w:val="center"/>
          </w:tcPr>
          <w:p w14:paraId="32CFB55D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656D72A5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291" w:type="pct"/>
            <w:shd w:val="clear" w:color="auto" w:fill="auto"/>
            <w:vAlign w:val="center"/>
          </w:tcPr>
          <w:p w14:paraId="32D4172F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OOK</w:t>
            </w:r>
          </w:p>
        </w:tc>
        <w:tc>
          <w:tcPr>
            <w:tcW w:w="594" w:type="pct"/>
            <w:vMerge w:val="restart"/>
            <w:shd w:val="clear" w:color="auto" w:fill="auto"/>
            <w:vAlign w:val="center"/>
          </w:tcPr>
          <w:p w14:paraId="0D8A277D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device 2a, RF-ED</w:t>
            </w:r>
          </w:p>
        </w:tc>
        <w:tc>
          <w:tcPr>
            <w:tcW w:w="499" w:type="pct"/>
            <w:shd w:val="clear" w:color="auto" w:fill="auto"/>
            <w:vAlign w:val="center"/>
          </w:tcPr>
          <w:p w14:paraId="0819AFD8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</w:t>
            </w:r>
          </w:p>
        </w:tc>
      </w:tr>
      <w:tr w:rsidR="0038276D" w14:paraId="66A67CE9" w14:textId="77777777">
        <w:trPr>
          <w:trHeight w:val="280"/>
        </w:trPr>
        <w:tc>
          <w:tcPr>
            <w:tcW w:w="436" w:type="pct"/>
            <w:vMerge/>
            <w:vAlign w:val="center"/>
          </w:tcPr>
          <w:p w14:paraId="0E7F2912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 w:val="restart"/>
            <w:shd w:val="clear" w:color="auto" w:fill="auto"/>
            <w:vAlign w:val="center"/>
          </w:tcPr>
          <w:p w14:paraId="3F576072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 w:hint="eastAsia"/>
                <w:color w:val="000000"/>
                <w:sz w:val="16"/>
                <w:szCs w:val="16"/>
              </w:rPr>
              <w:t>[213]</w:t>
            </w:r>
          </w:p>
        </w:tc>
        <w:tc>
          <w:tcPr>
            <w:tcW w:w="544" w:type="pct"/>
            <w:vMerge w:val="restart"/>
            <w:shd w:val="clear" w:color="auto" w:fill="auto"/>
            <w:vAlign w:val="center"/>
          </w:tcPr>
          <w:p w14:paraId="161BC524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15.58</w:t>
            </w:r>
          </w:p>
        </w:tc>
        <w:tc>
          <w:tcPr>
            <w:tcW w:w="335" w:type="pct"/>
            <w:vMerge w:val="restart"/>
            <w:shd w:val="clear" w:color="auto" w:fill="auto"/>
            <w:vAlign w:val="center"/>
          </w:tcPr>
          <w:p w14:paraId="4266B3BF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19.45</w:t>
            </w:r>
          </w:p>
        </w:tc>
        <w:tc>
          <w:tcPr>
            <w:tcW w:w="588" w:type="pct"/>
            <w:vMerge/>
            <w:vAlign w:val="center"/>
          </w:tcPr>
          <w:p w14:paraId="790A6CAB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8" w:type="pct"/>
            <w:vMerge w:val="restart"/>
            <w:shd w:val="clear" w:color="auto" w:fill="auto"/>
            <w:vAlign w:val="center"/>
          </w:tcPr>
          <w:p w14:paraId="1FF7C480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7F3A1705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6.73</w:t>
            </w:r>
          </w:p>
        </w:tc>
        <w:tc>
          <w:tcPr>
            <w:tcW w:w="291" w:type="pct"/>
            <w:vMerge w:val="restart"/>
            <w:shd w:val="clear" w:color="auto" w:fill="auto"/>
            <w:vAlign w:val="center"/>
          </w:tcPr>
          <w:p w14:paraId="729227AE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OOK-4 with M=1</w:t>
            </w:r>
          </w:p>
        </w:tc>
        <w:tc>
          <w:tcPr>
            <w:tcW w:w="594" w:type="pct"/>
            <w:vMerge/>
            <w:vAlign w:val="center"/>
          </w:tcPr>
          <w:p w14:paraId="6C092AA1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9" w:type="pct"/>
            <w:shd w:val="clear" w:color="auto" w:fill="auto"/>
            <w:vAlign w:val="center"/>
          </w:tcPr>
          <w:p w14:paraId="36B55C66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263</w:t>
            </w:r>
          </w:p>
        </w:tc>
      </w:tr>
      <w:tr w:rsidR="0038276D" w14:paraId="222B075E" w14:textId="77777777">
        <w:trPr>
          <w:trHeight w:val="280"/>
        </w:trPr>
        <w:tc>
          <w:tcPr>
            <w:tcW w:w="436" w:type="pct"/>
            <w:vMerge/>
            <w:vAlign w:val="center"/>
          </w:tcPr>
          <w:p w14:paraId="1C12D7E7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/>
            <w:vAlign w:val="center"/>
          </w:tcPr>
          <w:p w14:paraId="19F189EB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/>
            <w:vAlign w:val="center"/>
          </w:tcPr>
          <w:p w14:paraId="6244BD68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5" w:type="pct"/>
            <w:vMerge/>
            <w:vAlign w:val="center"/>
          </w:tcPr>
          <w:p w14:paraId="0223321A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8" w:type="pct"/>
            <w:vMerge/>
            <w:vAlign w:val="center"/>
          </w:tcPr>
          <w:p w14:paraId="1B45B177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8" w:type="pct"/>
            <w:vMerge/>
            <w:vAlign w:val="center"/>
          </w:tcPr>
          <w:p w14:paraId="5BB5E78A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2" w:type="pct"/>
            <w:shd w:val="clear" w:color="auto" w:fill="auto"/>
            <w:vAlign w:val="center"/>
          </w:tcPr>
          <w:p w14:paraId="6C808AA6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1.35</w:t>
            </w:r>
          </w:p>
        </w:tc>
        <w:tc>
          <w:tcPr>
            <w:tcW w:w="291" w:type="pct"/>
            <w:vMerge/>
            <w:vAlign w:val="center"/>
          </w:tcPr>
          <w:p w14:paraId="1A53E344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94" w:type="pct"/>
            <w:vMerge/>
            <w:vAlign w:val="center"/>
          </w:tcPr>
          <w:p w14:paraId="1F425CFB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9" w:type="pct"/>
            <w:shd w:val="clear" w:color="auto" w:fill="auto"/>
            <w:vAlign w:val="center"/>
          </w:tcPr>
          <w:p w14:paraId="4FF5C247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257</w:t>
            </w:r>
          </w:p>
        </w:tc>
      </w:tr>
      <w:tr w:rsidR="0038276D" w14:paraId="5411788B" w14:textId="77777777">
        <w:trPr>
          <w:trHeight w:val="280"/>
        </w:trPr>
        <w:tc>
          <w:tcPr>
            <w:tcW w:w="436" w:type="pct"/>
            <w:vMerge/>
            <w:vAlign w:val="center"/>
          </w:tcPr>
          <w:p w14:paraId="67C6785D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 w:val="restart"/>
            <w:shd w:val="clear" w:color="auto" w:fill="auto"/>
            <w:vAlign w:val="center"/>
          </w:tcPr>
          <w:p w14:paraId="4404721C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 w:hint="eastAsia"/>
                <w:color w:val="000000"/>
                <w:sz w:val="16"/>
                <w:szCs w:val="16"/>
              </w:rPr>
              <w:t>[200]</w:t>
            </w:r>
          </w:p>
        </w:tc>
        <w:tc>
          <w:tcPr>
            <w:tcW w:w="544" w:type="pct"/>
            <w:vMerge w:val="restart"/>
            <w:shd w:val="clear" w:color="auto" w:fill="auto"/>
            <w:vAlign w:val="center"/>
          </w:tcPr>
          <w:p w14:paraId="799A6C58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17.08</w:t>
            </w:r>
          </w:p>
        </w:tc>
        <w:tc>
          <w:tcPr>
            <w:tcW w:w="335" w:type="pct"/>
            <w:vMerge w:val="restart"/>
            <w:shd w:val="clear" w:color="auto" w:fill="auto"/>
            <w:vAlign w:val="center"/>
          </w:tcPr>
          <w:p w14:paraId="343B5372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22.22</w:t>
            </w:r>
          </w:p>
        </w:tc>
        <w:tc>
          <w:tcPr>
            <w:tcW w:w="588" w:type="pct"/>
            <w:vMerge/>
            <w:vAlign w:val="center"/>
          </w:tcPr>
          <w:p w14:paraId="62FD1068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8" w:type="pct"/>
            <w:vMerge w:val="restart"/>
            <w:shd w:val="clear" w:color="auto" w:fill="auto"/>
            <w:vAlign w:val="center"/>
          </w:tcPr>
          <w:p w14:paraId="216B5760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2E03BF70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291" w:type="pct"/>
            <w:vMerge w:val="restart"/>
            <w:shd w:val="clear" w:color="auto" w:fill="auto"/>
            <w:vAlign w:val="center"/>
          </w:tcPr>
          <w:p w14:paraId="60D4030D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OOK-4,M=1</w:t>
            </w:r>
          </w:p>
        </w:tc>
        <w:tc>
          <w:tcPr>
            <w:tcW w:w="594" w:type="pct"/>
            <w:vMerge/>
            <w:vAlign w:val="center"/>
          </w:tcPr>
          <w:p w14:paraId="408601FC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9" w:type="pct"/>
            <w:shd w:val="clear" w:color="auto" w:fill="auto"/>
            <w:vAlign w:val="center"/>
          </w:tcPr>
          <w:p w14:paraId="7006E87A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207</w:t>
            </w:r>
          </w:p>
        </w:tc>
      </w:tr>
      <w:tr w:rsidR="0038276D" w14:paraId="1D1EDF83" w14:textId="77777777">
        <w:trPr>
          <w:trHeight w:val="280"/>
        </w:trPr>
        <w:tc>
          <w:tcPr>
            <w:tcW w:w="436" w:type="pct"/>
            <w:vMerge/>
            <w:vAlign w:val="center"/>
          </w:tcPr>
          <w:p w14:paraId="3D4A5FD0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/>
            <w:vAlign w:val="center"/>
          </w:tcPr>
          <w:p w14:paraId="694A76F1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/>
            <w:vAlign w:val="center"/>
          </w:tcPr>
          <w:p w14:paraId="68C1E738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5" w:type="pct"/>
            <w:vMerge/>
            <w:vAlign w:val="center"/>
          </w:tcPr>
          <w:p w14:paraId="71D05038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8" w:type="pct"/>
            <w:vMerge/>
            <w:vAlign w:val="center"/>
          </w:tcPr>
          <w:p w14:paraId="5FA25E5E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8" w:type="pct"/>
            <w:vMerge/>
            <w:vAlign w:val="center"/>
          </w:tcPr>
          <w:p w14:paraId="730B16E2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2" w:type="pct"/>
            <w:shd w:val="clear" w:color="auto" w:fill="auto"/>
            <w:vAlign w:val="center"/>
          </w:tcPr>
          <w:p w14:paraId="0B79DB09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1.75</w:t>
            </w:r>
          </w:p>
        </w:tc>
        <w:tc>
          <w:tcPr>
            <w:tcW w:w="291" w:type="pct"/>
            <w:vMerge/>
            <w:vAlign w:val="center"/>
          </w:tcPr>
          <w:p w14:paraId="5CD4905B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94" w:type="pct"/>
            <w:vMerge/>
            <w:vAlign w:val="center"/>
          </w:tcPr>
          <w:p w14:paraId="61B2D3B7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9" w:type="pct"/>
            <w:shd w:val="clear" w:color="auto" w:fill="auto"/>
            <w:vAlign w:val="center"/>
          </w:tcPr>
          <w:p w14:paraId="2470F976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208,209,210</w:t>
            </w:r>
          </w:p>
        </w:tc>
      </w:tr>
      <w:tr w:rsidR="0038276D" w14:paraId="157A05E7" w14:textId="77777777">
        <w:trPr>
          <w:trHeight w:val="280"/>
        </w:trPr>
        <w:tc>
          <w:tcPr>
            <w:tcW w:w="436" w:type="pct"/>
            <w:vMerge w:val="restart"/>
            <w:shd w:val="clear" w:color="auto" w:fill="auto"/>
            <w:vAlign w:val="center"/>
          </w:tcPr>
          <w:p w14:paraId="44716E8B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544" w:type="pct"/>
            <w:vMerge w:val="restart"/>
            <w:shd w:val="clear" w:color="auto" w:fill="auto"/>
            <w:vAlign w:val="center"/>
          </w:tcPr>
          <w:p w14:paraId="4EAAAF0D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 w:hint="eastAsia"/>
                <w:color w:val="000000"/>
                <w:sz w:val="16"/>
                <w:szCs w:val="16"/>
              </w:rPr>
              <w:t>[213]</w:t>
            </w:r>
          </w:p>
        </w:tc>
        <w:tc>
          <w:tcPr>
            <w:tcW w:w="544" w:type="pct"/>
            <w:vMerge w:val="restart"/>
            <w:shd w:val="clear" w:color="auto" w:fill="auto"/>
            <w:vAlign w:val="center"/>
          </w:tcPr>
          <w:p w14:paraId="050A566D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10.45</w:t>
            </w:r>
          </w:p>
        </w:tc>
        <w:tc>
          <w:tcPr>
            <w:tcW w:w="335" w:type="pct"/>
            <w:vMerge w:val="restart"/>
            <w:shd w:val="clear" w:color="auto" w:fill="auto"/>
            <w:vAlign w:val="center"/>
          </w:tcPr>
          <w:p w14:paraId="78A238C2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14.11</w:t>
            </w:r>
          </w:p>
        </w:tc>
        <w:tc>
          <w:tcPr>
            <w:tcW w:w="588" w:type="pct"/>
            <w:vMerge/>
            <w:vAlign w:val="center"/>
          </w:tcPr>
          <w:p w14:paraId="02686E48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8" w:type="pct"/>
            <w:vMerge/>
            <w:vAlign w:val="center"/>
          </w:tcPr>
          <w:p w14:paraId="7B5B60BF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2" w:type="pct"/>
            <w:shd w:val="clear" w:color="auto" w:fill="auto"/>
            <w:vAlign w:val="center"/>
          </w:tcPr>
          <w:p w14:paraId="7B9B801D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1.08</w:t>
            </w:r>
          </w:p>
        </w:tc>
        <w:tc>
          <w:tcPr>
            <w:tcW w:w="291" w:type="pct"/>
            <w:vMerge w:val="restart"/>
            <w:shd w:val="clear" w:color="auto" w:fill="auto"/>
            <w:vAlign w:val="center"/>
          </w:tcPr>
          <w:p w14:paraId="178ECBB4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OOK-4 with M=1</w:t>
            </w:r>
          </w:p>
        </w:tc>
        <w:tc>
          <w:tcPr>
            <w:tcW w:w="594" w:type="pct"/>
            <w:vMerge/>
            <w:vAlign w:val="center"/>
          </w:tcPr>
          <w:p w14:paraId="5C2972E9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9" w:type="pct"/>
            <w:shd w:val="clear" w:color="auto" w:fill="auto"/>
            <w:vAlign w:val="center"/>
          </w:tcPr>
          <w:p w14:paraId="3D2A292A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252</w:t>
            </w:r>
          </w:p>
        </w:tc>
      </w:tr>
      <w:tr w:rsidR="0038276D" w14:paraId="43F35003" w14:textId="77777777">
        <w:trPr>
          <w:trHeight w:val="280"/>
        </w:trPr>
        <w:tc>
          <w:tcPr>
            <w:tcW w:w="436" w:type="pct"/>
            <w:vMerge/>
            <w:vAlign w:val="center"/>
          </w:tcPr>
          <w:p w14:paraId="05413A00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/>
            <w:vAlign w:val="center"/>
          </w:tcPr>
          <w:p w14:paraId="325AC5A0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/>
            <w:vAlign w:val="center"/>
          </w:tcPr>
          <w:p w14:paraId="5F5C6ABB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5" w:type="pct"/>
            <w:vMerge/>
            <w:vAlign w:val="center"/>
          </w:tcPr>
          <w:p w14:paraId="77777F71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8" w:type="pct"/>
            <w:vMerge/>
            <w:vAlign w:val="center"/>
          </w:tcPr>
          <w:p w14:paraId="3E610764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8" w:type="pct"/>
            <w:shd w:val="clear" w:color="auto" w:fill="auto"/>
            <w:vAlign w:val="center"/>
          </w:tcPr>
          <w:p w14:paraId="2B654C30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6828A481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6.73</w:t>
            </w:r>
          </w:p>
        </w:tc>
        <w:tc>
          <w:tcPr>
            <w:tcW w:w="291" w:type="pct"/>
            <w:vMerge/>
            <w:vAlign w:val="center"/>
          </w:tcPr>
          <w:p w14:paraId="7A3BC53F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94" w:type="pct"/>
            <w:vMerge/>
            <w:vAlign w:val="center"/>
          </w:tcPr>
          <w:p w14:paraId="620B00AA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9" w:type="pct"/>
            <w:shd w:val="clear" w:color="auto" w:fill="auto"/>
            <w:vAlign w:val="center"/>
          </w:tcPr>
          <w:p w14:paraId="5B25607C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262</w:t>
            </w:r>
          </w:p>
        </w:tc>
      </w:tr>
    </w:tbl>
    <w:p w14:paraId="68514A32" w14:textId="77777777" w:rsidR="0038276D" w:rsidRDefault="0038276D" w:rsidP="00E1247C"/>
    <w:p w14:paraId="0BF0E53D" w14:textId="77777777" w:rsidR="0038276D" w:rsidRDefault="00B410C8">
      <w:pPr>
        <w:pStyle w:val="Heading4"/>
      </w:pPr>
      <w:r>
        <w:rPr>
          <w:rFonts w:hint="eastAsia"/>
        </w:rPr>
        <w:lastRenderedPageBreak/>
        <w:t>7.1.4.3</w:t>
      </w:r>
      <w:r>
        <w:tab/>
      </w:r>
      <w:r>
        <w:rPr>
          <w:rFonts w:hint="eastAsia"/>
        </w:rPr>
        <w:t>Device 2b</w:t>
      </w:r>
    </w:p>
    <w:p w14:paraId="440AE8B3" w14:textId="03B41130" w:rsidR="0038276D" w:rsidRDefault="00B410C8" w:rsidP="00E1247C">
      <w:pPr>
        <w:pStyle w:val="TH"/>
      </w:pPr>
      <w:r>
        <w:rPr>
          <w:rFonts w:hint="eastAsia"/>
          <w:noProof/>
        </w:rPr>
        <w:drawing>
          <wp:inline distT="0" distB="0" distL="0" distR="0" wp14:anchorId="4535BE27" wp14:editId="39CCCA71">
            <wp:extent cx="7558405" cy="5457190"/>
            <wp:effectExtent l="0" t="0" r="10795" b="3810"/>
            <wp:docPr id="2002024474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2024474" name="Picture 17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558405" cy="5457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18DE162" w14:textId="2E041EA8" w:rsidR="0038276D" w:rsidRDefault="00E1247C" w:rsidP="00E1247C">
      <w:pPr>
        <w:pStyle w:val="TF"/>
      </w:pPr>
      <w:r>
        <w:rPr>
          <w:rFonts w:hint="eastAsia"/>
        </w:rPr>
        <w:t>Figure 7.1.4.3.1 - 1</w:t>
      </w:r>
    </w:p>
    <w:p w14:paraId="6B0C5BF1" w14:textId="77777777" w:rsidR="0038276D" w:rsidRDefault="00B410C8" w:rsidP="00E1247C">
      <w:pPr>
        <w:pStyle w:val="TH"/>
      </w:pPr>
      <w:r>
        <w:lastRenderedPageBreak/>
        <w:t xml:space="preserve">Table </w:t>
      </w:r>
      <w:r>
        <w:rPr>
          <w:rFonts w:hint="eastAsia"/>
        </w:rPr>
        <w:t>7.1.4.3.1 - 1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41"/>
        <w:gridCol w:w="1550"/>
        <w:gridCol w:w="1550"/>
        <w:gridCol w:w="953"/>
        <w:gridCol w:w="1675"/>
        <w:gridCol w:w="1676"/>
        <w:gridCol w:w="1659"/>
        <w:gridCol w:w="864"/>
        <w:gridCol w:w="1694"/>
        <w:gridCol w:w="1419"/>
      </w:tblGrid>
      <w:tr w:rsidR="0038276D" w14:paraId="56BEBF08" w14:textId="77777777">
        <w:trPr>
          <w:trHeight w:val="280"/>
        </w:trPr>
        <w:tc>
          <w:tcPr>
            <w:tcW w:w="5000" w:type="pct"/>
            <w:gridSpan w:val="10"/>
            <w:shd w:val="clear" w:color="auto" w:fill="auto"/>
            <w:noWrap/>
            <w:vAlign w:val="center"/>
          </w:tcPr>
          <w:p w14:paraId="543029C1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 xml:space="preserve">TDL-A, device 2b, </w:t>
            </w:r>
            <w:proofErr w:type="spellStart"/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RF-ED+device</w:t>
            </w:r>
            <w:proofErr w:type="spellEnd"/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 xml:space="preserve"> 2b, IF/ZIF</w:t>
            </w:r>
          </w:p>
        </w:tc>
      </w:tr>
      <w:tr w:rsidR="0038276D" w14:paraId="7781C526" w14:textId="77777777">
        <w:trPr>
          <w:trHeight w:val="320"/>
        </w:trPr>
        <w:tc>
          <w:tcPr>
            <w:tcW w:w="5000" w:type="pct"/>
            <w:gridSpan w:val="10"/>
            <w:shd w:val="clear" w:color="auto" w:fill="auto"/>
          </w:tcPr>
          <w:p w14:paraId="6EB381A7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R2D LLS</w:t>
            </w:r>
          </w:p>
        </w:tc>
      </w:tr>
      <w:tr w:rsidR="0038276D" w14:paraId="2CCFA05A" w14:textId="77777777">
        <w:trPr>
          <w:trHeight w:val="280"/>
        </w:trPr>
        <w:tc>
          <w:tcPr>
            <w:tcW w:w="436" w:type="pct"/>
            <w:shd w:val="clear" w:color="D9E1F2" w:fill="D9E1F2"/>
            <w:noWrap/>
            <w:vAlign w:val="center"/>
          </w:tcPr>
          <w:p w14:paraId="487528C8" w14:textId="77777777" w:rsidR="0038276D" w:rsidRDefault="00B410C8">
            <w:pPr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info-R2D_BLER</w:t>
            </w:r>
          </w:p>
        </w:tc>
        <w:tc>
          <w:tcPr>
            <w:tcW w:w="544" w:type="pct"/>
            <w:shd w:val="clear" w:color="D9E1F2" w:fill="D9E1F2"/>
            <w:noWrap/>
            <w:vAlign w:val="center"/>
          </w:tcPr>
          <w:p w14:paraId="51AA62BD" w14:textId="77777777" w:rsidR="0038276D" w:rsidRDefault="00B410C8">
            <w:pPr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Source</w:t>
            </w:r>
          </w:p>
        </w:tc>
        <w:tc>
          <w:tcPr>
            <w:tcW w:w="544" w:type="pct"/>
            <w:shd w:val="clear" w:color="D9E1F2" w:fill="D9E1F2"/>
            <w:noWrap/>
            <w:vAlign w:val="center"/>
          </w:tcPr>
          <w:p w14:paraId="109ABD96" w14:textId="77777777" w:rsidR="0038276D" w:rsidRDefault="00B410C8">
            <w:pPr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MinCNR</w:t>
            </w:r>
            <w:proofErr w:type="spellEnd"/>
          </w:p>
        </w:tc>
        <w:tc>
          <w:tcPr>
            <w:tcW w:w="335" w:type="pct"/>
            <w:shd w:val="clear" w:color="D9E1F2" w:fill="D9E1F2"/>
            <w:noWrap/>
            <w:vAlign w:val="center"/>
          </w:tcPr>
          <w:p w14:paraId="1B67DD90" w14:textId="77777777" w:rsidR="0038276D" w:rsidRDefault="00B410C8">
            <w:pPr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MaxCNR</w:t>
            </w:r>
            <w:proofErr w:type="spellEnd"/>
          </w:p>
        </w:tc>
        <w:tc>
          <w:tcPr>
            <w:tcW w:w="588" w:type="pct"/>
            <w:shd w:val="clear" w:color="D9E1F2" w:fill="D9E1F2"/>
            <w:noWrap/>
            <w:vAlign w:val="center"/>
          </w:tcPr>
          <w:p w14:paraId="7AABAE62" w14:textId="77777777" w:rsidR="0038276D" w:rsidRDefault="00B410C8">
            <w:pPr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TransBW</w:t>
            </w:r>
            <w:proofErr w:type="spellEnd"/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[kHz]</w:t>
            </w:r>
          </w:p>
        </w:tc>
        <w:tc>
          <w:tcPr>
            <w:tcW w:w="588" w:type="pct"/>
            <w:shd w:val="clear" w:color="D9E1F2" w:fill="D9E1F2"/>
            <w:noWrap/>
            <w:vAlign w:val="center"/>
          </w:tcPr>
          <w:p w14:paraId="274DD3F9" w14:textId="77777777" w:rsidR="0038276D" w:rsidRDefault="00B410C8">
            <w:pPr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MessageSize</w:t>
            </w:r>
            <w:proofErr w:type="spellEnd"/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[b]</w:t>
            </w:r>
          </w:p>
        </w:tc>
        <w:tc>
          <w:tcPr>
            <w:tcW w:w="582" w:type="pct"/>
            <w:shd w:val="clear" w:color="D9E1F2" w:fill="D9E1F2"/>
            <w:noWrap/>
            <w:vAlign w:val="center"/>
          </w:tcPr>
          <w:p w14:paraId="6FC9C05C" w14:textId="77777777" w:rsidR="0038276D" w:rsidRDefault="00B410C8">
            <w:pPr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DataRate</w:t>
            </w:r>
            <w:proofErr w:type="spellEnd"/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[kbps]</w:t>
            </w:r>
          </w:p>
        </w:tc>
        <w:tc>
          <w:tcPr>
            <w:tcW w:w="291" w:type="pct"/>
            <w:shd w:val="clear" w:color="D9E1F2" w:fill="D9E1F2"/>
            <w:noWrap/>
            <w:vAlign w:val="center"/>
          </w:tcPr>
          <w:p w14:paraId="29E57F83" w14:textId="77777777" w:rsidR="0038276D" w:rsidRDefault="00B410C8">
            <w:pPr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Modulation</w:t>
            </w:r>
          </w:p>
        </w:tc>
        <w:tc>
          <w:tcPr>
            <w:tcW w:w="594" w:type="pct"/>
            <w:shd w:val="clear" w:color="D9E1F2" w:fill="D9E1F2"/>
            <w:noWrap/>
            <w:vAlign w:val="center"/>
          </w:tcPr>
          <w:p w14:paraId="64598241" w14:textId="77777777" w:rsidR="0038276D" w:rsidRDefault="00B410C8">
            <w:pPr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info-device-type</w:t>
            </w:r>
          </w:p>
        </w:tc>
        <w:tc>
          <w:tcPr>
            <w:tcW w:w="499" w:type="pct"/>
            <w:shd w:val="clear" w:color="D9E1F2" w:fill="D9E1F2"/>
            <w:noWrap/>
            <w:vAlign w:val="center"/>
          </w:tcPr>
          <w:p w14:paraId="58E6E442" w14:textId="77777777" w:rsidR="0038276D" w:rsidRDefault="00B410C8">
            <w:pPr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Row Indices</w:t>
            </w:r>
          </w:p>
        </w:tc>
      </w:tr>
      <w:tr w:rsidR="0038276D" w14:paraId="716A791B" w14:textId="77777777">
        <w:trPr>
          <w:trHeight w:val="280"/>
        </w:trPr>
        <w:tc>
          <w:tcPr>
            <w:tcW w:w="436" w:type="pct"/>
            <w:vMerge w:val="restart"/>
            <w:shd w:val="clear" w:color="auto" w:fill="auto"/>
            <w:vAlign w:val="center"/>
          </w:tcPr>
          <w:p w14:paraId="34477782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544" w:type="pct"/>
            <w:shd w:val="clear" w:color="auto" w:fill="auto"/>
            <w:vAlign w:val="center"/>
          </w:tcPr>
          <w:p w14:paraId="34C095C3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 w:hint="eastAsia"/>
                <w:color w:val="000000"/>
                <w:sz w:val="16"/>
                <w:szCs w:val="16"/>
              </w:rPr>
              <w:t>[201]</w:t>
            </w:r>
          </w:p>
        </w:tc>
        <w:tc>
          <w:tcPr>
            <w:tcW w:w="544" w:type="pct"/>
            <w:shd w:val="clear" w:color="auto" w:fill="auto"/>
            <w:vAlign w:val="center"/>
          </w:tcPr>
          <w:p w14:paraId="5B3E2404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</w:t>
            </w:r>
          </w:p>
        </w:tc>
        <w:tc>
          <w:tcPr>
            <w:tcW w:w="335" w:type="pct"/>
            <w:shd w:val="clear" w:color="auto" w:fill="auto"/>
            <w:vAlign w:val="center"/>
          </w:tcPr>
          <w:p w14:paraId="79F8A6E9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</w:t>
            </w:r>
          </w:p>
        </w:tc>
        <w:tc>
          <w:tcPr>
            <w:tcW w:w="588" w:type="pct"/>
            <w:vMerge w:val="restart"/>
            <w:shd w:val="clear" w:color="auto" w:fill="auto"/>
            <w:vAlign w:val="center"/>
          </w:tcPr>
          <w:p w14:paraId="53282357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180</w:t>
            </w:r>
          </w:p>
        </w:tc>
        <w:tc>
          <w:tcPr>
            <w:tcW w:w="588" w:type="pct"/>
            <w:shd w:val="clear" w:color="auto" w:fill="auto"/>
            <w:vAlign w:val="center"/>
          </w:tcPr>
          <w:p w14:paraId="45E0B39F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5857ADA2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291" w:type="pct"/>
            <w:shd w:val="clear" w:color="auto" w:fill="auto"/>
            <w:vAlign w:val="center"/>
          </w:tcPr>
          <w:p w14:paraId="36ACF5A5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OOK</w:t>
            </w:r>
          </w:p>
        </w:tc>
        <w:tc>
          <w:tcPr>
            <w:tcW w:w="594" w:type="pct"/>
            <w:shd w:val="clear" w:color="auto" w:fill="auto"/>
            <w:vAlign w:val="center"/>
          </w:tcPr>
          <w:p w14:paraId="245893F5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device 2b, IF/ZIF</w:t>
            </w:r>
          </w:p>
        </w:tc>
        <w:tc>
          <w:tcPr>
            <w:tcW w:w="499" w:type="pct"/>
            <w:shd w:val="clear" w:color="auto" w:fill="auto"/>
            <w:vAlign w:val="center"/>
          </w:tcPr>
          <w:p w14:paraId="7530EFBF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</w:t>
            </w:r>
          </w:p>
        </w:tc>
      </w:tr>
      <w:tr w:rsidR="0038276D" w14:paraId="0262E0A3" w14:textId="77777777">
        <w:trPr>
          <w:trHeight w:val="280"/>
        </w:trPr>
        <w:tc>
          <w:tcPr>
            <w:tcW w:w="436" w:type="pct"/>
            <w:vMerge/>
            <w:vAlign w:val="center"/>
          </w:tcPr>
          <w:p w14:paraId="1CB4F16E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 w:val="restart"/>
            <w:shd w:val="clear" w:color="auto" w:fill="auto"/>
            <w:vAlign w:val="center"/>
          </w:tcPr>
          <w:p w14:paraId="649EBCBC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 w:hint="eastAsia"/>
                <w:color w:val="000000"/>
                <w:sz w:val="16"/>
                <w:szCs w:val="16"/>
              </w:rPr>
              <w:t>[209]</w:t>
            </w:r>
          </w:p>
        </w:tc>
        <w:tc>
          <w:tcPr>
            <w:tcW w:w="544" w:type="pct"/>
            <w:vMerge w:val="restart"/>
            <w:shd w:val="clear" w:color="auto" w:fill="auto"/>
            <w:vAlign w:val="center"/>
          </w:tcPr>
          <w:p w14:paraId="38BB65D8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-1.7</w:t>
            </w:r>
          </w:p>
        </w:tc>
        <w:tc>
          <w:tcPr>
            <w:tcW w:w="335" w:type="pct"/>
            <w:vMerge w:val="restart"/>
            <w:shd w:val="clear" w:color="auto" w:fill="auto"/>
            <w:vAlign w:val="center"/>
          </w:tcPr>
          <w:p w14:paraId="083ED861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13.1</w:t>
            </w:r>
          </w:p>
        </w:tc>
        <w:tc>
          <w:tcPr>
            <w:tcW w:w="588" w:type="pct"/>
            <w:vMerge/>
            <w:vAlign w:val="center"/>
          </w:tcPr>
          <w:p w14:paraId="6DFFAA99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8" w:type="pct"/>
            <w:vMerge w:val="restart"/>
            <w:shd w:val="clear" w:color="auto" w:fill="auto"/>
            <w:vAlign w:val="center"/>
          </w:tcPr>
          <w:p w14:paraId="0440939E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NaN</w:t>
            </w:r>
            <w:proofErr w:type="spellEnd"/>
          </w:p>
        </w:tc>
        <w:tc>
          <w:tcPr>
            <w:tcW w:w="582" w:type="pct"/>
            <w:shd w:val="clear" w:color="auto" w:fill="auto"/>
            <w:vAlign w:val="center"/>
          </w:tcPr>
          <w:p w14:paraId="3C6BB465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291" w:type="pct"/>
            <w:vMerge w:val="restart"/>
            <w:shd w:val="clear" w:color="auto" w:fill="auto"/>
            <w:vAlign w:val="center"/>
          </w:tcPr>
          <w:p w14:paraId="0AF44FAD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OOK-4</w:t>
            </w:r>
          </w:p>
        </w:tc>
        <w:tc>
          <w:tcPr>
            <w:tcW w:w="594" w:type="pct"/>
            <w:vMerge w:val="restart"/>
            <w:shd w:val="clear" w:color="auto" w:fill="auto"/>
            <w:vAlign w:val="center"/>
          </w:tcPr>
          <w:p w14:paraId="59A1502D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device 2b, RF-ED</w:t>
            </w:r>
          </w:p>
        </w:tc>
        <w:tc>
          <w:tcPr>
            <w:tcW w:w="499" w:type="pct"/>
            <w:shd w:val="clear" w:color="auto" w:fill="auto"/>
            <w:vAlign w:val="center"/>
          </w:tcPr>
          <w:p w14:paraId="1C8DAE42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398</w:t>
            </w:r>
          </w:p>
        </w:tc>
      </w:tr>
      <w:tr w:rsidR="0038276D" w14:paraId="72E13302" w14:textId="77777777">
        <w:trPr>
          <w:trHeight w:val="280"/>
        </w:trPr>
        <w:tc>
          <w:tcPr>
            <w:tcW w:w="436" w:type="pct"/>
            <w:vMerge/>
            <w:vAlign w:val="center"/>
          </w:tcPr>
          <w:p w14:paraId="26508BB5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/>
            <w:vAlign w:val="center"/>
          </w:tcPr>
          <w:p w14:paraId="7B0C64F6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/>
            <w:vAlign w:val="center"/>
          </w:tcPr>
          <w:p w14:paraId="258A29C7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5" w:type="pct"/>
            <w:vMerge/>
            <w:vAlign w:val="center"/>
          </w:tcPr>
          <w:p w14:paraId="40718D3C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8" w:type="pct"/>
            <w:vMerge/>
            <w:vAlign w:val="center"/>
          </w:tcPr>
          <w:p w14:paraId="5F441DBF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8" w:type="pct"/>
            <w:vMerge/>
            <w:vAlign w:val="center"/>
          </w:tcPr>
          <w:p w14:paraId="53361841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2" w:type="pct"/>
            <w:shd w:val="clear" w:color="auto" w:fill="auto"/>
            <w:vAlign w:val="center"/>
          </w:tcPr>
          <w:p w14:paraId="5D4D56B8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28</w:t>
            </w:r>
          </w:p>
        </w:tc>
        <w:tc>
          <w:tcPr>
            <w:tcW w:w="291" w:type="pct"/>
            <w:vMerge/>
            <w:vAlign w:val="center"/>
          </w:tcPr>
          <w:p w14:paraId="7B04BA44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94" w:type="pct"/>
            <w:vMerge/>
            <w:vAlign w:val="center"/>
          </w:tcPr>
          <w:p w14:paraId="7F6AB258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9" w:type="pct"/>
            <w:shd w:val="clear" w:color="auto" w:fill="auto"/>
            <w:vAlign w:val="center"/>
          </w:tcPr>
          <w:p w14:paraId="3B48CCAF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404</w:t>
            </w:r>
          </w:p>
        </w:tc>
      </w:tr>
      <w:tr w:rsidR="0038276D" w14:paraId="228BC3EE" w14:textId="77777777">
        <w:trPr>
          <w:trHeight w:val="280"/>
        </w:trPr>
        <w:tc>
          <w:tcPr>
            <w:tcW w:w="436" w:type="pct"/>
            <w:vMerge/>
            <w:vAlign w:val="center"/>
          </w:tcPr>
          <w:p w14:paraId="446EC0F9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 w:val="restart"/>
            <w:shd w:val="clear" w:color="auto" w:fill="auto"/>
            <w:vAlign w:val="center"/>
          </w:tcPr>
          <w:p w14:paraId="67EDE400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 w:hint="eastAsia"/>
                <w:color w:val="000000"/>
                <w:sz w:val="16"/>
                <w:szCs w:val="16"/>
              </w:rPr>
              <w:t>[192]</w:t>
            </w:r>
          </w:p>
        </w:tc>
        <w:tc>
          <w:tcPr>
            <w:tcW w:w="544" w:type="pct"/>
            <w:vMerge w:val="restart"/>
            <w:shd w:val="clear" w:color="auto" w:fill="auto"/>
            <w:vAlign w:val="center"/>
          </w:tcPr>
          <w:p w14:paraId="2C50C225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26</w:t>
            </w:r>
          </w:p>
        </w:tc>
        <w:tc>
          <w:tcPr>
            <w:tcW w:w="335" w:type="pct"/>
            <w:vMerge w:val="restart"/>
            <w:shd w:val="clear" w:color="auto" w:fill="auto"/>
            <w:vAlign w:val="center"/>
          </w:tcPr>
          <w:p w14:paraId="3134DFBB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27</w:t>
            </w:r>
          </w:p>
        </w:tc>
        <w:tc>
          <w:tcPr>
            <w:tcW w:w="588" w:type="pct"/>
            <w:vMerge/>
            <w:vAlign w:val="center"/>
          </w:tcPr>
          <w:p w14:paraId="5477DE0D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8" w:type="pct"/>
            <w:shd w:val="clear" w:color="auto" w:fill="auto"/>
            <w:vAlign w:val="center"/>
          </w:tcPr>
          <w:p w14:paraId="158E7FC1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16C7B93A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39.9</w:t>
            </w:r>
          </w:p>
        </w:tc>
        <w:tc>
          <w:tcPr>
            <w:tcW w:w="291" w:type="pct"/>
            <w:vMerge w:val="restart"/>
            <w:shd w:val="clear" w:color="auto" w:fill="auto"/>
            <w:vAlign w:val="center"/>
          </w:tcPr>
          <w:p w14:paraId="07199CB2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OOK-4 with M=6</w:t>
            </w:r>
          </w:p>
        </w:tc>
        <w:tc>
          <w:tcPr>
            <w:tcW w:w="594" w:type="pct"/>
            <w:vMerge w:val="restart"/>
            <w:shd w:val="clear" w:color="auto" w:fill="auto"/>
            <w:vAlign w:val="center"/>
          </w:tcPr>
          <w:p w14:paraId="7C9D1C19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device 2b, IF/ZIF</w:t>
            </w:r>
          </w:p>
        </w:tc>
        <w:tc>
          <w:tcPr>
            <w:tcW w:w="499" w:type="pct"/>
            <w:shd w:val="clear" w:color="auto" w:fill="auto"/>
            <w:vAlign w:val="center"/>
          </w:tcPr>
          <w:p w14:paraId="324BD734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134</w:t>
            </w:r>
          </w:p>
        </w:tc>
      </w:tr>
      <w:tr w:rsidR="0038276D" w14:paraId="436A8425" w14:textId="77777777">
        <w:trPr>
          <w:trHeight w:val="280"/>
        </w:trPr>
        <w:tc>
          <w:tcPr>
            <w:tcW w:w="436" w:type="pct"/>
            <w:vMerge/>
            <w:vAlign w:val="center"/>
          </w:tcPr>
          <w:p w14:paraId="66E8335C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/>
            <w:vAlign w:val="center"/>
          </w:tcPr>
          <w:p w14:paraId="75074F93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/>
            <w:vAlign w:val="center"/>
          </w:tcPr>
          <w:p w14:paraId="34849D9C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5" w:type="pct"/>
            <w:vMerge/>
            <w:vAlign w:val="center"/>
          </w:tcPr>
          <w:p w14:paraId="5E9F3007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8" w:type="pct"/>
            <w:vMerge/>
            <w:vAlign w:val="center"/>
          </w:tcPr>
          <w:p w14:paraId="1C026BE4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8" w:type="pct"/>
            <w:shd w:val="clear" w:color="auto" w:fill="auto"/>
            <w:vAlign w:val="center"/>
          </w:tcPr>
          <w:p w14:paraId="23F1BA29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20,96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0B7F7071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27.4,34.6</w:t>
            </w:r>
          </w:p>
        </w:tc>
        <w:tc>
          <w:tcPr>
            <w:tcW w:w="291" w:type="pct"/>
            <w:vMerge/>
            <w:vAlign w:val="center"/>
          </w:tcPr>
          <w:p w14:paraId="330965B6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94" w:type="pct"/>
            <w:vMerge/>
            <w:vAlign w:val="center"/>
          </w:tcPr>
          <w:p w14:paraId="0A8FB59C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9" w:type="pct"/>
            <w:shd w:val="clear" w:color="auto" w:fill="auto"/>
            <w:vAlign w:val="center"/>
          </w:tcPr>
          <w:p w14:paraId="4636E7E1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132,133</w:t>
            </w:r>
          </w:p>
        </w:tc>
      </w:tr>
      <w:tr w:rsidR="0038276D" w14:paraId="3AF335FD" w14:textId="77777777">
        <w:trPr>
          <w:trHeight w:val="280"/>
        </w:trPr>
        <w:tc>
          <w:tcPr>
            <w:tcW w:w="436" w:type="pct"/>
            <w:vMerge/>
            <w:vAlign w:val="center"/>
          </w:tcPr>
          <w:p w14:paraId="685C5E60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 w:val="restart"/>
            <w:shd w:val="clear" w:color="auto" w:fill="auto"/>
            <w:vAlign w:val="center"/>
          </w:tcPr>
          <w:p w14:paraId="3A9D6809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 w:hint="eastAsia"/>
                <w:color w:val="000000"/>
                <w:sz w:val="16"/>
                <w:szCs w:val="16"/>
              </w:rPr>
              <w:t>[203]</w:t>
            </w:r>
          </w:p>
        </w:tc>
        <w:tc>
          <w:tcPr>
            <w:tcW w:w="544" w:type="pct"/>
            <w:vMerge w:val="restart"/>
            <w:shd w:val="clear" w:color="auto" w:fill="auto"/>
            <w:vAlign w:val="center"/>
          </w:tcPr>
          <w:p w14:paraId="43ACEEF8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3.7</w:t>
            </w:r>
          </w:p>
        </w:tc>
        <w:tc>
          <w:tcPr>
            <w:tcW w:w="335" w:type="pct"/>
            <w:vMerge w:val="restart"/>
            <w:shd w:val="clear" w:color="auto" w:fill="auto"/>
            <w:vAlign w:val="center"/>
          </w:tcPr>
          <w:p w14:paraId="5C5887CB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38</w:t>
            </w:r>
          </w:p>
        </w:tc>
        <w:tc>
          <w:tcPr>
            <w:tcW w:w="588" w:type="pct"/>
            <w:vMerge/>
            <w:vAlign w:val="center"/>
          </w:tcPr>
          <w:p w14:paraId="4B5E5F92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8" w:type="pct"/>
            <w:shd w:val="clear" w:color="auto" w:fill="auto"/>
            <w:vAlign w:val="center"/>
          </w:tcPr>
          <w:p w14:paraId="7E85424C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594D4AC7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4.67</w:t>
            </w:r>
          </w:p>
        </w:tc>
        <w:tc>
          <w:tcPr>
            <w:tcW w:w="291" w:type="pct"/>
            <w:vMerge w:val="restart"/>
            <w:shd w:val="clear" w:color="auto" w:fill="auto"/>
            <w:vAlign w:val="center"/>
          </w:tcPr>
          <w:p w14:paraId="053AA729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OOK4-M=1</w:t>
            </w:r>
          </w:p>
        </w:tc>
        <w:tc>
          <w:tcPr>
            <w:tcW w:w="594" w:type="pct"/>
            <w:vMerge/>
            <w:vAlign w:val="center"/>
          </w:tcPr>
          <w:p w14:paraId="362B94D4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9" w:type="pct"/>
            <w:shd w:val="clear" w:color="auto" w:fill="auto"/>
            <w:vAlign w:val="center"/>
          </w:tcPr>
          <w:p w14:paraId="40F9670D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19</w:t>
            </w:r>
          </w:p>
        </w:tc>
      </w:tr>
      <w:tr w:rsidR="0038276D" w14:paraId="1ECB5328" w14:textId="77777777">
        <w:trPr>
          <w:trHeight w:val="280"/>
        </w:trPr>
        <w:tc>
          <w:tcPr>
            <w:tcW w:w="436" w:type="pct"/>
            <w:vMerge/>
            <w:vAlign w:val="center"/>
          </w:tcPr>
          <w:p w14:paraId="1F6B03B4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/>
            <w:vAlign w:val="center"/>
          </w:tcPr>
          <w:p w14:paraId="6779CD3B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/>
            <w:vAlign w:val="center"/>
          </w:tcPr>
          <w:p w14:paraId="46C33D28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5" w:type="pct"/>
            <w:vMerge/>
            <w:vAlign w:val="center"/>
          </w:tcPr>
          <w:p w14:paraId="4B0DF083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8" w:type="pct"/>
            <w:vMerge/>
            <w:vAlign w:val="center"/>
          </w:tcPr>
          <w:p w14:paraId="70D0A847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8" w:type="pct"/>
            <w:shd w:val="clear" w:color="auto" w:fill="auto"/>
            <w:vAlign w:val="center"/>
          </w:tcPr>
          <w:p w14:paraId="0FD4B211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6DBFFCD5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6.67</w:t>
            </w:r>
          </w:p>
        </w:tc>
        <w:tc>
          <w:tcPr>
            <w:tcW w:w="291" w:type="pct"/>
            <w:vMerge/>
            <w:vAlign w:val="center"/>
          </w:tcPr>
          <w:p w14:paraId="79535C3B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94" w:type="pct"/>
            <w:shd w:val="clear" w:color="auto" w:fill="auto"/>
            <w:vAlign w:val="center"/>
          </w:tcPr>
          <w:p w14:paraId="0E063028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device 2b, RF-ED</w:t>
            </w:r>
          </w:p>
        </w:tc>
        <w:tc>
          <w:tcPr>
            <w:tcW w:w="499" w:type="pct"/>
            <w:shd w:val="clear" w:color="auto" w:fill="auto"/>
            <w:vAlign w:val="center"/>
          </w:tcPr>
          <w:p w14:paraId="1E723797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23</w:t>
            </w:r>
          </w:p>
        </w:tc>
      </w:tr>
      <w:tr w:rsidR="0038276D" w14:paraId="37E56F8E" w14:textId="77777777">
        <w:trPr>
          <w:trHeight w:val="280"/>
        </w:trPr>
        <w:tc>
          <w:tcPr>
            <w:tcW w:w="436" w:type="pct"/>
            <w:vMerge/>
            <w:vAlign w:val="center"/>
          </w:tcPr>
          <w:p w14:paraId="7941DAF4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 w:val="restart"/>
            <w:shd w:val="clear" w:color="auto" w:fill="auto"/>
            <w:vAlign w:val="center"/>
          </w:tcPr>
          <w:p w14:paraId="6E79B009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 w:hint="eastAsia"/>
                <w:color w:val="000000"/>
                <w:sz w:val="16"/>
                <w:szCs w:val="16"/>
              </w:rPr>
              <w:t>[213]</w:t>
            </w:r>
          </w:p>
        </w:tc>
        <w:tc>
          <w:tcPr>
            <w:tcW w:w="544" w:type="pct"/>
            <w:vMerge w:val="restart"/>
            <w:shd w:val="clear" w:color="auto" w:fill="auto"/>
            <w:vAlign w:val="center"/>
          </w:tcPr>
          <w:p w14:paraId="4D632A9A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15.31</w:t>
            </w:r>
          </w:p>
        </w:tc>
        <w:tc>
          <w:tcPr>
            <w:tcW w:w="335" w:type="pct"/>
            <w:vMerge w:val="restart"/>
            <w:shd w:val="clear" w:color="auto" w:fill="auto"/>
            <w:vAlign w:val="center"/>
          </w:tcPr>
          <w:p w14:paraId="70662DFC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21</w:t>
            </w:r>
          </w:p>
        </w:tc>
        <w:tc>
          <w:tcPr>
            <w:tcW w:w="588" w:type="pct"/>
            <w:vMerge/>
            <w:vAlign w:val="center"/>
          </w:tcPr>
          <w:p w14:paraId="1AFF06CC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8" w:type="pct"/>
            <w:shd w:val="clear" w:color="auto" w:fill="auto"/>
            <w:vAlign w:val="center"/>
          </w:tcPr>
          <w:p w14:paraId="44B48977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5D0A6D66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1.08</w:t>
            </w:r>
          </w:p>
        </w:tc>
        <w:tc>
          <w:tcPr>
            <w:tcW w:w="291" w:type="pct"/>
            <w:vMerge w:val="restart"/>
            <w:shd w:val="clear" w:color="auto" w:fill="auto"/>
            <w:vAlign w:val="center"/>
          </w:tcPr>
          <w:p w14:paraId="7413D3B8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OOK-4 with M=1</w:t>
            </w:r>
          </w:p>
        </w:tc>
        <w:tc>
          <w:tcPr>
            <w:tcW w:w="594" w:type="pct"/>
            <w:vMerge w:val="restart"/>
            <w:shd w:val="clear" w:color="auto" w:fill="auto"/>
            <w:vAlign w:val="center"/>
          </w:tcPr>
          <w:p w14:paraId="37AE28BD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device 2b, IF/ZIF</w:t>
            </w:r>
          </w:p>
        </w:tc>
        <w:tc>
          <w:tcPr>
            <w:tcW w:w="499" w:type="pct"/>
            <w:shd w:val="clear" w:color="auto" w:fill="auto"/>
            <w:vAlign w:val="center"/>
          </w:tcPr>
          <w:p w14:paraId="2F5DADE8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234</w:t>
            </w:r>
          </w:p>
        </w:tc>
      </w:tr>
      <w:tr w:rsidR="0038276D" w14:paraId="4E2E12C9" w14:textId="77777777">
        <w:trPr>
          <w:trHeight w:val="280"/>
        </w:trPr>
        <w:tc>
          <w:tcPr>
            <w:tcW w:w="436" w:type="pct"/>
            <w:vMerge/>
            <w:vAlign w:val="center"/>
          </w:tcPr>
          <w:p w14:paraId="77F55EFE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/>
            <w:vAlign w:val="center"/>
          </w:tcPr>
          <w:p w14:paraId="1B4A3042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/>
            <w:vAlign w:val="center"/>
          </w:tcPr>
          <w:p w14:paraId="082A22BB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5" w:type="pct"/>
            <w:vMerge/>
            <w:vAlign w:val="center"/>
          </w:tcPr>
          <w:p w14:paraId="53830FBD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8" w:type="pct"/>
            <w:vMerge/>
            <w:vAlign w:val="center"/>
          </w:tcPr>
          <w:p w14:paraId="65FF9B27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8" w:type="pct"/>
            <w:shd w:val="clear" w:color="auto" w:fill="auto"/>
            <w:vAlign w:val="center"/>
          </w:tcPr>
          <w:p w14:paraId="19F00AAD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28D64AB8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291" w:type="pct"/>
            <w:vMerge/>
            <w:vAlign w:val="center"/>
          </w:tcPr>
          <w:p w14:paraId="3FFD2D57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94" w:type="pct"/>
            <w:vMerge/>
            <w:vAlign w:val="center"/>
          </w:tcPr>
          <w:p w14:paraId="6EC13ACB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9" w:type="pct"/>
            <w:shd w:val="clear" w:color="auto" w:fill="auto"/>
            <w:vAlign w:val="center"/>
          </w:tcPr>
          <w:p w14:paraId="05F975EF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239</w:t>
            </w:r>
          </w:p>
        </w:tc>
      </w:tr>
      <w:tr w:rsidR="0038276D" w14:paraId="7F85AB96" w14:textId="77777777">
        <w:trPr>
          <w:trHeight w:val="280"/>
        </w:trPr>
        <w:tc>
          <w:tcPr>
            <w:tcW w:w="436" w:type="pct"/>
            <w:vMerge/>
            <w:vAlign w:val="center"/>
          </w:tcPr>
          <w:p w14:paraId="5893955D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 w:val="restart"/>
            <w:shd w:val="clear" w:color="auto" w:fill="auto"/>
            <w:vAlign w:val="center"/>
          </w:tcPr>
          <w:p w14:paraId="30D603A7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 w:hint="eastAsia"/>
                <w:color w:val="000000"/>
                <w:sz w:val="16"/>
                <w:szCs w:val="16"/>
              </w:rPr>
              <w:t>[191]</w:t>
            </w:r>
          </w:p>
        </w:tc>
        <w:tc>
          <w:tcPr>
            <w:tcW w:w="544" w:type="pct"/>
            <w:vMerge w:val="restart"/>
            <w:shd w:val="clear" w:color="auto" w:fill="auto"/>
            <w:vAlign w:val="center"/>
          </w:tcPr>
          <w:p w14:paraId="1D56E29B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30.8</w:t>
            </w:r>
          </w:p>
        </w:tc>
        <w:tc>
          <w:tcPr>
            <w:tcW w:w="335" w:type="pct"/>
            <w:vMerge w:val="restart"/>
            <w:shd w:val="clear" w:color="auto" w:fill="auto"/>
            <w:vAlign w:val="center"/>
          </w:tcPr>
          <w:p w14:paraId="29400BFB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35</w:t>
            </w:r>
          </w:p>
        </w:tc>
        <w:tc>
          <w:tcPr>
            <w:tcW w:w="588" w:type="pct"/>
            <w:vMerge/>
            <w:vAlign w:val="center"/>
          </w:tcPr>
          <w:p w14:paraId="19187474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8" w:type="pct"/>
            <w:shd w:val="clear" w:color="auto" w:fill="auto"/>
            <w:vAlign w:val="center"/>
          </w:tcPr>
          <w:p w14:paraId="5A383891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582" w:type="pct"/>
            <w:vMerge w:val="restart"/>
            <w:shd w:val="clear" w:color="auto" w:fill="auto"/>
            <w:vAlign w:val="center"/>
          </w:tcPr>
          <w:p w14:paraId="39DEF5E2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291" w:type="pct"/>
            <w:vMerge w:val="restart"/>
            <w:shd w:val="clear" w:color="auto" w:fill="auto"/>
            <w:vAlign w:val="center"/>
          </w:tcPr>
          <w:p w14:paraId="398BA576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ook-1</w:t>
            </w:r>
          </w:p>
        </w:tc>
        <w:tc>
          <w:tcPr>
            <w:tcW w:w="594" w:type="pct"/>
            <w:vMerge w:val="restart"/>
            <w:shd w:val="clear" w:color="auto" w:fill="auto"/>
            <w:vAlign w:val="center"/>
          </w:tcPr>
          <w:p w14:paraId="3D5768D9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device 2b, RF-ED</w:t>
            </w:r>
          </w:p>
        </w:tc>
        <w:tc>
          <w:tcPr>
            <w:tcW w:w="499" w:type="pct"/>
            <w:shd w:val="clear" w:color="auto" w:fill="auto"/>
            <w:vAlign w:val="center"/>
          </w:tcPr>
          <w:p w14:paraId="5D5E2386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154,160</w:t>
            </w:r>
          </w:p>
        </w:tc>
      </w:tr>
      <w:tr w:rsidR="0038276D" w14:paraId="5CA818CF" w14:textId="77777777">
        <w:trPr>
          <w:trHeight w:val="280"/>
        </w:trPr>
        <w:tc>
          <w:tcPr>
            <w:tcW w:w="436" w:type="pct"/>
            <w:vMerge/>
            <w:vAlign w:val="center"/>
          </w:tcPr>
          <w:p w14:paraId="46148683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/>
            <w:vAlign w:val="center"/>
          </w:tcPr>
          <w:p w14:paraId="1C793485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/>
            <w:vAlign w:val="center"/>
          </w:tcPr>
          <w:p w14:paraId="70E09F7D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5" w:type="pct"/>
            <w:vMerge/>
            <w:vAlign w:val="center"/>
          </w:tcPr>
          <w:p w14:paraId="7453820E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8" w:type="pct"/>
            <w:vMerge/>
            <w:vAlign w:val="center"/>
          </w:tcPr>
          <w:p w14:paraId="42B158D5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8" w:type="pct"/>
            <w:vMerge w:val="restart"/>
            <w:shd w:val="clear" w:color="auto" w:fill="auto"/>
            <w:vAlign w:val="center"/>
          </w:tcPr>
          <w:p w14:paraId="28A9C610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582" w:type="pct"/>
            <w:vMerge/>
            <w:vAlign w:val="center"/>
          </w:tcPr>
          <w:p w14:paraId="14200FC2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/>
            <w:vAlign w:val="center"/>
          </w:tcPr>
          <w:p w14:paraId="2D0944F1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94" w:type="pct"/>
            <w:vMerge/>
            <w:vAlign w:val="center"/>
          </w:tcPr>
          <w:p w14:paraId="57A6A59F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9" w:type="pct"/>
            <w:shd w:val="clear" w:color="auto" w:fill="auto"/>
            <w:vAlign w:val="center"/>
          </w:tcPr>
          <w:p w14:paraId="2F2C96F6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144</w:t>
            </w:r>
          </w:p>
        </w:tc>
      </w:tr>
      <w:tr w:rsidR="0038276D" w14:paraId="7D40DFA2" w14:textId="77777777">
        <w:trPr>
          <w:trHeight w:val="280"/>
        </w:trPr>
        <w:tc>
          <w:tcPr>
            <w:tcW w:w="436" w:type="pct"/>
            <w:vMerge/>
            <w:vAlign w:val="center"/>
          </w:tcPr>
          <w:p w14:paraId="37CC94F1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 w:val="restart"/>
            <w:shd w:val="clear" w:color="auto" w:fill="auto"/>
            <w:vAlign w:val="center"/>
          </w:tcPr>
          <w:p w14:paraId="3E7AAFED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 w:hint="eastAsia"/>
                <w:color w:val="000000"/>
                <w:sz w:val="16"/>
                <w:szCs w:val="16"/>
              </w:rPr>
              <w:t>[212]</w:t>
            </w:r>
          </w:p>
        </w:tc>
        <w:tc>
          <w:tcPr>
            <w:tcW w:w="544" w:type="pct"/>
            <w:vMerge w:val="restart"/>
            <w:shd w:val="clear" w:color="auto" w:fill="auto"/>
            <w:vAlign w:val="center"/>
          </w:tcPr>
          <w:p w14:paraId="03BBF0CA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22</w:t>
            </w:r>
          </w:p>
        </w:tc>
        <w:tc>
          <w:tcPr>
            <w:tcW w:w="335" w:type="pct"/>
            <w:vMerge/>
            <w:vAlign w:val="center"/>
          </w:tcPr>
          <w:p w14:paraId="5C11391E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8" w:type="pct"/>
            <w:vMerge/>
            <w:vAlign w:val="center"/>
          </w:tcPr>
          <w:p w14:paraId="1BC91588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8" w:type="pct"/>
            <w:vMerge/>
            <w:vAlign w:val="center"/>
          </w:tcPr>
          <w:p w14:paraId="0C4BCFE3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2" w:type="pct"/>
            <w:vMerge/>
            <w:vAlign w:val="center"/>
          </w:tcPr>
          <w:p w14:paraId="5372E3E5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shd w:val="clear" w:color="auto" w:fill="auto"/>
            <w:vAlign w:val="center"/>
          </w:tcPr>
          <w:p w14:paraId="799DBD60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OOK-4, M=1</w:t>
            </w:r>
          </w:p>
        </w:tc>
        <w:tc>
          <w:tcPr>
            <w:tcW w:w="594" w:type="pct"/>
            <w:vMerge/>
            <w:vAlign w:val="center"/>
          </w:tcPr>
          <w:p w14:paraId="33770F60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9" w:type="pct"/>
            <w:shd w:val="clear" w:color="auto" w:fill="auto"/>
            <w:vAlign w:val="center"/>
          </w:tcPr>
          <w:p w14:paraId="7995A752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293,319</w:t>
            </w:r>
          </w:p>
        </w:tc>
      </w:tr>
      <w:tr w:rsidR="0038276D" w14:paraId="02DE14B4" w14:textId="77777777">
        <w:trPr>
          <w:trHeight w:val="280"/>
        </w:trPr>
        <w:tc>
          <w:tcPr>
            <w:tcW w:w="436" w:type="pct"/>
            <w:vMerge/>
            <w:vAlign w:val="center"/>
          </w:tcPr>
          <w:p w14:paraId="3CD04AF4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/>
            <w:vAlign w:val="center"/>
          </w:tcPr>
          <w:p w14:paraId="1DD84B49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/>
            <w:vAlign w:val="center"/>
          </w:tcPr>
          <w:p w14:paraId="0DCCDE6E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5" w:type="pct"/>
            <w:vMerge/>
            <w:vAlign w:val="center"/>
          </w:tcPr>
          <w:p w14:paraId="077DCA34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8" w:type="pct"/>
            <w:vMerge/>
            <w:vAlign w:val="center"/>
          </w:tcPr>
          <w:p w14:paraId="7FC2CEC1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8" w:type="pct"/>
            <w:vMerge/>
            <w:vAlign w:val="center"/>
          </w:tcPr>
          <w:p w14:paraId="6F82C636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2" w:type="pct"/>
            <w:shd w:val="clear" w:color="auto" w:fill="auto"/>
            <w:vAlign w:val="center"/>
          </w:tcPr>
          <w:p w14:paraId="06FAE874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28</w:t>
            </w:r>
          </w:p>
        </w:tc>
        <w:tc>
          <w:tcPr>
            <w:tcW w:w="291" w:type="pct"/>
            <w:shd w:val="clear" w:color="auto" w:fill="auto"/>
            <w:vAlign w:val="center"/>
          </w:tcPr>
          <w:p w14:paraId="62B44DBB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OOK-4, M=4</w:t>
            </w:r>
          </w:p>
        </w:tc>
        <w:tc>
          <w:tcPr>
            <w:tcW w:w="594" w:type="pct"/>
            <w:vMerge/>
            <w:vAlign w:val="center"/>
          </w:tcPr>
          <w:p w14:paraId="3A16E37D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9" w:type="pct"/>
            <w:shd w:val="clear" w:color="auto" w:fill="auto"/>
            <w:vAlign w:val="center"/>
          </w:tcPr>
          <w:p w14:paraId="1B22031C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299,325</w:t>
            </w:r>
          </w:p>
        </w:tc>
      </w:tr>
      <w:tr w:rsidR="0038276D" w14:paraId="611056CB" w14:textId="77777777">
        <w:trPr>
          <w:trHeight w:val="280"/>
        </w:trPr>
        <w:tc>
          <w:tcPr>
            <w:tcW w:w="436" w:type="pct"/>
            <w:vMerge/>
            <w:vAlign w:val="center"/>
          </w:tcPr>
          <w:p w14:paraId="1CCCF477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 w:val="restart"/>
            <w:shd w:val="clear" w:color="auto" w:fill="auto"/>
            <w:vAlign w:val="center"/>
          </w:tcPr>
          <w:p w14:paraId="7DCB401D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 w:hint="eastAsia"/>
                <w:color w:val="000000"/>
                <w:sz w:val="16"/>
                <w:szCs w:val="16"/>
              </w:rPr>
              <w:t>[207]</w:t>
            </w:r>
          </w:p>
        </w:tc>
        <w:tc>
          <w:tcPr>
            <w:tcW w:w="544" w:type="pct"/>
            <w:vMerge w:val="restart"/>
            <w:shd w:val="clear" w:color="auto" w:fill="auto"/>
            <w:vAlign w:val="center"/>
          </w:tcPr>
          <w:p w14:paraId="796782EE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7.36</w:t>
            </w:r>
          </w:p>
        </w:tc>
        <w:tc>
          <w:tcPr>
            <w:tcW w:w="335" w:type="pct"/>
            <w:vMerge w:val="restart"/>
            <w:shd w:val="clear" w:color="auto" w:fill="auto"/>
            <w:vAlign w:val="center"/>
          </w:tcPr>
          <w:p w14:paraId="1316E1F8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23.27</w:t>
            </w:r>
          </w:p>
        </w:tc>
        <w:tc>
          <w:tcPr>
            <w:tcW w:w="588" w:type="pct"/>
            <w:vMerge/>
            <w:vAlign w:val="center"/>
          </w:tcPr>
          <w:p w14:paraId="6FE7A428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8" w:type="pct"/>
            <w:vMerge/>
            <w:vAlign w:val="center"/>
          </w:tcPr>
          <w:p w14:paraId="24919429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2" w:type="pct"/>
            <w:shd w:val="clear" w:color="auto" w:fill="auto"/>
            <w:vAlign w:val="center"/>
          </w:tcPr>
          <w:p w14:paraId="7FEDA5A8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291" w:type="pct"/>
            <w:vMerge w:val="restart"/>
            <w:shd w:val="clear" w:color="auto" w:fill="auto"/>
            <w:vAlign w:val="center"/>
          </w:tcPr>
          <w:p w14:paraId="5AF92A25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OOK-4 w/ M=4</w:t>
            </w:r>
          </w:p>
        </w:tc>
        <w:tc>
          <w:tcPr>
            <w:tcW w:w="594" w:type="pct"/>
            <w:vMerge w:val="restart"/>
            <w:shd w:val="clear" w:color="auto" w:fill="auto"/>
            <w:vAlign w:val="center"/>
          </w:tcPr>
          <w:p w14:paraId="23D2C10F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device 2b, IF/ZIF</w:t>
            </w:r>
          </w:p>
        </w:tc>
        <w:tc>
          <w:tcPr>
            <w:tcW w:w="499" w:type="pct"/>
            <w:shd w:val="clear" w:color="auto" w:fill="auto"/>
            <w:vAlign w:val="center"/>
          </w:tcPr>
          <w:p w14:paraId="67451A57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106</w:t>
            </w:r>
          </w:p>
        </w:tc>
      </w:tr>
      <w:tr w:rsidR="0038276D" w14:paraId="58307D6A" w14:textId="77777777">
        <w:trPr>
          <w:trHeight w:val="280"/>
        </w:trPr>
        <w:tc>
          <w:tcPr>
            <w:tcW w:w="436" w:type="pct"/>
            <w:vMerge/>
            <w:vAlign w:val="center"/>
          </w:tcPr>
          <w:p w14:paraId="4ADE85C2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/>
            <w:vAlign w:val="center"/>
          </w:tcPr>
          <w:p w14:paraId="55BE3F6A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/>
            <w:vAlign w:val="center"/>
          </w:tcPr>
          <w:p w14:paraId="7E939A79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5" w:type="pct"/>
            <w:vMerge/>
            <w:vAlign w:val="center"/>
          </w:tcPr>
          <w:p w14:paraId="7F9A1368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8" w:type="pct"/>
            <w:vMerge/>
            <w:vAlign w:val="center"/>
          </w:tcPr>
          <w:p w14:paraId="54E77BEF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8" w:type="pct"/>
            <w:vMerge/>
            <w:vAlign w:val="center"/>
          </w:tcPr>
          <w:p w14:paraId="4F8A631B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2" w:type="pct"/>
            <w:shd w:val="clear" w:color="auto" w:fill="auto"/>
            <w:vAlign w:val="center"/>
          </w:tcPr>
          <w:p w14:paraId="0B08D023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56</w:t>
            </w:r>
          </w:p>
        </w:tc>
        <w:tc>
          <w:tcPr>
            <w:tcW w:w="291" w:type="pct"/>
            <w:vMerge/>
            <w:vAlign w:val="center"/>
          </w:tcPr>
          <w:p w14:paraId="6C259392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94" w:type="pct"/>
            <w:vMerge/>
            <w:vAlign w:val="center"/>
          </w:tcPr>
          <w:p w14:paraId="789B4577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9" w:type="pct"/>
            <w:shd w:val="clear" w:color="auto" w:fill="auto"/>
            <w:vAlign w:val="center"/>
          </w:tcPr>
          <w:p w14:paraId="77C4E921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100</w:t>
            </w:r>
          </w:p>
        </w:tc>
      </w:tr>
      <w:tr w:rsidR="0038276D" w14:paraId="53D3342B" w14:textId="77777777">
        <w:trPr>
          <w:trHeight w:val="280"/>
        </w:trPr>
        <w:tc>
          <w:tcPr>
            <w:tcW w:w="436" w:type="pct"/>
            <w:vMerge/>
            <w:vAlign w:val="center"/>
          </w:tcPr>
          <w:p w14:paraId="57483109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shd w:val="clear" w:color="auto" w:fill="auto"/>
            <w:vAlign w:val="center"/>
          </w:tcPr>
          <w:p w14:paraId="078E04D5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 w:hint="eastAsia"/>
                <w:color w:val="000000"/>
                <w:sz w:val="16"/>
                <w:szCs w:val="16"/>
              </w:rPr>
              <w:t>[210]</w:t>
            </w:r>
          </w:p>
        </w:tc>
        <w:tc>
          <w:tcPr>
            <w:tcW w:w="544" w:type="pct"/>
            <w:shd w:val="clear" w:color="auto" w:fill="auto"/>
            <w:vAlign w:val="center"/>
          </w:tcPr>
          <w:p w14:paraId="6E5C1BB2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27</w:t>
            </w:r>
          </w:p>
        </w:tc>
        <w:tc>
          <w:tcPr>
            <w:tcW w:w="335" w:type="pct"/>
            <w:shd w:val="clear" w:color="auto" w:fill="auto"/>
            <w:vAlign w:val="center"/>
          </w:tcPr>
          <w:p w14:paraId="5E9F5DF8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27</w:t>
            </w:r>
          </w:p>
        </w:tc>
        <w:tc>
          <w:tcPr>
            <w:tcW w:w="588" w:type="pct"/>
            <w:vMerge/>
            <w:vAlign w:val="center"/>
          </w:tcPr>
          <w:p w14:paraId="22E4D8EC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8" w:type="pct"/>
            <w:vMerge/>
            <w:vAlign w:val="center"/>
          </w:tcPr>
          <w:p w14:paraId="4062A9CE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2" w:type="pct"/>
            <w:vMerge w:val="restart"/>
            <w:shd w:val="clear" w:color="auto" w:fill="auto"/>
            <w:vAlign w:val="center"/>
          </w:tcPr>
          <w:p w14:paraId="24191609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291" w:type="pct"/>
            <w:shd w:val="clear" w:color="auto" w:fill="auto"/>
            <w:vAlign w:val="center"/>
          </w:tcPr>
          <w:p w14:paraId="716F14B5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OOK-4 with M=1</w:t>
            </w:r>
          </w:p>
        </w:tc>
        <w:tc>
          <w:tcPr>
            <w:tcW w:w="594" w:type="pct"/>
            <w:vMerge/>
            <w:vAlign w:val="center"/>
          </w:tcPr>
          <w:p w14:paraId="4D7A61DC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9" w:type="pct"/>
            <w:shd w:val="clear" w:color="auto" w:fill="auto"/>
            <w:vAlign w:val="center"/>
          </w:tcPr>
          <w:p w14:paraId="6B09035F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121,123</w:t>
            </w:r>
          </w:p>
        </w:tc>
      </w:tr>
      <w:tr w:rsidR="0038276D" w14:paraId="4C45C964" w14:textId="77777777">
        <w:trPr>
          <w:trHeight w:val="280"/>
        </w:trPr>
        <w:tc>
          <w:tcPr>
            <w:tcW w:w="436" w:type="pct"/>
            <w:vMerge/>
            <w:vAlign w:val="center"/>
          </w:tcPr>
          <w:p w14:paraId="68853BBF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 w:val="restart"/>
            <w:shd w:val="clear" w:color="auto" w:fill="auto"/>
            <w:vAlign w:val="center"/>
          </w:tcPr>
          <w:p w14:paraId="5A51FE54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 w:hint="eastAsia"/>
                <w:color w:val="000000"/>
                <w:sz w:val="16"/>
                <w:szCs w:val="16"/>
              </w:rPr>
              <w:t>[214]</w:t>
            </w:r>
          </w:p>
        </w:tc>
        <w:tc>
          <w:tcPr>
            <w:tcW w:w="544" w:type="pct"/>
            <w:vMerge w:val="restart"/>
            <w:shd w:val="clear" w:color="auto" w:fill="auto"/>
            <w:vAlign w:val="center"/>
          </w:tcPr>
          <w:p w14:paraId="1696C498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15.6</w:t>
            </w:r>
          </w:p>
        </w:tc>
        <w:tc>
          <w:tcPr>
            <w:tcW w:w="335" w:type="pct"/>
            <w:vMerge w:val="restart"/>
            <w:shd w:val="clear" w:color="auto" w:fill="auto"/>
            <w:vAlign w:val="center"/>
          </w:tcPr>
          <w:p w14:paraId="3100BA29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19.61</w:t>
            </w:r>
          </w:p>
        </w:tc>
        <w:tc>
          <w:tcPr>
            <w:tcW w:w="588" w:type="pct"/>
            <w:vMerge/>
            <w:vAlign w:val="center"/>
          </w:tcPr>
          <w:p w14:paraId="03F2808E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8" w:type="pct"/>
            <w:vMerge w:val="restart"/>
            <w:shd w:val="clear" w:color="auto" w:fill="auto"/>
            <w:vAlign w:val="center"/>
          </w:tcPr>
          <w:p w14:paraId="093A69E8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582" w:type="pct"/>
            <w:vMerge/>
            <w:vAlign w:val="center"/>
          </w:tcPr>
          <w:p w14:paraId="20FDA41A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 w:val="restart"/>
            <w:shd w:val="clear" w:color="auto" w:fill="auto"/>
            <w:vAlign w:val="center"/>
          </w:tcPr>
          <w:p w14:paraId="3D8D437A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OOK-1, M=1</w:t>
            </w:r>
          </w:p>
        </w:tc>
        <w:tc>
          <w:tcPr>
            <w:tcW w:w="594" w:type="pct"/>
            <w:vMerge w:val="restart"/>
            <w:shd w:val="clear" w:color="auto" w:fill="auto"/>
            <w:vAlign w:val="center"/>
          </w:tcPr>
          <w:p w14:paraId="6F62647A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device 2b, RF-ED</w:t>
            </w:r>
          </w:p>
        </w:tc>
        <w:tc>
          <w:tcPr>
            <w:tcW w:w="499" w:type="pct"/>
            <w:shd w:val="clear" w:color="auto" w:fill="auto"/>
            <w:vAlign w:val="center"/>
          </w:tcPr>
          <w:p w14:paraId="2CB58F43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91</w:t>
            </w:r>
          </w:p>
        </w:tc>
      </w:tr>
      <w:tr w:rsidR="0038276D" w14:paraId="09D404B3" w14:textId="77777777">
        <w:trPr>
          <w:trHeight w:val="280"/>
        </w:trPr>
        <w:tc>
          <w:tcPr>
            <w:tcW w:w="436" w:type="pct"/>
            <w:vMerge/>
            <w:vAlign w:val="center"/>
          </w:tcPr>
          <w:p w14:paraId="2C4BE92E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/>
            <w:vAlign w:val="center"/>
          </w:tcPr>
          <w:p w14:paraId="773D5A1B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/>
            <w:vAlign w:val="center"/>
          </w:tcPr>
          <w:p w14:paraId="07B6BA31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5" w:type="pct"/>
            <w:vMerge/>
            <w:vAlign w:val="center"/>
          </w:tcPr>
          <w:p w14:paraId="0811B15C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8" w:type="pct"/>
            <w:vMerge/>
            <w:vAlign w:val="center"/>
          </w:tcPr>
          <w:p w14:paraId="29CDDBCF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8" w:type="pct"/>
            <w:vMerge/>
            <w:vAlign w:val="center"/>
          </w:tcPr>
          <w:p w14:paraId="59764F51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2" w:type="pct"/>
            <w:vMerge/>
            <w:vAlign w:val="center"/>
          </w:tcPr>
          <w:p w14:paraId="2ACDBC54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/>
            <w:vAlign w:val="center"/>
          </w:tcPr>
          <w:p w14:paraId="31BEBD8E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94" w:type="pct"/>
            <w:vMerge/>
            <w:vAlign w:val="center"/>
          </w:tcPr>
          <w:p w14:paraId="7D7ABEA8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9" w:type="pct"/>
            <w:shd w:val="clear" w:color="auto" w:fill="auto"/>
            <w:vAlign w:val="center"/>
          </w:tcPr>
          <w:p w14:paraId="68F13D92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89</w:t>
            </w:r>
          </w:p>
        </w:tc>
      </w:tr>
      <w:tr w:rsidR="0038276D" w14:paraId="457CB1FC" w14:textId="77777777">
        <w:trPr>
          <w:trHeight w:val="280"/>
        </w:trPr>
        <w:tc>
          <w:tcPr>
            <w:tcW w:w="436" w:type="pct"/>
            <w:vMerge/>
            <w:vAlign w:val="center"/>
          </w:tcPr>
          <w:p w14:paraId="25C507C4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 w:val="restart"/>
            <w:shd w:val="clear" w:color="auto" w:fill="auto"/>
            <w:vAlign w:val="center"/>
          </w:tcPr>
          <w:p w14:paraId="12C7C1A6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 w:hint="eastAsia"/>
                <w:color w:val="000000"/>
                <w:sz w:val="16"/>
                <w:szCs w:val="16"/>
              </w:rPr>
              <w:t>[202]</w:t>
            </w:r>
          </w:p>
        </w:tc>
        <w:tc>
          <w:tcPr>
            <w:tcW w:w="544" w:type="pct"/>
            <w:vMerge w:val="restart"/>
            <w:shd w:val="clear" w:color="auto" w:fill="auto"/>
            <w:vAlign w:val="center"/>
          </w:tcPr>
          <w:p w14:paraId="145CAFCF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11</w:t>
            </w:r>
          </w:p>
        </w:tc>
        <w:tc>
          <w:tcPr>
            <w:tcW w:w="335" w:type="pct"/>
            <w:vMerge w:val="restart"/>
            <w:shd w:val="clear" w:color="auto" w:fill="auto"/>
            <w:vAlign w:val="center"/>
          </w:tcPr>
          <w:p w14:paraId="42D15C02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12.5</w:t>
            </w:r>
          </w:p>
        </w:tc>
        <w:tc>
          <w:tcPr>
            <w:tcW w:w="588" w:type="pct"/>
            <w:vMerge/>
            <w:vAlign w:val="center"/>
          </w:tcPr>
          <w:p w14:paraId="74C3A153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8" w:type="pct"/>
            <w:vMerge/>
            <w:vAlign w:val="center"/>
          </w:tcPr>
          <w:p w14:paraId="1010DCE0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2" w:type="pct"/>
            <w:shd w:val="clear" w:color="auto" w:fill="auto"/>
            <w:vAlign w:val="center"/>
          </w:tcPr>
          <w:p w14:paraId="71F62A41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291" w:type="pct"/>
            <w:shd w:val="clear" w:color="auto" w:fill="auto"/>
            <w:vAlign w:val="center"/>
          </w:tcPr>
          <w:p w14:paraId="0BBFF840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ook-1</w:t>
            </w:r>
          </w:p>
        </w:tc>
        <w:tc>
          <w:tcPr>
            <w:tcW w:w="594" w:type="pct"/>
            <w:vMerge w:val="restart"/>
            <w:shd w:val="clear" w:color="auto" w:fill="auto"/>
            <w:vAlign w:val="center"/>
          </w:tcPr>
          <w:p w14:paraId="5EA373CF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device 2b, IF/ZIF</w:t>
            </w:r>
          </w:p>
        </w:tc>
        <w:tc>
          <w:tcPr>
            <w:tcW w:w="499" w:type="pct"/>
            <w:shd w:val="clear" w:color="auto" w:fill="auto"/>
            <w:vAlign w:val="center"/>
          </w:tcPr>
          <w:p w14:paraId="3F9EADC2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81</w:t>
            </w:r>
          </w:p>
        </w:tc>
      </w:tr>
      <w:tr w:rsidR="0038276D" w14:paraId="61D8D733" w14:textId="77777777">
        <w:trPr>
          <w:trHeight w:val="280"/>
        </w:trPr>
        <w:tc>
          <w:tcPr>
            <w:tcW w:w="436" w:type="pct"/>
            <w:vMerge/>
            <w:vAlign w:val="center"/>
          </w:tcPr>
          <w:p w14:paraId="5BC4E776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/>
            <w:vAlign w:val="center"/>
          </w:tcPr>
          <w:p w14:paraId="2BF08EAF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/>
            <w:vAlign w:val="center"/>
          </w:tcPr>
          <w:p w14:paraId="469E89DE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5" w:type="pct"/>
            <w:vMerge/>
            <w:vAlign w:val="center"/>
          </w:tcPr>
          <w:p w14:paraId="4B1BEFA0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8" w:type="pct"/>
            <w:vMerge/>
            <w:vAlign w:val="center"/>
          </w:tcPr>
          <w:p w14:paraId="09C4AF23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8" w:type="pct"/>
            <w:vMerge/>
            <w:vAlign w:val="center"/>
          </w:tcPr>
          <w:p w14:paraId="597F754E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2" w:type="pct"/>
            <w:shd w:val="clear" w:color="auto" w:fill="auto"/>
            <w:vAlign w:val="center"/>
          </w:tcPr>
          <w:p w14:paraId="09C415E5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91" w:type="pct"/>
            <w:shd w:val="clear" w:color="auto" w:fill="auto"/>
            <w:vAlign w:val="center"/>
          </w:tcPr>
          <w:p w14:paraId="42889C87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OOK-4, M=4</w:t>
            </w:r>
          </w:p>
        </w:tc>
        <w:tc>
          <w:tcPr>
            <w:tcW w:w="594" w:type="pct"/>
            <w:vMerge/>
            <w:vAlign w:val="center"/>
          </w:tcPr>
          <w:p w14:paraId="0DE9B293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9" w:type="pct"/>
            <w:shd w:val="clear" w:color="auto" w:fill="auto"/>
            <w:vAlign w:val="center"/>
          </w:tcPr>
          <w:p w14:paraId="59746879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83</w:t>
            </w:r>
          </w:p>
        </w:tc>
      </w:tr>
      <w:tr w:rsidR="0038276D" w14:paraId="5682CBEA" w14:textId="77777777">
        <w:trPr>
          <w:trHeight w:val="280"/>
        </w:trPr>
        <w:tc>
          <w:tcPr>
            <w:tcW w:w="436" w:type="pct"/>
            <w:vMerge/>
            <w:vAlign w:val="center"/>
          </w:tcPr>
          <w:p w14:paraId="56C4B949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 w:val="restart"/>
            <w:shd w:val="clear" w:color="auto" w:fill="auto"/>
            <w:vAlign w:val="center"/>
          </w:tcPr>
          <w:p w14:paraId="540505BA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 w:hint="eastAsia"/>
                <w:color w:val="000000"/>
                <w:sz w:val="16"/>
                <w:szCs w:val="16"/>
              </w:rPr>
              <w:t>[194]</w:t>
            </w:r>
          </w:p>
        </w:tc>
        <w:tc>
          <w:tcPr>
            <w:tcW w:w="544" w:type="pct"/>
            <w:vMerge w:val="restart"/>
            <w:shd w:val="clear" w:color="auto" w:fill="auto"/>
            <w:vAlign w:val="center"/>
          </w:tcPr>
          <w:p w14:paraId="5FB99319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21.3</w:t>
            </w:r>
          </w:p>
        </w:tc>
        <w:tc>
          <w:tcPr>
            <w:tcW w:w="335" w:type="pct"/>
            <w:vMerge w:val="restart"/>
            <w:shd w:val="clear" w:color="auto" w:fill="auto"/>
            <w:vAlign w:val="center"/>
          </w:tcPr>
          <w:p w14:paraId="6D4D20D0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25.5</w:t>
            </w:r>
          </w:p>
        </w:tc>
        <w:tc>
          <w:tcPr>
            <w:tcW w:w="588" w:type="pct"/>
            <w:vMerge/>
            <w:vAlign w:val="center"/>
          </w:tcPr>
          <w:p w14:paraId="42F0B9A2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8" w:type="pct"/>
            <w:vMerge/>
            <w:vAlign w:val="center"/>
          </w:tcPr>
          <w:p w14:paraId="280E4F40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2" w:type="pct"/>
            <w:vMerge w:val="restart"/>
            <w:shd w:val="clear" w:color="auto" w:fill="auto"/>
            <w:vAlign w:val="center"/>
          </w:tcPr>
          <w:p w14:paraId="48030418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291" w:type="pct"/>
            <w:vMerge w:val="restart"/>
            <w:shd w:val="clear" w:color="auto" w:fill="auto"/>
            <w:vAlign w:val="center"/>
          </w:tcPr>
          <w:p w14:paraId="36C0EF40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ook-1</w:t>
            </w:r>
          </w:p>
        </w:tc>
        <w:tc>
          <w:tcPr>
            <w:tcW w:w="594" w:type="pct"/>
            <w:vMerge/>
            <w:vAlign w:val="center"/>
          </w:tcPr>
          <w:p w14:paraId="22A73E9F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9" w:type="pct"/>
            <w:shd w:val="clear" w:color="auto" w:fill="auto"/>
            <w:vAlign w:val="center"/>
          </w:tcPr>
          <w:p w14:paraId="051A2179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29</w:t>
            </w:r>
          </w:p>
        </w:tc>
      </w:tr>
      <w:tr w:rsidR="0038276D" w14:paraId="3575F363" w14:textId="77777777">
        <w:trPr>
          <w:trHeight w:val="280"/>
        </w:trPr>
        <w:tc>
          <w:tcPr>
            <w:tcW w:w="436" w:type="pct"/>
            <w:vMerge/>
            <w:vAlign w:val="center"/>
          </w:tcPr>
          <w:p w14:paraId="72D5A93F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/>
            <w:vAlign w:val="center"/>
          </w:tcPr>
          <w:p w14:paraId="09CABC8B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/>
            <w:vAlign w:val="center"/>
          </w:tcPr>
          <w:p w14:paraId="41AFCE47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5" w:type="pct"/>
            <w:vMerge/>
            <w:vAlign w:val="center"/>
          </w:tcPr>
          <w:p w14:paraId="108952F6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8" w:type="pct"/>
            <w:vMerge/>
            <w:vAlign w:val="center"/>
          </w:tcPr>
          <w:p w14:paraId="7F4060AF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8" w:type="pct"/>
            <w:shd w:val="clear" w:color="auto" w:fill="auto"/>
            <w:vAlign w:val="center"/>
          </w:tcPr>
          <w:p w14:paraId="63CA180D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582" w:type="pct"/>
            <w:vMerge/>
            <w:vAlign w:val="center"/>
          </w:tcPr>
          <w:p w14:paraId="5B099BF0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/>
            <w:vAlign w:val="center"/>
          </w:tcPr>
          <w:p w14:paraId="1AB031A3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94" w:type="pct"/>
            <w:vMerge/>
            <w:vAlign w:val="center"/>
          </w:tcPr>
          <w:p w14:paraId="746CFFD2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9" w:type="pct"/>
            <w:shd w:val="clear" w:color="auto" w:fill="auto"/>
            <w:vAlign w:val="center"/>
          </w:tcPr>
          <w:p w14:paraId="149F11AE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33</w:t>
            </w:r>
          </w:p>
        </w:tc>
      </w:tr>
      <w:tr w:rsidR="0038276D" w14:paraId="375EC639" w14:textId="77777777">
        <w:trPr>
          <w:trHeight w:val="280"/>
        </w:trPr>
        <w:tc>
          <w:tcPr>
            <w:tcW w:w="436" w:type="pct"/>
            <w:vMerge w:val="restart"/>
            <w:shd w:val="clear" w:color="auto" w:fill="auto"/>
            <w:vAlign w:val="center"/>
          </w:tcPr>
          <w:p w14:paraId="0906F921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544" w:type="pct"/>
            <w:vMerge w:val="restart"/>
            <w:shd w:val="clear" w:color="auto" w:fill="auto"/>
            <w:vAlign w:val="center"/>
          </w:tcPr>
          <w:p w14:paraId="6B902A7F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 w:hint="eastAsia"/>
                <w:color w:val="000000"/>
                <w:sz w:val="16"/>
                <w:szCs w:val="16"/>
              </w:rPr>
              <w:t>[209]</w:t>
            </w:r>
          </w:p>
        </w:tc>
        <w:tc>
          <w:tcPr>
            <w:tcW w:w="544" w:type="pct"/>
            <w:vMerge w:val="restart"/>
            <w:shd w:val="clear" w:color="auto" w:fill="auto"/>
            <w:vAlign w:val="center"/>
          </w:tcPr>
          <w:p w14:paraId="14BB3D3B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-8.1</w:t>
            </w:r>
          </w:p>
        </w:tc>
        <w:tc>
          <w:tcPr>
            <w:tcW w:w="335" w:type="pct"/>
            <w:vMerge w:val="restart"/>
            <w:shd w:val="clear" w:color="auto" w:fill="auto"/>
            <w:vAlign w:val="center"/>
          </w:tcPr>
          <w:p w14:paraId="6E28B3E8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2.6</w:t>
            </w:r>
          </w:p>
        </w:tc>
        <w:tc>
          <w:tcPr>
            <w:tcW w:w="588" w:type="pct"/>
            <w:vMerge/>
            <w:vAlign w:val="center"/>
          </w:tcPr>
          <w:p w14:paraId="2A8AC351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8" w:type="pct"/>
            <w:vMerge w:val="restart"/>
            <w:shd w:val="clear" w:color="auto" w:fill="auto"/>
            <w:vAlign w:val="center"/>
          </w:tcPr>
          <w:p w14:paraId="2873D3F8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NaN</w:t>
            </w:r>
            <w:proofErr w:type="spellEnd"/>
          </w:p>
        </w:tc>
        <w:tc>
          <w:tcPr>
            <w:tcW w:w="582" w:type="pct"/>
            <w:shd w:val="clear" w:color="auto" w:fill="auto"/>
            <w:vAlign w:val="center"/>
          </w:tcPr>
          <w:p w14:paraId="7E9786E4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291" w:type="pct"/>
            <w:vMerge w:val="restart"/>
            <w:shd w:val="clear" w:color="auto" w:fill="auto"/>
            <w:vAlign w:val="center"/>
          </w:tcPr>
          <w:p w14:paraId="161EC2B4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OOK-4</w:t>
            </w:r>
          </w:p>
        </w:tc>
        <w:tc>
          <w:tcPr>
            <w:tcW w:w="594" w:type="pct"/>
            <w:vMerge w:val="restart"/>
            <w:shd w:val="clear" w:color="auto" w:fill="auto"/>
            <w:vAlign w:val="center"/>
          </w:tcPr>
          <w:p w14:paraId="35204031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device 2b, RF-ED</w:t>
            </w:r>
          </w:p>
        </w:tc>
        <w:tc>
          <w:tcPr>
            <w:tcW w:w="499" w:type="pct"/>
            <w:shd w:val="clear" w:color="auto" w:fill="auto"/>
            <w:vAlign w:val="center"/>
          </w:tcPr>
          <w:p w14:paraId="314B789C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406</w:t>
            </w:r>
          </w:p>
        </w:tc>
      </w:tr>
      <w:tr w:rsidR="0038276D" w14:paraId="2FCBB141" w14:textId="77777777">
        <w:trPr>
          <w:trHeight w:val="280"/>
        </w:trPr>
        <w:tc>
          <w:tcPr>
            <w:tcW w:w="436" w:type="pct"/>
            <w:vMerge/>
            <w:vAlign w:val="center"/>
          </w:tcPr>
          <w:p w14:paraId="49E75279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/>
            <w:vAlign w:val="center"/>
          </w:tcPr>
          <w:p w14:paraId="4A53B6A9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/>
            <w:vAlign w:val="center"/>
          </w:tcPr>
          <w:p w14:paraId="08934EE9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5" w:type="pct"/>
            <w:vMerge/>
            <w:vAlign w:val="center"/>
          </w:tcPr>
          <w:p w14:paraId="1646E822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8" w:type="pct"/>
            <w:vMerge/>
            <w:vAlign w:val="center"/>
          </w:tcPr>
          <w:p w14:paraId="39442FA0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8" w:type="pct"/>
            <w:vMerge/>
            <w:vAlign w:val="center"/>
          </w:tcPr>
          <w:p w14:paraId="07E3EDB6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2" w:type="pct"/>
            <w:shd w:val="clear" w:color="auto" w:fill="auto"/>
            <w:vAlign w:val="center"/>
          </w:tcPr>
          <w:p w14:paraId="4E2317C3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28</w:t>
            </w:r>
          </w:p>
        </w:tc>
        <w:tc>
          <w:tcPr>
            <w:tcW w:w="291" w:type="pct"/>
            <w:vMerge/>
            <w:vAlign w:val="center"/>
          </w:tcPr>
          <w:p w14:paraId="335379F8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94" w:type="pct"/>
            <w:vMerge/>
            <w:vAlign w:val="center"/>
          </w:tcPr>
          <w:p w14:paraId="247AE8AD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9" w:type="pct"/>
            <w:shd w:val="clear" w:color="auto" w:fill="auto"/>
            <w:vAlign w:val="center"/>
          </w:tcPr>
          <w:p w14:paraId="1A3CF690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412</w:t>
            </w:r>
          </w:p>
        </w:tc>
      </w:tr>
      <w:tr w:rsidR="0038276D" w14:paraId="1107514B" w14:textId="77777777">
        <w:trPr>
          <w:trHeight w:val="280"/>
        </w:trPr>
        <w:tc>
          <w:tcPr>
            <w:tcW w:w="436" w:type="pct"/>
            <w:vMerge/>
            <w:vAlign w:val="center"/>
          </w:tcPr>
          <w:p w14:paraId="345BD445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 w:val="restart"/>
            <w:shd w:val="clear" w:color="auto" w:fill="auto"/>
            <w:vAlign w:val="center"/>
          </w:tcPr>
          <w:p w14:paraId="41EB23BF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 w:hint="eastAsia"/>
                <w:color w:val="000000"/>
                <w:sz w:val="16"/>
                <w:szCs w:val="16"/>
              </w:rPr>
              <w:t>[192]</w:t>
            </w:r>
          </w:p>
        </w:tc>
        <w:tc>
          <w:tcPr>
            <w:tcW w:w="544" w:type="pct"/>
            <w:vMerge w:val="restart"/>
            <w:shd w:val="clear" w:color="auto" w:fill="auto"/>
            <w:vAlign w:val="center"/>
          </w:tcPr>
          <w:p w14:paraId="74C73791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14</w:t>
            </w:r>
          </w:p>
        </w:tc>
        <w:tc>
          <w:tcPr>
            <w:tcW w:w="335" w:type="pct"/>
            <w:vMerge w:val="restart"/>
            <w:shd w:val="clear" w:color="auto" w:fill="auto"/>
            <w:vAlign w:val="center"/>
          </w:tcPr>
          <w:p w14:paraId="19ABA612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16</w:t>
            </w:r>
          </w:p>
        </w:tc>
        <w:tc>
          <w:tcPr>
            <w:tcW w:w="588" w:type="pct"/>
            <w:vMerge/>
            <w:vAlign w:val="center"/>
          </w:tcPr>
          <w:p w14:paraId="690EC5B2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8" w:type="pct"/>
            <w:shd w:val="clear" w:color="auto" w:fill="auto"/>
            <w:vAlign w:val="center"/>
          </w:tcPr>
          <w:p w14:paraId="76C3309A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392C7636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27.4</w:t>
            </w:r>
          </w:p>
        </w:tc>
        <w:tc>
          <w:tcPr>
            <w:tcW w:w="291" w:type="pct"/>
            <w:vMerge w:val="restart"/>
            <w:shd w:val="clear" w:color="auto" w:fill="auto"/>
            <w:vAlign w:val="center"/>
          </w:tcPr>
          <w:p w14:paraId="79BFCF9A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OOK-4 with M=6</w:t>
            </w:r>
          </w:p>
        </w:tc>
        <w:tc>
          <w:tcPr>
            <w:tcW w:w="594" w:type="pct"/>
            <w:vMerge w:val="restart"/>
            <w:shd w:val="clear" w:color="auto" w:fill="auto"/>
            <w:vAlign w:val="center"/>
          </w:tcPr>
          <w:p w14:paraId="4E8C4CEB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device 2b, IF/ZIF</w:t>
            </w:r>
          </w:p>
        </w:tc>
        <w:tc>
          <w:tcPr>
            <w:tcW w:w="499" w:type="pct"/>
            <w:shd w:val="clear" w:color="auto" w:fill="auto"/>
            <w:vAlign w:val="center"/>
          </w:tcPr>
          <w:p w14:paraId="776FA484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129</w:t>
            </w:r>
          </w:p>
        </w:tc>
      </w:tr>
      <w:tr w:rsidR="0038276D" w14:paraId="35E9BA3C" w14:textId="77777777">
        <w:trPr>
          <w:trHeight w:val="280"/>
        </w:trPr>
        <w:tc>
          <w:tcPr>
            <w:tcW w:w="436" w:type="pct"/>
            <w:vMerge/>
            <w:vAlign w:val="center"/>
          </w:tcPr>
          <w:p w14:paraId="60C66F1B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/>
            <w:vAlign w:val="center"/>
          </w:tcPr>
          <w:p w14:paraId="37A135E0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/>
            <w:vAlign w:val="center"/>
          </w:tcPr>
          <w:p w14:paraId="3E9CAEC3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5" w:type="pct"/>
            <w:vMerge/>
            <w:vAlign w:val="center"/>
          </w:tcPr>
          <w:p w14:paraId="1BE94742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8" w:type="pct"/>
            <w:vMerge/>
            <w:vAlign w:val="center"/>
          </w:tcPr>
          <w:p w14:paraId="5F5F6F57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8" w:type="pct"/>
            <w:shd w:val="clear" w:color="auto" w:fill="auto"/>
            <w:vAlign w:val="center"/>
          </w:tcPr>
          <w:p w14:paraId="6B3F3791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7343A325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39.9</w:t>
            </w:r>
          </w:p>
        </w:tc>
        <w:tc>
          <w:tcPr>
            <w:tcW w:w="291" w:type="pct"/>
            <w:vMerge/>
            <w:vAlign w:val="center"/>
          </w:tcPr>
          <w:p w14:paraId="04D6AAD2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94" w:type="pct"/>
            <w:vMerge/>
            <w:vAlign w:val="center"/>
          </w:tcPr>
          <w:p w14:paraId="3A63EED1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9" w:type="pct"/>
            <w:shd w:val="clear" w:color="auto" w:fill="auto"/>
            <w:vAlign w:val="center"/>
          </w:tcPr>
          <w:p w14:paraId="26CD8811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131</w:t>
            </w:r>
          </w:p>
        </w:tc>
      </w:tr>
      <w:tr w:rsidR="0038276D" w14:paraId="0CDC1075" w14:textId="77777777">
        <w:trPr>
          <w:trHeight w:val="280"/>
        </w:trPr>
        <w:tc>
          <w:tcPr>
            <w:tcW w:w="436" w:type="pct"/>
            <w:vMerge/>
            <w:vAlign w:val="center"/>
          </w:tcPr>
          <w:p w14:paraId="629A6344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 w:val="restart"/>
            <w:shd w:val="clear" w:color="auto" w:fill="auto"/>
            <w:vAlign w:val="center"/>
          </w:tcPr>
          <w:p w14:paraId="57DF0EE1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 w:hint="eastAsia"/>
                <w:color w:val="000000"/>
                <w:sz w:val="16"/>
                <w:szCs w:val="16"/>
              </w:rPr>
              <w:t>[213]</w:t>
            </w:r>
          </w:p>
        </w:tc>
        <w:tc>
          <w:tcPr>
            <w:tcW w:w="544" w:type="pct"/>
            <w:vMerge w:val="restart"/>
            <w:shd w:val="clear" w:color="auto" w:fill="auto"/>
            <w:vAlign w:val="center"/>
          </w:tcPr>
          <w:p w14:paraId="234AAC26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5.74</w:t>
            </w:r>
          </w:p>
        </w:tc>
        <w:tc>
          <w:tcPr>
            <w:tcW w:w="335" w:type="pct"/>
            <w:vMerge w:val="restart"/>
            <w:shd w:val="clear" w:color="auto" w:fill="auto"/>
            <w:vAlign w:val="center"/>
          </w:tcPr>
          <w:p w14:paraId="02BB028D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9.35</w:t>
            </w:r>
          </w:p>
        </w:tc>
        <w:tc>
          <w:tcPr>
            <w:tcW w:w="588" w:type="pct"/>
            <w:vMerge/>
            <w:vAlign w:val="center"/>
          </w:tcPr>
          <w:p w14:paraId="5B5D9F68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8" w:type="pct"/>
            <w:shd w:val="clear" w:color="auto" w:fill="auto"/>
            <w:vAlign w:val="center"/>
          </w:tcPr>
          <w:p w14:paraId="31B93DDD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2A87130A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1.08</w:t>
            </w:r>
          </w:p>
        </w:tc>
        <w:tc>
          <w:tcPr>
            <w:tcW w:w="291" w:type="pct"/>
            <w:vMerge w:val="restart"/>
            <w:shd w:val="clear" w:color="auto" w:fill="auto"/>
            <w:vAlign w:val="center"/>
          </w:tcPr>
          <w:p w14:paraId="1AF2329D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OOK-4 with M=1</w:t>
            </w:r>
          </w:p>
        </w:tc>
        <w:tc>
          <w:tcPr>
            <w:tcW w:w="594" w:type="pct"/>
            <w:vMerge/>
            <w:vAlign w:val="center"/>
          </w:tcPr>
          <w:p w14:paraId="588C6B8E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9" w:type="pct"/>
            <w:shd w:val="clear" w:color="auto" w:fill="auto"/>
            <w:vAlign w:val="center"/>
          </w:tcPr>
          <w:p w14:paraId="1E06FB1C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233</w:t>
            </w:r>
          </w:p>
        </w:tc>
      </w:tr>
      <w:tr w:rsidR="0038276D" w14:paraId="01E88A4D" w14:textId="77777777">
        <w:trPr>
          <w:trHeight w:val="280"/>
        </w:trPr>
        <w:tc>
          <w:tcPr>
            <w:tcW w:w="436" w:type="pct"/>
            <w:vMerge/>
            <w:vAlign w:val="center"/>
          </w:tcPr>
          <w:p w14:paraId="716FFD37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/>
            <w:vAlign w:val="center"/>
          </w:tcPr>
          <w:p w14:paraId="70522754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/>
            <w:vAlign w:val="center"/>
          </w:tcPr>
          <w:p w14:paraId="1ABBC791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5" w:type="pct"/>
            <w:vMerge/>
            <w:vAlign w:val="center"/>
          </w:tcPr>
          <w:p w14:paraId="30E3B781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8" w:type="pct"/>
            <w:vMerge/>
            <w:vAlign w:val="center"/>
          </w:tcPr>
          <w:p w14:paraId="2B03A1B0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8" w:type="pct"/>
            <w:shd w:val="clear" w:color="auto" w:fill="auto"/>
            <w:vAlign w:val="center"/>
          </w:tcPr>
          <w:p w14:paraId="455E9DE6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59DC6CE6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291" w:type="pct"/>
            <w:vMerge/>
            <w:vAlign w:val="center"/>
          </w:tcPr>
          <w:p w14:paraId="784AA66B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94" w:type="pct"/>
            <w:vMerge/>
            <w:vAlign w:val="center"/>
          </w:tcPr>
          <w:p w14:paraId="62DF422B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9" w:type="pct"/>
            <w:shd w:val="clear" w:color="auto" w:fill="auto"/>
            <w:vAlign w:val="center"/>
          </w:tcPr>
          <w:p w14:paraId="29FA49A8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238</w:t>
            </w:r>
          </w:p>
        </w:tc>
      </w:tr>
      <w:tr w:rsidR="0038276D" w14:paraId="34034FDA" w14:textId="77777777">
        <w:trPr>
          <w:trHeight w:val="280"/>
        </w:trPr>
        <w:tc>
          <w:tcPr>
            <w:tcW w:w="436" w:type="pct"/>
            <w:vMerge/>
            <w:vAlign w:val="center"/>
          </w:tcPr>
          <w:p w14:paraId="510E5E66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 w:val="restart"/>
            <w:shd w:val="clear" w:color="auto" w:fill="auto"/>
            <w:vAlign w:val="center"/>
          </w:tcPr>
          <w:p w14:paraId="2F485243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 w:hint="eastAsia"/>
                <w:color w:val="000000"/>
                <w:sz w:val="16"/>
                <w:szCs w:val="16"/>
              </w:rPr>
              <w:t>[191]</w:t>
            </w:r>
          </w:p>
        </w:tc>
        <w:tc>
          <w:tcPr>
            <w:tcW w:w="544" w:type="pct"/>
            <w:vMerge w:val="restart"/>
            <w:shd w:val="clear" w:color="auto" w:fill="auto"/>
            <w:vAlign w:val="center"/>
          </w:tcPr>
          <w:p w14:paraId="0488B1B4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20.6</w:t>
            </w:r>
          </w:p>
        </w:tc>
        <w:tc>
          <w:tcPr>
            <w:tcW w:w="335" w:type="pct"/>
            <w:vMerge w:val="restart"/>
            <w:shd w:val="clear" w:color="auto" w:fill="auto"/>
            <w:vAlign w:val="center"/>
          </w:tcPr>
          <w:p w14:paraId="0B16064F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37</w:t>
            </w:r>
          </w:p>
        </w:tc>
        <w:tc>
          <w:tcPr>
            <w:tcW w:w="588" w:type="pct"/>
            <w:vMerge/>
            <w:vAlign w:val="center"/>
          </w:tcPr>
          <w:p w14:paraId="66FCB5DA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8" w:type="pct"/>
            <w:shd w:val="clear" w:color="auto" w:fill="auto"/>
            <w:vAlign w:val="center"/>
          </w:tcPr>
          <w:p w14:paraId="07D94C08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582" w:type="pct"/>
            <w:vMerge w:val="restart"/>
            <w:shd w:val="clear" w:color="auto" w:fill="auto"/>
            <w:vAlign w:val="center"/>
          </w:tcPr>
          <w:p w14:paraId="36468E99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291" w:type="pct"/>
            <w:vMerge w:val="restart"/>
            <w:shd w:val="clear" w:color="auto" w:fill="auto"/>
            <w:vAlign w:val="center"/>
          </w:tcPr>
          <w:p w14:paraId="4BD94631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ook-1</w:t>
            </w:r>
          </w:p>
        </w:tc>
        <w:tc>
          <w:tcPr>
            <w:tcW w:w="594" w:type="pct"/>
            <w:vMerge w:val="restart"/>
            <w:shd w:val="clear" w:color="auto" w:fill="auto"/>
            <w:vAlign w:val="center"/>
          </w:tcPr>
          <w:p w14:paraId="6966B1FF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device 2b, RF-ED</w:t>
            </w:r>
          </w:p>
        </w:tc>
        <w:tc>
          <w:tcPr>
            <w:tcW w:w="499" w:type="pct"/>
            <w:shd w:val="clear" w:color="auto" w:fill="auto"/>
            <w:vAlign w:val="center"/>
          </w:tcPr>
          <w:p w14:paraId="23C76891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141,147</w:t>
            </w:r>
          </w:p>
        </w:tc>
      </w:tr>
      <w:tr w:rsidR="0038276D" w14:paraId="769F7CCE" w14:textId="77777777">
        <w:trPr>
          <w:trHeight w:val="280"/>
        </w:trPr>
        <w:tc>
          <w:tcPr>
            <w:tcW w:w="436" w:type="pct"/>
            <w:vMerge/>
            <w:vAlign w:val="center"/>
          </w:tcPr>
          <w:p w14:paraId="7E1B3B7A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/>
            <w:vAlign w:val="center"/>
          </w:tcPr>
          <w:p w14:paraId="75C5BCFD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/>
            <w:vAlign w:val="center"/>
          </w:tcPr>
          <w:p w14:paraId="3DF037E9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5" w:type="pct"/>
            <w:vMerge/>
            <w:vAlign w:val="center"/>
          </w:tcPr>
          <w:p w14:paraId="439DC52E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8" w:type="pct"/>
            <w:vMerge/>
            <w:vAlign w:val="center"/>
          </w:tcPr>
          <w:p w14:paraId="16A23FE5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8" w:type="pct"/>
            <w:shd w:val="clear" w:color="auto" w:fill="auto"/>
            <w:vAlign w:val="center"/>
          </w:tcPr>
          <w:p w14:paraId="6979E0EC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582" w:type="pct"/>
            <w:vMerge/>
            <w:vAlign w:val="center"/>
          </w:tcPr>
          <w:p w14:paraId="03B6A870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/>
            <w:vAlign w:val="center"/>
          </w:tcPr>
          <w:p w14:paraId="116876FB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94" w:type="pct"/>
            <w:vMerge/>
            <w:vAlign w:val="center"/>
          </w:tcPr>
          <w:p w14:paraId="6FA927B0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9" w:type="pct"/>
            <w:shd w:val="clear" w:color="auto" w:fill="auto"/>
            <w:vAlign w:val="center"/>
          </w:tcPr>
          <w:p w14:paraId="47648718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145</w:t>
            </w:r>
          </w:p>
        </w:tc>
      </w:tr>
      <w:tr w:rsidR="0038276D" w14:paraId="29C6F8D9" w14:textId="77777777">
        <w:trPr>
          <w:trHeight w:val="280"/>
        </w:trPr>
        <w:tc>
          <w:tcPr>
            <w:tcW w:w="436" w:type="pct"/>
            <w:vMerge/>
            <w:vAlign w:val="center"/>
          </w:tcPr>
          <w:p w14:paraId="5F83E9EA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 w:val="restart"/>
            <w:shd w:val="clear" w:color="auto" w:fill="auto"/>
            <w:vAlign w:val="center"/>
          </w:tcPr>
          <w:p w14:paraId="62B1923E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 w:hint="eastAsia"/>
                <w:color w:val="000000"/>
                <w:sz w:val="16"/>
                <w:szCs w:val="16"/>
              </w:rPr>
              <w:t>[212]</w:t>
            </w:r>
          </w:p>
        </w:tc>
        <w:tc>
          <w:tcPr>
            <w:tcW w:w="544" w:type="pct"/>
            <w:vMerge w:val="restart"/>
            <w:shd w:val="clear" w:color="auto" w:fill="auto"/>
            <w:vAlign w:val="center"/>
          </w:tcPr>
          <w:p w14:paraId="5144455D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335" w:type="pct"/>
            <w:vMerge w:val="restart"/>
            <w:shd w:val="clear" w:color="auto" w:fill="auto"/>
            <w:vAlign w:val="center"/>
          </w:tcPr>
          <w:p w14:paraId="4325EFC1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17</w:t>
            </w:r>
          </w:p>
        </w:tc>
        <w:tc>
          <w:tcPr>
            <w:tcW w:w="588" w:type="pct"/>
            <w:vMerge/>
            <w:vAlign w:val="center"/>
          </w:tcPr>
          <w:p w14:paraId="216B9954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8" w:type="pct"/>
            <w:vMerge w:val="restart"/>
            <w:shd w:val="clear" w:color="auto" w:fill="auto"/>
            <w:vAlign w:val="center"/>
          </w:tcPr>
          <w:p w14:paraId="37E5F9AB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582" w:type="pct"/>
            <w:vMerge/>
            <w:vAlign w:val="center"/>
          </w:tcPr>
          <w:p w14:paraId="0CA7D9E9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shd w:val="clear" w:color="auto" w:fill="auto"/>
            <w:vAlign w:val="center"/>
          </w:tcPr>
          <w:p w14:paraId="1E5F6962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OOK-4, M=1</w:t>
            </w:r>
          </w:p>
        </w:tc>
        <w:tc>
          <w:tcPr>
            <w:tcW w:w="594" w:type="pct"/>
            <w:vMerge/>
            <w:vAlign w:val="center"/>
          </w:tcPr>
          <w:p w14:paraId="4D5A8EBF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9" w:type="pct"/>
            <w:shd w:val="clear" w:color="auto" w:fill="auto"/>
            <w:vAlign w:val="center"/>
          </w:tcPr>
          <w:p w14:paraId="26230D6E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292,318</w:t>
            </w:r>
          </w:p>
        </w:tc>
      </w:tr>
      <w:tr w:rsidR="0038276D" w14:paraId="5F0F904F" w14:textId="77777777">
        <w:trPr>
          <w:trHeight w:val="280"/>
        </w:trPr>
        <w:tc>
          <w:tcPr>
            <w:tcW w:w="436" w:type="pct"/>
            <w:vMerge/>
            <w:vAlign w:val="center"/>
          </w:tcPr>
          <w:p w14:paraId="51456609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/>
            <w:vAlign w:val="center"/>
          </w:tcPr>
          <w:p w14:paraId="6E6852DD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/>
            <w:vAlign w:val="center"/>
          </w:tcPr>
          <w:p w14:paraId="333FE232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5" w:type="pct"/>
            <w:vMerge/>
            <w:vAlign w:val="center"/>
          </w:tcPr>
          <w:p w14:paraId="34D56005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8" w:type="pct"/>
            <w:vMerge/>
            <w:vAlign w:val="center"/>
          </w:tcPr>
          <w:p w14:paraId="78D18112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8" w:type="pct"/>
            <w:vMerge/>
            <w:vAlign w:val="center"/>
          </w:tcPr>
          <w:p w14:paraId="185186E7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2" w:type="pct"/>
            <w:shd w:val="clear" w:color="auto" w:fill="auto"/>
            <w:vAlign w:val="center"/>
          </w:tcPr>
          <w:p w14:paraId="0AB10D09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28</w:t>
            </w:r>
          </w:p>
        </w:tc>
        <w:tc>
          <w:tcPr>
            <w:tcW w:w="291" w:type="pct"/>
            <w:shd w:val="clear" w:color="auto" w:fill="auto"/>
            <w:vAlign w:val="center"/>
          </w:tcPr>
          <w:p w14:paraId="454DBFD3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OOK-4, M=4</w:t>
            </w:r>
          </w:p>
        </w:tc>
        <w:tc>
          <w:tcPr>
            <w:tcW w:w="594" w:type="pct"/>
            <w:vMerge/>
            <w:vAlign w:val="center"/>
          </w:tcPr>
          <w:p w14:paraId="52C4EC46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9" w:type="pct"/>
            <w:shd w:val="clear" w:color="auto" w:fill="auto"/>
            <w:vAlign w:val="center"/>
          </w:tcPr>
          <w:p w14:paraId="67A92579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298,324</w:t>
            </w:r>
          </w:p>
        </w:tc>
      </w:tr>
      <w:tr w:rsidR="0038276D" w14:paraId="5502A11C" w14:textId="77777777">
        <w:trPr>
          <w:trHeight w:val="280"/>
        </w:trPr>
        <w:tc>
          <w:tcPr>
            <w:tcW w:w="436" w:type="pct"/>
            <w:vMerge/>
            <w:vAlign w:val="center"/>
          </w:tcPr>
          <w:p w14:paraId="7320227A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 w:val="restart"/>
            <w:shd w:val="clear" w:color="auto" w:fill="auto"/>
            <w:vAlign w:val="center"/>
          </w:tcPr>
          <w:p w14:paraId="32D7A539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 w:hint="eastAsia"/>
                <w:color w:val="000000"/>
                <w:sz w:val="16"/>
                <w:szCs w:val="16"/>
              </w:rPr>
              <w:t>[207]</w:t>
            </w:r>
          </w:p>
        </w:tc>
        <w:tc>
          <w:tcPr>
            <w:tcW w:w="544" w:type="pct"/>
            <w:vMerge w:val="restart"/>
            <w:shd w:val="clear" w:color="auto" w:fill="auto"/>
            <w:vAlign w:val="center"/>
          </w:tcPr>
          <w:p w14:paraId="15EA3BC6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1.73</w:t>
            </w:r>
          </w:p>
        </w:tc>
        <w:tc>
          <w:tcPr>
            <w:tcW w:w="335" w:type="pct"/>
            <w:vMerge w:val="restart"/>
            <w:shd w:val="clear" w:color="auto" w:fill="auto"/>
            <w:vAlign w:val="center"/>
          </w:tcPr>
          <w:p w14:paraId="5603DA05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12.99</w:t>
            </w:r>
          </w:p>
        </w:tc>
        <w:tc>
          <w:tcPr>
            <w:tcW w:w="588" w:type="pct"/>
            <w:vMerge/>
            <w:vAlign w:val="center"/>
          </w:tcPr>
          <w:p w14:paraId="6CCFC968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8" w:type="pct"/>
            <w:vMerge/>
            <w:vAlign w:val="center"/>
          </w:tcPr>
          <w:p w14:paraId="7A6E8194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2" w:type="pct"/>
            <w:shd w:val="clear" w:color="auto" w:fill="auto"/>
            <w:vAlign w:val="center"/>
          </w:tcPr>
          <w:p w14:paraId="7C6E130F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291" w:type="pct"/>
            <w:vMerge w:val="restart"/>
            <w:shd w:val="clear" w:color="auto" w:fill="auto"/>
            <w:vAlign w:val="center"/>
          </w:tcPr>
          <w:p w14:paraId="25DE0FE0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OOK-4 w/ M=4</w:t>
            </w:r>
          </w:p>
        </w:tc>
        <w:tc>
          <w:tcPr>
            <w:tcW w:w="594" w:type="pct"/>
            <w:vMerge w:val="restart"/>
            <w:shd w:val="clear" w:color="auto" w:fill="auto"/>
            <w:vAlign w:val="center"/>
          </w:tcPr>
          <w:p w14:paraId="5313CDBB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device 2b, IF/ZIF</w:t>
            </w:r>
          </w:p>
        </w:tc>
        <w:tc>
          <w:tcPr>
            <w:tcW w:w="499" w:type="pct"/>
            <w:shd w:val="clear" w:color="auto" w:fill="auto"/>
            <w:vAlign w:val="center"/>
          </w:tcPr>
          <w:p w14:paraId="39C8521B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109</w:t>
            </w:r>
          </w:p>
        </w:tc>
      </w:tr>
      <w:tr w:rsidR="0038276D" w14:paraId="3D09A933" w14:textId="77777777">
        <w:trPr>
          <w:trHeight w:val="280"/>
        </w:trPr>
        <w:tc>
          <w:tcPr>
            <w:tcW w:w="436" w:type="pct"/>
            <w:vMerge/>
            <w:vAlign w:val="center"/>
          </w:tcPr>
          <w:p w14:paraId="60EB9E10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/>
            <w:vAlign w:val="center"/>
          </w:tcPr>
          <w:p w14:paraId="4A1BC56C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/>
            <w:vAlign w:val="center"/>
          </w:tcPr>
          <w:p w14:paraId="26719282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5" w:type="pct"/>
            <w:vMerge/>
            <w:vAlign w:val="center"/>
          </w:tcPr>
          <w:p w14:paraId="6E0E49A2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8" w:type="pct"/>
            <w:vMerge/>
            <w:vAlign w:val="center"/>
          </w:tcPr>
          <w:p w14:paraId="352BC5D6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8" w:type="pct"/>
            <w:vMerge/>
            <w:vAlign w:val="center"/>
          </w:tcPr>
          <w:p w14:paraId="6B51717D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2" w:type="pct"/>
            <w:shd w:val="clear" w:color="auto" w:fill="auto"/>
            <w:vAlign w:val="center"/>
          </w:tcPr>
          <w:p w14:paraId="2E7BC4F1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56</w:t>
            </w:r>
          </w:p>
        </w:tc>
        <w:tc>
          <w:tcPr>
            <w:tcW w:w="291" w:type="pct"/>
            <w:vMerge/>
            <w:vAlign w:val="center"/>
          </w:tcPr>
          <w:p w14:paraId="5D3F2731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94" w:type="pct"/>
            <w:vMerge/>
            <w:vAlign w:val="center"/>
          </w:tcPr>
          <w:p w14:paraId="5ACF743E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9" w:type="pct"/>
            <w:shd w:val="clear" w:color="auto" w:fill="auto"/>
            <w:vAlign w:val="center"/>
          </w:tcPr>
          <w:p w14:paraId="63AB4883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103</w:t>
            </w:r>
          </w:p>
        </w:tc>
      </w:tr>
      <w:tr w:rsidR="0038276D" w14:paraId="53EA71AE" w14:textId="77777777">
        <w:trPr>
          <w:trHeight w:val="280"/>
        </w:trPr>
        <w:tc>
          <w:tcPr>
            <w:tcW w:w="436" w:type="pct"/>
            <w:vMerge/>
            <w:vAlign w:val="center"/>
          </w:tcPr>
          <w:p w14:paraId="36ACDAAD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shd w:val="clear" w:color="auto" w:fill="auto"/>
            <w:vAlign w:val="center"/>
          </w:tcPr>
          <w:p w14:paraId="204DEDD3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 w:hint="eastAsia"/>
                <w:color w:val="000000"/>
                <w:sz w:val="16"/>
                <w:szCs w:val="16"/>
              </w:rPr>
              <w:t>[210]</w:t>
            </w:r>
          </w:p>
        </w:tc>
        <w:tc>
          <w:tcPr>
            <w:tcW w:w="544" w:type="pct"/>
            <w:shd w:val="clear" w:color="auto" w:fill="auto"/>
            <w:vAlign w:val="center"/>
          </w:tcPr>
          <w:p w14:paraId="68A97C5C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14.5</w:t>
            </w:r>
          </w:p>
        </w:tc>
        <w:tc>
          <w:tcPr>
            <w:tcW w:w="335" w:type="pct"/>
            <w:shd w:val="clear" w:color="auto" w:fill="auto"/>
            <w:vAlign w:val="center"/>
          </w:tcPr>
          <w:p w14:paraId="4914C4EA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14.5</w:t>
            </w:r>
          </w:p>
        </w:tc>
        <w:tc>
          <w:tcPr>
            <w:tcW w:w="588" w:type="pct"/>
            <w:vMerge/>
            <w:vAlign w:val="center"/>
          </w:tcPr>
          <w:p w14:paraId="3CD329A3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8" w:type="pct"/>
            <w:vMerge/>
            <w:vAlign w:val="center"/>
          </w:tcPr>
          <w:p w14:paraId="0BF129E2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2" w:type="pct"/>
            <w:vMerge w:val="restart"/>
            <w:shd w:val="clear" w:color="auto" w:fill="auto"/>
            <w:vAlign w:val="center"/>
          </w:tcPr>
          <w:p w14:paraId="3DE08A82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291" w:type="pct"/>
            <w:shd w:val="clear" w:color="auto" w:fill="auto"/>
            <w:vAlign w:val="center"/>
          </w:tcPr>
          <w:p w14:paraId="6A2E7B09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OOK-4 with M=1</w:t>
            </w:r>
          </w:p>
        </w:tc>
        <w:tc>
          <w:tcPr>
            <w:tcW w:w="594" w:type="pct"/>
            <w:vMerge/>
            <w:vAlign w:val="center"/>
          </w:tcPr>
          <w:p w14:paraId="1432F1FF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9" w:type="pct"/>
            <w:shd w:val="clear" w:color="auto" w:fill="auto"/>
            <w:vAlign w:val="center"/>
          </w:tcPr>
          <w:p w14:paraId="017A826E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120,122</w:t>
            </w:r>
          </w:p>
        </w:tc>
      </w:tr>
      <w:tr w:rsidR="0038276D" w14:paraId="250A062D" w14:textId="77777777">
        <w:trPr>
          <w:trHeight w:val="280"/>
        </w:trPr>
        <w:tc>
          <w:tcPr>
            <w:tcW w:w="436" w:type="pct"/>
            <w:vMerge/>
            <w:vAlign w:val="center"/>
          </w:tcPr>
          <w:p w14:paraId="6417F122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 w:val="restart"/>
            <w:shd w:val="clear" w:color="auto" w:fill="auto"/>
            <w:vAlign w:val="center"/>
          </w:tcPr>
          <w:p w14:paraId="058A9141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 w:hint="eastAsia"/>
                <w:color w:val="000000"/>
                <w:sz w:val="16"/>
                <w:szCs w:val="16"/>
              </w:rPr>
              <w:t>[214]</w:t>
            </w:r>
          </w:p>
        </w:tc>
        <w:tc>
          <w:tcPr>
            <w:tcW w:w="544" w:type="pct"/>
            <w:vMerge w:val="restart"/>
            <w:shd w:val="clear" w:color="auto" w:fill="auto"/>
            <w:vAlign w:val="center"/>
          </w:tcPr>
          <w:p w14:paraId="2FF30D4E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3.37</w:t>
            </w:r>
          </w:p>
        </w:tc>
        <w:tc>
          <w:tcPr>
            <w:tcW w:w="335" w:type="pct"/>
            <w:vMerge w:val="restart"/>
            <w:shd w:val="clear" w:color="auto" w:fill="auto"/>
            <w:vAlign w:val="center"/>
          </w:tcPr>
          <w:p w14:paraId="1A524700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6.38</w:t>
            </w:r>
          </w:p>
        </w:tc>
        <w:tc>
          <w:tcPr>
            <w:tcW w:w="588" w:type="pct"/>
            <w:vMerge/>
            <w:vAlign w:val="center"/>
          </w:tcPr>
          <w:p w14:paraId="617A806C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8" w:type="pct"/>
            <w:vMerge w:val="restart"/>
            <w:shd w:val="clear" w:color="auto" w:fill="auto"/>
            <w:vAlign w:val="center"/>
          </w:tcPr>
          <w:p w14:paraId="339D9CA1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582" w:type="pct"/>
            <w:vMerge/>
            <w:vAlign w:val="center"/>
          </w:tcPr>
          <w:p w14:paraId="408EADD2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 w:val="restart"/>
            <w:shd w:val="clear" w:color="auto" w:fill="auto"/>
            <w:vAlign w:val="center"/>
          </w:tcPr>
          <w:p w14:paraId="3CAF2941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OOK-1, M=1</w:t>
            </w:r>
          </w:p>
        </w:tc>
        <w:tc>
          <w:tcPr>
            <w:tcW w:w="594" w:type="pct"/>
            <w:vMerge w:val="restart"/>
            <w:shd w:val="clear" w:color="auto" w:fill="auto"/>
            <w:vAlign w:val="center"/>
          </w:tcPr>
          <w:p w14:paraId="26CE85E5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device 2b, RF-ED</w:t>
            </w:r>
          </w:p>
        </w:tc>
        <w:tc>
          <w:tcPr>
            <w:tcW w:w="499" w:type="pct"/>
            <w:shd w:val="clear" w:color="auto" w:fill="auto"/>
            <w:vAlign w:val="center"/>
          </w:tcPr>
          <w:p w14:paraId="5BF36F84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88</w:t>
            </w:r>
          </w:p>
        </w:tc>
      </w:tr>
      <w:tr w:rsidR="0038276D" w14:paraId="30573679" w14:textId="77777777">
        <w:trPr>
          <w:trHeight w:val="280"/>
        </w:trPr>
        <w:tc>
          <w:tcPr>
            <w:tcW w:w="436" w:type="pct"/>
            <w:vMerge/>
            <w:vAlign w:val="center"/>
          </w:tcPr>
          <w:p w14:paraId="0C9BC36B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/>
            <w:vAlign w:val="center"/>
          </w:tcPr>
          <w:p w14:paraId="4EA495E5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/>
            <w:vAlign w:val="center"/>
          </w:tcPr>
          <w:p w14:paraId="1B174A9C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5" w:type="pct"/>
            <w:vMerge/>
            <w:vAlign w:val="center"/>
          </w:tcPr>
          <w:p w14:paraId="67960308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8" w:type="pct"/>
            <w:vMerge/>
            <w:vAlign w:val="center"/>
          </w:tcPr>
          <w:p w14:paraId="00FF4B3D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8" w:type="pct"/>
            <w:vMerge/>
            <w:vAlign w:val="center"/>
          </w:tcPr>
          <w:p w14:paraId="5CF603E7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2" w:type="pct"/>
            <w:vMerge/>
            <w:vAlign w:val="center"/>
          </w:tcPr>
          <w:p w14:paraId="65009D38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/>
            <w:vAlign w:val="center"/>
          </w:tcPr>
          <w:p w14:paraId="639C4CA7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94" w:type="pct"/>
            <w:vMerge/>
            <w:vAlign w:val="center"/>
          </w:tcPr>
          <w:p w14:paraId="7E357E4D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9" w:type="pct"/>
            <w:shd w:val="clear" w:color="auto" w:fill="auto"/>
            <w:vAlign w:val="center"/>
          </w:tcPr>
          <w:p w14:paraId="653B55CB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90</w:t>
            </w:r>
          </w:p>
        </w:tc>
      </w:tr>
      <w:tr w:rsidR="0038276D" w14:paraId="7C644071" w14:textId="77777777">
        <w:trPr>
          <w:trHeight w:val="280"/>
        </w:trPr>
        <w:tc>
          <w:tcPr>
            <w:tcW w:w="436" w:type="pct"/>
            <w:vMerge/>
            <w:vAlign w:val="center"/>
          </w:tcPr>
          <w:p w14:paraId="1CD17EC0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 w:val="restart"/>
            <w:shd w:val="clear" w:color="auto" w:fill="auto"/>
            <w:vAlign w:val="center"/>
          </w:tcPr>
          <w:p w14:paraId="2BF84778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 w:hint="eastAsia"/>
                <w:color w:val="000000"/>
                <w:sz w:val="16"/>
                <w:szCs w:val="16"/>
              </w:rPr>
              <w:t>[193]</w:t>
            </w:r>
          </w:p>
        </w:tc>
        <w:tc>
          <w:tcPr>
            <w:tcW w:w="544" w:type="pct"/>
            <w:vMerge w:val="restart"/>
            <w:shd w:val="clear" w:color="auto" w:fill="auto"/>
            <w:vAlign w:val="center"/>
          </w:tcPr>
          <w:p w14:paraId="6EDA9784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4.73</w:t>
            </w:r>
          </w:p>
        </w:tc>
        <w:tc>
          <w:tcPr>
            <w:tcW w:w="335" w:type="pct"/>
            <w:vMerge w:val="restart"/>
            <w:shd w:val="clear" w:color="auto" w:fill="auto"/>
            <w:vAlign w:val="center"/>
          </w:tcPr>
          <w:p w14:paraId="52F38363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8.65</w:t>
            </w:r>
          </w:p>
        </w:tc>
        <w:tc>
          <w:tcPr>
            <w:tcW w:w="588" w:type="pct"/>
            <w:vMerge/>
            <w:vAlign w:val="center"/>
          </w:tcPr>
          <w:p w14:paraId="63043E1C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8" w:type="pct"/>
            <w:vMerge/>
            <w:vAlign w:val="center"/>
          </w:tcPr>
          <w:p w14:paraId="34CFAD83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2" w:type="pct"/>
            <w:shd w:val="clear" w:color="auto" w:fill="auto"/>
            <w:vAlign w:val="center"/>
          </w:tcPr>
          <w:p w14:paraId="1E403F4D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5.4</w:t>
            </w:r>
          </w:p>
        </w:tc>
        <w:tc>
          <w:tcPr>
            <w:tcW w:w="291" w:type="pct"/>
            <w:shd w:val="clear" w:color="auto" w:fill="auto"/>
            <w:vAlign w:val="center"/>
          </w:tcPr>
          <w:p w14:paraId="21C9361B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OOK-4 with M=1</w:t>
            </w:r>
          </w:p>
        </w:tc>
        <w:tc>
          <w:tcPr>
            <w:tcW w:w="594" w:type="pct"/>
            <w:vMerge/>
            <w:vAlign w:val="center"/>
          </w:tcPr>
          <w:p w14:paraId="3F2D6813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9" w:type="pct"/>
            <w:shd w:val="clear" w:color="auto" w:fill="auto"/>
            <w:vAlign w:val="center"/>
          </w:tcPr>
          <w:p w14:paraId="4BFE7891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332</w:t>
            </w:r>
          </w:p>
        </w:tc>
      </w:tr>
      <w:tr w:rsidR="0038276D" w14:paraId="307BCCD3" w14:textId="77777777">
        <w:trPr>
          <w:trHeight w:val="280"/>
        </w:trPr>
        <w:tc>
          <w:tcPr>
            <w:tcW w:w="436" w:type="pct"/>
            <w:vMerge/>
            <w:vAlign w:val="center"/>
          </w:tcPr>
          <w:p w14:paraId="2D09333A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/>
            <w:vAlign w:val="center"/>
          </w:tcPr>
          <w:p w14:paraId="54FEFB6E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/>
            <w:vAlign w:val="center"/>
          </w:tcPr>
          <w:p w14:paraId="5500901D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5" w:type="pct"/>
            <w:vMerge/>
            <w:vAlign w:val="center"/>
          </w:tcPr>
          <w:p w14:paraId="11A58A9F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8" w:type="pct"/>
            <w:shd w:val="clear" w:color="auto" w:fill="auto"/>
            <w:vAlign w:val="center"/>
          </w:tcPr>
          <w:p w14:paraId="16C3A053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360</w:t>
            </w:r>
          </w:p>
        </w:tc>
        <w:tc>
          <w:tcPr>
            <w:tcW w:w="588" w:type="pct"/>
            <w:vMerge/>
            <w:vAlign w:val="center"/>
          </w:tcPr>
          <w:p w14:paraId="69EA4A38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2" w:type="pct"/>
            <w:shd w:val="clear" w:color="auto" w:fill="auto"/>
            <w:vAlign w:val="center"/>
          </w:tcPr>
          <w:p w14:paraId="5C2E3DC7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64.6</w:t>
            </w:r>
          </w:p>
        </w:tc>
        <w:tc>
          <w:tcPr>
            <w:tcW w:w="291" w:type="pct"/>
            <w:shd w:val="clear" w:color="auto" w:fill="auto"/>
            <w:vAlign w:val="center"/>
          </w:tcPr>
          <w:p w14:paraId="7504E9A9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OOK-4 with M=12</w:t>
            </w:r>
          </w:p>
        </w:tc>
        <w:tc>
          <w:tcPr>
            <w:tcW w:w="594" w:type="pct"/>
            <w:vMerge/>
            <w:vAlign w:val="center"/>
          </w:tcPr>
          <w:p w14:paraId="5884E796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9" w:type="pct"/>
            <w:shd w:val="clear" w:color="auto" w:fill="auto"/>
            <w:vAlign w:val="center"/>
          </w:tcPr>
          <w:p w14:paraId="7DB5549B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335</w:t>
            </w:r>
          </w:p>
        </w:tc>
      </w:tr>
      <w:tr w:rsidR="0038276D" w14:paraId="42A6B1A2" w14:textId="77777777">
        <w:trPr>
          <w:trHeight w:val="280"/>
        </w:trPr>
        <w:tc>
          <w:tcPr>
            <w:tcW w:w="436" w:type="pct"/>
            <w:vMerge/>
            <w:vAlign w:val="center"/>
          </w:tcPr>
          <w:p w14:paraId="186D80B7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 w:val="restart"/>
            <w:shd w:val="clear" w:color="auto" w:fill="auto"/>
            <w:vAlign w:val="center"/>
          </w:tcPr>
          <w:p w14:paraId="3BEF9996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 w:hint="eastAsia"/>
                <w:color w:val="000000"/>
                <w:sz w:val="16"/>
                <w:szCs w:val="16"/>
              </w:rPr>
              <w:t>[202]</w:t>
            </w:r>
          </w:p>
        </w:tc>
        <w:tc>
          <w:tcPr>
            <w:tcW w:w="544" w:type="pct"/>
            <w:vMerge w:val="restart"/>
            <w:shd w:val="clear" w:color="auto" w:fill="auto"/>
            <w:vAlign w:val="center"/>
          </w:tcPr>
          <w:p w14:paraId="71E3F6AA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335" w:type="pct"/>
            <w:vMerge w:val="restart"/>
            <w:shd w:val="clear" w:color="auto" w:fill="auto"/>
            <w:vAlign w:val="center"/>
          </w:tcPr>
          <w:p w14:paraId="517ADC88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1.5</w:t>
            </w:r>
          </w:p>
        </w:tc>
        <w:tc>
          <w:tcPr>
            <w:tcW w:w="588" w:type="pct"/>
            <w:vMerge w:val="restart"/>
            <w:shd w:val="clear" w:color="auto" w:fill="auto"/>
            <w:vAlign w:val="center"/>
          </w:tcPr>
          <w:p w14:paraId="716B2226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180</w:t>
            </w:r>
          </w:p>
        </w:tc>
        <w:tc>
          <w:tcPr>
            <w:tcW w:w="588" w:type="pct"/>
            <w:vMerge/>
            <w:vAlign w:val="center"/>
          </w:tcPr>
          <w:p w14:paraId="3609F65B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2" w:type="pct"/>
            <w:shd w:val="clear" w:color="auto" w:fill="auto"/>
            <w:vAlign w:val="center"/>
          </w:tcPr>
          <w:p w14:paraId="373CBFED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291" w:type="pct"/>
            <w:shd w:val="clear" w:color="auto" w:fill="auto"/>
            <w:vAlign w:val="center"/>
          </w:tcPr>
          <w:p w14:paraId="309BA9C9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ook-1</w:t>
            </w:r>
          </w:p>
        </w:tc>
        <w:tc>
          <w:tcPr>
            <w:tcW w:w="594" w:type="pct"/>
            <w:vMerge w:val="restart"/>
            <w:shd w:val="clear" w:color="auto" w:fill="auto"/>
            <w:vAlign w:val="center"/>
          </w:tcPr>
          <w:p w14:paraId="5ECD50D2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device 2b, IF/ZIF</w:t>
            </w:r>
          </w:p>
        </w:tc>
        <w:tc>
          <w:tcPr>
            <w:tcW w:w="499" w:type="pct"/>
            <w:shd w:val="clear" w:color="auto" w:fill="auto"/>
            <w:vAlign w:val="center"/>
          </w:tcPr>
          <w:p w14:paraId="05A2691A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80</w:t>
            </w:r>
          </w:p>
        </w:tc>
      </w:tr>
      <w:tr w:rsidR="0038276D" w14:paraId="1C3B5C52" w14:textId="77777777">
        <w:trPr>
          <w:trHeight w:val="280"/>
        </w:trPr>
        <w:tc>
          <w:tcPr>
            <w:tcW w:w="436" w:type="pct"/>
            <w:vMerge/>
            <w:vAlign w:val="center"/>
          </w:tcPr>
          <w:p w14:paraId="0FF96D9E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/>
            <w:vAlign w:val="center"/>
          </w:tcPr>
          <w:p w14:paraId="6EEF1119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/>
            <w:vAlign w:val="center"/>
          </w:tcPr>
          <w:p w14:paraId="646FEFF4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5" w:type="pct"/>
            <w:vMerge/>
            <w:vAlign w:val="center"/>
          </w:tcPr>
          <w:p w14:paraId="355557DB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8" w:type="pct"/>
            <w:vMerge/>
            <w:vAlign w:val="center"/>
          </w:tcPr>
          <w:p w14:paraId="26183BD6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8" w:type="pct"/>
            <w:vMerge/>
            <w:vAlign w:val="center"/>
          </w:tcPr>
          <w:p w14:paraId="0ABC3AF7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2" w:type="pct"/>
            <w:shd w:val="clear" w:color="auto" w:fill="auto"/>
            <w:vAlign w:val="center"/>
          </w:tcPr>
          <w:p w14:paraId="722ECE60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91" w:type="pct"/>
            <w:shd w:val="clear" w:color="auto" w:fill="auto"/>
            <w:vAlign w:val="center"/>
          </w:tcPr>
          <w:p w14:paraId="08B01F02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OOK-4, M=4</w:t>
            </w:r>
          </w:p>
        </w:tc>
        <w:tc>
          <w:tcPr>
            <w:tcW w:w="594" w:type="pct"/>
            <w:vMerge/>
            <w:vAlign w:val="center"/>
          </w:tcPr>
          <w:p w14:paraId="67A23304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9" w:type="pct"/>
            <w:shd w:val="clear" w:color="auto" w:fill="auto"/>
            <w:vAlign w:val="center"/>
          </w:tcPr>
          <w:p w14:paraId="548C0F7F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82</w:t>
            </w:r>
          </w:p>
        </w:tc>
      </w:tr>
      <w:tr w:rsidR="0038276D" w14:paraId="04B2AAA8" w14:textId="77777777">
        <w:trPr>
          <w:trHeight w:val="280"/>
        </w:trPr>
        <w:tc>
          <w:tcPr>
            <w:tcW w:w="436" w:type="pct"/>
            <w:vMerge/>
            <w:vAlign w:val="center"/>
          </w:tcPr>
          <w:p w14:paraId="2C517FD2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 w:val="restart"/>
            <w:shd w:val="clear" w:color="auto" w:fill="auto"/>
            <w:vAlign w:val="center"/>
          </w:tcPr>
          <w:p w14:paraId="4DA16073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 w:hint="eastAsia"/>
                <w:color w:val="000000"/>
                <w:sz w:val="16"/>
                <w:szCs w:val="16"/>
              </w:rPr>
              <w:t>[194]</w:t>
            </w:r>
          </w:p>
        </w:tc>
        <w:tc>
          <w:tcPr>
            <w:tcW w:w="544" w:type="pct"/>
            <w:vMerge w:val="restart"/>
            <w:shd w:val="clear" w:color="auto" w:fill="auto"/>
            <w:vAlign w:val="center"/>
          </w:tcPr>
          <w:p w14:paraId="42FDE85B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18.5</w:t>
            </w:r>
          </w:p>
        </w:tc>
        <w:tc>
          <w:tcPr>
            <w:tcW w:w="335" w:type="pct"/>
            <w:vMerge w:val="restart"/>
            <w:shd w:val="clear" w:color="auto" w:fill="auto"/>
            <w:vAlign w:val="center"/>
          </w:tcPr>
          <w:p w14:paraId="21C7B6F7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21.4</w:t>
            </w:r>
          </w:p>
        </w:tc>
        <w:tc>
          <w:tcPr>
            <w:tcW w:w="588" w:type="pct"/>
            <w:vMerge/>
            <w:vAlign w:val="center"/>
          </w:tcPr>
          <w:p w14:paraId="05C2D549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8" w:type="pct"/>
            <w:vMerge/>
            <w:vAlign w:val="center"/>
          </w:tcPr>
          <w:p w14:paraId="1E7D03CC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2" w:type="pct"/>
            <w:vMerge w:val="restart"/>
            <w:shd w:val="clear" w:color="auto" w:fill="auto"/>
            <w:vAlign w:val="center"/>
          </w:tcPr>
          <w:p w14:paraId="3D077E61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291" w:type="pct"/>
            <w:vMerge w:val="restart"/>
            <w:shd w:val="clear" w:color="auto" w:fill="auto"/>
            <w:vAlign w:val="center"/>
          </w:tcPr>
          <w:p w14:paraId="63881DD6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ook-1</w:t>
            </w:r>
          </w:p>
        </w:tc>
        <w:tc>
          <w:tcPr>
            <w:tcW w:w="594" w:type="pct"/>
            <w:vMerge/>
            <w:vAlign w:val="center"/>
          </w:tcPr>
          <w:p w14:paraId="77ED8955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9" w:type="pct"/>
            <w:shd w:val="clear" w:color="auto" w:fill="auto"/>
            <w:vAlign w:val="center"/>
          </w:tcPr>
          <w:p w14:paraId="6EBA85FA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28</w:t>
            </w:r>
          </w:p>
        </w:tc>
      </w:tr>
      <w:tr w:rsidR="0038276D" w14:paraId="4BAAD204" w14:textId="77777777">
        <w:trPr>
          <w:trHeight w:val="280"/>
        </w:trPr>
        <w:tc>
          <w:tcPr>
            <w:tcW w:w="436" w:type="pct"/>
            <w:vMerge/>
            <w:vAlign w:val="center"/>
          </w:tcPr>
          <w:p w14:paraId="5549929F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/>
            <w:vAlign w:val="center"/>
          </w:tcPr>
          <w:p w14:paraId="028AC252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/>
            <w:vAlign w:val="center"/>
          </w:tcPr>
          <w:p w14:paraId="204D6E20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5" w:type="pct"/>
            <w:vMerge/>
            <w:vAlign w:val="center"/>
          </w:tcPr>
          <w:p w14:paraId="55868D27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8" w:type="pct"/>
            <w:vMerge/>
            <w:vAlign w:val="center"/>
          </w:tcPr>
          <w:p w14:paraId="25E2059C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8" w:type="pct"/>
            <w:shd w:val="clear" w:color="auto" w:fill="auto"/>
            <w:vAlign w:val="center"/>
          </w:tcPr>
          <w:p w14:paraId="6AFDEF7C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582" w:type="pct"/>
            <w:vMerge/>
            <w:vAlign w:val="center"/>
          </w:tcPr>
          <w:p w14:paraId="2AD962A2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/>
            <w:vAlign w:val="center"/>
          </w:tcPr>
          <w:p w14:paraId="70A99A9E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94" w:type="pct"/>
            <w:vMerge/>
            <w:vAlign w:val="center"/>
          </w:tcPr>
          <w:p w14:paraId="359DA153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9" w:type="pct"/>
            <w:shd w:val="clear" w:color="auto" w:fill="auto"/>
            <w:vAlign w:val="center"/>
          </w:tcPr>
          <w:p w14:paraId="7B42C5CA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32</w:t>
            </w:r>
          </w:p>
        </w:tc>
      </w:tr>
    </w:tbl>
    <w:p w14:paraId="7347B233" w14:textId="77777777" w:rsidR="0038276D" w:rsidRDefault="0038276D" w:rsidP="00E1247C"/>
    <w:p w14:paraId="7A2F1583" w14:textId="77777777" w:rsidR="0038276D" w:rsidRDefault="00B410C8" w:rsidP="00E1247C">
      <w:pPr>
        <w:pStyle w:val="TH"/>
      </w:pPr>
      <w:r>
        <w:rPr>
          <w:rFonts w:hint="eastAsia"/>
          <w:noProof/>
        </w:rPr>
        <w:lastRenderedPageBreak/>
        <w:drawing>
          <wp:inline distT="0" distB="0" distL="0" distR="0" wp14:anchorId="007F1697" wp14:editId="2692418D">
            <wp:extent cx="7558405" cy="5457190"/>
            <wp:effectExtent l="0" t="0" r="10795" b="3810"/>
            <wp:docPr id="2026609935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26609935" name="Picture 18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558405" cy="5457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77432F0" w14:textId="77777777" w:rsidR="00E1247C" w:rsidRDefault="00E1247C" w:rsidP="00E1247C">
      <w:pPr>
        <w:pStyle w:val="TF"/>
      </w:pPr>
      <w:r>
        <w:rPr>
          <w:rFonts w:hint="eastAsia"/>
        </w:rPr>
        <w:t>Figure 7.1.4.3.1 - 2</w:t>
      </w:r>
    </w:p>
    <w:p w14:paraId="7AB46B53" w14:textId="77777777" w:rsidR="0038276D" w:rsidRDefault="00B410C8" w:rsidP="00E1247C">
      <w:pPr>
        <w:pStyle w:val="TH"/>
      </w:pPr>
      <w:r>
        <w:lastRenderedPageBreak/>
        <w:t xml:space="preserve">Table </w:t>
      </w:r>
      <w:r>
        <w:rPr>
          <w:rFonts w:hint="eastAsia"/>
        </w:rPr>
        <w:t>7.1.4.3.1 - 2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41"/>
        <w:gridCol w:w="1550"/>
        <w:gridCol w:w="1550"/>
        <w:gridCol w:w="953"/>
        <w:gridCol w:w="1675"/>
        <w:gridCol w:w="1676"/>
        <w:gridCol w:w="1659"/>
        <w:gridCol w:w="864"/>
        <w:gridCol w:w="1694"/>
        <w:gridCol w:w="1419"/>
      </w:tblGrid>
      <w:tr w:rsidR="0038276D" w14:paraId="16F30696" w14:textId="77777777">
        <w:trPr>
          <w:trHeight w:val="280"/>
        </w:trPr>
        <w:tc>
          <w:tcPr>
            <w:tcW w:w="5000" w:type="pct"/>
            <w:gridSpan w:val="10"/>
            <w:shd w:val="clear" w:color="auto" w:fill="auto"/>
            <w:noWrap/>
            <w:vAlign w:val="center"/>
          </w:tcPr>
          <w:p w14:paraId="76863D85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 xml:space="preserve">TDL-D, device 2b, </w:t>
            </w:r>
            <w:proofErr w:type="spellStart"/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RF-ED+device</w:t>
            </w:r>
            <w:proofErr w:type="spellEnd"/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 xml:space="preserve"> 2b, IF/ZIF</w:t>
            </w:r>
          </w:p>
        </w:tc>
      </w:tr>
      <w:tr w:rsidR="0038276D" w14:paraId="1E2399E2" w14:textId="77777777">
        <w:trPr>
          <w:trHeight w:val="320"/>
        </w:trPr>
        <w:tc>
          <w:tcPr>
            <w:tcW w:w="5000" w:type="pct"/>
            <w:gridSpan w:val="10"/>
            <w:shd w:val="clear" w:color="auto" w:fill="auto"/>
          </w:tcPr>
          <w:p w14:paraId="0450784B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R2D LLS</w:t>
            </w:r>
          </w:p>
        </w:tc>
      </w:tr>
      <w:tr w:rsidR="0038276D" w14:paraId="677D7C19" w14:textId="77777777">
        <w:trPr>
          <w:trHeight w:val="280"/>
        </w:trPr>
        <w:tc>
          <w:tcPr>
            <w:tcW w:w="436" w:type="pct"/>
            <w:shd w:val="clear" w:color="D9E1F2" w:fill="D9E1F2"/>
            <w:noWrap/>
            <w:vAlign w:val="center"/>
          </w:tcPr>
          <w:p w14:paraId="56D33543" w14:textId="77777777" w:rsidR="0038276D" w:rsidRDefault="00B410C8">
            <w:pPr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info-R2D_BLER</w:t>
            </w:r>
          </w:p>
        </w:tc>
        <w:tc>
          <w:tcPr>
            <w:tcW w:w="544" w:type="pct"/>
            <w:shd w:val="clear" w:color="D9E1F2" w:fill="D9E1F2"/>
            <w:noWrap/>
            <w:vAlign w:val="center"/>
          </w:tcPr>
          <w:p w14:paraId="7FAF3416" w14:textId="77777777" w:rsidR="0038276D" w:rsidRDefault="00B410C8">
            <w:pPr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Source</w:t>
            </w:r>
          </w:p>
        </w:tc>
        <w:tc>
          <w:tcPr>
            <w:tcW w:w="544" w:type="pct"/>
            <w:shd w:val="clear" w:color="D9E1F2" w:fill="D9E1F2"/>
            <w:noWrap/>
            <w:vAlign w:val="center"/>
          </w:tcPr>
          <w:p w14:paraId="7F6E2DA5" w14:textId="77777777" w:rsidR="0038276D" w:rsidRDefault="00B410C8">
            <w:pPr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MinCNR</w:t>
            </w:r>
            <w:proofErr w:type="spellEnd"/>
          </w:p>
        </w:tc>
        <w:tc>
          <w:tcPr>
            <w:tcW w:w="335" w:type="pct"/>
            <w:shd w:val="clear" w:color="D9E1F2" w:fill="D9E1F2"/>
            <w:noWrap/>
            <w:vAlign w:val="center"/>
          </w:tcPr>
          <w:p w14:paraId="40DA044F" w14:textId="77777777" w:rsidR="0038276D" w:rsidRDefault="00B410C8">
            <w:pPr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MaxCNR</w:t>
            </w:r>
            <w:proofErr w:type="spellEnd"/>
          </w:p>
        </w:tc>
        <w:tc>
          <w:tcPr>
            <w:tcW w:w="588" w:type="pct"/>
            <w:shd w:val="clear" w:color="D9E1F2" w:fill="D9E1F2"/>
            <w:noWrap/>
            <w:vAlign w:val="center"/>
          </w:tcPr>
          <w:p w14:paraId="06E41DCC" w14:textId="77777777" w:rsidR="0038276D" w:rsidRDefault="00B410C8">
            <w:pPr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TransBW</w:t>
            </w:r>
            <w:proofErr w:type="spellEnd"/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[kHz]</w:t>
            </w:r>
          </w:p>
        </w:tc>
        <w:tc>
          <w:tcPr>
            <w:tcW w:w="588" w:type="pct"/>
            <w:shd w:val="clear" w:color="D9E1F2" w:fill="D9E1F2"/>
            <w:noWrap/>
            <w:vAlign w:val="center"/>
          </w:tcPr>
          <w:p w14:paraId="7857DF71" w14:textId="77777777" w:rsidR="0038276D" w:rsidRDefault="00B410C8">
            <w:pPr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MessageSize</w:t>
            </w:r>
            <w:proofErr w:type="spellEnd"/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[b]</w:t>
            </w:r>
          </w:p>
        </w:tc>
        <w:tc>
          <w:tcPr>
            <w:tcW w:w="582" w:type="pct"/>
            <w:shd w:val="clear" w:color="D9E1F2" w:fill="D9E1F2"/>
            <w:noWrap/>
            <w:vAlign w:val="center"/>
          </w:tcPr>
          <w:p w14:paraId="5E23E510" w14:textId="77777777" w:rsidR="0038276D" w:rsidRDefault="00B410C8">
            <w:pPr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DataRate</w:t>
            </w:r>
            <w:proofErr w:type="spellEnd"/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[kbps]</w:t>
            </w:r>
          </w:p>
        </w:tc>
        <w:tc>
          <w:tcPr>
            <w:tcW w:w="291" w:type="pct"/>
            <w:shd w:val="clear" w:color="D9E1F2" w:fill="D9E1F2"/>
            <w:noWrap/>
            <w:vAlign w:val="center"/>
          </w:tcPr>
          <w:p w14:paraId="22179020" w14:textId="77777777" w:rsidR="0038276D" w:rsidRDefault="00B410C8">
            <w:pPr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Modulation</w:t>
            </w:r>
          </w:p>
        </w:tc>
        <w:tc>
          <w:tcPr>
            <w:tcW w:w="594" w:type="pct"/>
            <w:shd w:val="clear" w:color="D9E1F2" w:fill="D9E1F2"/>
            <w:noWrap/>
            <w:vAlign w:val="center"/>
          </w:tcPr>
          <w:p w14:paraId="7D00D205" w14:textId="77777777" w:rsidR="0038276D" w:rsidRDefault="00B410C8">
            <w:pPr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info-device-type</w:t>
            </w:r>
          </w:p>
        </w:tc>
        <w:tc>
          <w:tcPr>
            <w:tcW w:w="499" w:type="pct"/>
            <w:shd w:val="clear" w:color="D9E1F2" w:fill="D9E1F2"/>
            <w:noWrap/>
            <w:vAlign w:val="center"/>
          </w:tcPr>
          <w:p w14:paraId="23860513" w14:textId="77777777" w:rsidR="0038276D" w:rsidRDefault="00B410C8">
            <w:pPr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Row Indices</w:t>
            </w:r>
          </w:p>
        </w:tc>
      </w:tr>
      <w:tr w:rsidR="0038276D" w14:paraId="29449B58" w14:textId="77777777">
        <w:trPr>
          <w:trHeight w:val="280"/>
        </w:trPr>
        <w:tc>
          <w:tcPr>
            <w:tcW w:w="436" w:type="pct"/>
            <w:vMerge w:val="restart"/>
            <w:shd w:val="clear" w:color="auto" w:fill="auto"/>
            <w:vAlign w:val="center"/>
          </w:tcPr>
          <w:p w14:paraId="540EAEE3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544" w:type="pct"/>
            <w:shd w:val="clear" w:color="auto" w:fill="auto"/>
            <w:vAlign w:val="center"/>
          </w:tcPr>
          <w:p w14:paraId="52581235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 w:hint="eastAsia"/>
                <w:color w:val="000000"/>
                <w:sz w:val="16"/>
                <w:szCs w:val="16"/>
              </w:rPr>
              <w:t>[201]</w:t>
            </w:r>
          </w:p>
        </w:tc>
        <w:tc>
          <w:tcPr>
            <w:tcW w:w="544" w:type="pct"/>
            <w:shd w:val="clear" w:color="auto" w:fill="auto"/>
            <w:vAlign w:val="center"/>
          </w:tcPr>
          <w:p w14:paraId="17BF49A2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335" w:type="pct"/>
            <w:shd w:val="clear" w:color="auto" w:fill="auto"/>
            <w:vAlign w:val="center"/>
          </w:tcPr>
          <w:p w14:paraId="20787F2E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588" w:type="pct"/>
            <w:vMerge w:val="restart"/>
            <w:shd w:val="clear" w:color="auto" w:fill="auto"/>
            <w:vAlign w:val="center"/>
          </w:tcPr>
          <w:p w14:paraId="49B3CB72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180</w:t>
            </w:r>
          </w:p>
        </w:tc>
        <w:tc>
          <w:tcPr>
            <w:tcW w:w="588" w:type="pct"/>
            <w:shd w:val="clear" w:color="auto" w:fill="auto"/>
            <w:vAlign w:val="center"/>
          </w:tcPr>
          <w:p w14:paraId="1190B60C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77A4B7D5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291" w:type="pct"/>
            <w:shd w:val="clear" w:color="auto" w:fill="auto"/>
            <w:vAlign w:val="center"/>
          </w:tcPr>
          <w:p w14:paraId="052D5F8B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OOK</w:t>
            </w:r>
          </w:p>
        </w:tc>
        <w:tc>
          <w:tcPr>
            <w:tcW w:w="594" w:type="pct"/>
            <w:shd w:val="clear" w:color="auto" w:fill="auto"/>
            <w:vAlign w:val="center"/>
          </w:tcPr>
          <w:p w14:paraId="38B70008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device 2b, IF/ZIF</w:t>
            </w:r>
          </w:p>
        </w:tc>
        <w:tc>
          <w:tcPr>
            <w:tcW w:w="499" w:type="pct"/>
            <w:shd w:val="clear" w:color="auto" w:fill="auto"/>
            <w:vAlign w:val="center"/>
          </w:tcPr>
          <w:p w14:paraId="5F891702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</w:t>
            </w:r>
          </w:p>
        </w:tc>
      </w:tr>
      <w:tr w:rsidR="0038276D" w14:paraId="6A738572" w14:textId="77777777">
        <w:trPr>
          <w:trHeight w:val="280"/>
        </w:trPr>
        <w:tc>
          <w:tcPr>
            <w:tcW w:w="436" w:type="pct"/>
            <w:vMerge/>
            <w:vAlign w:val="center"/>
          </w:tcPr>
          <w:p w14:paraId="48083CDC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 w:val="restart"/>
            <w:shd w:val="clear" w:color="auto" w:fill="auto"/>
            <w:vAlign w:val="center"/>
          </w:tcPr>
          <w:p w14:paraId="7F139F1B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 w:hint="eastAsia"/>
                <w:color w:val="000000"/>
                <w:sz w:val="16"/>
                <w:szCs w:val="16"/>
              </w:rPr>
              <w:t>[209]</w:t>
            </w:r>
          </w:p>
        </w:tc>
        <w:tc>
          <w:tcPr>
            <w:tcW w:w="544" w:type="pct"/>
            <w:vMerge w:val="restart"/>
            <w:shd w:val="clear" w:color="auto" w:fill="auto"/>
            <w:vAlign w:val="center"/>
          </w:tcPr>
          <w:p w14:paraId="2ECBD12F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-1.6</w:t>
            </w:r>
          </w:p>
        </w:tc>
        <w:tc>
          <w:tcPr>
            <w:tcW w:w="335" w:type="pct"/>
            <w:vMerge w:val="restart"/>
            <w:shd w:val="clear" w:color="auto" w:fill="auto"/>
            <w:vAlign w:val="center"/>
          </w:tcPr>
          <w:p w14:paraId="5C24D403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12.9</w:t>
            </w:r>
          </w:p>
        </w:tc>
        <w:tc>
          <w:tcPr>
            <w:tcW w:w="588" w:type="pct"/>
            <w:vMerge/>
            <w:vAlign w:val="center"/>
          </w:tcPr>
          <w:p w14:paraId="0BE64C10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8" w:type="pct"/>
            <w:vMerge w:val="restart"/>
            <w:shd w:val="clear" w:color="auto" w:fill="auto"/>
            <w:vAlign w:val="center"/>
          </w:tcPr>
          <w:p w14:paraId="1D00B48B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NaN</w:t>
            </w:r>
            <w:proofErr w:type="spellEnd"/>
          </w:p>
        </w:tc>
        <w:tc>
          <w:tcPr>
            <w:tcW w:w="582" w:type="pct"/>
            <w:shd w:val="clear" w:color="auto" w:fill="auto"/>
            <w:vAlign w:val="center"/>
          </w:tcPr>
          <w:p w14:paraId="3F1AEAD9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291" w:type="pct"/>
            <w:vMerge w:val="restart"/>
            <w:shd w:val="clear" w:color="auto" w:fill="auto"/>
            <w:vAlign w:val="center"/>
          </w:tcPr>
          <w:p w14:paraId="06B06313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OOK-4</w:t>
            </w:r>
          </w:p>
        </w:tc>
        <w:tc>
          <w:tcPr>
            <w:tcW w:w="594" w:type="pct"/>
            <w:vMerge w:val="restart"/>
            <w:shd w:val="clear" w:color="auto" w:fill="auto"/>
            <w:vAlign w:val="center"/>
          </w:tcPr>
          <w:p w14:paraId="37D57405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device 2b, RF-ED</w:t>
            </w:r>
          </w:p>
        </w:tc>
        <w:tc>
          <w:tcPr>
            <w:tcW w:w="499" w:type="pct"/>
            <w:shd w:val="clear" w:color="auto" w:fill="auto"/>
            <w:vAlign w:val="center"/>
          </w:tcPr>
          <w:p w14:paraId="12D0AC6D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414</w:t>
            </w:r>
          </w:p>
        </w:tc>
      </w:tr>
      <w:tr w:rsidR="0038276D" w14:paraId="70E259B2" w14:textId="77777777">
        <w:trPr>
          <w:trHeight w:val="280"/>
        </w:trPr>
        <w:tc>
          <w:tcPr>
            <w:tcW w:w="436" w:type="pct"/>
            <w:vMerge/>
            <w:vAlign w:val="center"/>
          </w:tcPr>
          <w:p w14:paraId="6CD35AED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/>
            <w:vAlign w:val="center"/>
          </w:tcPr>
          <w:p w14:paraId="03542140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/>
            <w:vAlign w:val="center"/>
          </w:tcPr>
          <w:p w14:paraId="4D8C3E22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5" w:type="pct"/>
            <w:vMerge/>
            <w:vAlign w:val="center"/>
          </w:tcPr>
          <w:p w14:paraId="18388CCD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8" w:type="pct"/>
            <w:vMerge/>
            <w:vAlign w:val="center"/>
          </w:tcPr>
          <w:p w14:paraId="4C7E54E9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8" w:type="pct"/>
            <w:vMerge/>
            <w:vAlign w:val="center"/>
          </w:tcPr>
          <w:p w14:paraId="258C5094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2" w:type="pct"/>
            <w:shd w:val="clear" w:color="auto" w:fill="auto"/>
            <w:vAlign w:val="center"/>
          </w:tcPr>
          <w:p w14:paraId="12FC00C1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28</w:t>
            </w:r>
          </w:p>
        </w:tc>
        <w:tc>
          <w:tcPr>
            <w:tcW w:w="291" w:type="pct"/>
            <w:vMerge/>
            <w:vAlign w:val="center"/>
          </w:tcPr>
          <w:p w14:paraId="68B5AE6C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94" w:type="pct"/>
            <w:vMerge/>
            <w:vAlign w:val="center"/>
          </w:tcPr>
          <w:p w14:paraId="1CF15BEC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9" w:type="pct"/>
            <w:shd w:val="clear" w:color="auto" w:fill="auto"/>
            <w:vAlign w:val="center"/>
          </w:tcPr>
          <w:p w14:paraId="72603BC8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420</w:t>
            </w:r>
          </w:p>
        </w:tc>
      </w:tr>
      <w:tr w:rsidR="0038276D" w14:paraId="249F9C63" w14:textId="77777777">
        <w:trPr>
          <w:trHeight w:val="280"/>
        </w:trPr>
        <w:tc>
          <w:tcPr>
            <w:tcW w:w="436" w:type="pct"/>
            <w:vMerge/>
            <w:vAlign w:val="center"/>
          </w:tcPr>
          <w:p w14:paraId="3697ED30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 w:val="restart"/>
            <w:shd w:val="clear" w:color="auto" w:fill="auto"/>
            <w:vAlign w:val="center"/>
          </w:tcPr>
          <w:p w14:paraId="7D731716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 w:hint="eastAsia"/>
                <w:color w:val="000000"/>
                <w:sz w:val="16"/>
                <w:szCs w:val="16"/>
              </w:rPr>
              <w:t>[192]</w:t>
            </w:r>
          </w:p>
        </w:tc>
        <w:tc>
          <w:tcPr>
            <w:tcW w:w="544" w:type="pct"/>
            <w:vMerge w:val="restart"/>
            <w:shd w:val="clear" w:color="auto" w:fill="auto"/>
            <w:vAlign w:val="center"/>
          </w:tcPr>
          <w:p w14:paraId="4349A03A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13</w:t>
            </w:r>
          </w:p>
        </w:tc>
        <w:tc>
          <w:tcPr>
            <w:tcW w:w="335" w:type="pct"/>
            <w:vMerge w:val="restart"/>
            <w:shd w:val="clear" w:color="auto" w:fill="auto"/>
            <w:vAlign w:val="center"/>
          </w:tcPr>
          <w:p w14:paraId="7A94A703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14.2</w:t>
            </w:r>
          </w:p>
        </w:tc>
        <w:tc>
          <w:tcPr>
            <w:tcW w:w="588" w:type="pct"/>
            <w:vMerge/>
            <w:vAlign w:val="center"/>
          </w:tcPr>
          <w:p w14:paraId="33D8050B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8" w:type="pct"/>
            <w:shd w:val="clear" w:color="auto" w:fill="auto"/>
            <w:vAlign w:val="center"/>
          </w:tcPr>
          <w:p w14:paraId="014640A8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7F2B0F58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27.4</w:t>
            </w:r>
          </w:p>
        </w:tc>
        <w:tc>
          <w:tcPr>
            <w:tcW w:w="291" w:type="pct"/>
            <w:vMerge w:val="restart"/>
            <w:shd w:val="clear" w:color="auto" w:fill="auto"/>
            <w:vAlign w:val="center"/>
          </w:tcPr>
          <w:p w14:paraId="31F8AA84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OOK-4 with M=6</w:t>
            </w:r>
          </w:p>
        </w:tc>
        <w:tc>
          <w:tcPr>
            <w:tcW w:w="594" w:type="pct"/>
            <w:vMerge w:val="restart"/>
            <w:shd w:val="clear" w:color="auto" w:fill="auto"/>
            <w:vAlign w:val="center"/>
          </w:tcPr>
          <w:p w14:paraId="2BB25F99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device 2b, IF/ZIF</w:t>
            </w:r>
          </w:p>
        </w:tc>
        <w:tc>
          <w:tcPr>
            <w:tcW w:w="499" w:type="pct"/>
            <w:shd w:val="clear" w:color="auto" w:fill="auto"/>
            <w:vAlign w:val="center"/>
          </w:tcPr>
          <w:p w14:paraId="750A3BA8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138</w:t>
            </w:r>
          </w:p>
        </w:tc>
      </w:tr>
      <w:tr w:rsidR="0038276D" w14:paraId="6C489CB7" w14:textId="77777777">
        <w:trPr>
          <w:trHeight w:val="280"/>
        </w:trPr>
        <w:tc>
          <w:tcPr>
            <w:tcW w:w="436" w:type="pct"/>
            <w:vMerge/>
            <w:vAlign w:val="center"/>
          </w:tcPr>
          <w:p w14:paraId="1A3F3B4A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/>
            <w:vAlign w:val="center"/>
          </w:tcPr>
          <w:p w14:paraId="06D237A4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/>
            <w:vAlign w:val="center"/>
          </w:tcPr>
          <w:p w14:paraId="49AD3311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5" w:type="pct"/>
            <w:vMerge/>
            <w:vAlign w:val="center"/>
          </w:tcPr>
          <w:p w14:paraId="148CFEA0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8" w:type="pct"/>
            <w:vMerge/>
            <w:vAlign w:val="center"/>
          </w:tcPr>
          <w:p w14:paraId="001105BD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8" w:type="pct"/>
            <w:shd w:val="clear" w:color="auto" w:fill="auto"/>
            <w:vAlign w:val="center"/>
          </w:tcPr>
          <w:p w14:paraId="2815CD52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96,400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67729C54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34.6,39.9</w:t>
            </w:r>
          </w:p>
        </w:tc>
        <w:tc>
          <w:tcPr>
            <w:tcW w:w="291" w:type="pct"/>
            <w:vMerge/>
            <w:vAlign w:val="center"/>
          </w:tcPr>
          <w:p w14:paraId="32E42C51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94" w:type="pct"/>
            <w:vMerge/>
            <w:vAlign w:val="center"/>
          </w:tcPr>
          <w:p w14:paraId="7684E52E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9" w:type="pct"/>
            <w:shd w:val="clear" w:color="auto" w:fill="auto"/>
            <w:vAlign w:val="center"/>
          </w:tcPr>
          <w:p w14:paraId="63591A08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139,140</w:t>
            </w:r>
          </w:p>
        </w:tc>
      </w:tr>
      <w:tr w:rsidR="0038276D" w14:paraId="2092AD6D" w14:textId="77777777">
        <w:trPr>
          <w:trHeight w:val="280"/>
        </w:trPr>
        <w:tc>
          <w:tcPr>
            <w:tcW w:w="436" w:type="pct"/>
            <w:vMerge/>
            <w:vAlign w:val="center"/>
          </w:tcPr>
          <w:p w14:paraId="38B10354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 w:val="restart"/>
            <w:shd w:val="clear" w:color="auto" w:fill="auto"/>
            <w:vAlign w:val="center"/>
          </w:tcPr>
          <w:p w14:paraId="79D98840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 w:hint="eastAsia"/>
                <w:color w:val="000000"/>
                <w:sz w:val="16"/>
                <w:szCs w:val="16"/>
              </w:rPr>
              <w:t>[203]</w:t>
            </w:r>
          </w:p>
        </w:tc>
        <w:tc>
          <w:tcPr>
            <w:tcW w:w="544" w:type="pct"/>
            <w:vMerge w:val="restart"/>
            <w:shd w:val="clear" w:color="auto" w:fill="auto"/>
            <w:vAlign w:val="center"/>
          </w:tcPr>
          <w:p w14:paraId="294CFE2E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-5</w:t>
            </w:r>
          </w:p>
        </w:tc>
        <w:tc>
          <w:tcPr>
            <w:tcW w:w="335" w:type="pct"/>
            <w:vMerge w:val="restart"/>
            <w:shd w:val="clear" w:color="auto" w:fill="auto"/>
            <w:vAlign w:val="center"/>
          </w:tcPr>
          <w:p w14:paraId="09BFF92A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17.5</w:t>
            </w:r>
          </w:p>
        </w:tc>
        <w:tc>
          <w:tcPr>
            <w:tcW w:w="588" w:type="pct"/>
            <w:vMerge/>
            <w:vAlign w:val="center"/>
          </w:tcPr>
          <w:p w14:paraId="24C67A8E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8" w:type="pct"/>
            <w:shd w:val="clear" w:color="auto" w:fill="auto"/>
            <w:vAlign w:val="center"/>
          </w:tcPr>
          <w:p w14:paraId="6D585933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7162DB88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4.67</w:t>
            </w:r>
          </w:p>
        </w:tc>
        <w:tc>
          <w:tcPr>
            <w:tcW w:w="291" w:type="pct"/>
            <w:vMerge w:val="restart"/>
            <w:shd w:val="clear" w:color="auto" w:fill="auto"/>
            <w:vAlign w:val="center"/>
          </w:tcPr>
          <w:p w14:paraId="788CE0B8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OOK4-M=1</w:t>
            </w:r>
          </w:p>
        </w:tc>
        <w:tc>
          <w:tcPr>
            <w:tcW w:w="594" w:type="pct"/>
            <w:vMerge/>
            <w:vAlign w:val="center"/>
          </w:tcPr>
          <w:p w14:paraId="4F95FDD6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9" w:type="pct"/>
            <w:shd w:val="clear" w:color="auto" w:fill="auto"/>
            <w:vAlign w:val="center"/>
          </w:tcPr>
          <w:p w14:paraId="4837D27C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21</w:t>
            </w:r>
          </w:p>
        </w:tc>
      </w:tr>
      <w:tr w:rsidR="0038276D" w14:paraId="6F90ABE4" w14:textId="77777777">
        <w:trPr>
          <w:trHeight w:val="280"/>
        </w:trPr>
        <w:tc>
          <w:tcPr>
            <w:tcW w:w="436" w:type="pct"/>
            <w:vMerge/>
            <w:vAlign w:val="center"/>
          </w:tcPr>
          <w:p w14:paraId="3613E1ED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/>
            <w:vAlign w:val="center"/>
          </w:tcPr>
          <w:p w14:paraId="33CF04D5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/>
            <w:vAlign w:val="center"/>
          </w:tcPr>
          <w:p w14:paraId="27F94103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5" w:type="pct"/>
            <w:vMerge/>
            <w:vAlign w:val="center"/>
          </w:tcPr>
          <w:p w14:paraId="203FDD91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8" w:type="pct"/>
            <w:vMerge/>
            <w:vAlign w:val="center"/>
          </w:tcPr>
          <w:p w14:paraId="4D23D679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8" w:type="pct"/>
            <w:shd w:val="clear" w:color="auto" w:fill="auto"/>
            <w:vAlign w:val="center"/>
          </w:tcPr>
          <w:p w14:paraId="72E7AEC7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3D290BCB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6.67</w:t>
            </w:r>
          </w:p>
        </w:tc>
        <w:tc>
          <w:tcPr>
            <w:tcW w:w="291" w:type="pct"/>
            <w:vMerge/>
            <w:vAlign w:val="center"/>
          </w:tcPr>
          <w:p w14:paraId="6AB63C31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94" w:type="pct"/>
            <w:shd w:val="clear" w:color="auto" w:fill="auto"/>
            <w:vAlign w:val="center"/>
          </w:tcPr>
          <w:p w14:paraId="6C300EA5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device 2b, RF-ED</w:t>
            </w:r>
          </w:p>
        </w:tc>
        <w:tc>
          <w:tcPr>
            <w:tcW w:w="499" w:type="pct"/>
            <w:shd w:val="clear" w:color="auto" w:fill="auto"/>
            <w:vAlign w:val="center"/>
          </w:tcPr>
          <w:p w14:paraId="0AAED0E6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24</w:t>
            </w:r>
          </w:p>
        </w:tc>
      </w:tr>
      <w:tr w:rsidR="0038276D" w14:paraId="665ECAD6" w14:textId="77777777">
        <w:trPr>
          <w:trHeight w:val="280"/>
        </w:trPr>
        <w:tc>
          <w:tcPr>
            <w:tcW w:w="436" w:type="pct"/>
            <w:vMerge/>
            <w:vAlign w:val="center"/>
          </w:tcPr>
          <w:p w14:paraId="1C1F4DB4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 w:val="restart"/>
            <w:shd w:val="clear" w:color="auto" w:fill="auto"/>
            <w:vAlign w:val="center"/>
          </w:tcPr>
          <w:p w14:paraId="77F4C03D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 w:hint="eastAsia"/>
                <w:color w:val="000000"/>
                <w:sz w:val="16"/>
                <w:szCs w:val="16"/>
              </w:rPr>
              <w:t>[213]</w:t>
            </w:r>
          </w:p>
        </w:tc>
        <w:tc>
          <w:tcPr>
            <w:tcW w:w="544" w:type="pct"/>
            <w:vMerge w:val="restart"/>
            <w:shd w:val="clear" w:color="auto" w:fill="auto"/>
            <w:vAlign w:val="center"/>
          </w:tcPr>
          <w:p w14:paraId="037FD9CD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5.93</w:t>
            </w:r>
          </w:p>
        </w:tc>
        <w:tc>
          <w:tcPr>
            <w:tcW w:w="335" w:type="pct"/>
            <w:vMerge w:val="restart"/>
            <w:shd w:val="clear" w:color="auto" w:fill="auto"/>
            <w:vAlign w:val="center"/>
          </w:tcPr>
          <w:p w14:paraId="5AD347D7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10.16</w:t>
            </w:r>
          </w:p>
        </w:tc>
        <w:tc>
          <w:tcPr>
            <w:tcW w:w="588" w:type="pct"/>
            <w:vMerge/>
            <w:vAlign w:val="center"/>
          </w:tcPr>
          <w:p w14:paraId="7677F00C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8" w:type="pct"/>
            <w:shd w:val="clear" w:color="auto" w:fill="auto"/>
            <w:vAlign w:val="center"/>
          </w:tcPr>
          <w:p w14:paraId="7241009B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42C12B13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5.38</w:t>
            </w:r>
          </w:p>
        </w:tc>
        <w:tc>
          <w:tcPr>
            <w:tcW w:w="291" w:type="pct"/>
            <w:vMerge w:val="restart"/>
            <w:shd w:val="clear" w:color="auto" w:fill="auto"/>
            <w:vAlign w:val="center"/>
          </w:tcPr>
          <w:p w14:paraId="079E5FFB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OOK-4 with M=1</w:t>
            </w:r>
          </w:p>
        </w:tc>
        <w:tc>
          <w:tcPr>
            <w:tcW w:w="594" w:type="pct"/>
            <w:vMerge w:val="restart"/>
            <w:shd w:val="clear" w:color="auto" w:fill="auto"/>
            <w:vAlign w:val="center"/>
          </w:tcPr>
          <w:p w14:paraId="61D4DF1F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device 2b, IF/ZIF</w:t>
            </w:r>
          </w:p>
        </w:tc>
        <w:tc>
          <w:tcPr>
            <w:tcW w:w="499" w:type="pct"/>
            <w:shd w:val="clear" w:color="auto" w:fill="auto"/>
            <w:vAlign w:val="center"/>
          </w:tcPr>
          <w:p w14:paraId="3E809848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271</w:t>
            </w:r>
          </w:p>
        </w:tc>
      </w:tr>
      <w:tr w:rsidR="0038276D" w14:paraId="66E27E6C" w14:textId="77777777">
        <w:trPr>
          <w:trHeight w:val="280"/>
        </w:trPr>
        <w:tc>
          <w:tcPr>
            <w:tcW w:w="436" w:type="pct"/>
            <w:vMerge/>
            <w:vAlign w:val="center"/>
          </w:tcPr>
          <w:p w14:paraId="5D9854EC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/>
            <w:vAlign w:val="center"/>
          </w:tcPr>
          <w:p w14:paraId="37FED221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/>
            <w:vAlign w:val="center"/>
          </w:tcPr>
          <w:p w14:paraId="45D00126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5" w:type="pct"/>
            <w:vMerge/>
            <w:vAlign w:val="center"/>
          </w:tcPr>
          <w:p w14:paraId="57C8DB61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8" w:type="pct"/>
            <w:vMerge/>
            <w:vAlign w:val="center"/>
          </w:tcPr>
          <w:p w14:paraId="4F950A81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8" w:type="pct"/>
            <w:shd w:val="clear" w:color="auto" w:fill="auto"/>
            <w:vAlign w:val="center"/>
          </w:tcPr>
          <w:p w14:paraId="23C0D0C7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37163AEF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6.73</w:t>
            </w:r>
          </w:p>
        </w:tc>
        <w:tc>
          <w:tcPr>
            <w:tcW w:w="291" w:type="pct"/>
            <w:vMerge/>
            <w:vAlign w:val="center"/>
          </w:tcPr>
          <w:p w14:paraId="6ADFB817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94" w:type="pct"/>
            <w:vMerge/>
            <w:vAlign w:val="center"/>
          </w:tcPr>
          <w:p w14:paraId="23A63F52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9" w:type="pct"/>
            <w:shd w:val="clear" w:color="auto" w:fill="auto"/>
            <w:vAlign w:val="center"/>
          </w:tcPr>
          <w:p w14:paraId="3BD7F518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275</w:t>
            </w:r>
          </w:p>
        </w:tc>
      </w:tr>
      <w:tr w:rsidR="0038276D" w14:paraId="728062E4" w14:textId="77777777">
        <w:trPr>
          <w:trHeight w:val="280"/>
        </w:trPr>
        <w:tc>
          <w:tcPr>
            <w:tcW w:w="436" w:type="pct"/>
            <w:vMerge/>
            <w:vAlign w:val="center"/>
          </w:tcPr>
          <w:p w14:paraId="1A18D3DF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 w:val="restart"/>
            <w:shd w:val="clear" w:color="auto" w:fill="auto"/>
            <w:vAlign w:val="center"/>
          </w:tcPr>
          <w:p w14:paraId="4584D54C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 w:hint="eastAsia"/>
                <w:color w:val="000000"/>
                <w:sz w:val="16"/>
                <w:szCs w:val="16"/>
              </w:rPr>
              <w:t>[191]</w:t>
            </w:r>
          </w:p>
        </w:tc>
        <w:tc>
          <w:tcPr>
            <w:tcW w:w="544" w:type="pct"/>
            <w:vMerge w:val="restart"/>
            <w:shd w:val="clear" w:color="auto" w:fill="auto"/>
            <w:vAlign w:val="center"/>
          </w:tcPr>
          <w:p w14:paraId="13F7A2CC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14.5</w:t>
            </w:r>
          </w:p>
        </w:tc>
        <w:tc>
          <w:tcPr>
            <w:tcW w:w="335" w:type="pct"/>
            <w:vMerge w:val="restart"/>
            <w:shd w:val="clear" w:color="auto" w:fill="auto"/>
            <w:vAlign w:val="center"/>
          </w:tcPr>
          <w:p w14:paraId="1E2D2BF3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19.2</w:t>
            </w:r>
          </w:p>
        </w:tc>
        <w:tc>
          <w:tcPr>
            <w:tcW w:w="588" w:type="pct"/>
            <w:vMerge/>
            <w:vAlign w:val="center"/>
          </w:tcPr>
          <w:p w14:paraId="45FBD9D3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8" w:type="pct"/>
            <w:shd w:val="clear" w:color="auto" w:fill="auto"/>
            <w:vAlign w:val="center"/>
          </w:tcPr>
          <w:p w14:paraId="69E0579B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582" w:type="pct"/>
            <w:vMerge w:val="restart"/>
            <w:shd w:val="clear" w:color="auto" w:fill="auto"/>
            <w:vAlign w:val="center"/>
          </w:tcPr>
          <w:p w14:paraId="5E8DBAFC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291" w:type="pct"/>
            <w:vMerge w:val="restart"/>
            <w:shd w:val="clear" w:color="auto" w:fill="auto"/>
            <w:vAlign w:val="center"/>
          </w:tcPr>
          <w:p w14:paraId="7E4B420A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ook-1</w:t>
            </w:r>
          </w:p>
        </w:tc>
        <w:tc>
          <w:tcPr>
            <w:tcW w:w="594" w:type="pct"/>
            <w:vMerge w:val="restart"/>
            <w:shd w:val="clear" w:color="auto" w:fill="auto"/>
            <w:vAlign w:val="center"/>
          </w:tcPr>
          <w:p w14:paraId="28317A70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device 2b, RF-ED</w:t>
            </w:r>
          </w:p>
        </w:tc>
        <w:tc>
          <w:tcPr>
            <w:tcW w:w="499" w:type="pct"/>
            <w:shd w:val="clear" w:color="auto" w:fill="auto"/>
            <w:vAlign w:val="center"/>
          </w:tcPr>
          <w:p w14:paraId="0D32D775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166,172</w:t>
            </w:r>
          </w:p>
        </w:tc>
      </w:tr>
      <w:tr w:rsidR="0038276D" w14:paraId="61AF1BC9" w14:textId="77777777">
        <w:trPr>
          <w:trHeight w:val="280"/>
        </w:trPr>
        <w:tc>
          <w:tcPr>
            <w:tcW w:w="436" w:type="pct"/>
            <w:vMerge/>
            <w:vAlign w:val="center"/>
          </w:tcPr>
          <w:p w14:paraId="425EB84B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/>
            <w:vAlign w:val="center"/>
          </w:tcPr>
          <w:p w14:paraId="46D0EBA3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/>
            <w:vAlign w:val="center"/>
          </w:tcPr>
          <w:p w14:paraId="57ECB69D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5" w:type="pct"/>
            <w:vMerge/>
            <w:vAlign w:val="center"/>
          </w:tcPr>
          <w:p w14:paraId="2F267C2E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8" w:type="pct"/>
            <w:vMerge/>
            <w:vAlign w:val="center"/>
          </w:tcPr>
          <w:p w14:paraId="7276ADB3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8" w:type="pct"/>
            <w:shd w:val="clear" w:color="auto" w:fill="auto"/>
            <w:vAlign w:val="center"/>
          </w:tcPr>
          <w:p w14:paraId="4DF2A6AF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582" w:type="pct"/>
            <w:vMerge/>
            <w:vAlign w:val="center"/>
          </w:tcPr>
          <w:p w14:paraId="70F16EBF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/>
            <w:vAlign w:val="center"/>
          </w:tcPr>
          <w:p w14:paraId="79329A28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94" w:type="pct"/>
            <w:vMerge/>
            <w:vAlign w:val="center"/>
          </w:tcPr>
          <w:p w14:paraId="2550EBA4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9" w:type="pct"/>
            <w:shd w:val="clear" w:color="auto" w:fill="auto"/>
            <w:vAlign w:val="center"/>
          </w:tcPr>
          <w:p w14:paraId="2C6CB6D7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174</w:t>
            </w:r>
          </w:p>
        </w:tc>
      </w:tr>
      <w:tr w:rsidR="0038276D" w14:paraId="10801BBB" w14:textId="77777777">
        <w:trPr>
          <w:trHeight w:val="280"/>
        </w:trPr>
        <w:tc>
          <w:tcPr>
            <w:tcW w:w="436" w:type="pct"/>
            <w:vMerge/>
            <w:vAlign w:val="center"/>
          </w:tcPr>
          <w:p w14:paraId="15C9EB61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 w:val="restart"/>
            <w:shd w:val="clear" w:color="auto" w:fill="auto"/>
            <w:vAlign w:val="center"/>
          </w:tcPr>
          <w:p w14:paraId="7E57974A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 w:hint="eastAsia"/>
                <w:color w:val="000000"/>
                <w:sz w:val="16"/>
                <w:szCs w:val="16"/>
              </w:rPr>
              <w:t>[194]</w:t>
            </w:r>
          </w:p>
        </w:tc>
        <w:tc>
          <w:tcPr>
            <w:tcW w:w="544" w:type="pct"/>
            <w:vMerge w:val="restart"/>
            <w:shd w:val="clear" w:color="auto" w:fill="auto"/>
            <w:vAlign w:val="center"/>
          </w:tcPr>
          <w:p w14:paraId="0153F4C9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23.3</w:t>
            </w:r>
          </w:p>
        </w:tc>
        <w:tc>
          <w:tcPr>
            <w:tcW w:w="335" w:type="pct"/>
            <w:vMerge w:val="restart"/>
            <w:shd w:val="clear" w:color="auto" w:fill="auto"/>
            <w:vAlign w:val="center"/>
          </w:tcPr>
          <w:p w14:paraId="0CE28316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26.7</w:t>
            </w:r>
          </w:p>
        </w:tc>
        <w:tc>
          <w:tcPr>
            <w:tcW w:w="588" w:type="pct"/>
            <w:vMerge/>
            <w:vAlign w:val="center"/>
          </w:tcPr>
          <w:p w14:paraId="68CBA215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8" w:type="pct"/>
            <w:shd w:val="clear" w:color="auto" w:fill="auto"/>
            <w:vAlign w:val="center"/>
          </w:tcPr>
          <w:p w14:paraId="6715E2B8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582" w:type="pct"/>
            <w:vMerge/>
            <w:vAlign w:val="center"/>
          </w:tcPr>
          <w:p w14:paraId="4DA7A255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/>
            <w:vAlign w:val="center"/>
          </w:tcPr>
          <w:p w14:paraId="330B6987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94" w:type="pct"/>
            <w:vMerge w:val="restart"/>
            <w:shd w:val="clear" w:color="auto" w:fill="auto"/>
            <w:vAlign w:val="center"/>
          </w:tcPr>
          <w:p w14:paraId="57DC20EE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device 2b, IF/ZIF</w:t>
            </w:r>
          </w:p>
        </w:tc>
        <w:tc>
          <w:tcPr>
            <w:tcW w:w="499" w:type="pct"/>
            <w:shd w:val="clear" w:color="auto" w:fill="auto"/>
            <w:vAlign w:val="center"/>
          </w:tcPr>
          <w:p w14:paraId="32E82FD7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35</w:t>
            </w:r>
          </w:p>
        </w:tc>
      </w:tr>
      <w:tr w:rsidR="0038276D" w14:paraId="603E2E4D" w14:textId="77777777">
        <w:trPr>
          <w:trHeight w:val="280"/>
        </w:trPr>
        <w:tc>
          <w:tcPr>
            <w:tcW w:w="436" w:type="pct"/>
            <w:vMerge/>
            <w:vAlign w:val="center"/>
          </w:tcPr>
          <w:p w14:paraId="1DB4997F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/>
            <w:vAlign w:val="center"/>
          </w:tcPr>
          <w:p w14:paraId="34715855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/>
            <w:vAlign w:val="center"/>
          </w:tcPr>
          <w:p w14:paraId="7B567B62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5" w:type="pct"/>
            <w:vMerge/>
            <w:vAlign w:val="center"/>
          </w:tcPr>
          <w:p w14:paraId="3FC85BE2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8" w:type="pct"/>
            <w:vMerge/>
            <w:vAlign w:val="center"/>
          </w:tcPr>
          <w:p w14:paraId="0479BB8E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8" w:type="pct"/>
            <w:shd w:val="clear" w:color="auto" w:fill="auto"/>
            <w:vAlign w:val="center"/>
          </w:tcPr>
          <w:p w14:paraId="4D1CF0E1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582" w:type="pct"/>
            <w:vMerge/>
            <w:vAlign w:val="center"/>
          </w:tcPr>
          <w:p w14:paraId="6A51CDB7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/>
            <w:vAlign w:val="center"/>
          </w:tcPr>
          <w:p w14:paraId="5F4DC77C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94" w:type="pct"/>
            <w:vMerge/>
            <w:vAlign w:val="center"/>
          </w:tcPr>
          <w:p w14:paraId="45EAD05D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9" w:type="pct"/>
            <w:shd w:val="clear" w:color="auto" w:fill="auto"/>
            <w:vAlign w:val="center"/>
          </w:tcPr>
          <w:p w14:paraId="5C486456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39</w:t>
            </w:r>
          </w:p>
        </w:tc>
      </w:tr>
      <w:tr w:rsidR="0038276D" w14:paraId="5ACBEC1F" w14:textId="77777777">
        <w:trPr>
          <w:trHeight w:val="280"/>
        </w:trPr>
        <w:tc>
          <w:tcPr>
            <w:tcW w:w="436" w:type="pct"/>
            <w:vMerge w:val="restart"/>
            <w:shd w:val="clear" w:color="auto" w:fill="auto"/>
            <w:vAlign w:val="center"/>
          </w:tcPr>
          <w:p w14:paraId="4C8331DD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544" w:type="pct"/>
            <w:vMerge w:val="restart"/>
            <w:shd w:val="clear" w:color="auto" w:fill="auto"/>
            <w:vAlign w:val="center"/>
          </w:tcPr>
          <w:p w14:paraId="601CC8B8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 w:hint="eastAsia"/>
                <w:color w:val="000000"/>
                <w:sz w:val="16"/>
                <w:szCs w:val="16"/>
              </w:rPr>
              <w:t>[209]</w:t>
            </w:r>
          </w:p>
        </w:tc>
        <w:tc>
          <w:tcPr>
            <w:tcW w:w="544" w:type="pct"/>
            <w:vMerge w:val="restart"/>
            <w:shd w:val="clear" w:color="auto" w:fill="auto"/>
            <w:vAlign w:val="center"/>
          </w:tcPr>
          <w:p w14:paraId="4B4D2817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-8.1</w:t>
            </w:r>
          </w:p>
        </w:tc>
        <w:tc>
          <w:tcPr>
            <w:tcW w:w="335" w:type="pct"/>
            <w:vMerge w:val="restart"/>
            <w:shd w:val="clear" w:color="auto" w:fill="auto"/>
            <w:vAlign w:val="center"/>
          </w:tcPr>
          <w:p w14:paraId="6A07CDC0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2.4</w:t>
            </w:r>
          </w:p>
        </w:tc>
        <w:tc>
          <w:tcPr>
            <w:tcW w:w="588" w:type="pct"/>
            <w:vMerge/>
            <w:vAlign w:val="center"/>
          </w:tcPr>
          <w:p w14:paraId="486D1EF5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8" w:type="pct"/>
            <w:vMerge w:val="restart"/>
            <w:shd w:val="clear" w:color="auto" w:fill="auto"/>
            <w:vAlign w:val="center"/>
          </w:tcPr>
          <w:p w14:paraId="1D497F89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NaN</w:t>
            </w:r>
            <w:proofErr w:type="spellEnd"/>
          </w:p>
        </w:tc>
        <w:tc>
          <w:tcPr>
            <w:tcW w:w="582" w:type="pct"/>
            <w:shd w:val="clear" w:color="auto" w:fill="auto"/>
            <w:vAlign w:val="center"/>
          </w:tcPr>
          <w:p w14:paraId="27AE7F24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291" w:type="pct"/>
            <w:vMerge w:val="restart"/>
            <w:shd w:val="clear" w:color="auto" w:fill="auto"/>
            <w:vAlign w:val="center"/>
          </w:tcPr>
          <w:p w14:paraId="6C504FC8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OOK-4</w:t>
            </w:r>
          </w:p>
        </w:tc>
        <w:tc>
          <w:tcPr>
            <w:tcW w:w="594" w:type="pct"/>
            <w:vMerge w:val="restart"/>
            <w:shd w:val="clear" w:color="auto" w:fill="auto"/>
            <w:vAlign w:val="center"/>
          </w:tcPr>
          <w:p w14:paraId="6011A557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device 2b, RF-ED</w:t>
            </w:r>
          </w:p>
        </w:tc>
        <w:tc>
          <w:tcPr>
            <w:tcW w:w="499" w:type="pct"/>
            <w:shd w:val="clear" w:color="auto" w:fill="auto"/>
            <w:vAlign w:val="center"/>
          </w:tcPr>
          <w:p w14:paraId="2000D3D9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422</w:t>
            </w:r>
          </w:p>
        </w:tc>
      </w:tr>
      <w:tr w:rsidR="0038276D" w14:paraId="148DC506" w14:textId="77777777">
        <w:trPr>
          <w:trHeight w:val="280"/>
        </w:trPr>
        <w:tc>
          <w:tcPr>
            <w:tcW w:w="436" w:type="pct"/>
            <w:vMerge/>
            <w:vAlign w:val="center"/>
          </w:tcPr>
          <w:p w14:paraId="5C2E3541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/>
            <w:vAlign w:val="center"/>
          </w:tcPr>
          <w:p w14:paraId="73BDF034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/>
            <w:vAlign w:val="center"/>
          </w:tcPr>
          <w:p w14:paraId="58B4E2D1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5" w:type="pct"/>
            <w:vMerge/>
            <w:vAlign w:val="center"/>
          </w:tcPr>
          <w:p w14:paraId="2E6E435E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8" w:type="pct"/>
            <w:vMerge/>
            <w:vAlign w:val="center"/>
          </w:tcPr>
          <w:p w14:paraId="571B4603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8" w:type="pct"/>
            <w:vMerge/>
            <w:vAlign w:val="center"/>
          </w:tcPr>
          <w:p w14:paraId="4C59CB43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2" w:type="pct"/>
            <w:shd w:val="clear" w:color="auto" w:fill="auto"/>
            <w:vAlign w:val="center"/>
          </w:tcPr>
          <w:p w14:paraId="2BD7B1F1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28</w:t>
            </w:r>
          </w:p>
        </w:tc>
        <w:tc>
          <w:tcPr>
            <w:tcW w:w="291" w:type="pct"/>
            <w:vMerge/>
            <w:vAlign w:val="center"/>
          </w:tcPr>
          <w:p w14:paraId="0CD233E9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94" w:type="pct"/>
            <w:vMerge/>
            <w:vAlign w:val="center"/>
          </w:tcPr>
          <w:p w14:paraId="771E1E73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9" w:type="pct"/>
            <w:shd w:val="clear" w:color="auto" w:fill="auto"/>
            <w:vAlign w:val="center"/>
          </w:tcPr>
          <w:p w14:paraId="59831371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428</w:t>
            </w:r>
          </w:p>
        </w:tc>
      </w:tr>
      <w:tr w:rsidR="0038276D" w14:paraId="1837AD8D" w14:textId="77777777">
        <w:trPr>
          <w:trHeight w:val="280"/>
        </w:trPr>
        <w:tc>
          <w:tcPr>
            <w:tcW w:w="436" w:type="pct"/>
            <w:vMerge/>
            <w:vAlign w:val="center"/>
          </w:tcPr>
          <w:p w14:paraId="1DCC2B08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 w:val="restart"/>
            <w:shd w:val="clear" w:color="auto" w:fill="auto"/>
            <w:vAlign w:val="center"/>
          </w:tcPr>
          <w:p w14:paraId="3C9BA00F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 w:hint="eastAsia"/>
                <w:color w:val="000000"/>
                <w:sz w:val="16"/>
                <w:szCs w:val="16"/>
              </w:rPr>
              <w:t>[192]</w:t>
            </w:r>
          </w:p>
        </w:tc>
        <w:tc>
          <w:tcPr>
            <w:tcW w:w="544" w:type="pct"/>
            <w:vMerge w:val="restart"/>
            <w:shd w:val="clear" w:color="auto" w:fill="auto"/>
            <w:vAlign w:val="center"/>
          </w:tcPr>
          <w:p w14:paraId="3958243C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8.7</w:t>
            </w:r>
          </w:p>
        </w:tc>
        <w:tc>
          <w:tcPr>
            <w:tcW w:w="335" w:type="pct"/>
            <w:vMerge w:val="restart"/>
            <w:shd w:val="clear" w:color="auto" w:fill="auto"/>
            <w:vAlign w:val="center"/>
          </w:tcPr>
          <w:p w14:paraId="0572E1E6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10.2</w:t>
            </w:r>
          </w:p>
        </w:tc>
        <w:tc>
          <w:tcPr>
            <w:tcW w:w="588" w:type="pct"/>
            <w:vMerge/>
            <w:vAlign w:val="center"/>
          </w:tcPr>
          <w:p w14:paraId="2350EEB3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8" w:type="pct"/>
            <w:shd w:val="clear" w:color="auto" w:fill="auto"/>
            <w:vAlign w:val="center"/>
          </w:tcPr>
          <w:p w14:paraId="72E22111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681B736C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27.4</w:t>
            </w:r>
          </w:p>
        </w:tc>
        <w:tc>
          <w:tcPr>
            <w:tcW w:w="291" w:type="pct"/>
            <w:vMerge w:val="restart"/>
            <w:shd w:val="clear" w:color="auto" w:fill="auto"/>
            <w:vAlign w:val="center"/>
          </w:tcPr>
          <w:p w14:paraId="0027E5F5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OOK-4 with M=6</w:t>
            </w:r>
          </w:p>
        </w:tc>
        <w:tc>
          <w:tcPr>
            <w:tcW w:w="594" w:type="pct"/>
            <w:vMerge w:val="restart"/>
            <w:shd w:val="clear" w:color="auto" w:fill="auto"/>
            <w:vAlign w:val="center"/>
          </w:tcPr>
          <w:p w14:paraId="15AD94D0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device 2b, IF/ZIF</w:t>
            </w:r>
          </w:p>
        </w:tc>
        <w:tc>
          <w:tcPr>
            <w:tcW w:w="499" w:type="pct"/>
            <w:shd w:val="clear" w:color="auto" w:fill="auto"/>
            <w:vAlign w:val="center"/>
          </w:tcPr>
          <w:p w14:paraId="3F32BADE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135</w:t>
            </w:r>
          </w:p>
        </w:tc>
      </w:tr>
      <w:tr w:rsidR="0038276D" w14:paraId="18571AF8" w14:textId="77777777">
        <w:trPr>
          <w:trHeight w:val="280"/>
        </w:trPr>
        <w:tc>
          <w:tcPr>
            <w:tcW w:w="436" w:type="pct"/>
            <w:vMerge/>
            <w:vAlign w:val="center"/>
          </w:tcPr>
          <w:p w14:paraId="2B09AA2E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/>
            <w:vAlign w:val="center"/>
          </w:tcPr>
          <w:p w14:paraId="2CD263C7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/>
            <w:vAlign w:val="center"/>
          </w:tcPr>
          <w:p w14:paraId="1E4AA48F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5" w:type="pct"/>
            <w:vMerge/>
            <w:vAlign w:val="center"/>
          </w:tcPr>
          <w:p w14:paraId="3097BE91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8" w:type="pct"/>
            <w:vMerge/>
            <w:vAlign w:val="center"/>
          </w:tcPr>
          <w:p w14:paraId="4876987E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8" w:type="pct"/>
            <w:shd w:val="clear" w:color="auto" w:fill="auto"/>
            <w:vAlign w:val="center"/>
          </w:tcPr>
          <w:p w14:paraId="08C4EF1F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06162778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39.9</w:t>
            </w:r>
          </w:p>
        </w:tc>
        <w:tc>
          <w:tcPr>
            <w:tcW w:w="291" w:type="pct"/>
            <w:vMerge/>
            <w:vAlign w:val="center"/>
          </w:tcPr>
          <w:p w14:paraId="1AF4EAB5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94" w:type="pct"/>
            <w:vMerge/>
            <w:vAlign w:val="center"/>
          </w:tcPr>
          <w:p w14:paraId="40DCD980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9" w:type="pct"/>
            <w:shd w:val="clear" w:color="auto" w:fill="auto"/>
            <w:vAlign w:val="center"/>
          </w:tcPr>
          <w:p w14:paraId="7390E2BB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137</w:t>
            </w:r>
          </w:p>
        </w:tc>
      </w:tr>
      <w:tr w:rsidR="0038276D" w14:paraId="1A776888" w14:textId="77777777">
        <w:trPr>
          <w:trHeight w:val="280"/>
        </w:trPr>
        <w:tc>
          <w:tcPr>
            <w:tcW w:w="436" w:type="pct"/>
            <w:vMerge/>
            <w:vAlign w:val="center"/>
          </w:tcPr>
          <w:p w14:paraId="60B25975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 w:val="restart"/>
            <w:shd w:val="clear" w:color="auto" w:fill="auto"/>
            <w:vAlign w:val="center"/>
          </w:tcPr>
          <w:p w14:paraId="351ED4A4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 w:hint="eastAsia"/>
                <w:color w:val="000000"/>
                <w:sz w:val="16"/>
                <w:szCs w:val="16"/>
              </w:rPr>
              <w:t>[213]</w:t>
            </w:r>
          </w:p>
        </w:tc>
        <w:tc>
          <w:tcPr>
            <w:tcW w:w="544" w:type="pct"/>
            <w:vMerge w:val="restart"/>
            <w:shd w:val="clear" w:color="auto" w:fill="auto"/>
            <w:vAlign w:val="center"/>
          </w:tcPr>
          <w:p w14:paraId="7AD06A12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0.82</w:t>
            </w:r>
          </w:p>
        </w:tc>
        <w:tc>
          <w:tcPr>
            <w:tcW w:w="335" w:type="pct"/>
            <w:vMerge w:val="restart"/>
            <w:shd w:val="clear" w:color="auto" w:fill="auto"/>
            <w:vAlign w:val="center"/>
          </w:tcPr>
          <w:p w14:paraId="28823438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5.09</w:t>
            </w:r>
          </w:p>
        </w:tc>
        <w:tc>
          <w:tcPr>
            <w:tcW w:w="588" w:type="pct"/>
            <w:vMerge/>
            <w:vAlign w:val="center"/>
          </w:tcPr>
          <w:p w14:paraId="261A0F9A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8" w:type="pct"/>
            <w:shd w:val="clear" w:color="auto" w:fill="auto"/>
            <w:vAlign w:val="center"/>
          </w:tcPr>
          <w:p w14:paraId="50D556D1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237081E5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1.08</w:t>
            </w:r>
          </w:p>
        </w:tc>
        <w:tc>
          <w:tcPr>
            <w:tcW w:w="291" w:type="pct"/>
            <w:vMerge w:val="restart"/>
            <w:shd w:val="clear" w:color="auto" w:fill="auto"/>
            <w:vAlign w:val="center"/>
          </w:tcPr>
          <w:p w14:paraId="2E33EC3C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OOK-4 with M=1</w:t>
            </w:r>
          </w:p>
        </w:tc>
        <w:tc>
          <w:tcPr>
            <w:tcW w:w="594" w:type="pct"/>
            <w:vMerge/>
            <w:vAlign w:val="center"/>
          </w:tcPr>
          <w:p w14:paraId="18FA7C90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9" w:type="pct"/>
            <w:shd w:val="clear" w:color="auto" w:fill="auto"/>
            <w:vAlign w:val="center"/>
          </w:tcPr>
          <w:p w14:paraId="5C894DB8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264</w:t>
            </w:r>
          </w:p>
        </w:tc>
      </w:tr>
      <w:tr w:rsidR="0038276D" w14:paraId="07DC0A80" w14:textId="77777777">
        <w:trPr>
          <w:trHeight w:val="280"/>
        </w:trPr>
        <w:tc>
          <w:tcPr>
            <w:tcW w:w="436" w:type="pct"/>
            <w:vMerge/>
            <w:vAlign w:val="center"/>
          </w:tcPr>
          <w:p w14:paraId="71F1F754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/>
            <w:vAlign w:val="center"/>
          </w:tcPr>
          <w:p w14:paraId="6AAA4E1E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/>
            <w:vAlign w:val="center"/>
          </w:tcPr>
          <w:p w14:paraId="2283D7CD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5" w:type="pct"/>
            <w:vMerge/>
            <w:vAlign w:val="center"/>
          </w:tcPr>
          <w:p w14:paraId="36FA9376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8" w:type="pct"/>
            <w:vMerge/>
            <w:vAlign w:val="center"/>
          </w:tcPr>
          <w:p w14:paraId="45F7F45A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8" w:type="pct"/>
            <w:shd w:val="clear" w:color="auto" w:fill="auto"/>
            <w:vAlign w:val="center"/>
          </w:tcPr>
          <w:p w14:paraId="5465FC68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67910835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6.73</w:t>
            </w:r>
          </w:p>
        </w:tc>
        <w:tc>
          <w:tcPr>
            <w:tcW w:w="291" w:type="pct"/>
            <w:vMerge/>
            <w:vAlign w:val="center"/>
          </w:tcPr>
          <w:p w14:paraId="41F4BEB5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94" w:type="pct"/>
            <w:vMerge/>
            <w:vAlign w:val="center"/>
          </w:tcPr>
          <w:p w14:paraId="6544FD58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9" w:type="pct"/>
            <w:shd w:val="clear" w:color="auto" w:fill="auto"/>
            <w:vAlign w:val="center"/>
          </w:tcPr>
          <w:p w14:paraId="22B7FFC6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274</w:t>
            </w:r>
          </w:p>
        </w:tc>
      </w:tr>
      <w:tr w:rsidR="0038276D" w14:paraId="0017B2A7" w14:textId="77777777">
        <w:trPr>
          <w:trHeight w:val="280"/>
        </w:trPr>
        <w:tc>
          <w:tcPr>
            <w:tcW w:w="436" w:type="pct"/>
            <w:vMerge/>
            <w:vAlign w:val="center"/>
          </w:tcPr>
          <w:p w14:paraId="1F8B937D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 w:val="restart"/>
            <w:shd w:val="clear" w:color="auto" w:fill="auto"/>
            <w:vAlign w:val="center"/>
          </w:tcPr>
          <w:p w14:paraId="48A5E4B9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 w:hint="eastAsia"/>
                <w:color w:val="000000"/>
                <w:sz w:val="16"/>
                <w:szCs w:val="16"/>
              </w:rPr>
              <w:t>[191]</w:t>
            </w:r>
          </w:p>
        </w:tc>
        <w:tc>
          <w:tcPr>
            <w:tcW w:w="544" w:type="pct"/>
            <w:vMerge w:val="restart"/>
            <w:shd w:val="clear" w:color="auto" w:fill="auto"/>
            <w:vAlign w:val="center"/>
          </w:tcPr>
          <w:p w14:paraId="1F445D88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13.1</w:t>
            </w:r>
          </w:p>
        </w:tc>
        <w:tc>
          <w:tcPr>
            <w:tcW w:w="335" w:type="pct"/>
            <w:vMerge w:val="restart"/>
            <w:shd w:val="clear" w:color="auto" w:fill="auto"/>
            <w:vAlign w:val="center"/>
          </w:tcPr>
          <w:p w14:paraId="1CC4F975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15.4</w:t>
            </w:r>
          </w:p>
        </w:tc>
        <w:tc>
          <w:tcPr>
            <w:tcW w:w="588" w:type="pct"/>
            <w:vMerge/>
            <w:vAlign w:val="center"/>
          </w:tcPr>
          <w:p w14:paraId="4BA2C92E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8" w:type="pct"/>
            <w:shd w:val="clear" w:color="auto" w:fill="auto"/>
            <w:vAlign w:val="center"/>
          </w:tcPr>
          <w:p w14:paraId="3F0CD515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582" w:type="pct"/>
            <w:vMerge w:val="restart"/>
            <w:shd w:val="clear" w:color="auto" w:fill="auto"/>
            <w:vAlign w:val="center"/>
          </w:tcPr>
          <w:p w14:paraId="6A576BA1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291" w:type="pct"/>
            <w:vMerge w:val="restart"/>
            <w:shd w:val="clear" w:color="auto" w:fill="auto"/>
            <w:vAlign w:val="center"/>
          </w:tcPr>
          <w:p w14:paraId="36C8F9FF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ook-1</w:t>
            </w:r>
          </w:p>
        </w:tc>
        <w:tc>
          <w:tcPr>
            <w:tcW w:w="594" w:type="pct"/>
            <w:vMerge w:val="restart"/>
            <w:shd w:val="clear" w:color="auto" w:fill="auto"/>
            <w:vAlign w:val="center"/>
          </w:tcPr>
          <w:p w14:paraId="572B84CD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device 2b, RF-ED</w:t>
            </w:r>
          </w:p>
        </w:tc>
        <w:tc>
          <w:tcPr>
            <w:tcW w:w="499" w:type="pct"/>
            <w:shd w:val="clear" w:color="auto" w:fill="auto"/>
            <w:vAlign w:val="center"/>
          </w:tcPr>
          <w:p w14:paraId="3B928C28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165</w:t>
            </w:r>
          </w:p>
        </w:tc>
      </w:tr>
      <w:tr w:rsidR="0038276D" w14:paraId="59E6EE5C" w14:textId="77777777">
        <w:trPr>
          <w:trHeight w:val="280"/>
        </w:trPr>
        <w:tc>
          <w:tcPr>
            <w:tcW w:w="436" w:type="pct"/>
            <w:vMerge/>
            <w:vAlign w:val="center"/>
          </w:tcPr>
          <w:p w14:paraId="282D5529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/>
            <w:vAlign w:val="center"/>
          </w:tcPr>
          <w:p w14:paraId="6E28CAFA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/>
            <w:vAlign w:val="center"/>
          </w:tcPr>
          <w:p w14:paraId="2DFFD26E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5" w:type="pct"/>
            <w:vMerge/>
            <w:vAlign w:val="center"/>
          </w:tcPr>
          <w:p w14:paraId="4A38984F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8" w:type="pct"/>
            <w:vMerge/>
            <w:vAlign w:val="center"/>
          </w:tcPr>
          <w:p w14:paraId="7837DA13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8" w:type="pct"/>
            <w:shd w:val="clear" w:color="auto" w:fill="auto"/>
            <w:vAlign w:val="center"/>
          </w:tcPr>
          <w:p w14:paraId="11B600C5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582" w:type="pct"/>
            <w:vMerge/>
            <w:vAlign w:val="center"/>
          </w:tcPr>
          <w:p w14:paraId="0E482E68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/>
            <w:vAlign w:val="center"/>
          </w:tcPr>
          <w:p w14:paraId="0228FF09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94" w:type="pct"/>
            <w:vMerge/>
            <w:vAlign w:val="center"/>
          </w:tcPr>
          <w:p w14:paraId="79CCB908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9" w:type="pct"/>
            <w:shd w:val="clear" w:color="auto" w:fill="auto"/>
            <w:vAlign w:val="center"/>
          </w:tcPr>
          <w:p w14:paraId="3DE37406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173</w:t>
            </w:r>
          </w:p>
        </w:tc>
      </w:tr>
      <w:tr w:rsidR="0038276D" w14:paraId="158C074A" w14:textId="77777777">
        <w:trPr>
          <w:trHeight w:val="280"/>
        </w:trPr>
        <w:tc>
          <w:tcPr>
            <w:tcW w:w="436" w:type="pct"/>
            <w:vMerge/>
            <w:vAlign w:val="center"/>
          </w:tcPr>
          <w:p w14:paraId="0B5313A5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 w:val="restart"/>
            <w:shd w:val="clear" w:color="auto" w:fill="auto"/>
            <w:vAlign w:val="center"/>
          </w:tcPr>
          <w:p w14:paraId="0D255AB7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 w:hint="eastAsia"/>
                <w:color w:val="000000"/>
                <w:sz w:val="16"/>
                <w:szCs w:val="16"/>
              </w:rPr>
              <w:t>[194]</w:t>
            </w:r>
          </w:p>
        </w:tc>
        <w:tc>
          <w:tcPr>
            <w:tcW w:w="544" w:type="pct"/>
            <w:vMerge w:val="restart"/>
            <w:shd w:val="clear" w:color="auto" w:fill="auto"/>
            <w:vAlign w:val="center"/>
          </w:tcPr>
          <w:p w14:paraId="6D15D3AD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19.2</w:t>
            </w:r>
          </w:p>
        </w:tc>
        <w:tc>
          <w:tcPr>
            <w:tcW w:w="335" w:type="pct"/>
            <w:vMerge w:val="restart"/>
            <w:shd w:val="clear" w:color="auto" w:fill="auto"/>
            <w:vAlign w:val="center"/>
          </w:tcPr>
          <w:p w14:paraId="796692B3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22.6</w:t>
            </w:r>
          </w:p>
        </w:tc>
        <w:tc>
          <w:tcPr>
            <w:tcW w:w="588" w:type="pct"/>
            <w:vMerge/>
            <w:vAlign w:val="center"/>
          </w:tcPr>
          <w:p w14:paraId="6F16CACB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8" w:type="pct"/>
            <w:shd w:val="clear" w:color="auto" w:fill="auto"/>
            <w:vAlign w:val="center"/>
          </w:tcPr>
          <w:p w14:paraId="586ED1FE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582" w:type="pct"/>
            <w:vMerge/>
            <w:vAlign w:val="center"/>
          </w:tcPr>
          <w:p w14:paraId="2E7AEE0B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/>
            <w:vAlign w:val="center"/>
          </w:tcPr>
          <w:p w14:paraId="3D0ADDA2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94" w:type="pct"/>
            <w:vMerge w:val="restart"/>
            <w:shd w:val="clear" w:color="auto" w:fill="auto"/>
            <w:vAlign w:val="center"/>
          </w:tcPr>
          <w:p w14:paraId="64E56E2F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device 2b, IF/ZIF</w:t>
            </w:r>
          </w:p>
        </w:tc>
        <w:tc>
          <w:tcPr>
            <w:tcW w:w="499" w:type="pct"/>
            <w:shd w:val="clear" w:color="auto" w:fill="auto"/>
            <w:vAlign w:val="center"/>
          </w:tcPr>
          <w:p w14:paraId="50C0F536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34</w:t>
            </w:r>
          </w:p>
        </w:tc>
      </w:tr>
      <w:tr w:rsidR="0038276D" w14:paraId="52154346" w14:textId="77777777">
        <w:trPr>
          <w:trHeight w:val="280"/>
        </w:trPr>
        <w:tc>
          <w:tcPr>
            <w:tcW w:w="436" w:type="pct"/>
            <w:vMerge/>
            <w:vAlign w:val="center"/>
          </w:tcPr>
          <w:p w14:paraId="38006039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/>
            <w:vAlign w:val="center"/>
          </w:tcPr>
          <w:p w14:paraId="01784958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/>
            <w:vAlign w:val="center"/>
          </w:tcPr>
          <w:p w14:paraId="7EA27840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5" w:type="pct"/>
            <w:vMerge/>
            <w:vAlign w:val="center"/>
          </w:tcPr>
          <w:p w14:paraId="39EC33CD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8" w:type="pct"/>
            <w:vMerge/>
            <w:vAlign w:val="center"/>
          </w:tcPr>
          <w:p w14:paraId="358C0AED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8" w:type="pct"/>
            <w:shd w:val="clear" w:color="auto" w:fill="auto"/>
            <w:vAlign w:val="center"/>
          </w:tcPr>
          <w:p w14:paraId="588BFC90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582" w:type="pct"/>
            <w:vMerge/>
            <w:vAlign w:val="center"/>
          </w:tcPr>
          <w:p w14:paraId="0D6511AF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/>
            <w:vAlign w:val="center"/>
          </w:tcPr>
          <w:p w14:paraId="7964133A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94" w:type="pct"/>
            <w:vMerge/>
            <w:vAlign w:val="center"/>
          </w:tcPr>
          <w:p w14:paraId="0F42A22B" w14:textId="77777777" w:rsidR="0038276D" w:rsidRDefault="0038276D">
            <w:pPr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9" w:type="pct"/>
            <w:shd w:val="clear" w:color="auto" w:fill="auto"/>
            <w:vAlign w:val="center"/>
          </w:tcPr>
          <w:p w14:paraId="0A53F61C" w14:textId="77777777" w:rsidR="0038276D" w:rsidRDefault="00B410C8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38</w:t>
            </w:r>
          </w:p>
        </w:tc>
      </w:tr>
    </w:tbl>
    <w:p w14:paraId="14C2A9A0" w14:textId="77777777" w:rsidR="0038276D" w:rsidRDefault="0038276D" w:rsidP="00E1247C"/>
    <w:sectPr w:rsidR="0038276D">
      <w:headerReference w:type="default" r:id="rId27"/>
      <w:footerReference w:type="default" r:id="rId28"/>
      <w:footnotePr>
        <w:numRestart w:val="eachSect"/>
      </w:footnotePr>
      <w:pgSz w:w="16840" w:h="11907" w:orient="landscape"/>
      <w:pgMar w:top="1133" w:right="1416" w:bottom="1133" w:left="1133" w:header="850" w:footer="340" w:gutter="0"/>
      <w:cols w:space="720"/>
      <w:formProt w:val="0"/>
      <w:docGrid w:linePitch="326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CBF9E47" w14:textId="77777777" w:rsidR="00B410C8" w:rsidRDefault="00B410C8">
      <w:r>
        <w:separator/>
      </w:r>
    </w:p>
  </w:endnote>
  <w:endnote w:type="continuationSeparator" w:id="0">
    <w:p w14:paraId="1F81DF6B" w14:textId="77777777" w:rsidR="00B410C8" w:rsidRDefault="00B410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9C2CC44" w14:textId="77777777" w:rsidR="0038276D" w:rsidRDefault="00B410C8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2AA830D" w14:textId="77777777" w:rsidR="00B410C8" w:rsidRDefault="00B410C8">
      <w:r>
        <w:separator/>
      </w:r>
    </w:p>
  </w:footnote>
  <w:footnote w:type="continuationSeparator" w:id="0">
    <w:p w14:paraId="52C54929" w14:textId="77777777" w:rsidR="00B410C8" w:rsidRDefault="00B410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9F7A576" w14:textId="68EEA7AC" w:rsidR="0038276D" w:rsidRDefault="00617CE9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>3GPP TR 38.769 V19.0.0 (2024-12)</w:t>
    </w:r>
  </w:p>
  <w:p w14:paraId="6C937DC0" w14:textId="77777777" w:rsidR="0038276D" w:rsidRDefault="00B410C8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105F1316" w14:textId="43F7C494" w:rsidR="0038276D" w:rsidRDefault="00617CE9">
    <w:pPr>
      <w:pStyle w:val="Header"/>
    </w:pPr>
    <w:r>
      <w:t>Release 19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FFFFF7F"/>
    <w:lvl w:ilvl="0">
      <w:start w:val="1"/>
      <w:numFmt w:val="decimal"/>
      <w:pStyle w:val="ListNumber2"/>
      <w:lvlText w:val="%1."/>
      <w:lvlJc w:val="left"/>
      <w:pPr>
        <w:tabs>
          <w:tab w:val="left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FFFFF80"/>
    <w:lvl w:ilvl="0">
      <w:start w:val="1"/>
      <w:numFmt w:val="bullet"/>
      <w:pStyle w:val="ListBullet5"/>
      <w:lvlText w:val=""/>
      <w:lvlJc w:val="left"/>
      <w:pPr>
        <w:tabs>
          <w:tab w:val="left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FFFFF81"/>
    <w:lvl w:ilvl="0">
      <w:start w:val="1"/>
      <w:numFmt w:val="bullet"/>
      <w:pStyle w:val="ListBullet4"/>
      <w:lvlText w:val=""/>
      <w:lvlJc w:val="left"/>
      <w:pPr>
        <w:tabs>
          <w:tab w:val="left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FFFFF82"/>
    <w:lvl w:ilvl="0">
      <w:start w:val="1"/>
      <w:numFmt w:val="bullet"/>
      <w:pStyle w:val="ListBullet3"/>
      <w:lvlText w:val=""/>
      <w:lvlJc w:val="left"/>
      <w:pPr>
        <w:tabs>
          <w:tab w:val="left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FFFFF83"/>
    <w:lvl w:ilvl="0">
      <w:start w:val="1"/>
      <w:numFmt w:val="bullet"/>
      <w:pStyle w:val="ListBullet2"/>
      <w:lvlText w:val=""/>
      <w:lvlJc w:val="left"/>
      <w:pPr>
        <w:tabs>
          <w:tab w:val="left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FFFFF88"/>
    <w:lvl w:ilvl="0">
      <w:start w:val="1"/>
      <w:numFmt w:val="decimal"/>
      <w:pStyle w:val="ListNumber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FFFFF89"/>
    <w:lvl w:ilvl="0">
      <w:start w:val="1"/>
      <w:numFmt w:val="bullet"/>
      <w:pStyle w:val="List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num w:numId="1" w16cid:durableId="1964338437">
    <w:abstractNumId w:val="3"/>
  </w:num>
  <w:num w:numId="2" w16cid:durableId="334918810">
    <w:abstractNumId w:val="5"/>
  </w:num>
  <w:num w:numId="3" w16cid:durableId="1248347632">
    <w:abstractNumId w:val="8"/>
  </w:num>
  <w:num w:numId="4" w16cid:durableId="487984604">
    <w:abstractNumId w:val="9"/>
  </w:num>
  <w:num w:numId="5" w16cid:durableId="353383818">
    <w:abstractNumId w:val="6"/>
  </w:num>
  <w:num w:numId="6" w16cid:durableId="343094046">
    <w:abstractNumId w:val="2"/>
  </w:num>
  <w:num w:numId="7" w16cid:durableId="1992251334">
    <w:abstractNumId w:val="7"/>
  </w:num>
  <w:num w:numId="8" w16cid:durableId="1446924532">
    <w:abstractNumId w:val="4"/>
  </w:num>
  <w:num w:numId="9" w16cid:durableId="1934704529">
    <w:abstractNumId w:val="1"/>
  </w:num>
  <w:num w:numId="10" w16cid:durableId="15515278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4870"/>
    <w:rsid w:val="00006EF9"/>
    <w:rsid w:val="00010B50"/>
    <w:rsid w:val="00017857"/>
    <w:rsid w:val="00017C67"/>
    <w:rsid w:val="0002293D"/>
    <w:rsid w:val="00022F02"/>
    <w:rsid w:val="000270B9"/>
    <w:rsid w:val="000316CD"/>
    <w:rsid w:val="00031F1A"/>
    <w:rsid w:val="00033397"/>
    <w:rsid w:val="0003447C"/>
    <w:rsid w:val="00040095"/>
    <w:rsid w:val="000500BE"/>
    <w:rsid w:val="00051834"/>
    <w:rsid w:val="00054A22"/>
    <w:rsid w:val="00062023"/>
    <w:rsid w:val="000655A6"/>
    <w:rsid w:val="00075A58"/>
    <w:rsid w:val="0007639B"/>
    <w:rsid w:val="0007719A"/>
    <w:rsid w:val="00077480"/>
    <w:rsid w:val="00080512"/>
    <w:rsid w:val="000818CF"/>
    <w:rsid w:val="00082656"/>
    <w:rsid w:val="0008367D"/>
    <w:rsid w:val="00095832"/>
    <w:rsid w:val="000A06AE"/>
    <w:rsid w:val="000A4A33"/>
    <w:rsid w:val="000A5750"/>
    <w:rsid w:val="000B1CBE"/>
    <w:rsid w:val="000B5817"/>
    <w:rsid w:val="000B7A8E"/>
    <w:rsid w:val="000C0CC9"/>
    <w:rsid w:val="000C1C35"/>
    <w:rsid w:val="000C208B"/>
    <w:rsid w:val="000C2279"/>
    <w:rsid w:val="000C47C3"/>
    <w:rsid w:val="000C5D12"/>
    <w:rsid w:val="000C5FFA"/>
    <w:rsid w:val="000D58AB"/>
    <w:rsid w:val="001018B2"/>
    <w:rsid w:val="00105A7E"/>
    <w:rsid w:val="00133525"/>
    <w:rsid w:val="001358F7"/>
    <w:rsid w:val="00142946"/>
    <w:rsid w:val="0014372B"/>
    <w:rsid w:val="0014387C"/>
    <w:rsid w:val="00146F90"/>
    <w:rsid w:val="00150982"/>
    <w:rsid w:val="001642E1"/>
    <w:rsid w:val="00170A5E"/>
    <w:rsid w:val="00172F29"/>
    <w:rsid w:val="00173E3B"/>
    <w:rsid w:val="00174E78"/>
    <w:rsid w:val="0018316F"/>
    <w:rsid w:val="001843F3"/>
    <w:rsid w:val="001925EE"/>
    <w:rsid w:val="001938A9"/>
    <w:rsid w:val="00196C6D"/>
    <w:rsid w:val="001A0A65"/>
    <w:rsid w:val="001A1783"/>
    <w:rsid w:val="001A4C42"/>
    <w:rsid w:val="001A7420"/>
    <w:rsid w:val="001B20B3"/>
    <w:rsid w:val="001B6637"/>
    <w:rsid w:val="001C21C3"/>
    <w:rsid w:val="001D02C2"/>
    <w:rsid w:val="001D0F9F"/>
    <w:rsid w:val="001D5D13"/>
    <w:rsid w:val="001F0C1D"/>
    <w:rsid w:val="001F0D69"/>
    <w:rsid w:val="001F1132"/>
    <w:rsid w:val="001F168B"/>
    <w:rsid w:val="001F1C95"/>
    <w:rsid w:val="001F4570"/>
    <w:rsid w:val="001F71A7"/>
    <w:rsid w:val="00200C6E"/>
    <w:rsid w:val="00207574"/>
    <w:rsid w:val="00214E1F"/>
    <w:rsid w:val="00214E36"/>
    <w:rsid w:val="00226500"/>
    <w:rsid w:val="00226E82"/>
    <w:rsid w:val="00231E15"/>
    <w:rsid w:val="002347A2"/>
    <w:rsid w:val="00240D6C"/>
    <w:rsid w:val="00241183"/>
    <w:rsid w:val="00242B5D"/>
    <w:rsid w:val="00247D3A"/>
    <w:rsid w:val="002568F6"/>
    <w:rsid w:val="002662EE"/>
    <w:rsid w:val="002675F0"/>
    <w:rsid w:val="00270716"/>
    <w:rsid w:val="002714EB"/>
    <w:rsid w:val="00272BD5"/>
    <w:rsid w:val="002749F2"/>
    <w:rsid w:val="002760EE"/>
    <w:rsid w:val="002852DA"/>
    <w:rsid w:val="0029231E"/>
    <w:rsid w:val="00296FE8"/>
    <w:rsid w:val="002978E1"/>
    <w:rsid w:val="00297E39"/>
    <w:rsid w:val="002A4018"/>
    <w:rsid w:val="002B5817"/>
    <w:rsid w:val="002B6339"/>
    <w:rsid w:val="002E00EE"/>
    <w:rsid w:val="002E0AAE"/>
    <w:rsid w:val="00300250"/>
    <w:rsid w:val="00304AD2"/>
    <w:rsid w:val="00305512"/>
    <w:rsid w:val="0030638D"/>
    <w:rsid w:val="00310DFC"/>
    <w:rsid w:val="0031339A"/>
    <w:rsid w:val="00315B85"/>
    <w:rsid w:val="003172DC"/>
    <w:rsid w:val="003331C4"/>
    <w:rsid w:val="00340A9F"/>
    <w:rsid w:val="00342AEE"/>
    <w:rsid w:val="00346E05"/>
    <w:rsid w:val="00347E87"/>
    <w:rsid w:val="003535FF"/>
    <w:rsid w:val="00353C13"/>
    <w:rsid w:val="0035462D"/>
    <w:rsid w:val="00356555"/>
    <w:rsid w:val="00363C6D"/>
    <w:rsid w:val="00372977"/>
    <w:rsid w:val="0037654D"/>
    <w:rsid w:val="003765B8"/>
    <w:rsid w:val="0038003B"/>
    <w:rsid w:val="0038276D"/>
    <w:rsid w:val="0038609A"/>
    <w:rsid w:val="0038610A"/>
    <w:rsid w:val="00391DF7"/>
    <w:rsid w:val="0039727D"/>
    <w:rsid w:val="00397344"/>
    <w:rsid w:val="003A110C"/>
    <w:rsid w:val="003A1C06"/>
    <w:rsid w:val="003A76A6"/>
    <w:rsid w:val="003B4C8C"/>
    <w:rsid w:val="003B4E6C"/>
    <w:rsid w:val="003B79B5"/>
    <w:rsid w:val="003C3971"/>
    <w:rsid w:val="003D3B4E"/>
    <w:rsid w:val="003D6799"/>
    <w:rsid w:val="003E01D1"/>
    <w:rsid w:val="003F0182"/>
    <w:rsid w:val="003F05B1"/>
    <w:rsid w:val="003F08D1"/>
    <w:rsid w:val="003F5581"/>
    <w:rsid w:val="00423334"/>
    <w:rsid w:val="004252BF"/>
    <w:rsid w:val="004345EC"/>
    <w:rsid w:val="00434E6A"/>
    <w:rsid w:val="0044155B"/>
    <w:rsid w:val="004473B6"/>
    <w:rsid w:val="004531D7"/>
    <w:rsid w:val="00456513"/>
    <w:rsid w:val="0046475E"/>
    <w:rsid w:val="00465515"/>
    <w:rsid w:val="00472220"/>
    <w:rsid w:val="00487D31"/>
    <w:rsid w:val="0049041C"/>
    <w:rsid w:val="00492ECA"/>
    <w:rsid w:val="0049751D"/>
    <w:rsid w:val="004A2CFA"/>
    <w:rsid w:val="004C30AC"/>
    <w:rsid w:val="004D3578"/>
    <w:rsid w:val="004E1E5F"/>
    <w:rsid w:val="004E207D"/>
    <w:rsid w:val="004E213A"/>
    <w:rsid w:val="004F0988"/>
    <w:rsid w:val="004F0E6B"/>
    <w:rsid w:val="004F3340"/>
    <w:rsid w:val="004F7768"/>
    <w:rsid w:val="00507411"/>
    <w:rsid w:val="00512B6E"/>
    <w:rsid w:val="00524238"/>
    <w:rsid w:val="0053388B"/>
    <w:rsid w:val="00535773"/>
    <w:rsid w:val="005379AD"/>
    <w:rsid w:val="00543E6C"/>
    <w:rsid w:val="00550162"/>
    <w:rsid w:val="00551ECB"/>
    <w:rsid w:val="00565087"/>
    <w:rsid w:val="005827DF"/>
    <w:rsid w:val="005844D4"/>
    <w:rsid w:val="005845EF"/>
    <w:rsid w:val="0058629B"/>
    <w:rsid w:val="00587F7D"/>
    <w:rsid w:val="0059047D"/>
    <w:rsid w:val="00597B11"/>
    <w:rsid w:val="005A0205"/>
    <w:rsid w:val="005A2A18"/>
    <w:rsid w:val="005A5919"/>
    <w:rsid w:val="005B4175"/>
    <w:rsid w:val="005C0B76"/>
    <w:rsid w:val="005C0BCB"/>
    <w:rsid w:val="005C63DA"/>
    <w:rsid w:val="005D2E01"/>
    <w:rsid w:val="005D7526"/>
    <w:rsid w:val="005E3D68"/>
    <w:rsid w:val="005E4BB2"/>
    <w:rsid w:val="005E5172"/>
    <w:rsid w:val="005F2779"/>
    <w:rsid w:val="005F788A"/>
    <w:rsid w:val="006005EB"/>
    <w:rsid w:val="00601F1B"/>
    <w:rsid w:val="00602AEA"/>
    <w:rsid w:val="0060325E"/>
    <w:rsid w:val="00607C48"/>
    <w:rsid w:val="00614FDF"/>
    <w:rsid w:val="0061751E"/>
    <w:rsid w:val="00617CE9"/>
    <w:rsid w:val="006338A0"/>
    <w:rsid w:val="0063543D"/>
    <w:rsid w:val="00637DFE"/>
    <w:rsid w:val="00647114"/>
    <w:rsid w:val="006508DC"/>
    <w:rsid w:val="006676B0"/>
    <w:rsid w:val="00670CF4"/>
    <w:rsid w:val="00670D97"/>
    <w:rsid w:val="00671C12"/>
    <w:rsid w:val="00677A32"/>
    <w:rsid w:val="006833B4"/>
    <w:rsid w:val="006912E9"/>
    <w:rsid w:val="006934A4"/>
    <w:rsid w:val="0069566A"/>
    <w:rsid w:val="006959CE"/>
    <w:rsid w:val="006A2CC1"/>
    <w:rsid w:val="006A323F"/>
    <w:rsid w:val="006B0631"/>
    <w:rsid w:val="006B30D0"/>
    <w:rsid w:val="006B3535"/>
    <w:rsid w:val="006B499C"/>
    <w:rsid w:val="006B4A23"/>
    <w:rsid w:val="006C3D95"/>
    <w:rsid w:val="006C50FC"/>
    <w:rsid w:val="006D7A23"/>
    <w:rsid w:val="006E5C86"/>
    <w:rsid w:val="006E770F"/>
    <w:rsid w:val="007000D6"/>
    <w:rsid w:val="00701116"/>
    <w:rsid w:val="00704CC0"/>
    <w:rsid w:val="0071174C"/>
    <w:rsid w:val="007121D7"/>
    <w:rsid w:val="00713C44"/>
    <w:rsid w:val="007151D6"/>
    <w:rsid w:val="0071551D"/>
    <w:rsid w:val="007210BA"/>
    <w:rsid w:val="00722940"/>
    <w:rsid w:val="007250F3"/>
    <w:rsid w:val="0072570A"/>
    <w:rsid w:val="00730A81"/>
    <w:rsid w:val="00733A5E"/>
    <w:rsid w:val="00733FCB"/>
    <w:rsid w:val="00734A5B"/>
    <w:rsid w:val="0074026F"/>
    <w:rsid w:val="007429F6"/>
    <w:rsid w:val="00744E76"/>
    <w:rsid w:val="007462CD"/>
    <w:rsid w:val="007544FE"/>
    <w:rsid w:val="00765904"/>
    <w:rsid w:val="00765EA3"/>
    <w:rsid w:val="00774DA4"/>
    <w:rsid w:val="00781F0F"/>
    <w:rsid w:val="00785A0E"/>
    <w:rsid w:val="007A1C1A"/>
    <w:rsid w:val="007A569A"/>
    <w:rsid w:val="007B10C0"/>
    <w:rsid w:val="007B600E"/>
    <w:rsid w:val="007C4173"/>
    <w:rsid w:val="007D6E94"/>
    <w:rsid w:val="007E323E"/>
    <w:rsid w:val="007F0F4A"/>
    <w:rsid w:val="0080145C"/>
    <w:rsid w:val="008028A4"/>
    <w:rsid w:val="00820A7F"/>
    <w:rsid w:val="00820B95"/>
    <w:rsid w:val="00821E87"/>
    <w:rsid w:val="00830747"/>
    <w:rsid w:val="00830904"/>
    <w:rsid w:val="008329F4"/>
    <w:rsid w:val="00836401"/>
    <w:rsid w:val="00843701"/>
    <w:rsid w:val="0084447D"/>
    <w:rsid w:val="00851EF0"/>
    <w:rsid w:val="00856845"/>
    <w:rsid w:val="008572F1"/>
    <w:rsid w:val="0087035A"/>
    <w:rsid w:val="008768CA"/>
    <w:rsid w:val="00880E15"/>
    <w:rsid w:val="00886A4D"/>
    <w:rsid w:val="008967D7"/>
    <w:rsid w:val="008A3287"/>
    <w:rsid w:val="008A3BD9"/>
    <w:rsid w:val="008C384C"/>
    <w:rsid w:val="008C7487"/>
    <w:rsid w:val="008C7B64"/>
    <w:rsid w:val="008D0D35"/>
    <w:rsid w:val="008D15B3"/>
    <w:rsid w:val="008D64F1"/>
    <w:rsid w:val="008E1743"/>
    <w:rsid w:val="008E2740"/>
    <w:rsid w:val="008E2D68"/>
    <w:rsid w:val="008E60D6"/>
    <w:rsid w:val="008E6756"/>
    <w:rsid w:val="008F6B7C"/>
    <w:rsid w:val="00900CA2"/>
    <w:rsid w:val="0090271F"/>
    <w:rsid w:val="00902E23"/>
    <w:rsid w:val="0090494B"/>
    <w:rsid w:val="00906B5D"/>
    <w:rsid w:val="00906CCF"/>
    <w:rsid w:val="009114D7"/>
    <w:rsid w:val="0091348E"/>
    <w:rsid w:val="0091353B"/>
    <w:rsid w:val="00914318"/>
    <w:rsid w:val="00917CCB"/>
    <w:rsid w:val="00923CE0"/>
    <w:rsid w:val="009329E6"/>
    <w:rsid w:val="00933FB0"/>
    <w:rsid w:val="00935963"/>
    <w:rsid w:val="00936A17"/>
    <w:rsid w:val="00937F44"/>
    <w:rsid w:val="009419E1"/>
    <w:rsid w:val="00942A74"/>
    <w:rsid w:val="00942EC2"/>
    <w:rsid w:val="00950079"/>
    <w:rsid w:val="0095258D"/>
    <w:rsid w:val="009541D3"/>
    <w:rsid w:val="009569DB"/>
    <w:rsid w:val="00964AB3"/>
    <w:rsid w:val="00965FF3"/>
    <w:rsid w:val="009678E2"/>
    <w:rsid w:val="00975DAE"/>
    <w:rsid w:val="009763ED"/>
    <w:rsid w:val="0098138E"/>
    <w:rsid w:val="009820A1"/>
    <w:rsid w:val="009B3378"/>
    <w:rsid w:val="009B3979"/>
    <w:rsid w:val="009B3D27"/>
    <w:rsid w:val="009B539B"/>
    <w:rsid w:val="009B7844"/>
    <w:rsid w:val="009C7F91"/>
    <w:rsid w:val="009D2041"/>
    <w:rsid w:val="009D3323"/>
    <w:rsid w:val="009E2532"/>
    <w:rsid w:val="009F37B7"/>
    <w:rsid w:val="009F79CA"/>
    <w:rsid w:val="00A0209D"/>
    <w:rsid w:val="00A03CB6"/>
    <w:rsid w:val="00A10F02"/>
    <w:rsid w:val="00A15FE0"/>
    <w:rsid w:val="00A164B4"/>
    <w:rsid w:val="00A17B11"/>
    <w:rsid w:val="00A2162F"/>
    <w:rsid w:val="00A26956"/>
    <w:rsid w:val="00A27486"/>
    <w:rsid w:val="00A27CCC"/>
    <w:rsid w:val="00A31077"/>
    <w:rsid w:val="00A34385"/>
    <w:rsid w:val="00A53724"/>
    <w:rsid w:val="00A56066"/>
    <w:rsid w:val="00A62994"/>
    <w:rsid w:val="00A7289C"/>
    <w:rsid w:val="00A73129"/>
    <w:rsid w:val="00A77591"/>
    <w:rsid w:val="00A804DD"/>
    <w:rsid w:val="00A82346"/>
    <w:rsid w:val="00A825F0"/>
    <w:rsid w:val="00A92BA1"/>
    <w:rsid w:val="00A93B44"/>
    <w:rsid w:val="00A957F3"/>
    <w:rsid w:val="00A95A32"/>
    <w:rsid w:val="00AA2944"/>
    <w:rsid w:val="00AB3AA4"/>
    <w:rsid w:val="00AB4006"/>
    <w:rsid w:val="00AB4A5D"/>
    <w:rsid w:val="00AB547B"/>
    <w:rsid w:val="00AC6BC6"/>
    <w:rsid w:val="00AC6D34"/>
    <w:rsid w:val="00AD0D9C"/>
    <w:rsid w:val="00AD45A1"/>
    <w:rsid w:val="00AD6D26"/>
    <w:rsid w:val="00AE6164"/>
    <w:rsid w:val="00AE65E2"/>
    <w:rsid w:val="00AF1460"/>
    <w:rsid w:val="00B06D28"/>
    <w:rsid w:val="00B11544"/>
    <w:rsid w:val="00B15449"/>
    <w:rsid w:val="00B2134B"/>
    <w:rsid w:val="00B343F5"/>
    <w:rsid w:val="00B410C8"/>
    <w:rsid w:val="00B417B8"/>
    <w:rsid w:val="00B420F9"/>
    <w:rsid w:val="00B4512E"/>
    <w:rsid w:val="00B60D44"/>
    <w:rsid w:val="00B744FC"/>
    <w:rsid w:val="00B858F9"/>
    <w:rsid w:val="00B906CA"/>
    <w:rsid w:val="00B93086"/>
    <w:rsid w:val="00BA0789"/>
    <w:rsid w:val="00BA19ED"/>
    <w:rsid w:val="00BA4B8D"/>
    <w:rsid w:val="00BA7FE4"/>
    <w:rsid w:val="00BB5B30"/>
    <w:rsid w:val="00BC0858"/>
    <w:rsid w:val="00BC0F7D"/>
    <w:rsid w:val="00BC1C4B"/>
    <w:rsid w:val="00BC2251"/>
    <w:rsid w:val="00BD6865"/>
    <w:rsid w:val="00BD7D31"/>
    <w:rsid w:val="00BE3255"/>
    <w:rsid w:val="00BE537B"/>
    <w:rsid w:val="00BF128E"/>
    <w:rsid w:val="00BF399C"/>
    <w:rsid w:val="00BF4B42"/>
    <w:rsid w:val="00C03DC4"/>
    <w:rsid w:val="00C074DD"/>
    <w:rsid w:val="00C07E08"/>
    <w:rsid w:val="00C1496A"/>
    <w:rsid w:val="00C25418"/>
    <w:rsid w:val="00C26175"/>
    <w:rsid w:val="00C26C0F"/>
    <w:rsid w:val="00C33079"/>
    <w:rsid w:val="00C37555"/>
    <w:rsid w:val="00C409BC"/>
    <w:rsid w:val="00C40F83"/>
    <w:rsid w:val="00C45231"/>
    <w:rsid w:val="00C4662D"/>
    <w:rsid w:val="00C469A6"/>
    <w:rsid w:val="00C54268"/>
    <w:rsid w:val="00C551FF"/>
    <w:rsid w:val="00C563DD"/>
    <w:rsid w:val="00C61CB9"/>
    <w:rsid w:val="00C64917"/>
    <w:rsid w:val="00C6688B"/>
    <w:rsid w:val="00C72833"/>
    <w:rsid w:val="00C80F1D"/>
    <w:rsid w:val="00C82873"/>
    <w:rsid w:val="00C85A19"/>
    <w:rsid w:val="00C87266"/>
    <w:rsid w:val="00C9039E"/>
    <w:rsid w:val="00C91962"/>
    <w:rsid w:val="00C9278B"/>
    <w:rsid w:val="00C93F40"/>
    <w:rsid w:val="00C93FAD"/>
    <w:rsid w:val="00CA3D0C"/>
    <w:rsid w:val="00CD435E"/>
    <w:rsid w:val="00CD4978"/>
    <w:rsid w:val="00CD501C"/>
    <w:rsid w:val="00CD7942"/>
    <w:rsid w:val="00CE186E"/>
    <w:rsid w:val="00CE6308"/>
    <w:rsid w:val="00CF155C"/>
    <w:rsid w:val="00CF66BE"/>
    <w:rsid w:val="00D02EA1"/>
    <w:rsid w:val="00D102E6"/>
    <w:rsid w:val="00D10D87"/>
    <w:rsid w:val="00D14223"/>
    <w:rsid w:val="00D143A6"/>
    <w:rsid w:val="00D1608F"/>
    <w:rsid w:val="00D175E3"/>
    <w:rsid w:val="00D22EB3"/>
    <w:rsid w:val="00D35956"/>
    <w:rsid w:val="00D41D6E"/>
    <w:rsid w:val="00D44363"/>
    <w:rsid w:val="00D56B9E"/>
    <w:rsid w:val="00D57972"/>
    <w:rsid w:val="00D60F7C"/>
    <w:rsid w:val="00D6253F"/>
    <w:rsid w:val="00D675A9"/>
    <w:rsid w:val="00D738D6"/>
    <w:rsid w:val="00D74243"/>
    <w:rsid w:val="00D755EB"/>
    <w:rsid w:val="00D76048"/>
    <w:rsid w:val="00D77366"/>
    <w:rsid w:val="00D8298E"/>
    <w:rsid w:val="00D82E6F"/>
    <w:rsid w:val="00D834E3"/>
    <w:rsid w:val="00D85A71"/>
    <w:rsid w:val="00D865E9"/>
    <w:rsid w:val="00D87E00"/>
    <w:rsid w:val="00D9134D"/>
    <w:rsid w:val="00D95DB0"/>
    <w:rsid w:val="00DA407B"/>
    <w:rsid w:val="00DA7A03"/>
    <w:rsid w:val="00DB1818"/>
    <w:rsid w:val="00DB2BF8"/>
    <w:rsid w:val="00DB3C22"/>
    <w:rsid w:val="00DB62AD"/>
    <w:rsid w:val="00DB6625"/>
    <w:rsid w:val="00DC2A71"/>
    <w:rsid w:val="00DC309B"/>
    <w:rsid w:val="00DC4DA2"/>
    <w:rsid w:val="00DC598C"/>
    <w:rsid w:val="00DD4C17"/>
    <w:rsid w:val="00DD74A5"/>
    <w:rsid w:val="00DE13A5"/>
    <w:rsid w:val="00DF2B1F"/>
    <w:rsid w:val="00DF4B79"/>
    <w:rsid w:val="00DF62CD"/>
    <w:rsid w:val="00E029BE"/>
    <w:rsid w:val="00E02AF1"/>
    <w:rsid w:val="00E1247C"/>
    <w:rsid w:val="00E16509"/>
    <w:rsid w:val="00E23457"/>
    <w:rsid w:val="00E31034"/>
    <w:rsid w:val="00E31385"/>
    <w:rsid w:val="00E44582"/>
    <w:rsid w:val="00E44FFC"/>
    <w:rsid w:val="00E54372"/>
    <w:rsid w:val="00E57F78"/>
    <w:rsid w:val="00E64F3B"/>
    <w:rsid w:val="00E75EB3"/>
    <w:rsid w:val="00E77645"/>
    <w:rsid w:val="00E87902"/>
    <w:rsid w:val="00E96F10"/>
    <w:rsid w:val="00EA15B0"/>
    <w:rsid w:val="00EA2594"/>
    <w:rsid w:val="00EA56F7"/>
    <w:rsid w:val="00EA5EA7"/>
    <w:rsid w:val="00EA66BD"/>
    <w:rsid w:val="00EA66D3"/>
    <w:rsid w:val="00EA68DB"/>
    <w:rsid w:val="00EB344E"/>
    <w:rsid w:val="00EB3DEF"/>
    <w:rsid w:val="00EB50C1"/>
    <w:rsid w:val="00EC06A1"/>
    <w:rsid w:val="00EC4A25"/>
    <w:rsid w:val="00ED185F"/>
    <w:rsid w:val="00ED4FF3"/>
    <w:rsid w:val="00ED51CE"/>
    <w:rsid w:val="00ED72EE"/>
    <w:rsid w:val="00EE2591"/>
    <w:rsid w:val="00EF608C"/>
    <w:rsid w:val="00EF6168"/>
    <w:rsid w:val="00F025A2"/>
    <w:rsid w:val="00F02794"/>
    <w:rsid w:val="00F04130"/>
    <w:rsid w:val="00F04712"/>
    <w:rsid w:val="00F13360"/>
    <w:rsid w:val="00F1749F"/>
    <w:rsid w:val="00F22EC7"/>
    <w:rsid w:val="00F26FE7"/>
    <w:rsid w:val="00F27B8F"/>
    <w:rsid w:val="00F31323"/>
    <w:rsid w:val="00F31901"/>
    <w:rsid w:val="00F325C8"/>
    <w:rsid w:val="00F34834"/>
    <w:rsid w:val="00F52394"/>
    <w:rsid w:val="00F653B8"/>
    <w:rsid w:val="00F655FE"/>
    <w:rsid w:val="00F72DCE"/>
    <w:rsid w:val="00F73CD8"/>
    <w:rsid w:val="00F767C9"/>
    <w:rsid w:val="00F84720"/>
    <w:rsid w:val="00F851F2"/>
    <w:rsid w:val="00F867BE"/>
    <w:rsid w:val="00F86F59"/>
    <w:rsid w:val="00F9008D"/>
    <w:rsid w:val="00F937A1"/>
    <w:rsid w:val="00FA1266"/>
    <w:rsid w:val="00FA219B"/>
    <w:rsid w:val="00FA6EF6"/>
    <w:rsid w:val="00FB2680"/>
    <w:rsid w:val="00FB4D73"/>
    <w:rsid w:val="00FB5E3D"/>
    <w:rsid w:val="00FC069C"/>
    <w:rsid w:val="00FC1192"/>
    <w:rsid w:val="00FC51D2"/>
    <w:rsid w:val="00FC67C2"/>
    <w:rsid w:val="00FD0F34"/>
    <w:rsid w:val="00FD56D4"/>
    <w:rsid w:val="00FE1271"/>
    <w:rsid w:val="00FE3BEA"/>
    <w:rsid w:val="0F904B30"/>
    <w:rsid w:val="114F2969"/>
    <w:rsid w:val="18487564"/>
    <w:rsid w:val="262570E3"/>
    <w:rsid w:val="350D1E72"/>
    <w:rsid w:val="368A7524"/>
    <w:rsid w:val="3DA3192E"/>
    <w:rsid w:val="476F252F"/>
    <w:rsid w:val="4EE1385B"/>
    <w:rsid w:val="5A0F3BDB"/>
    <w:rsid w:val="656C18D8"/>
    <w:rsid w:val="670924A8"/>
    <w:rsid w:val="68627542"/>
    <w:rsid w:val="69E9675D"/>
    <w:rsid w:val="6CEE064E"/>
    <w:rsid w:val="769141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,"/>
  <w14:docId w14:val="4C66C33F"/>
  <w14:defaultImageDpi w14:val="32767"/>
  <w15:docId w15:val="{75720A6B-72E7-4F29-BF5B-E6A00C2977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 w:qFormat="1"/>
    <w:lsdException w:name="toc 2" w:uiPriority="39" w:qFormat="1"/>
    <w:lsdException w:name="toc 3" w:uiPriority="39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qFormat="1"/>
    <w:lsdException w:name="header" w:qFormat="1"/>
    <w:lsdException w:name="footer" w:qFormat="1"/>
    <w:lsdException w:name="index heading" w:qFormat="1"/>
    <w:lsdException w:name="caption" w:semiHidden="1" w:unhideWhenUsed="1" w:qFormat="1"/>
    <w:lsdException w:name="table of figures" w:qFormat="1"/>
    <w:lsdException w:name="envelope address" w:qFormat="1"/>
    <w:lsdException w:name="envelope return" w:qFormat="1"/>
    <w:lsdException w:name="annotation reference" w:qFormat="1"/>
    <w:lsdException w:name="endnote text" w:qFormat="1"/>
    <w:lsdException w:name="table of authorities" w:qFormat="1"/>
    <w:lsdException w:name="macro" w:qFormat="1"/>
    <w:lsdException w:name="toa heading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qFormat="1"/>
    <w:lsdException w:name="Signatur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List Continue" w:qFormat="1"/>
    <w:lsdException w:name="List Continue 2" w:qFormat="1"/>
    <w:lsdException w:name="List Continue 3" w:qFormat="1"/>
    <w:lsdException w:name="List Continue 4" w:qFormat="1"/>
    <w:lsdException w:name="List Continue 5" w:qFormat="1"/>
    <w:lsdException w:name="Message Header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qFormat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Hyperlink" w:uiPriority="99" w:qFormat="1"/>
    <w:lsdException w:name="FollowedHyperlink" w:uiPriority="99" w:qFormat="1"/>
    <w:lsdException w:name="Strong" w:qFormat="1"/>
    <w:lsdException w:name="Emphasis" w:qFormat="1"/>
    <w:lsdException w:name="Document Map" w:qFormat="1"/>
    <w:lsdException w:name="Plain Text" w:qFormat="1"/>
    <w:lsdException w:name="E-mail Signature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ddress" w:qFormat="1"/>
    <w:lsdException w:name="HTML Keyboard" w:semiHidden="1" w:unhideWhenUsed="1"/>
    <w:lsdException w:name="HTML Preformatted" w:qFormat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SimSun" w:hAnsi="SimSun" w:cs="SimSun"/>
      <w:sz w:val="24"/>
      <w:szCs w:val="24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Theme="minorEastAsia" w:hAnsi="Consolas"/>
      <w:lang w:val="en-GB" w:eastAsia="en-US"/>
    </w:r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Normal"/>
    <w:qFormat/>
    <w:pPr>
      <w:spacing w:after="180"/>
      <w:ind w:left="849" w:hanging="283"/>
      <w:contextualSpacing/>
    </w:pPr>
    <w:rPr>
      <w:rFonts w:ascii="Times New Roman" w:eastAsiaTheme="minorEastAsia" w:hAnsi="Times New Roman" w:cs="Times New Roman"/>
      <w:sz w:val="20"/>
      <w:szCs w:val="20"/>
      <w:lang w:val="en-GB" w:eastAsia="en-US"/>
    </w:r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ListNumber2">
    <w:name w:val="List Number 2"/>
    <w:basedOn w:val="Normal"/>
    <w:qFormat/>
    <w:pPr>
      <w:numPr>
        <w:numId w:val="1"/>
      </w:numPr>
      <w:spacing w:after="180"/>
      <w:contextualSpacing/>
    </w:pPr>
    <w:rPr>
      <w:rFonts w:ascii="Times New Roman" w:eastAsiaTheme="minorEastAsia" w:hAnsi="Times New Roman" w:cs="Times New Roman"/>
      <w:sz w:val="20"/>
      <w:szCs w:val="20"/>
      <w:lang w:val="en-GB" w:eastAsia="en-US"/>
    </w:rPr>
  </w:style>
  <w:style w:type="paragraph" w:styleId="TableofAuthorities">
    <w:name w:val="table of authorities"/>
    <w:basedOn w:val="Normal"/>
    <w:next w:val="Normal"/>
    <w:qFormat/>
    <w:pPr>
      <w:ind w:left="200" w:hanging="200"/>
    </w:pPr>
    <w:rPr>
      <w:rFonts w:ascii="Times New Roman" w:eastAsiaTheme="minorEastAsia" w:hAnsi="Times New Roman" w:cs="Times New Roman"/>
      <w:sz w:val="20"/>
      <w:szCs w:val="20"/>
      <w:lang w:val="en-GB" w:eastAsia="en-US"/>
    </w:rPr>
  </w:style>
  <w:style w:type="paragraph" w:styleId="NoteHeading">
    <w:name w:val="Note Heading"/>
    <w:basedOn w:val="Normal"/>
    <w:next w:val="Normal"/>
    <w:link w:val="NoteHeadingChar"/>
    <w:qFormat/>
    <w:rPr>
      <w:rFonts w:ascii="Times New Roman" w:eastAsiaTheme="minorEastAsia" w:hAnsi="Times New Roman" w:cs="Times New Roman"/>
      <w:sz w:val="20"/>
      <w:szCs w:val="20"/>
      <w:lang w:val="en-GB" w:eastAsia="en-US"/>
    </w:rPr>
  </w:style>
  <w:style w:type="paragraph" w:styleId="ListBullet4">
    <w:name w:val="List Bullet 4"/>
    <w:basedOn w:val="Normal"/>
    <w:qFormat/>
    <w:pPr>
      <w:numPr>
        <w:numId w:val="2"/>
      </w:numPr>
      <w:spacing w:after="180"/>
      <w:contextualSpacing/>
    </w:pPr>
    <w:rPr>
      <w:rFonts w:ascii="Times New Roman" w:eastAsiaTheme="minorEastAsia" w:hAnsi="Times New Roman" w:cs="Times New Roman"/>
      <w:sz w:val="20"/>
      <w:szCs w:val="20"/>
      <w:lang w:val="en-GB" w:eastAsia="en-US"/>
    </w:rPr>
  </w:style>
  <w:style w:type="paragraph" w:styleId="Index8">
    <w:name w:val="index 8"/>
    <w:basedOn w:val="Normal"/>
    <w:next w:val="Normal"/>
    <w:qFormat/>
    <w:pPr>
      <w:ind w:left="1600" w:hanging="200"/>
    </w:pPr>
    <w:rPr>
      <w:rFonts w:ascii="Times New Roman" w:eastAsiaTheme="minorEastAsia" w:hAnsi="Times New Roman" w:cs="Times New Roman"/>
      <w:sz w:val="20"/>
      <w:szCs w:val="20"/>
      <w:lang w:val="en-GB" w:eastAsia="en-US"/>
    </w:rPr>
  </w:style>
  <w:style w:type="paragraph" w:styleId="E-mailSignature">
    <w:name w:val="E-mail Signature"/>
    <w:basedOn w:val="Normal"/>
    <w:link w:val="E-mailSignatureChar"/>
    <w:qFormat/>
    <w:rPr>
      <w:rFonts w:ascii="Times New Roman" w:eastAsiaTheme="minorEastAsia" w:hAnsi="Times New Roman" w:cs="Times New Roman"/>
      <w:sz w:val="20"/>
      <w:szCs w:val="20"/>
      <w:lang w:val="en-GB" w:eastAsia="en-US"/>
    </w:rPr>
  </w:style>
  <w:style w:type="paragraph" w:styleId="ListNumber">
    <w:name w:val="List Number"/>
    <w:basedOn w:val="Normal"/>
    <w:qFormat/>
    <w:pPr>
      <w:numPr>
        <w:numId w:val="3"/>
      </w:numPr>
      <w:spacing w:after="180"/>
      <w:contextualSpacing/>
    </w:pPr>
    <w:rPr>
      <w:rFonts w:ascii="Times New Roman" w:eastAsiaTheme="minorEastAsia" w:hAnsi="Times New Roman" w:cs="Times New Roman"/>
      <w:sz w:val="20"/>
      <w:szCs w:val="20"/>
      <w:lang w:val="en-GB" w:eastAsia="en-US"/>
    </w:rPr>
  </w:style>
  <w:style w:type="paragraph" w:styleId="NormalIndent">
    <w:name w:val="Normal Indent"/>
    <w:basedOn w:val="Normal"/>
    <w:qFormat/>
    <w:pPr>
      <w:spacing w:after="180"/>
      <w:ind w:left="720"/>
    </w:pPr>
    <w:rPr>
      <w:rFonts w:ascii="Times New Roman" w:eastAsiaTheme="minorEastAsia" w:hAnsi="Times New Roman" w:cs="Times New Roman"/>
      <w:sz w:val="20"/>
      <w:szCs w:val="20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pPr>
      <w:spacing w:after="200"/>
    </w:pPr>
    <w:rPr>
      <w:rFonts w:ascii="Times New Roman" w:eastAsiaTheme="minorEastAsia" w:hAnsi="Times New Roman" w:cs="Times New Roman"/>
      <w:i/>
      <w:iCs/>
      <w:color w:val="44546A" w:themeColor="text2"/>
      <w:sz w:val="18"/>
      <w:szCs w:val="18"/>
      <w:lang w:val="en-GB" w:eastAsia="en-US"/>
    </w:rPr>
  </w:style>
  <w:style w:type="paragraph" w:styleId="Index5">
    <w:name w:val="index 5"/>
    <w:basedOn w:val="Normal"/>
    <w:next w:val="Normal"/>
    <w:qFormat/>
    <w:pPr>
      <w:ind w:left="1000" w:hanging="200"/>
    </w:pPr>
    <w:rPr>
      <w:rFonts w:ascii="Times New Roman" w:eastAsiaTheme="minorEastAsia" w:hAnsi="Times New Roman" w:cs="Times New Roman"/>
      <w:sz w:val="20"/>
      <w:szCs w:val="20"/>
      <w:lang w:val="en-GB" w:eastAsia="en-US"/>
    </w:rPr>
  </w:style>
  <w:style w:type="paragraph" w:styleId="ListBullet">
    <w:name w:val="List Bullet"/>
    <w:basedOn w:val="Normal"/>
    <w:qFormat/>
    <w:pPr>
      <w:numPr>
        <w:numId w:val="4"/>
      </w:numPr>
      <w:spacing w:after="180"/>
      <w:contextualSpacing/>
    </w:pPr>
    <w:rPr>
      <w:rFonts w:ascii="Times New Roman" w:eastAsiaTheme="minorEastAsia" w:hAnsi="Times New Roman" w:cs="Times New Roman"/>
      <w:sz w:val="20"/>
      <w:szCs w:val="20"/>
      <w:lang w:val="en-GB" w:eastAsia="en-US"/>
    </w:rPr>
  </w:style>
  <w:style w:type="paragraph" w:styleId="EnvelopeAddress">
    <w:name w:val="envelope address"/>
    <w:basedOn w:val="Normal"/>
    <w:qFormat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lang w:val="en-GB" w:eastAsia="en-US"/>
    </w:rPr>
  </w:style>
  <w:style w:type="paragraph" w:styleId="DocumentMap">
    <w:name w:val="Document Map"/>
    <w:basedOn w:val="Normal"/>
    <w:link w:val="DocumentMapChar"/>
    <w:qFormat/>
    <w:rPr>
      <w:rFonts w:ascii="Segoe UI" w:eastAsiaTheme="minorEastAsia" w:hAnsi="Segoe UI" w:cs="Segoe UI"/>
      <w:sz w:val="16"/>
      <w:szCs w:val="16"/>
      <w:lang w:val="en-GB" w:eastAsia="en-US"/>
    </w:rPr>
  </w:style>
  <w:style w:type="paragraph" w:styleId="TOAHeading">
    <w:name w:val="toa heading"/>
    <w:basedOn w:val="Normal"/>
    <w:next w:val="Normal"/>
    <w:qFormat/>
    <w:pPr>
      <w:spacing w:before="120" w:after="180"/>
    </w:pPr>
    <w:rPr>
      <w:rFonts w:asciiTheme="majorHAnsi" w:eastAsiaTheme="majorEastAsia" w:hAnsiTheme="majorHAnsi" w:cstheme="majorBidi"/>
      <w:b/>
      <w:bCs/>
      <w:lang w:val="en-GB" w:eastAsia="en-US"/>
    </w:rPr>
  </w:style>
  <w:style w:type="paragraph" w:styleId="CommentText">
    <w:name w:val="annotation text"/>
    <w:basedOn w:val="Normal"/>
    <w:link w:val="CommentTextChar"/>
    <w:qFormat/>
    <w:pPr>
      <w:spacing w:after="180"/>
    </w:pPr>
    <w:rPr>
      <w:rFonts w:ascii="Times New Roman" w:eastAsiaTheme="minorEastAsia" w:hAnsi="Times New Roman" w:cs="Times New Roman"/>
      <w:sz w:val="20"/>
      <w:szCs w:val="20"/>
      <w:lang w:val="en-GB" w:eastAsia="en-US"/>
    </w:rPr>
  </w:style>
  <w:style w:type="paragraph" w:styleId="Index6">
    <w:name w:val="index 6"/>
    <w:basedOn w:val="Normal"/>
    <w:next w:val="Normal"/>
    <w:qFormat/>
    <w:pPr>
      <w:ind w:left="1200" w:hanging="200"/>
    </w:pPr>
    <w:rPr>
      <w:rFonts w:ascii="Times New Roman" w:eastAsiaTheme="minorEastAsia" w:hAnsi="Times New Roman" w:cs="Times New Roman"/>
      <w:sz w:val="20"/>
      <w:szCs w:val="20"/>
      <w:lang w:val="en-GB" w:eastAsia="en-US"/>
    </w:rPr>
  </w:style>
  <w:style w:type="paragraph" w:styleId="Salutation">
    <w:name w:val="Salutation"/>
    <w:basedOn w:val="Normal"/>
    <w:next w:val="Normal"/>
    <w:link w:val="SalutationChar"/>
    <w:qFormat/>
    <w:pPr>
      <w:spacing w:after="180"/>
    </w:pPr>
    <w:rPr>
      <w:rFonts w:ascii="Times New Roman" w:eastAsiaTheme="minorEastAsia" w:hAnsi="Times New Roman" w:cs="Times New Roman"/>
      <w:sz w:val="20"/>
      <w:szCs w:val="20"/>
      <w:lang w:val="en-GB" w:eastAsia="en-US"/>
    </w:rPr>
  </w:style>
  <w:style w:type="paragraph" w:styleId="BodyText3">
    <w:name w:val="Body Text 3"/>
    <w:basedOn w:val="Normal"/>
    <w:link w:val="BodyText3Char"/>
    <w:qFormat/>
    <w:pPr>
      <w:spacing w:after="120"/>
    </w:pPr>
    <w:rPr>
      <w:rFonts w:ascii="Times New Roman" w:eastAsiaTheme="minorEastAsia" w:hAnsi="Times New Roman" w:cs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qFormat/>
    <w:pPr>
      <w:ind w:left="4252"/>
    </w:pPr>
    <w:rPr>
      <w:rFonts w:ascii="Times New Roman" w:eastAsiaTheme="minorEastAsia" w:hAnsi="Times New Roman" w:cs="Times New Roman"/>
      <w:sz w:val="20"/>
      <w:szCs w:val="20"/>
      <w:lang w:val="en-GB" w:eastAsia="en-US"/>
    </w:rPr>
  </w:style>
  <w:style w:type="paragraph" w:styleId="ListBullet3">
    <w:name w:val="List Bullet 3"/>
    <w:basedOn w:val="Normal"/>
    <w:qFormat/>
    <w:pPr>
      <w:numPr>
        <w:numId w:val="5"/>
      </w:numPr>
      <w:spacing w:after="180"/>
      <w:contextualSpacing/>
    </w:pPr>
    <w:rPr>
      <w:rFonts w:ascii="Times New Roman" w:eastAsiaTheme="minorEastAsia" w:hAnsi="Times New Roman" w:cs="Times New Roman"/>
      <w:sz w:val="20"/>
      <w:szCs w:val="20"/>
      <w:lang w:val="en-GB" w:eastAsia="en-US"/>
    </w:rPr>
  </w:style>
  <w:style w:type="paragraph" w:styleId="BodyText">
    <w:name w:val="Body Text"/>
    <w:basedOn w:val="Normal"/>
    <w:link w:val="BodyTextChar"/>
    <w:qFormat/>
    <w:pPr>
      <w:spacing w:after="120"/>
    </w:pPr>
    <w:rPr>
      <w:rFonts w:ascii="Times New Roman" w:eastAsiaTheme="minorEastAsia" w:hAnsi="Times New Roman" w:cs="Times New Roman"/>
      <w:sz w:val="20"/>
      <w:szCs w:val="20"/>
      <w:lang w:val="en-GB" w:eastAsia="en-US"/>
    </w:rPr>
  </w:style>
  <w:style w:type="paragraph" w:styleId="BodyTextIndent">
    <w:name w:val="Body Text Indent"/>
    <w:basedOn w:val="Normal"/>
    <w:link w:val="BodyTextIndentChar"/>
    <w:qFormat/>
    <w:pPr>
      <w:spacing w:after="120"/>
      <w:ind w:left="283"/>
    </w:pPr>
    <w:rPr>
      <w:rFonts w:ascii="Times New Roman" w:eastAsiaTheme="minorEastAsia" w:hAnsi="Times New Roman" w:cs="Times New Roman"/>
      <w:sz w:val="20"/>
      <w:szCs w:val="20"/>
      <w:lang w:val="en-GB" w:eastAsia="en-US"/>
    </w:rPr>
  </w:style>
  <w:style w:type="paragraph" w:styleId="ListNumber3">
    <w:name w:val="List Number 3"/>
    <w:basedOn w:val="Normal"/>
    <w:qFormat/>
    <w:pPr>
      <w:numPr>
        <w:numId w:val="6"/>
      </w:numPr>
      <w:spacing w:after="180"/>
      <w:contextualSpacing/>
    </w:pPr>
    <w:rPr>
      <w:rFonts w:ascii="Times New Roman" w:eastAsiaTheme="minorEastAsia" w:hAnsi="Times New Roman" w:cs="Times New Roman"/>
      <w:sz w:val="20"/>
      <w:szCs w:val="20"/>
      <w:lang w:val="en-GB" w:eastAsia="en-US"/>
    </w:rPr>
  </w:style>
  <w:style w:type="paragraph" w:styleId="List2">
    <w:name w:val="List 2"/>
    <w:basedOn w:val="Normal"/>
    <w:qFormat/>
    <w:pPr>
      <w:spacing w:after="180"/>
      <w:ind w:left="566" w:hanging="283"/>
      <w:contextualSpacing/>
    </w:pPr>
    <w:rPr>
      <w:rFonts w:ascii="Times New Roman" w:eastAsiaTheme="minorEastAsia" w:hAnsi="Times New Roman" w:cs="Times New Roman"/>
      <w:sz w:val="20"/>
      <w:szCs w:val="20"/>
      <w:lang w:val="en-GB" w:eastAsia="en-US"/>
    </w:rPr>
  </w:style>
  <w:style w:type="paragraph" w:styleId="ListContinue">
    <w:name w:val="List Continue"/>
    <w:basedOn w:val="Normal"/>
    <w:qFormat/>
    <w:pPr>
      <w:spacing w:after="120"/>
      <w:ind w:left="283"/>
      <w:contextualSpacing/>
    </w:pPr>
    <w:rPr>
      <w:rFonts w:ascii="Times New Roman" w:eastAsiaTheme="minorEastAsia" w:hAnsi="Times New Roman" w:cs="Times New Roman"/>
      <w:sz w:val="20"/>
      <w:szCs w:val="20"/>
      <w:lang w:val="en-GB" w:eastAsia="en-US"/>
    </w:rPr>
  </w:style>
  <w:style w:type="paragraph" w:styleId="BlockText">
    <w:name w:val="Block Text"/>
    <w:basedOn w:val="Normal"/>
    <w:qFormat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spacing w:after="180"/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  <w:sz w:val="20"/>
      <w:szCs w:val="20"/>
      <w:lang w:val="en-GB" w:eastAsia="en-US"/>
    </w:rPr>
  </w:style>
  <w:style w:type="paragraph" w:styleId="ListBullet2">
    <w:name w:val="List Bullet 2"/>
    <w:basedOn w:val="Normal"/>
    <w:qFormat/>
    <w:pPr>
      <w:numPr>
        <w:numId w:val="7"/>
      </w:numPr>
      <w:spacing w:after="180"/>
      <w:contextualSpacing/>
    </w:pPr>
    <w:rPr>
      <w:rFonts w:ascii="Times New Roman" w:eastAsiaTheme="minorEastAsia" w:hAnsi="Times New Roman" w:cs="Times New Roman"/>
      <w:sz w:val="20"/>
      <w:szCs w:val="20"/>
      <w:lang w:val="en-GB" w:eastAsia="en-US"/>
    </w:rPr>
  </w:style>
  <w:style w:type="paragraph" w:styleId="HTMLAddress">
    <w:name w:val="HTML Address"/>
    <w:basedOn w:val="Normal"/>
    <w:link w:val="HTMLAddressChar"/>
    <w:qFormat/>
    <w:rPr>
      <w:rFonts w:ascii="Times New Roman" w:eastAsiaTheme="minorEastAsia" w:hAnsi="Times New Roman" w:cs="Times New Roman"/>
      <w:i/>
      <w:iCs/>
      <w:sz w:val="20"/>
      <w:szCs w:val="20"/>
      <w:lang w:val="en-GB" w:eastAsia="en-US"/>
    </w:rPr>
  </w:style>
  <w:style w:type="paragraph" w:styleId="Index4">
    <w:name w:val="index 4"/>
    <w:basedOn w:val="Normal"/>
    <w:next w:val="Normal"/>
    <w:qFormat/>
    <w:pPr>
      <w:ind w:left="800" w:hanging="200"/>
    </w:pPr>
    <w:rPr>
      <w:rFonts w:ascii="Times New Roman" w:eastAsiaTheme="minorEastAsia" w:hAnsi="Times New Roman" w:cs="Times New Roman"/>
      <w:sz w:val="20"/>
      <w:szCs w:val="20"/>
      <w:lang w:val="en-GB" w:eastAsia="en-US"/>
    </w:rPr>
  </w:style>
  <w:style w:type="paragraph" w:styleId="PlainText">
    <w:name w:val="Plain Text"/>
    <w:basedOn w:val="Normal"/>
    <w:link w:val="PlainTextChar"/>
    <w:qFormat/>
    <w:rPr>
      <w:rFonts w:ascii="Consolas" w:eastAsiaTheme="minorEastAsia" w:hAnsi="Consolas" w:cs="Times New Roman"/>
      <w:sz w:val="21"/>
      <w:szCs w:val="21"/>
      <w:lang w:val="en-GB" w:eastAsia="en-US"/>
    </w:rPr>
  </w:style>
  <w:style w:type="paragraph" w:styleId="ListBullet5">
    <w:name w:val="List Bullet 5"/>
    <w:basedOn w:val="Normal"/>
    <w:qFormat/>
    <w:pPr>
      <w:numPr>
        <w:numId w:val="8"/>
      </w:numPr>
      <w:spacing w:after="180"/>
      <w:contextualSpacing/>
    </w:pPr>
    <w:rPr>
      <w:rFonts w:ascii="Times New Roman" w:eastAsiaTheme="minorEastAsia" w:hAnsi="Times New Roman" w:cs="Times New Roman"/>
      <w:sz w:val="20"/>
      <w:szCs w:val="20"/>
      <w:lang w:val="en-GB" w:eastAsia="en-US"/>
    </w:rPr>
  </w:style>
  <w:style w:type="paragraph" w:styleId="ListNumber4">
    <w:name w:val="List Number 4"/>
    <w:basedOn w:val="Normal"/>
    <w:qFormat/>
    <w:pPr>
      <w:numPr>
        <w:numId w:val="9"/>
      </w:numPr>
      <w:spacing w:after="180"/>
      <w:contextualSpacing/>
    </w:pPr>
    <w:rPr>
      <w:rFonts w:ascii="Times New Roman" w:eastAsiaTheme="minorEastAsia" w:hAnsi="Times New Roman" w:cs="Times New Roman"/>
      <w:sz w:val="20"/>
      <w:szCs w:val="20"/>
      <w:lang w:val="en-GB" w:eastAsia="en-US"/>
    </w:r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Index3">
    <w:name w:val="index 3"/>
    <w:basedOn w:val="Normal"/>
    <w:next w:val="Normal"/>
    <w:qFormat/>
    <w:pPr>
      <w:ind w:left="600" w:hanging="200"/>
    </w:pPr>
    <w:rPr>
      <w:rFonts w:ascii="Times New Roman" w:eastAsiaTheme="minorEastAsia" w:hAnsi="Times New Roman" w:cs="Times New Roman"/>
      <w:sz w:val="20"/>
      <w:szCs w:val="20"/>
      <w:lang w:val="en-GB" w:eastAsia="en-US"/>
    </w:rPr>
  </w:style>
  <w:style w:type="paragraph" w:styleId="Date">
    <w:name w:val="Date"/>
    <w:basedOn w:val="Normal"/>
    <w:next w:val="Normal"/>
    <w:link w:val="DateChar"/>
    <w:qFormat/>
    <w:pPr>
      <w:spacing w:after="180"/>
    </w:pPr>
    <w:rPr>
      <w:rFonts w:ascii="Times New Roman" w:eastAsiaTheme="minorEastAsia" w:hAnsi="Times New Roman" w:cs="Times New Roman"/>
      <w:sz w:val="20"/>
      <w:szCs w:val="20"/>
      <w:lang w:val="en-GB" w:eastAsia="en-US"/>
    </w:rPr>
  </w:style>
  <w:style w:type="paragraph" w:styleId="BodyTextIndent2">
    <w:name w:val="Body Text Indent 2"/>
    <w:basedOn w:val="Normal"/>
    <w:link w:val="BodyTextIndent2Char"/>
    <w:qFormat/>
    <w:pPr>
      <w:spacing w:after="120" w:line="480" w:lineRule="auto"/>
      <w:ind w:left="283"/>
    </w:pPr>
    <w:rPr>
      <w:rFonts w:ascii="Times New Roman" w:eastAsiaTheme="minorEastAsia" w:hAnsi="Times New Roman" w:cs="Times New Roman"/>
      <w:sz w:val="20"/>
      <w:szCs w:val="20"/>
      <w:lang w:val="en-GB" w:eastAsia="en-US"/>
    </w:rPr>
  </w:style>
  <w:style w:type="paragraph" w:styleId="EndnoteText">
    <w:name w:val="endnote text"/>
    <w:basedOn w:val="Normal"/>
    <w:link w:val="EndnoteTextChar"/>
    <w:qFormat/>
    <w:rPr>
      <w:rFonts w:ascii="Times New Roman" w:eastAsiaTheme="minorEastAsia" w:hAnsi="Times New Roman" w:cs="Times New Roman"/>
      <w:sz w:val="20"/>
      <w:szCs w:val="20"/>
      <w:lang w:val="en-GB" w:eastAsia="en-US"/>
    </w:rPr>
  </w:style>
  <w:style w:type="paragraph" w:styleId="ListContinue5">
    <w:name w:val="List Continue 5"/>
    <w:basedOn w:val="Normal"/>
    <w:qFormat/>
    <w:pPr>
      <w:spacing w:after="120"/>
      <w:ind w:left="1415"/>
      <w:contextualSpacing/>
    </w:pPr>
    <w:rPr>
      <w:rFonts w:ascii="Times New Roman" w:eastAsiaTheme="minorEastAsia" w:hAnsi="Times New Roman" w:cs="Times New Roman"/>
      <w:sz w:val="20"/>
      <w:szCs w:val="20"/>
      <w:lang w:val="en-GB" w:eastAsia="en-US"/>
    </w:rPr>
  </w:style>
  <w:style w:type="paragraph" w:styleId="BalloonText">
    <w:name w:val="Balloon Text"/>
    <w:basedOn w:val="Normal"/>
    <w:link w:val="BalloonTextChar"/>
    <w:semiHidden/>
    <w:unhideWhenUsed/>
    <w:qFormat/>
    <w:rPr>
      <w:rFonts w:ascii="Segoe UI" w:eastAsiaTheme="minorEastAsia" w:hAnsi="Segoe UI" w:cs="Segoe UI"/>
      <w:sz w:val="18"/>
      <w:szCs w:val="18"/>
      <w:lang w:val="en-GB" w:eastAsia="en-US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b/>
      <w:sz w:val="18"/>
      <w:lang w:val="en-GB" w:eastAsia="ja-JP"/>
    </w:rPr>
  </w:style>
  <w:style w:type="paragraph" w:styleId="EnvelopeReturn">
    <w:name w:val="envelope return"/>
    <w:basedOn w:val="Normal"/>
    <w:qFormat/>
    <w:rPr>
      <w:rFonts w:asciiTheme="majorHAnsi" w:eastAsiaTheme="majorEastAsia" w:hAnsiTheme="majorHAnsi" w:cstheme="majorBidi"/>
      <w:sz w:val="20"/>
      <w:szCs w:val="20"/>
      <w:lang w:val="en-GB" w:eastAsia="en-US"/>
    </w:rPr>
  </w:style>
  <w:style w:type="paragraph" w:styleId="Signature">
    <w:name w:val="Signature"/>
    <w:basedOn w:val="Normal"/>
    <w:link w:val="SignatureChar"/>
    <w:qFormat/>
    <w:pPr>
      <w:ind w:left="4252"/>
    </w:pPr>
    <w:rPr>
      <w:rFonts w:ascii="Times New Roman" w:eastAsiaTheme="minorEastAsia" w:hAnsi="Times New Roman" w:cs="Times New Roman"/>
      <w:sz w:val="20"/>
      <w:szCs w:val="20"/>
      <w:lang w:val="en-GB" w:eastAsia="en-US"/>
    </w:rPr>
  </w:style>
  <w:style w:type="paragraph" w:styleId="ListContinue4">
    <w:name w:val="List Continue 4"/>
    <w:basedOn w:val="Normal"/>
    <w:qFormat/>
    <w:pPr>
      <w:spacing w:after="120"/>
      <w:ind w:left="1132"/>
      <w:contextualSpacing/>
    </w:pPr>
    <w:rPr>
      <w:rFonts w:ascii="Times New Roman" w:eastAsiaTheme="minorEastAsia" w:hAnsi="Times New Roman" w:cs="Times New Roman"/>
      <w:sz w:val="20"/>
      <w:szCs w:val="20"/>
      <w:lang w:val="en-GB" w:eastAsia="en-US"/>
    </w:rPr>
  </w:style>
  <w:style w:type="paragraph" w:styleId="IndexHeading">
    <w:name w:val="index heading"/>
    <w:basedOn w:val="Normal"/>
    <w:next w:val="Index1"/>
    <w:qFormat/>
    <w:pPr>
      <w:spacing w:after="180"/>
    </w:pPr>
    <w:rPr>
      <w:rFonts w:asciiTheme="majorHAnsi" w:eastAsiaTheme="majorEastAsia" w:hAnsiTheme="majorHAnsi" w:cstheme="majorBidi"/>
      <w:b/>
      <w:bCs/>
      <w:sz w:val="20"/>
      <w:szCs w:val="20"/>
      <w:lang w:val="en-GB" w:eastAsia="en-US"/>
    </w:rPr>
  </w:style>
  <w:style w:type="paragraph" w:styleId="Index1">
    <w:name w:val="index 1"/>
    <w:basedOn w:val="Normal"/>
    <w:next w:val="Normal"/>
    <w:qFormat/>
    <w:pPr>
      <w:ind w:left="200" w:hanging="200"/>
    </w:pPr>
    <w:rPr>
      <w:rFonts w:ascii="Times New Roman" w:eastAsiaTheme="minorEastAsia" w:hAnsi="Times New Roman" w:cs="Times New Roman"/>
      <w:sz w:val="20"/>
      <w:szCs w:val="20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pPr>
      <w:spacing w:after="160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paragraph" w:styleId="ListNumber5">
    <w:name w:val="List Number 5"/>
    <w:basedOn w:val="Normal"/>
    <w:qFormat/>
    <w:pPr>
      <w:numPr>
        <w:numId w:val="10"/>
      </w:numPr>
      <w:spacing w:after="180"/>
      <w:contextualSpacing/>
    </w:pPr>
    <w:rPr>
      <w:rFonts w:ascii="Times New Roman" w:eastAsiaTheme="minorEastAsia" w:hAnsi="Times New Roman" w:cs="Times New Roman"/>
      <w:sz w:val="20"/>
      <w:szCs w:val="20"/>
      <w:lang w:val="en-GB" w:eastAsia="en-US"/>
    </w:rPr>
  </w:style>
  <w:style w:type="paragraph" w:styleId="List">
    <w:name w:val="List"/>
    <w:basedOn w:val="Normal"/>
    <w:qFormat/>
    <w:pPr>
      <w:spacing w:after="180"/>
      <w:ind w:left="283" w:hanging="283"/>
      <w:contextualSpacing/>
    </w:pPr>
    <w:rPr>
      <w:rFonts w:ascii="Times New Roman" w:eastAsiaTheme="minorEastAsia" w:hAnsi="Times New Roman" w:cs="Times New Roman"/>
      <w:sz w:val="20"/>
      <w:szCs w:val="20"/>
      <w:lang w:val="en-GB" w:eastAsia="en-US"/>
    </w:rPr>
  </w:style>
  <w:style w:type="paragraph" w:styleId="FootnoteText">
    <w:name w:val="footnote text"/>
    <w:basedOn w:val="Normal"/>
    <w:link w:val="FootnoteTextChar"/>
    <w:qFormat/>
    <w:rPr>
      <w:rFonts w:ascii="Times New Roman" w:eastAsiaTheme="minorEastAsia" w:hAnsi="Times New Roman" w:cs="Times New Roman"/>
      <w:sz w:val="20"/>
      <w:szCs w:val="20"/>
      <w:lang w:val="en-GB" w:eastAsia="en-US"/>
    </w:rPr>
  </w:style>
  <w:style w:type="paragraph" w:styleId="List5">
    <w:name w:val="List 5"/>
    <w:basedOn w:val="Normal"/>
    <w:qFormat/>
    <w:pPr>
      <w:spacing w:after="180"/>
      <w:ind w:left="1415" w:hanging="283"/>
      <w:contextualSpacing/>
    </w:pPr>
    <w:rPr>
      <w:rFonts w:ascii="Times New Roman" w:eastAsiaTheme="minorEastAsia" w:hAnsi="Times New Roman" w:cs="Times New Roman"/>
      <w:sz w:val="20"/>
      <w:szCs w:val="20"/>
      <w:lang w:val="en-GB" w:eastAsia="en-US"/>
    </w:rPr>
  </w:style>
  <w:style w:type="paragraph" w:styleId="BodyTextIndent3">
    <w:name w:val="Body Text Indent 3"/>
    <w:basedOn w:val="Normal"/>
    <w:link w:val="BodyTextIndent3Char"/>
    <w:qFormat/>
    <w:pPr>
      <w:spacing w:after="120"/>
      <w:ind w:left="283"/>
    </w:pPr>
    <w:rPr>
      <w:rFonts w:ascii="Times New Roman" w:eastAsiaTheme="minorEastAsia" w:hAnsi="Times New Roman" w:cs="Times New Roman"/>
      <w:sz w:val="16"/>
      <w:szCs w:val="16"/>
      <w:lang w:val="en-GB" w:eastAsia="en-US"/>
    </w:rPr>
  </w:style>
  <w:style w:type="paragraph" w:styleId="Index7">
    <w:name w:val="index 7"/>
    <w:basedOn w:val="Normal"/>
    <w:next w:val="Normal"/>
    <w:qFormat/>
    <w:pPr>
      <w:ind w:left="1400" w:hanging="200"/>
    </w:pPr>
    <w:rPr>
      <w:rFonts w:ascii="Times New Roman" w:eastAsiaTheme="minorEastAsia" w:hAnsi="Times New Roman" w:cs="Times New Roman"/>
      <w:sz w:val="20"/>
      <w:szCs w:val="20"/>
      <w:lang w:val="en-GB" w:eastAsia="en-US"/>
    </w:rPr>
  </w:style>
  <w:style w:type="paragraph" w:styleId="Index9">
    <w:name w:val="index 9"/>
    <w:basedOn w:val="Normal"/>
    <w:next w:val="Normal"/>
    <w:qFormat/>
    <w:pPr>
      <w:ind w:left="1800" w:hanging="200"/>
    </w:pPr>
    <w:rPr>
      <w:rFonts w:ascii="Times New Roman" w:eastAsiaTheme="minorEastAsia" w:hAnsi="Times New Roman" w:cs="Times New Roman"/>
      <w:sz w:val="20"/>
      <w:szCs w:val="20"/>
      <w:lang w:val="en-GB" w:eastAsia="en-US"/>
    </w:rPr>
  </w:style>
  <w:style w:type="paragraph" w:styleId="TableofFigures">
    <w:name w:val="table of figures"/>
    <w:basedOn w:val="Normal"/>
    <w:next w:val="Normal"/>
    <w:qFormat/>
    <w:rPr>
      <w:rFonts w:ascii="Times New Roman" w:eastAsiaTheme="minorEastAsia" w:hAnsi="Times New Roman" w:cs="Times New Roman"/>
      <w:sz w:val="20"/>
      <w:szCs w:val="20"/>
      <w:lang w:val="en-GB" w:eastAsia="en-US"/>
    </w:r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BodyText2">
    <w:name w:val="Body Text 2"/>
    <w:basedOn w:val="Normal"/>
    <w:link w:val="BodyText2Char"/>
    <w:qFormat/>
    <w:pPr>
      <w:spacing w:after="120" w:line="480" w:lineRule="auto"/>
    </w:pPr>
    <w:rPr>
      <w:rFonts w:ascii="Times New Roman" w:eastAsiaTheme="minorEastAsia" w:hAnsi="Times New Roman" w:cs="Times New Roman"/>
      <w:sz w:val="20"/>
      <w:szCs w:val="20"/>
      <w:lang w:val="en-GB" w:eastAsia="en-US"/>
    </w:rPr>
  </w:style>
  <w:style w:type="paragraph" w:styleId="List4">
    <w:name w:val="List 4"/>
    <w:basedOn w:val="Normal"/>
    <w:qFormat/>
    <w:pPr>
      <w:spacing w:after="180"/>
      <w:ind w:left="1132" w:hanging="283"/>
      <w:contextualSpacing/>
    </w:pPr>
    <w:rPr>
      <w:rFonts w:ascii="Times New Roman" w:eastAsiaTheme="minorEastAsia" w:hAnsi="Times New Roman" w:cs="Times New Roman"/>
      <w:sz w:val="20"/>
      <w:szCs w:val="20"/>
      <w:lang w:val="en-GB" w:eastAsia="en-US"/>
    </w:rPr>
  </w:style>
  <w:style w:type="paragraph" w:styleId="ListContinue2">
    <w:name w:val="List Continue 2"/>
    <w:basedOn w:val="Normal"/>
    <w:qFormat/>
    <w:pPr>
      <w:spacing w:after="120"/>
      <w:ind w:left="566"/>
      <w:contextualSpacing/>
    </w:pPr>
    <w:rPr>
      <w:rFonts w:ascii="Times New Roman" w:eastAsiaTheme="minorEastAsia" w:hAnsi="Times New Roman" w:cs="Times New Roman"/>
      <w:sz w:val="20"/>
      <w:szCs w:val="20"/>
      <w:lang w:val="en-GB" w:eastAsia="en-US"/>
    </w:rPr>
  </w:style>
  <w:style w:type="paragraph" w:styleId="MessageHeader">
    <w:name w:val="Message Header"/>
    <w:basedOn w:val="Normal"/>
    <w:link w:val="MessageHeaderChar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lang w:val="en-GB" w:eastAsia="en-US"/>
    </w:rPr>
  </w:style>
  <w:style w:type="paragraph" w:styleId="HTMLPreformatted">
    <w:name w:val="HTML Preformatted"/>
    <w:basedOn w:val="Normal"/>
    <w:link w:val="HTMLPreformattedChar"/>
    <w:qFormat/>
    <w:rPr>
      <w:rFonts w:ascii="Consolas" w:eastAsiaTheme="minorEastAsia" w:hAnsi="Consolas" w:cs="Times New Roman"/>
      <w:sz w:val="20"/>
      <w:szCs w:val="20"/>
      <w:lang w:val="en-GB" w:eastAsia="en-US"/>
    </w:rPr>
  </w:style>
  <w:style w:type="paragraph" w:styleId="NormalWeb">
    <w:name w:val="Normal (Web)"/>
    <w:basedOn w:val="Normal"/>
    <w:uiPriority w:val="99"/>
    <w:qFormat/>
    <w:pPr>
      <w:spacing w:after="180"/>
    </w:pPr>
    <w:rPr>
      <w:rFonts w:ascii="Times New Roman" w:eastAsiaTheme="minorEastAsia" w:hAnsi="Times New Roman" w:cs="Times New Roman"/>
      <w:lang w:val="en-GB" w:eastAsia="en-US"/>
    </w:rPr>
  </w:style>
  <w:style w:type="paragraph" w:styleId="ListContinue3">
    <w:name w:val="List Continue 3"/>
    <w:basedOn w:val="Normal"/>
    <w:qFormat/>
    <w:pPr>
      <w:spacing w:after="120"/>
      <w:ind w:left="849"/>
      <w:contextualSpacing/>
    </w:pPr>
    <w:rPr>
      <w:rFonts w:ascii="Times New Roman" w:eastAsiaTheme="minorEastAsia" w:hAnsi="Times New Roman" w:cs="Times New Roman"/>
      <w:sz w:val="20"/>
      <w:szCs w:val="20"/>
      <w:lang w:val="en-GB" w:eastAsia="en-US"/>
    </w:rPr>
  </w:style>
  <w:style w:type="paragraph" w:styleId="Index2">
    <w:name w:val="index 2"/>
    <w:basedOn w:val="Normal"/>
    <w:next w:val="Normal"/>
    <w:qFormat/>
    <w:pPr>
      <w:ind w:left="400" w:hanging="200"/>
    </w:pPr>
    <w:rPr>
      <w:rFonts w:ascii="Times New Roman" w:eastAsiaTheme="minorEastAsia" w:hAnsi="Times New Roman" w:cs="Times New Roman"/>
      <w:sz w:val="20"/>
      <w:szCs w:val="20"/>
      <w:lang w:val="en-GB" w:eastAsia="en-US"/>
    </w:rPr>
  </w:style>
  <w:style w:type="paragraph" w:styleId="Title">
    <w:name w:val="Title"/>
    <w:basedOn w:val="Normal"/>
    <w:next w:val="Normal"/>
    <w:link w:val="TitleChar"/>
    <w:qFormat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paragraph" w:styleId="BodyTextFirstIndent">
    <w:name w:val="Body Text First Indent"/>
    <w:basedOn w:val="BodyText"/>
    <w:link w:val="BodyTextFirstIndentChar"/>
    <w:qFormat/>
    <w:pPr>
      <w:spacing w:after="180"/>
      <w:ind w:firstLine="360"/>
    </w:pPr>
  </w:style>
  <w:style w:type="paragraph" w:styleId="BodyTextFirstIndent2">
    <w:name w:val="Body Text First Indent 2"/>
    <w:basedOn w:val="BodyTextIndent"/>
    <w:link w:val="BodyTextFirstIndent2Char"/>
    <w:qFormat/>
    <w:pPr>
      <w:spacing w:after="180"/>
      <w:ind w:left="360" w:firstLine="360"/>
    </w:p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uiPriority w:val="99"/>
    <w:qFormat/>
    <w:rPr>
      <w:color w:val="954F72"/>
      <w:u w:val="single"/>
    </w:rPr>
  </w:style>
  <w:style w:type="character" w:styleId="Hyperlink">
    <w:name w:val="Hyperlink"/>
    <w:uiPriority w:val="99"/>
    <w:qFormat/>
    <w:rPr>
      <w:color w:val="0563C1"/>
      <w:u w:val="single"/>
    </w:rPr>
  </w:style>
  <w:style w:type="character" w:styleId="CommentReference">
    <w:name w:val="annotation reference"/>
    <w:basedOn w:val="DefaultParagraphFont"/>
    <w:qFormat/>
    <w:rPr>
      <w:sz w:val="21"/>
      <w:szCs w:val="21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  <w:spacing w:after="180"/>
    </w:pPr>
    <w:rPr>
      <w:rFonts w:ascii="Times New Roman" w:eastAsiaTheme="minorEastAsia" w:hAnsi="Times New Roman" w:cs="Times New Roman"/>
      <w:sz w:val="20"/>
      <w:szCs w:val="20"/>
      <w:lang w:val="en-GB" w:eastAsia="en-US"/>
    </w:r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qFormat/>
    <w:pPr>
      <w:keepLines/>
      <w:spacing w:after="180"/>
      <w:ind w:left="1135" w:hanging="851"/>
    </w:pPr>
    <w:rPr>
      <w:rFonts w:ascii="Times New Roman" w:eastAsiaTheme="minorEastAsia" w:hAnsi="Times New Roman" w:cs="Times New Roman"/>
      <w:sz w:val="20"/>
      <w:szCs w:val="20"/>
      <w:lang w:val="en-GB" w:eastAsia="en-US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qFormat/>
    <w:pPr>
      <w:keepNext/>
      <w:keepLines/>
    </w:pPr>
    <w:rPr>
      <w:rFonts w:ascii="Arial" w:eastAsiaTheme="minorEastAsia" w:hAnsi="Arial" w:cs="Times New Roman"/>
      <w:sz w:val="18"/>
      <w:szCs w:val="20"/>
      <w:lang w:val="en-GB" w:eastAsia="en-US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Theme="minorEastAsia" w:hAnsi="Courier New"/>
      <w:lang w:val="en-GB" w:eastAsia="en-US"/>
    </w:rPr>
  </w:style>
  <w:style w:type="paragraph" w:customStyle="1" w:styleId="EX">
    <w:name w:val="EX"/>
    <w:basedOn w:val="Normal"/>
    <w:qFormat/>
    <w:pPr>
      <w:keepLines/>
      <w:spacing w:after="180"/>
      <w:ind w:left="1702" w:hanging="1418"/>
    </w:pPr>
    <w:rPr>
      <w:rFonts w:ascii="Times New Roman" w:eastAsiaTheme="minorEastAsia" w:hAnsi="Times New Roman" w:cs="Times New Roman"/>
      <w:sz w:val="20"/>
      <w:szCs w:val="20"/>
      <w:lang w:val="en-GB" w:eastAsia="en-US"/>
    </w:rPr>
  </w:style>
  <w:style w:type="paragraph" w:customStyle="1" w:styleId="FP">
    <w:name w:val="FP"/>
    <w:basedOn w:val="Normal"/>
    <w:qFormat/>
    <w:rPr>
      <w:rFonts w:ascii="Times New Roman" w:eastAsiaTheme="minorEastAsia" w:hAnsi="Times New Roman" w:cs="Times New Roman"/>
      <w:sz w:val="20"/>
      <w:szCs w:val="20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qFormat/>
    <w:pPr>
      <w:spacing w:after="180"/>
      <w:ind w:left="568" w:hanging="284"/>
    </w:pPr>
    <w:rPr>
      <w:rFonts w:ascii="Times New Roman" w:eastAsiaTheme="minorEastAsia" w:hAnsi="Times New Roman" w:cs="Times New Roman"/>
      <w:sz w:val="20"/>
      <w:szCs w:val="20"/>
      <w:lang w:val="en-GB" w:eastAsia="en-US"/>
    </w:rPr>
  </w:style>
  <w:style w:type="paragraph" w:customStyle="1" w:styleId="EditorsNote">
    <w:name w:val="Editor's Note"/>
    <w:basedOn w:val="NO"/>
    <w:qFormat/>
    <w:pPr>
      <w:ind w:left="1418" w:hanging="1134"/>
    </w:pPr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 w:after="180"/>
      <w:jc w:val="center"/>
    </w:pPr>
    <w:rPr>
      <w:rFonts w:ascii="Arial" w:eastAsiaTheme="minorEastAsia" w:hAnsi="Arial" w:cs="Times New Roman"/>
      <w:b/>
      <w:sz w:val="20"/>
      <w:szCs w:val="20"/>
      <w:lang w:val="en-GB" w:eastAsia="en-US"/>
    </w:rPr>
  </w:style>
  <w:style w:type="paragraph" w:customStyle="1" w:styleId="ZA">
    <w:name w:val="ZA"/>
    <w:qFormat/>
    <w:pPr>
      <w:keepNext/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qFormat/>
    <w:pPr>
      <w:keepNext/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T">
    <w:name w:val="ZT"/>
    <w:qFormat/>
    <w:pPr>
      <w:keepNext/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U">
    <w:name w:val="ZU"/>
    <w:qFormat/>
    <w:pPr>
      <w:keepNext/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B2">
    <w:name w:val="B2"/>
    <w:basedOn w:val="Normal"/>
    <w:qFormat/>
    <w:pPr>
      <w:spacing w:after="180"/>
      <w:ind w:left="851" w:hanging="284"/>
    </w:pPr>
    <w:rPr>
      <w:rFonts w:ascii="Times New Roman" w:eastAsiaTheme="minorEastAsia" w:hAnsi="Times New Roman" w:cs="Times New Roman"/>
      <w:sz w:val="20"/>
      <w:szCs w:val="20"/>
      <w:lang w:val="en-GB" w:eastAsia="en-US"/>
    </w:rPr>
  </w:style>
  <w:style w:type="paragraph" w:customStyle="1" w:styleId="B3">
    <w:name w:val="B3"/>
    <w:basedOn w:val="Normal"/>
    <w:qFormat/>
    <w:pPr>
      <w:spacing w:after="180"/>
      <w:ind w:left="1135" w:hanging="284"/>
    </w:pPr>
    <w:rPr>
      <w:rFonts w:ascii="Times New Roman" w:eastAsiaTheme="minorEastAsia" w:hAnsi="Times New Roman" w:cs="Times New Roman"/>
      <w:sz w:val="20"/>
      <w:szCs w:val="20"/>
      <w:lang w:val="en-GB" w:eastAsia="en-US"/>
    </w:rPr>
  </w:style>
  <w:style w:type="paragraph" w:customStyle="1" w:styleId="B4">
    <w:name w:val="B4"/>
    <w:basedOn w:val="Normal"/>
    <w:qFormat/>
    <w:pPr>
      <w:spacing w:after="180"/>
      <w:ind w:left="1418" w:hanging="284"/>
    </w:pPr>
    <w:rPr>
      <w:rFonts w:ascii="Times New Roman" w:eastAsiaTheme="minorEastAsia" w:hAnsi="Times New Roman" w:cs="Times New Roman"/>
      <w:sz w:val="20"/>
      <w:szCs w:val="20"/>
      <w:lang w:val="en-GB" w:eastAsia="en-US"/>
    </w:rPr>
  </w:style>
  <w:style w:type="paragraph" w:customStyle="1" w:styleId="B5">
    <w:name w:val="B5"/>
    <w:basedOn w:val="Normal"/>
    <w:qFormat/>
    <w:pPr>
      <w:spacing w:after="180"/>
      <w:ind w:left="1702" w:hanging="284"/>
    </w:pPr>
    <w:rPr>
      <w:rFonts w:ascii="Times New Roman" w:eastAsiaTheme="minorEastAsia" w:hAnsi="Times New Roman" w:cs="Times New Roman"/>
      <w:sz w:val="20"/>
      <w:szCs w:val="20"/>
      <w:lang w:val="en-GB" w:eastAsia="en-US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qFormat/>
    <w:pPr>
      <w:spacing w:after="180"/>
    </w:pPr>
    <w:rPr>
      <w:rFonts w:ascii="Times New Roman" w:eastAsiaTheme="minorEastAsia" w:hAnsi="Times New Roman" w:cs="Times New Roman"/>
      <w:i/>
      <w:color w:val="0000FF"/>
      <w:sz w:val="20"/>
      <w:szCs w:val="20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BalloonTextChar">
    <w:name w:val="Balloon Text Char"/>
    <w:basedOn w:val="DefaultParagraphFont"/>
    <w:link w:val="BalloonText"/>
    <w:semiHidden/>
    <w:qFormat/>
    <w:rPr>
      <w:rFonts w:ascii="Segoe UI" w:hAnsi="Segoe UI" w:cs="Segoe UI"/>
      <w:sz w:val="18"/>
      <w:szCs w:val="18"/>
      <w:lang w:eastAsia="en-US"/>
    </w:rPr>
  </w:style>
  <w:style w:type="paragraph" w:customStyle="1" w:styleId="Bibliography1">
    <w:name w:val="Bibliography1"/>
    <w:basedOn w:val="Normal"/>
    <w:next w:val="Normal"/>
    <w:uiPriority w:val="37"/>
    <w:semiHidden/>
    <w:unhideWhenUsed/>
    <w:qFormat/>
    <w:pPr>
      <w:spacing w:after="180"/>
    </w:pPr>
    <w:rPr>
      <w:rFonts w:ascii="Times New Roman" w:eastAsiaTheme="minorEastAsia" w:hAnsi="Times New Roman" w:cs="Times New Roman"/>
      <w:sz w:val="20"/>
      <w:szCs w:val="20"/>
      <w:lang w:val="en-GB" w:eastAsia="en-US"/>
    </w:rPr>
  </w:style>
  <w:style w:type="character" w:customStyle="1" w:styleId="BodyTextChar">
    <w:name w:val="Body Text Char"/>
    <w:basedOn w:val="DefaultParagraphFont"/>
    <w:link w:val="BodyText"/>
    <w:qFormat/>
    <w:rPr>
      <w:lang w:eastAsia="en-US"/>
    </w:rPr>
  </w:style>
  <w:style w:type="character" w:customStyle="1" w:styleId="BodyText2Char">
    <w:name w:val="Body Text 2 Char"/>
    <w:basedOn w:val="DefaultParagraphFont"/>
    <w:link w:val="BodyText2"/>
    <w:qFormat/>
    <w:rPr>
      <w:lang w:eastAsia="en-US"/>
    </w:rPr>
  </w:style>
  <w:style w:type="character" w:customStyle="1" w:styleId="BodyText3Char">
    <w:name w:val="Body Text 3 Char"/>
    <w:basedOn w:val="DefaultParagraphFont"/>
    <w:link w:val="BodyText3"/>
    <w:qFormat/>
    <w:rPr>
      <w:sz w:val="16"/>
      <w:szCs w:val="16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qFormat/>
    <w:rPr>
      <w:lang w:eastAsia="en-US"/>
    </w:rPr>
  </w:style>
  <w:style w:type="character" w:customStyle="1" w:styleId="BodyTextIndentChar">
    <w:name w:val="Body Text Indent Char"/>
    <w:basedOn w:val="DefaultParagraphFont"/>
    <w:link w:val="BodyTextIndent"/>
    <w:qFormat/>
    <w:rPr>
      <w:lang w:eastAsia="en-US"/>
    </w:rPr>
  </w:style>
  <w:style w:type="character" w:customStyle="1" w:styleId="BodyTextFirstIndent2Char">
    <w:name w:val="Body Text First Indent 2 Char"/>
    <w:basedOn w:val="BodyTextIndentChar"/>
    <w:link w:val="BodyTextFirstIndent2"/>
    <w:qFormat/>
    <w:rPr>
      <w:lang w:eastAsia="en-US"/>
    </w:rPr>
  </w:style>
  <w:style w:type="character" w:customStyle="1" w:styleId="BodyTextIndent2Char">
    <w:name w:val="Body Text Indent 2 Char"/>
    <w:basedOn w:val="DefaultParagraphFont"/>
    <w:link w:val="BodyTextIndent2"/>
    <w:qFormat/>
    <w:rPr>
      <w:lang w:eastAsia="en-US"/>
    </w:rPr>
  </w:style>
  <w:style w:type="character" w:customStyle="1" w:styleId="BodyTextIndent3Char">
    <w:name w:val="Body Text Indent 3 Char"/>
    <w:basedOn w:val="DefaultParagraphFont"/>
    <w:link w:val="BodyTextIndent3"/>
    <w:qFormat/>
    <w:rPr>
      <w:sz w:val="16"/>
      <w:szCs w:val="16"/>
      <w:lang w:eastAsia="en-US"/>
    </w:rPr>
  </w:style>
  <w:style w:type="character" w:customStyle="1" w:styleId="ClosingChar">
    <w:name w:val="Closing Char"/>
    <w:basedOn w:val="DefaultParagraphFont"/>
    <w:link w:val="Closing"/>
    <w:qFormat/>
    <w:rPr>
      <w:lang w:eastAsia="en-US"/>
    </w:rPr>
  </w:style>
  <w:style w:type="character" w:customStyle="1" w:styleId="CommentTextChar">
    <w:name w:val="Comment Text Char"/>
    <w:basedOn w:val="DefaultParagraphFont"/>
    <w:link w:val="CommentText"/>
    <w:qFormat/>
    <w:rPr>
      <w:lang w:eastAsia="en-US"/>
    </w:rPr>
  </w:style>
  <w:style w:type="character" w:customStyle="1" w:styleId="CommentSubjectChar">
    <w:name w:val="Comment Subject Char"/>
    <w:basedOn w:val="CommentTextChar"/>
    <w:link w:val="CommentSubject"/>
    <w:qFormat/>
    <w:rPr>
      <w:b/>
      <w:bCs/>
      <w:lang w:eastAsia="en-US"/>
    </w:rPr>
  </w:style>
  <w:style w:type="character" w:customStyle="1" w:styleId="DateChar">
    <w:name w:val="Date Char"/>
    <w:basedOn w:val="DefaultParagraphFont"/>
    <w:link w:val="Date"/>
    <w:qFormat/>
    <w:rPr>
      <w:lang w:eastAsia="en-US"/>
    </w:rPr>
  </w:style>
  <w:style w:type="character" w:customStyle="1" w:styleId="DocumentMapChar">
    <w:name w:val="Document Map Char"/>
    <w:basedOn w:val="DefaultParagraphFont"/>
    <w:link w:val="DocumentMap"/>
    <w:qFormat/>
    <w:rPr>
      <w:rFonts w:ascii="Segoe UI" w:hAnsi="Segoe UI" w:cs="Segoe UI"/>
      <w:sz w:val="16"/>
      <w:szCs w:val="16"/>
      <w:lang w:eastAsia="en-US"/>
    </w:rPr>
  </w:style>
  <w:style w:type="character" w:customStyle="1" w:styleId="E-mailSignatureChar">
    <w:name w:val="E-mail Signature Char"/>
    <w:basedOn w:val="DefaultParagraphFont"/>
    <w:link w:val="E-mailSignature"/>
    <w:qFormat/>
    <w:rPr>
      <w:lang w:eastAsia="en-US"/>
    </w:rPr>
  </w:style>
  <w:style w:type="character" w:customStyle="1" w:styleId="EndnoteTextChar">
    <w:name w:val="Endnote Text Char"/>
    <w:basedOn w:val="DefaultParagraphFont"/>
    <w:link w:val="EndnoteText"/>
    <w:qFormat/>
    <w:rPr>
      <w:lang w:eastAsia="en-US"/>
    </w:rPr>
  </w:style>
  <w:style w:type="character" w:customStyle="1" w:styleId="FootnoteTextChar">
    <w:name w:val="Footnote Text Char"/>
    <w:basedOn w:val="DefaultParagraphFont"/>
    <w:link w:val="FootnoteText"/>
    <w:qFormat/>
    <w:rPr>
      <w:lang w:eastAsia="en-US"/>
    </w:rPr>
  </w:style>
  <w:style w:type="character" w:customStyle="1" w:styleId="HTMLAddressChar">
    <w:name w:val="HTML Address Char"/>
    <w:basedOn w:val="DefaultParagraphFont"/>
    <w:link w:val="HTMLAddress"/>
    <w:qFormat/>
    <w:rPr>
      <w:i/>
      <w:iCs/>
      <w:lang w:eastAsia="en-US"/>
    </w:rPr>
  </w:style>
  <w:style w:type="character" w:customStyle="1" w:styleId="HTMLPreformattedChar">
    <w:name w:val="HTML Preformatted Char"/>
    <w:basedOn w:val="DefaultParagraphFont"/>
    <w:link w:val="HTMLPreformatted"/>
    <w:qFormat/>
    <w:rPr>
      <w:rFonts w:ascii="Consolas" w:hAnsi="Consolas"/>
      <w:lang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rFonts w:ascii="Times New Roman" w:eastAsiaTheme="minorEastAsia" w:hAnsi="Times New Roman" w:cs="Times New Roman"/>
      <w:i/>
      <w:iCs/>
      <w:color w:val="4472C4" w:themeColor="accent1"/>
      <w:sz w:val="20"/>
      <w:szCs w:val="20"/>
      <w:lang w:val="en-GB" w:eastAsia="en-US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Pr>
      <w:i/>
      <w:iCs/>
      <w:color w:val="4472C4" w:themeColor="accent1"/>
      <w:lang w:eastAsia="en-US"/>
    </w:rPr>
  </w:style>
  <w:style w:type="paragraph" w:styleId="ListParagraph">
    <w:name w:val="List Paragraph"/>
    <w:basedOn w:val="Normal"/>
    <w:uiPriority w:val="34"/>
    <w:qFormat/>
    <w:pPr>
      <w:spacing w:after="180"/>
      <w:ind w:left="720"/>
      <w:contextualSpacing/>
    </w:pPr>
    <w:rPr>
      <w:rFonts w:ascii="Times New Roman" w:eastAsiaTheme="minorEastAsia" w:hAnsi="Times New Roman" w:cs="Times New Roman"/>
      <w:sz w:val="20"/>
      <w:szCs w:val="20"/>
      <w:lang w:val="en-GB" w:eastAsia="en-US"/>
    </w:rPr>
  </w:style>
  <w:style w:type="character" w:customStyle="1" w:styleId="MacroTextChar">
    <w:name w:val="Macro Text Char"/>
    <w:basedOn w:val="DefaultParagraphFont"/>
    <w:link w:val="MacroText"/>
    <w:qFormat/>
    <w:rPr>
      <w:rFonts w:ascii="Consolas" w:hAnsi="Consolas"/>
      <w:lang w:eastAsia="en-US"/>
    </w:rPr>
  </w:style>
  <w:style w:type="character" w:customStyle="1" w:styleId="MessageHeaderChar">
    <w:name w:val="Message Header Char"/>
    <w:basedOn w:val="DefaultParagraphFont"/>
    <w:link w:val="MessageHeader"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Pr>
      <w:rFonts w:eastAsiaTheme="minorEastAsia"/>
      <w:lang w:val="en-GB" w:eastAsia="en-US"/>
    </w:rPr>
  </w:style>
  <w:style w:type="character" w:customStyle="1" w:styleId="NoteHeadingChar">
    <w:name w:val="Note Heading Char"/>
    <w:basedOn w:val="DefaultParagraphFont"/>
    <w:link w:val="NoteHeading"/>
    <w:qFormat/>
    <w:rPr>
      <w:lang w:eastAsia="en-US"/>
    </w:rPr>
  </w:style>
  <w:style w:type="character" w:customStyle="1" w:styleId="PlainTextChar">
    <w:name w:val="Plain Text Char"/>
    <w:basedOn w:val="DefaultParagraphFont"/>
    <w:link w:val="PlainText"/>
    <w:qFormat/>
    <w:rPr>
      <w:rFonts w:ascii="Consolas" w:hAnsi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rFonts w:ascii="Times New Roman" w:eastAsiaTheme="minorEastAsia" w:hAnsi="Times New Roman" w:cs="Times New Roman"/>
      <w:i/>
      <w:iCs/>
      <w:color w:val="404040" w:themeColor="text1" w:themeTint="BF"/>
      <w:sz w:val="20"/>
      <w:szCs w:val="20"/>
      <w:lang w:val="en-GB" w:eastAsia="en-US"/>
    </w:rPr>
  </w:style>
  <w:style w:type="character" w:customStyle="1" w:styleId="QuoteChar">
    <w:name w:val="Quote Char"/>
    <w:basedOn w:val="DefaultParagraphFont"/>
    <w:link w:val="Quote"/>
    <w:uiPriority w:val="29"/>
    <w:qFormat/>
    <w:rPr>
      <w:i/>
      <w:iCs/>
      <w:color w:val="404040" w:themeColor="text1" w:themeTint="BF"/>
      <w:lang w:eastAsia="en-US"/>
    </w:rPr>
  </w:style>
  <w:style w:type="character" w:customStyle="1" w:styleId="SalutationChar">
    <w:name w:val="Salutation Char"/>
    <w:basedOn w:val="DefaultParagraphFont"/>
    <w:link w:val="Salutation"/>
    <w:qFormat/>
    <w:rPr>
      <w:lang w:eastAsia="en-US"/>
    </w:rPr>
  </w:style>
  <w:style w:type="character" w:customStyle="1" w:styleId="SignatureChar">
    <w:name w:val="Signature Char"/>
    <w:basedOn w:val="DefaultParagraphFont"/>
    <w:link w:val="Signature"/>
    <w:qFormat/>
    <w:rPr>
      <w:lang w:eastAsia="en-US"/>
    </w:rPr>
  </w:style>
  <w:style w:type="character" w:customStyle="1" w:styleId="SubtitleChar">
    <w:name w:val="Subtitle Char"/>
    <w:basedOn w:val="DefaultParagraphFont"/>
    <w:link w:val="Subtitle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eastAsia="en-US"/>
    </w:rPr>
  </w:style>
  <w:style w:type="character" w:customStyle="1" w:styleId="TitleChar">
    <w:name w:val="Title Char"/>
    <w:basedOn w:val="DefaultParagraphFont"/>
    <w:link w:val="Title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customStyle="1" w:styleId="TOCHeading1">
    <w:name w:val="TOC Heading1"/>
    <w:basedOn w:val="Heading1"/>
    <w:next w:val="Normal"/>
    <w:uiPriority w:val="39"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qFormat/>
    <w:rPr>
      <w:rFonts w:ascii="Arial" w:hAnsi="Arial"/>
      <w:sz w:val="32"/>
      <w:lang w:eastAsia="en-US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eastAsiaTheme="minorEastAsia" w:hAnsi="Arial"/>
      <w:sz w:val="24"/>
      <w:lang w:val="en-GB" w:eastAsia="en-US"/>
    </w:rPr>
  </w:style>
  <w:style w:type="paragraph" w:customStyle="1" w:styleId="msonormal0">
    <w:name w:val="msonormal"/>
    <w:basedOn w:val="Normal"/>
    <w:qFormat/>
    <w:pPr>
      <w:spacing w:before="100" w:beforeAutospacing="1" w:after="100" w:afterAutospacing="1"/>
    </w:pPr>
  </w:style>
  <w:style w:type="paragraph" w:customStyle="1" w:styleId="font5">
    <w:name w:val="font5"/>
    <w:basedOn w:val="Normal"/>
    <w:qFormat/>
    <w:pPr>
      <w:spacing w:before="100" w:beforeAutospacing="1" w:after="100" w:afterAutospacing="1"/>
    </w:pPr>
    <w:rPr>
      <w:rFonts w:ascii="DengXian" w:eastAsia="DengXian" w:hAnsi="DengXian"/>
      <w:sz w:val="18"/>
      <w:szCs w:val="18"/>
    </w:rPr>
  </w:style>
  <w:style w:type="paragraph" w:customStyle="1" w:styleId="xl71">
    <w:name w:val="xl71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72">
    <w:name w:val="xl72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3">
    <w:name w:val="xl73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4">
    <w:name w:val="xl74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75">
    <w:name w:val="xl75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16"/>
      <w:szCs w:val="16"/>
    </w:rPr>
  </w:style>
  <w:style w:type="paragraph" w:customStyle="1" w:styleId="xl69">
    <w:name w:val="xl69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70">
    <w:name w:val="xl70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emf"/><Relationship Id="rId18" Type="http://schemas.openxmlformats.org/officeDocument/2006/relationships/image" Target="media/image10.emf"/><Relationship Id="rId26" Type="http://schemas.openxmlformats.org/officeDocument/2006/relationships/image" Target="media/image18.emf"/><Relationship Id="rId3" Type="http://schemas.openxmlformats.org/officeDocument/2006/relationships/numbering" Target="numbering.xml"/><Relationship Id="rId21" Type="http://schemas.openxmlformats.org/officeDocument/2006/relationships/image" Target="media/image13.emf"/><Relationship Id="rId7" Type="http://schemas.openxmlformats.org/officeDocument/2006/relationships/footnotes" Target="footnotes.xml"/><Relationship Id="rId12" Type="http://schemas.openxmlformats.org/officeDocument/2006/relationships/image" Target="media/image4.emf"/><Relationship Id="rId17" Type="http://schemas.openxmlformats.org/officeDocument/2006/relationships/image" Target="media/image9.emf"/><Relationship Id="rId25" Type="http://schemas.openxmlformats.org/officeDocument/2006/relationships/image" Target="media/image17.emf"/><Relationship Id="rId2" Type="http://schemas.openxmlformats.org/officeDocument/2006/relationships/customXml" Target="../customXml/item1.xml"/><Relationship Id="rId16" Type="http://schemas.openxmlformats.org/officeDocument/2006/relationships/image" Target="media/image8.emf"/><Relationship Id="rId20" Type="http://schemas.openxmlformats.org/officeDocument/2006/relationships/image" Target="media/image12.emf"/><Relationship Id="rId29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3.emf"/><Relationship Id="rId24" Type="http://schemas.openxmlformats.org/officeDocument/2006/relationships/image" Target="media/image16.emf"/><Relationship Id="rId5" Type="http://schemas.openxmlformats.org/officeDocument/2006/relationships/settings" Target="settings.xml"/><Relationship Id="rId15" Type="http://schemas.openxmlformats.org/officeDocument/2006/relationships/image" Target="media/image7.emf"/><Relationship Id="rId23" Type="http://schemas.openxmlformats.org/officeDocument/2006/relationships/image" Target="media/image15.emf"/><Relationship Id="rId28" Type="http://schemas.openxmlformats.org/officeDocument/2006/relationships/footer" Target="footer1.xml"/><Relationship Id="rId10" Type="http://schemas.openxmlformats.org/officeDocument/2006/relationships/image" Target="media/image2.emf"/><Relationship Id="rId19" Type="http://schemas.openxmlformats.org/officeDocument/2006/relationships/image" Target="media/image11.emf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image" Target="media/image6.emf"/><Relationship Id="rId22" Type="http://schemas.openxmlformats.org/officeDocument/2006/relationships/image" Target="media/image14.emf"/><Relationship Id="rId27" Type="http://schemas.openxmlformats.org/officeDocument/2006/relationships/header" Target="header1.xml"/><Relationship Id="rId30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7F3800-7556-490C-BF26-90EAA71A73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49</TotalTime>
  <Pages>63</Pages>
  <Words>8088</Words>
  <Characters>38120</Characters>
  <Application>Microsoft Office Word</Application>
  <DocSecurity>0</DocSecurity>
  <Lines>317</Lines>
  <Paragraphs>92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46116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CR0653</cp:lastModifiedBy>
  <cp:revision>58</cp:revision>
  <cp:lastPrinted>2019-02-25T14:05:00Z</cp:lastPrinted>
  <dcterms:created xsi:type="dcterms:W3CDTF">2024-08-17T03:57:00Z</dcterms:created>
  <dcterms:modified xsi:type="dcterms:W3CDTF">2025-01-08T09:12:00Z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(3)geV+Uvla+WGsbdm+9odxXV9n+ao4BCMAneq64yPPzM3jkcZx8hzzuugx8HeejFZ4TKBcOb8L
zAAkbG+ibzEN0MyEFdZ0X2GlJ8EGBnA7DgnC+frUA4nGOvEftkHbm9XRCwLZgsguO65A3uok
Fz5qnuALiMA9J6DE9qqPvTfY8mW8wDmx9DEEcjN5hfs9mb8/oBIo/TAZ1bKtzBdCnUybcnFn
cU/rNp+TR1lvamkBdG</vt:lpwstr>
  </property>
  <property fmtid="{D5CDD505-2E9C-101B-9397-08002B2CF9AE}" pid="3" name="_2015_ms_pID_7253431">
    <vt:lpwstr>eHhq74j5NLMlkqyPcM1TqC6apcjz1S1nLo+0tJ2pFuQ39B3h4f+p5e
hObQBZCRYusPRkAB0OMsYYpptNCkylZhrhHtvvN3KDjrAfPzC5GxUdalS7i/K5UqMJtus5Zp
4xQWwA8adVjIZBJp2hh5mppsdgaH8MGbNNY2dR2NHAfygy5UhTWwDQjPZlGf7FFw9wnypwVt
XSt1sHnuFs6Pkw/zRYkuvJomBXxuXwEKBctL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1706683665</vt:lpwstr>
  </property>
  <property fmtid="{D5CDD505-2E9C-101B-9397-08002B2CF9AE}" pid="8" name="_2015_ms_pID_7253432">
    <vt:lpwstr>iw==</vt:lpwstr>
  </property>
  <property fmtid="{D5CDD505-2E9C-101B-9397-08002B2CF9AE}" pid="9" name="KSOProductBuildVer">
    <vt:lpwstr>2052-12.8.2.17838</vt:lpwstr>
  </property>
  <property fmtid="{D5CDD505-2E9C-101B-9397-08002B2CF9AE}" pid="10" name="ICV">
    <vt:lpwstr>FE2F3F6D92E04001A4A8A44FBAD95FBB</vt:lpwstr>
  </property>
</Properties>
</file>